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192B3" w14:textId="2B00D44F" w:rsidR="007C70A1" w:rsidRPr="00E05177" w:rsidRDefault="007C70A1" w:rsidP="002E710B">
      <w:pPr>
        <w:keepNext/>
        <w:keepLines/>
        <w:rPr>
          <w:rFonts w:ascii="Myriad Pro" w:hAnsi="Myriad Pro" w:cs="Tahoma"/>
        </w:rPr>
      </w:pPr>
    </w:p>
    <w:p w14:paraId="135F6EBB" w14:textId="13E1F03F" w:rsidR="007C70A1" w:rsidRPr="00E05177" w:rsidRDefault="00B80F75" w:rsidP="002E710B">
      <w:pPr>
        <w:keepNext/>
        <w:keepLines/>
        <w:rPr>
          <w:rFonts w:ascii="Myriad Pro" w:hAnsi="Myriad Pro" w:cs="Tahoma"/>
          <w:bCs/>
        </w:rPr>
      </w:pPr>
      <w:r w:rsidRPr="00E05177">
        <w:rPr>
          <w:rFonts w:ascii="Myriad Pro" w:hAnsi="Myriad Pro" w:cs="Tahoma"/>
        </w:rPr>
        <w:t>Zadeva:</w:t>
      </w:r>
      <w:r w:rsidRPr="00E05177">
        <w:rPr>
          <w:rFonts w:ascii="Myriad Pro" w:hAnsi="Myriad Pro" w:cs="Tahoma"/>
          <w:b/>
        </w:rPr>
        <w:t xml:space="preserve"> </w:t>
      </w:r>
      <w:r w:rsidR="00E05177" w:rsidRPr="00E05177">
        <w:rPr>
          <w:rFonts w:ascii="Myriad Pro" w:hAnsi="Myriad Pro" w:cs="Tahoma"/>
          <w:bCs/>
        </w:rPr>
        <w:t>430-00</w:t>
      </w:r>
      <w:r w:rsidR="007D26E5">
        <w:rPr>
          <w:rFonts w:ascii="Myriad Pro" w:hAnsi="Myriad Pro" w:cs="Tahoma"/>
          <w:bCs/>
        </w:rPr>
        <w:t>79</w:t>
      </w:r>
      <w:r w:rsidR="00E05177" w:rsidRPr="00E05177">
        <w:rPr>
          <w:rFonts w:ascii="Myriad Pro" w:hAnsi="Myriad Pro" w:cs="Tahoma"/>
          <w:bCs/>
        </w:rPr>
        <w:t>/2026</w:t>
      </w:r>
      <w:r w:rsidR="00D66299">
        <w:rPr>
          <w:rFonts w:ascii="Myriad Pro" w:hAnsi="Myriad Pro" w:cs="Tahoma"/>
          <w:bCs/>
        </w:rPr>
        <w:t>-2</w:t>
      </w:r>
      <w:r w:rsidR="00E05177" w:rsidRPr="00E05177">
        <w:rPr>
          <w:rFonts w:ascii="Myriad Pro" w:hAnsi="Myriad Pro" w:cs="Tahoma"/>
          <w:bCs/>
        </w:rPr>
        <w:t xml:space="preserve"> (17</w:t>
      </w:r>
      <w:r w:rsidR="00DA5D11">
        <w:rPr>
          <w:rFonts w:ascii="Myriad Pro" w:hAnsi="Myriad Pro" w:cs="Tahoma"/>
          <w:bCs/>
        </w:rPr>
        <w:t>0</w:t>
      </w:r>
      <w:r w:rsidR="00E05177" w:rsidRPr="00E05177">
        <w:rPr>
          <w:rFonts w:ascii="Myriad Pro" w:hAnsi="Myriad Pro" w:cs="Tahoma"/>
          <w:bCs/>
        </w:rPr>
        <w:t>)</w:t>
      </w:r>
    </w:p>
    <w:p w14:paraId="4F27B9E6" w14:textId="77777777" w:rsidR="004958CB" w:rsidRPr="00E05177" w:rsidRDefault="004958CB" w:rsidP="002E710B">
      <w:pPr>
        <w:keepNext/>
        <w:keepLines/>
        <w:rPr>
          <w:rFonts w:ascii="Myriad Pro" w:hAnsi="Myriad Pro" w:cs="Tahoma"/>
        </w:rPr>
      </w:pPr>
    </w:p>
    <w:p w14:paraId="028EF4EC" w14:textId="77777777" w:rsidR="00E05177" w:rsidRPr="00E05177" w:rsidRDefault="00E05177" w:rsidP="002E710B">
      <w:pPr>
        <w:keepNext/>
        <w:keepLines/>
        <w:rPr>
          <w:rFonts w:ascii="Myriad Pro" w:hAnsi="Myriad Pro" w:cs="Tahoma"/>
        </w:rPr>
      </w:pPr>
    </w:p>
    <w:p w14:paraId="38DF8E5C" w14:textId="77777777" w:rsidR="00E05177" w:rsidRDefault="00E05177" w:rsidP="002E710B">
      <w:pPr>
        <w:keepNext/>
        <w:keepLines/>
        <w:rPr>
          <w:rFonts w:ascii="Myriad Pro" w:hAnsi="Myriad Pro" w:cs="Tahoma"/>
        </w:rPr>
      </w:pPr>
    </w:p>
    <w:p w14:paraId="48DAAE5C" w14:textId="77777777" w:rsidR="00A75F31" w:rsidRDefault="00A75F31" w:rsidP="002E710B">
      <w:pPr>
        <w:keepNext/>
        <w:keepLines/>
        <w:rPr>
          <w:rFonts w:ascii="Myriad Pro" w:hAnsi="Myriad Pro" w:cs="Tahoma"/>
        </w:rPr>
      </w:pPr>
    </w:p>
    <w:p w14:paraId="5E7B03E4" w14:textId="77777777" w:rsidR="00A75F31" w:rsidRDefault="00A75F31" w:rsidP="002E710B">
      <w:pPr>
        <w:keepNext/>
        <w:keepLines/>
        <w:rPr>
          <w:rFonts w:ascii="Myriad Pro" w:hAnsi="Myriad Pro" w:cs="Tahoma"/>
        </w:rPr>
      </w:pPr>
    </w:p>
    <w:p w14:paraId="367C144E" w14:textId="77777777" w:rsidR="00A75F31" w:rsidRDefault="00A75F31" w:rsidP="002E710B">
      <w:pPr>
        <w:keepNext/>
        <w:keepLines/>
        <w:rPr>
          <w:rFonts w:ascii="Myriad Pro" w:hAnsi="Myriad Pro" w:cs="Tahoma"/>
        </w:rPr>
      </w:pPr>
    </w:p>
    <w:p w14:paraId="65DD23B1" w14:textId="77777777" w:rsidR="00A75F31" w:rsidRDefault="00A75F31" w:rsidP="002E710B">
      <w:pPr>
        <w:keepNext/>
        <w:keepLines/>
        <w:rPr>
          <w:rFonts w:ascii="Myriad Pro" w:hAnsi="Myriad Pro" w:cs="Tahoma"/>
        </w:rPr>
      </w:pPr>
    </w:p>
    <w:p w14:paraId="2B680E21" w14:textId="77777777" w:rsidR="00A75F31" w:rsidRPr="00E05177" w:rsidRDefault="00A75F31" w:rsidP="002E710B">
      <w:pPr>
        <w:keepNext/>
        <w:keepLines/>
        <w:rPr>
          <w:rFonts w:ascii="Myriad Pro" w:hAnsi="Myriad Pro" w:cs="Tahoma"/>
        </w:rPr>
      </w:pPr>
    </w:p>
    <w:p w14:paraId="09C919C1" w14:textId="77777777" w:rsidR="00E05177" w:rsidRPr="00E05177" w:rsidRDefault="00E05177" w:rsidP="002E710B">
      <w:pPr>
        <w:keepNext/>
        <w:keepLines/>
        <w:rPr>
          <w:rFonts w:ascii="Myriad Pro" w:hAnsi="Myriad Pro" w:cs="Tahoma"/>
        </w:rPr>
      </w:pPr>
    </w:p>
    <w:tbl>
      <w:tblPr>
        <w:tblW w:w="9923"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7C70A1" w:rsidRPr="00E05177" w14:paraId="0356B403" w14:textId="77777777" w:rsidTr="00E05177">
        <w:trPr>
          <w:trHeight w:val="851"/>
        </w:trPr>
        <w:tc>
          <w:tcPr>
            <w:tcW w:w="9923" w:type="dxa"/>
            <w:shd w:val="pct12" w:color="auto" w:fill="FFFFFF"/>
            <w:vAlign w:val="center"/>
          </w:tcPr>
          <w:p w14:paraId="68C4AC81" w14:textId="77777777" w:rsidR="00592F86" w:rsidRDefault="00E05177" w:rsidP="002E710B">
            <w:pPr>
              <w:keepNext/>
              <w:keepLines/>
              <w:jc w:val="center"/>
              <w:rPr>
                <w:rFonts w:ascii="Myriad Pro" w:hAnsi="Myriad Pro" w:cs="Tahoma"/>
                <w:b/>
                <w:sz w:val="28"/>
                <w:szCs w:val="28"/>
              </w:rPr>
            </w:pPr>
            <w:r w:rsidRPr="00E05177">
              <w:rPr>
                <w:rFonts w:ascii="Myriad Pro" w:hAnsi="Myriad Pro" w:cs="Tahoma"/>
                <w:b/>
                <w:sz w:val="28"/>
                <w:szCs w:val="28"/>
              </w:rPr>
              <w:t>Razpisna dokumentacija</w:t>
            </w:r>
          </w:p>
          <w:p w14:paraId="27B2C332" w14:textId="77777777" w:rsidR="00A75F31" w:rsidRPr="00E05177" w:rsidRDefault="00A75F31" w:rsidP="002E710B">
            <w:pPr>
              <w:keepNext/>
              <w:keepLines/>
              <w:jc w:val="center"/>
              <w:rPr>
                <w:rFonts w:ascii="Myriad Pro" w:hAnsi="Myriad Pro" w:cs="Tahoma"/>
                <w:b/>
                <w:sz w:val="28"/>
                <w:szCs w:val="28"/>
              </w:rPr>
            </w:pPr>
          </w:p>
          <w:p w14:paraId="1B0DB05A" w14:textId="2F30D7A2" w:rsidR="00E05177" w:rsidRDefault="00A75F31" w:rsidP="002E710B">
            <w:pPr>
              <w:keepNext/>
              <w:keepLines/>
              <w:jc w:val="center"/>
              <w:rPr>
                <w:rFonts w:ascii="Myriad Pro" w:hAnsi="Myriad Pro"/>
                <w:b/>
                <w:bCs/>
                <w:sz w:val="28"/>
                <w:szCs w:val="28"/>
                <w:u w:val="single"/>
              </w:rPr>
            </w:pPr>
            <w:r>
              <w:rPr>
                <w:rFonts w:ascii="Myriad Pro" w:hAnsi="Myriad Pro"/>
                <w:b/>
                <w:bCs/>
                <w:sz w:val="28"/>
                <w:szCs w:val="28"/>
                <w:u w:val="single"/>
              </w:rPr>
              <w:t>»</w:t>
            </w:r>
            <w:r w:rsidR="000B6C19">
              <w:rPr>
                <w:rFonts w:ascii="Myriad Pro" w:hAnsi="Myriad Pro"/>
                <w:b/>
                <w:bCs/>
                <w:sz w:val="28"/>
                <w:szCs w:val="28"/>
                <w:u w:val="single"/>
              </w:rPr>
              <w:t xml:space="preserve">PRENOVA </w:t>
            </w:r>
            <w:r w:rsidR="00E370CA">
              <w:rPr>
                <w:rFonts w:ascii="Myriad Pro" w:hAnsi="Myriad Pro"/>
                <w:b/>
                <w:bCs/>
                <w:sz w:val="28"/>
                <w:szCs w:val="28"/>
                <w:u w:val="single"/>
              </w:rPr>
              <w:t>KOTLOVNICE</w:t>
            </w:r>
            <w:r w:rsidR="000B6C19">
              <w:rPr>
                <w:rFonts w:ascii="Myriad Pro" w:hAnsi="Myriad Pro"/>
                <w:b/>
                <w:bCs/>
                <w:sz w:val="28"/>
                <w:szCs w:val="28"/>
                <w:u w:val="single"/>
              </w:rPr>
              <w:t xml:space="preserve"> OŠ </w:t>
            </w:r>
            <w:r w:rsidR="00E05177" w:rsidRPr="00E05177">
              <w:rPr>
                <w:rFonts w:ascii="Myriad Pro" w:hAnsi="Myriad Pro"/>
                <w:b/>
                <w:bCs/>
                <w:sz w:val="28"/>
                <w:szCs w:val="28"/>
                <w:u w:val="single"/>
              </w:rPr>
              <w:t>BAKOVCI</w:t>
            </w:r>
            <w:r>
              <w:rPr>
                <w:rFonts w:ascii="Myriad Pro" w:hAnsi="Myriad Pro"/>
                <w:b/>
                <w:bCs/>
                <w:sz w:val="28"/>
                <w:szCs w:val="28"/>
                <w:u w:val="single"/>
              </w:rPr>
              <w:t>«</w:t>
            </w:r>
          </w:p>
          <w:p w14:paraId="6DB754B8" w14:textId="77777777" w:rsidR="00A75F31" w:rsidRPr="00E05177" w:rsidRDefault="00A75F31" w:rsidP="002E710B">
            <w:pPr>
              <w:keepNext/>
              <w:keepLines/>
              <w:jc w:val="center"/>
              <w:rPr>
                <w:rFonts w:ascii="Myriad Pro" w:hAnsi="Myriad Pro" w:cs="Tahoma"/>
                <w:b/>
                <w:bCs/>
                <w:sz w:val="28"/>
                <w:szCs w:val="28"/>
                <w:u w:val="single"/>
              </w:rPr>
            </w:pPr>
          </w:p>
          <w:p w14:paraId="42138EB6" w14:textId="47FE2316" w:rsidR="00E05177" w:rsidRPr="00E05177" w:rsidRDefault="00E05177" w:rsidP="002E710B">
            <w:pPr>
              <w:keepNext/>
              <w:keepLines/>
              <w:jc w:val="center"/>
              <w:rPr>
                <w:rFonts w:ascii="Myriad Pro" w:hAnsi="Myriad Pro" w:cs="Tahoma"/>
                <w:bCs/>
                <w:sz w:val="28"/>
                <w:szCs w:val="28"/>
              </w:rPr>
            </w:pPr>
            <w:r w:rsidRPr="00E05177">
              <w:rPr>
                <w:rFonts w:ascii="Myriad Pro" w:hAnsi="Myriad Pro" w:cs="Tahoma"/>
                <w:bCs/>
                <w:sz w:val="28"/>
                <w:szCs w:val="28"/>
              </w:rPr>
              <w:t>Naročilo male vrednosti</w:t>
            </w:r>
          </w:p>
        </w:tc>
      </w:tr>
    </w:tbl>
    <w:p w14:paraId="30448D0A" w14:textId="77777777" w:rsidR="007C70A1" w:rsidRPr="00E05177" w:rsidRDefault="007C70A1" w:rsidP="002E710B">
      <w:pPr>
        <w:keepNext/>
        <w:keepLines/>
        <w:ind w:right="-284"/>
        <w:jc w:val="center"/>
        <w:rPr>
          <w:rFonts w:ascii="Myriad Pro" w:hAnsi="Myriad Pro" w:cs="Tahoma"/>
          <w:b/>
        </w:rPr>
      </w:pPr>
    </w:p>
    <w:p w14:paraId="50E38A14" w14:textId="77777777" w:rsidR="007C70A1" w:rsidRPr="00E05177" w:rsidRDefault="007C70A1" w:rsidP="002E710B">
      <w:pPr>
        <w:keepNext/>
        <w:keepLines/>
        <w:ind w:right="-284"/>
        <w:jc w:val="center"/>
        <w:rPr>
          <w:rFonts w:ascii="Myriad Pro" w:hAnsi="Myriad Pro" w:cs="Tahoma"/>
          <w:b/>
        </w:rPr>
      </w:pPr>
    </w:p>
    <w:p w14:paraId="29658941" w14:textId="471D64F6" w:rsidR="00F46CA6" w:rsidRDefault="00F46CA6" w:rsidP="002E710B">
      <w:pPr>
        <w:keepNext/>
        <w:keepLines/>
        <w:ind w:right="424"/>
        <w:jc w:val="center"/>
        <w:rPr>
          <w:rFonts w:ascii="Myriad Pro" w:hAnsi="Myriad Pro" w:cs="Tahoma"/>
          <w:noProof/>
        </w:rPr>
      </w:pPr>
    </w:p>
    <w:p w14:paraId="6318018C" w14:textId="77777777" w:rsidR="00280734" w:rsidRDefault="00280734" w:rsidP="002E710B">
      <w:pPr>
        <w:keepNext/>
        <w:keepLines/>
        <w:ind w:right="424"/>
        <w:jc w:val="center"/>
        <w:rPr>
          <w:rFonts w:ascii="Myriad Pro" w:hAnsi="Myriad Pro" w:cs="Tahoma"/>
          <w:noProof/>
        </w:rPr>
      </w:pPr>
    </w:p>
    <w:p w14:paraId="447C0F4C" w14:textId="77777777" w:rsidR="00280734" w:rsidRDefault="00280734" w:rsidP="002E710B">
      <w:pPr>
        <w:keepNext/>
        <w:keepLines/>
        <w:ind w:right="424"/>
        <w:jc w:val="center"/>
        <w:rPr>
          <w:rFonts w:ascii="Myriad Pro" w:hAnsi="Myriad Pro" w:cs="Tahoma"/>
          <w:noProof/>
        </w:rPr>
      </w:pPr>
    </w:p>
    <w:p w14:paraId="1BD66209" w14:textId="77777777" w:rsidR="00280734" w:rsidRDefault="00280734" w:rsidP="002E710B">
      <w:pPr>
        <w:keepNext/>
        <w:keepLines/>
        <w:ind w:right="424"/>
        <w:jc w:val="center"/>
        <w:rPr>
          <w:rFonts w:ascii="Myriad Pro" w:hAnsi="Myriad Pro" w:cs="Tahoma"/>
          <w:noProof/>
        </w:rPr>
      </w:pPr>
    </w:p>
    <w:p w14:paraId="45F4F0D5" w14:textId="77777777" w:rsidR="00280734" w:rsidRDefault="00280734" w:rsidP="002E710B">
      <w:pPr>
        <w:keepNext/>
        <w:keepLines/>
        <w:ind w:right="424"/>
        <w:jc w:val="center"/>
        <w:rPr>
          <w:rFonts w:ascii="Myriad Pro" w:hAnsi="Myriad Pro" w:cs="Tahoma"/>
          <w:noProof/>
        </w:rPr>
      </w:pPr>
    </w:p>
    <w:p w14:paraId="73142BA2" w14:textId="77777777" w:rsidR="00280734" w:rsidRDefault="00280734" w:rsidP="002E710B">
      <w:pPr>
        <w:keepNext/>
        <w:keepLines/>
        <w:ind w:right="424"/>
        <w:jc w:val="center"/>
        <w:rPr>
          <w:rFonts w:ascii="Myriad Pro" w:hAnsi="Myriad Pro" w:cs="Tahoma"/>
          <w:noProof/>
        </w:rPr>
      </w:pPr>
    </w:p>
    <w:p w14:paraId="510C579D" w14:textId="77777777" w:rsidR="00280734" w:rsidRDefault="00280734" w:rsidP="002E710B">
      <w:pPr>
        <w:keepNext/>
        <w:keepLines/>
        <w:ind w:right="424"/>
        <w:jc w:val="center"/>
        <w:rPr>
          <w:rFonts w:ascii="Myriad Pro" w:hAnsi="Myriad Pro" w:cs="Tahoma"/>
          <w:noProof/>
        </w:rPr>
      </w:pPr>
    </w:p>
    <w:p w14:paraId="040C8383" w14:textId="77777777" w:rsidR="00280734" w:rsidRDefault="00280734" w:rsidP="002E710B">
      <w:pPr>
        <w:keepNext/>
        <w:keepLines/>
        <w:ind w:right="424"/>
        <w:jc w:val="center"/>
        <w:rPr>
          <w:rFonts w:ascii="Myriad Pro" w:hAnsi="Myriad Pro" w:cs="Tahoma"/>
          <w:noProof/>
        </w:rPr>
      </w:pPr>
    </w:p>
    <w:p w14:paraId="6707DB9A" w14:textId="77777777" w:rsidR="00280734" w:rsidRDefault="00280734" w:rsidP="002E710B">
      <w:pPr>
        <w:keepNext/>
        <w:keepLines/>
        <w:ind w:right="424"/>
        <w:jc w:val="center"/>
        <w:rPr>
          <w:rFonts w:ascii="Myriad Pro" w:hAnsi="Myriad Pro" w:cs="Tahoma"/>
          <w:noProof/>
        </w:rPr>
      </w:pPr>
    </w:p>
    <w:p w14:paraId="63683AE1" w14:textId="77777777" w:rsidR="00280734" w:rsidRDefault="00280734" w:rsidP="002E710B">
      <w:pPr>
        <w:keepNext/>
        <w:keepLines/>
        <w:ind w:right="424"/>
        <w:jc w:val="center"/>
        <w:rPr>
          <w:rFonts w:ascii="Myriad Pro" w:hAnsi="Myriad Pro" w:cs="Tahoma"/>
          <w:noProof/>
        </w:rPr>
      </w:pPr>
    </w:p>
    <w:p w14:paraId="2D04165E" w14:textId="77777777" w:rsidR="00280734" w:rsidRDefault="00280734" w:rsidP="002E710B">
      <w:pPr>
        <w:keepNext/>
        <w:keepLines/>
        <w:ind w:right="424"/>
        <w:jc w:val="center"/>
        <w:rPr>
          <w:rFonts w:ascii="Myriad Pro" w:hAnsi="Myriad Pro" w:cs="Tahoma"/>
          <w:noProof/>
        </w:rPr>
      </w:pPr>
    </w:p>
    <w:p w14:paraId="3628BFC7" w14:textId="77777777" w:rsidR="00280734" w:rsidRDefault="00280734" w:rsidP="002E710B">
      <w:pPr>
        <w:keepNext/>
        <w:keepLines/>
        <w:ind w:right="424"/>
        <w:jc w:val="center"/>
        <w:rPr>
          <w:rFonts w:ascii="Myriad Pro" w:hAnsi="Myriad Pro" w:cs="Tahoma"/>
          <w:noProof/>
        </w:rPr>
      </w:pPr>
    </w:p>
    <w:p w14:paraId="6A57E5D1" w14:textId="77777777" w:rsidR="00280734" w:rsidRDefault="00280734" w:rsidP="002E710B">
      <w:pPr>
        <w:keepNext/>
        <w:keepLines/>
        <w:ind w:right="424"/>
        <w:jc w:val="center"/>
        <w:rPr>
          <w:rFonts w:ascii="Myriad Pro" w:hAnsi="Myriad Pro" w:cs="Tahoma"/>
          <w:noProof/>
        </w:rPr>
      </w:pPr>
    </w:p>
    <w:p w14:paraId="485AC97A" w14:textId="77777777" w:rsidR="00280734" w:rsidRDefault="00280734" w:rsidP="002E710B">
      <w:pPr>
        <w:keepNext/>
        <w:keepLines/>
        <w:ind w:right="424"/>
        <w:jc w:val="center"/>
        <w:rPr>
          <w:rFonts w:ascii="Myriad Pro" w:hAnsi="Myriad Pro" w:cs="Tahoma"/>
          <w:noProof/>
        </w:rPr>
      </w:pPr>
    </w:p>
    <w:p w14:paraId="606329D7" w14:textId="77777777" w:rsidR="00280734" w:rsidRDefault="00280734" w:rsidP="002E710B">
      <w:pPr>
        <w:keepNext/>
        <w:keepLines/>
        <w:ind w:right="424"/>
        <w:jc w:val="center"/>
        <w:rPr>
          <w:rFonts w:ascii="Myriad Pro" w:hAnsi="Myriad Pro" w:cs="Tahoma"/>
          <w:noProof/>
        </w:rPr>
      </w:pPr>
    </w:p>
    <w:p w14:paraId="56B40037" w14:textId="77777777" w:rsidR="00280734" w:rsidRDefault="00280734" w:rsidP="002E710B">
      <w:pPr>
        <w:keepNext/>
        <w:keepLines/>
        <w:ind w:right="424"/>
        <w:jc w:val="center"/>
        <w:rPr>
          <w:rFonts w:ascii="Myriad Pro" w:hAnsi="Myriad Pro" w:cs="Tahoma"/>
          <w:noProof/>
        </w:rPr>
      </w:pPr>
    </w:p>
    <w:p w14:paraId="0B87F9F9" w14:textId="77777777" w:rsidR="00280734" w:rsidRDefault="00280734" w:rsidP="002E710B">
      <w:pPr>
        <w:keepNext/>
        <w:keepLines/>
        <w:ind w:right="424"/>
        <w:jc w:val="center"/>
        <w:rPr>
          <w:rFonts w:ascii="Myriad Pro" w:hAnsi="Myriad Pro" w:cs="Tahoma"/>
          <w:noProof/>
        </w:rPr>
      </w:pPr>
    </w:p>
    <w:p w14:paraId="1F9363F0" w14:textId="77777777" w:rsidR="00280734" w:rsidRDefault="00280734" w:rsidP="002E710B">
      <w:pPr>
        <w:keepNext/>
        <w:keepLines/>
        <w:ind w:right="424"/>
        <w:jc w:val="center"/>
        <w:rPr>
          <w:rFonts w:ascii="Myriad Pro" w:hAnsi="Myriad Pro" w:cs="Tahoma"/>
          <w:noProof/>
        </w:rPr>
      </w:pPr>
    </w:p>
    <w:p w14:paraId="31A85157" w14:textId="77777777" w:rsidR="00280734" w:rsidRDefault="00280734" w:rsidP="002E710B">
      <w:pPr>
        <w:keepNext/>
        <w:keepLines/>
        <w:ind w:right="424"/>
        <w:jc w:val="center"/>
        <w:rPr>
          <w:rFonts w:ascii="Myriad Pro" w:hAnsi="Myriad Pro" w:cs="Tahoma"/>
          <w:noProof/>
        </w:rPr>
      </w:pPr>
    </w:p>
    <w:p w14:paraId="76B9AA4C" w14:textId="77777777" w:rsidR="00280734" w:rsidRDefault="00280734" w:rsidP="002E710B">
      <w:pPr>
        <w:keepNext/>
        <w:keepLines/>
        <w:ind w:right="424"/>
        <w:jc w:val="center"/>
        <w:rPr>
          <w:rFonts w:ascii="Myriad Pro" w:hAnsi="Myriad Pro" w:cs="Tahoma"/>
          <w:noProof/>
        </w:rPr>
      </w:pPr>
    </w:p>
    <w:p w14:paraId="2F4ACD9C" w14:textId="77777777" w:rsidR="00280734" w:rsidRDefault="00280734" w:rsidP="002E710B">
      <w:pPr>
        <w:keepNext/>
        <w:keepLines/>
        <w:ind w:right="424"/>
        <w:jc w:val="center"/>
        <w:rPr>
          <w:rFonts w:ascii="Myriad Pro" w:hAnsi="Myriad Pro" w:cs="Tahoma"/>
          <w:noProof/>
        </w:rPr>
      </w:pPr>
    </w:p>
    <w:p w14:paraId="212E117C" w14:textId="77777777" w:rsidR="00280734" w:rsidRDefault="00280734" w:rsidP="002E710B">
      <w:pPr>
        <w:keepNext/>
        <w:keepLines/>
        <w:ind w:right="424"/>
        <w:jc w:val="center"/>
        <w:rPr>
          <w:rFonts w:ascii="Myriad Pro" w:hAnsi="Myriad Pro" w:cs="Tahoma"/>
          <w:noProof/>
        </w:rPr>
      </w:pPr>
    </w:p>
    <w:p w14:paraId="5DD44E93" w14:textId="77777777" w:rsidR="00280734" w:rsidRDefault="00280734" w:rsidP="002E710B">
      <w:pPr>
        <w:keepNext/>
        <w:keepLines/>
        <w:ind w:right="424"/>
        <w:jc w:val="center"/>
        <w:rPr>
          <w:rFonts w:ascii="Myriad Pro" w:hAnsi="Myriad Pro" w:cs="Tahoma"/>
          <w:noProof/>
        </w:rPr>
      </w:pPr>
    </w:p>
    <w:p w14:paraId="4437A01A" w14:textId="77777777" w:rsidR="00280734" w:rsidRDefault="00280734" w:rsidP="002E710B">
      <w:pPr>
        <w:keepNext/>
        <w:keepLines/>
        <w:ind w:right="424"/>
        <w:jc w:val="center"/>
        <w:rPr>
          <w:rFonts w:ascii="Myriad Pro" w:hAnsi="Myriad Pro" w:cs="Tahoma"/>
          <w:noProof/>
        </w:rPr>
      </w:pPr>
    </w:p>
    <w:p w14:paraId="7A1C2580" w14:textId="62B82B4B" w:rsidR="00E05177" w:rsidRPr="00E05177" w:rsidRDefault="00E05177">
      <w:pPr>
        <w:rPr>
          <w:rFonts w:ascii="Myriad Pro" w:hAnsi="Myriad Pro" w:cs="Tahoma"/>
          <w:noProof/>
        </w:rPr>
      </w:pPr>
      <w:r w:rsidRPr="00E05177">
        <w:rPr>
          <w:rFonts w:ascii="Myriad Pro" w:hAnsi="Myriad Pro" w:cs="Tahoma"/>
          <w:noProof/>
        </w:rPr>
        <w:br w:type="page"/>
      </w:r>
    </w:p>
    <w:p w14:paraId="4E61D3D5" w14:textId="77777777" w:rsidR="00F46CA6" w:rsidRPr="00E05177" w:rsidRDefault="00F46CA6" w:rsidP="002E710B">
      <w:pPr>
        <w:keepNext/>
        <w:keepLines/>
        <w:ind w:right="424"/>
        <w:jc w:val="center"/>
        <w:rPr>
          <w:rFonts w:ascii="Myriad Pro" w:hAnsi="Myriad Pro" w:cs="Tahoma"/>
          <w:noProof/>
        </w:rPr>
      </w:pPr>
    </w:p>
    <w:p w14:paraId="7D72E104" w14:textId="77777777" w:rsidR="007C70A1" w:rsidRPr="00E05177" w:rsidRDefault="007C70A1" w:rsidP="002E710B">
      <w:pPr>
        <w:pStyle w:val="Naslov1"/>
        <w:keepLines/>
        <w:jc w:val="center"/>
        <w:rPr>
          <w:rFonts w:ascii="Myriad Pro" w:hAnsi="Myriad Pro" w:cs="Tahoma"/>
        </w:rPr>
      </w:pPr>
      <w:bookmarkStart w:id="0" w:name="_Toc178483388"/>
      <w:r w:rsidRPr="00E05177">
        <w:rPr>
          <w:rFonts w:ascii="Myriad Pro" w:hAnsi="Myriad Pro" w:cs="Tahoma"/>
        </w:rPr>
        <w:t xml:space="preserve">POVABILO K ODDAJI </w:t>
      </w:r>
      <w:bookmarkEnd w:id="0"/>
      <w:r w:rsidR="00037AB0" w:rsidRPr="00E05177">
        <w:rPr>
          <w:rFonts w:ascii="Myriad Pro" w:hAnsi="Myriad Pro" w:cs="Tahoma"/>
        </w:rPr>
        <w:t>PONUDBE</w:t>
      </w:r>
    </w:p>
    <w:p w14:paraId="3B2F5109" w14:textId="77777777" w:rsidR="007C70A1" w:rsidRPr="00E05177" w:rsidRDefault="007C70A1" w:rsidP="002E710B">
      <w:pPr>
        <w:keepNext/>
        <w:keepLines/>
        <w:tabs>
          <w:tab w:val="left" w:pos="2895"/>
        </w:tabs>
        <w:rPr>
          <w:rFonts w:ascii="Myriad Pro" w:hAnsi="Myriad Pro" w:cs="Tahoma"/>
        </w:rPr>
      </w:pPr>
      <w:r w:rsidRPr="00E05177">
        <w:rPr>
          <w:rFonts w:ascii="Myriad Pro" w:hAnsi="Myriad Pro" w:cs="Tahoma"/>
        </w:rPr>
        <w:tab/>
      </w:r>
    </w:p>
    <w:p w14:paraId="7A399697" w14:textId="77777777" w:rsidR="004825B8" w:rsidRDefault="004825B8" w:rsidP="004825B8">
      <w:pPr>
        <w:rPr>
          <w:rFonts w:ascii="Myriad Pro" w:hAnsi="Myriad Pro"/>
        </w:rPr>
      </w:pPr>
      <w:r w:rsidRPr="00E6719F">
        <w:rPr>
          <w:rFonts w:ascii="Myriad Pro" w:hAnsi="Myriad Pro"/>
        </w:rPr>
        <w:t xml:space="preserve">To naročilo izvaja </w:t>
      </w:r>
    </w:p>
    <w:p w14:paraId="0E530822" w14:textId="19E0FF37" w:rsidR="004825B8" w:rsidRPr="00A47884" w:rsidRDefault="004825B8">
      <w:pPr>
        <w:numPr>
          <w:ilvl w:val="0"/>
          <w:numId w:val="44"/>
        </w:numPr>
        <w:spacing w:line="260" w:lineRule="atLeast"/>
        <w:jc w:val="both"/>
        <w:rPr>
          <w:rFonts w:ascii="Myriad Pro" w:hAnsi="Myriad Pro"/>
        </w:rPr>
      </w:pPr>
      <w:r w:rsidRPr="00E6719F">
        <w:rPr>
          <w:rFonts w:ascii="Myriad Pro" w:hAnsi="Myriad Pro"/>
        </w:rPr>
        <w:t xml:space="preserve">Mestna občina Murska Sobota, </w:t>
      </w:r>
      <w:proofErr w:type="spellStart"/>
      <w:r w:rsidRPr="00E6719F">
        <w:rPr>
          <w:rFonts w:ascii="Myriad Pro" w:hAnsi="Myriad Pro"/>
        </w:rPr>
        <w:t>Kardoševa</w:t>
      </w:r>
      <w:proofErr w:type="spellEnd"/>
      <w:r w:rsidRPr="00E6719F">
        <w:rPr>
          <w:rFonts w:ascii="Myriad Pro" w:hAnsi="Myriad Pro"/>
        </w:rPr>
        <w:t xml:space="preserve"> ulica 2, 9000 Murska Sobota</w:t>
      </w:r>
      <w:r w:rsidRPr="00A47884">
        <w:rPr>
          <w:rFonts w:ascii="Myriad Pro" w:hAnsi="Myriad Pro"/>
          <w:i/>
        </w:rPr>
        <w:t xml:space="preserve"> </w:t>
      </w:r>
      <w:r w:rsidRPr="00A47884">
        <w:rPr>
          <w:rFonts w:ascii="Myriad Pro" w:hAnsi="Myriad Pro"/>
        </w:rPr>
        <w:t>(v nadaljevanju: naročnik),</w:t>
      </w:r>
      <w:r w:rsidRPr="00A47884">
        <w:rPr>
          <w:rFonts w:ascii="Myriad Pro" w:hAnsi="Myriad Pro"/>
          <w:i/>
        </w:rPr>
        <w:t xml:space="preserve"> </w:t>
      </w:r>
      <w:r w:rsidRPr="00A47884">
        <w:rPr>
          <w:rFonts w:ascii="Myriad Pro" w:hAnsi="Myriad Pro"/>
        </w:rPr>
        <w:t xml:space="preserve">v svojem imenu in za svoj račun, </w:t>
      </w:r>
    </w:p>
    <w:p w14:paraId="226BBBC6" w14:textId="77777777" w:rsidR="004825B8" w:rsidRPr="00A47884" w:rsidRDefault="004825B8" w:rsidP="004825B8">
      <w:pPr>
        <w:rPr>
          <w:rFonts w:ascii="Myriad Pro" w:hAnsi="Myriad Pro"/>
        </w:rPr>
      </w:pPr>
    </w:p>
    <w:p w14:paraId="0B86BA35" w14:textId="0D29EC9B" w:rsidR="00D9227D" w:rsidRPr="00E05177" w:rsidRDefault="004825B8" w:rsidP="000036B7">
      <w:pPr>
        <w:jc w:val="both"/>
        <w:rPr>
          <w:rFonts w:ascii="Myriad Pro" w:hAnsi="Myriad Pro" w:cs="Tahoma"/>
        </w:rPr>
      </w:pPr>
      <w:r w:rsidRPr="00E6719F">
        <w:rPr>
          <w:rFonts w:ascii="Myriad Pro" w:hAnsi="Myriad Pro"/>
        </w:rPr>
        <w:t>Naročnik vabi vse zainteresirane ponudnike, da predložijo ponudbo, skladno z zahtevami iz razpisne dokumentacije</w:t>
      </w:r>
      <w:r w:rsidR="000036B7">
        <w:rPr>
          <w:rFonts w:ascii="Myriad Pro" w:hAnsi="Myriad Pro"/>
        </w:rPr>
        <w:t xml:space="preserve"> za predmet naročila: </w:t>
      </w:r>
    </w:p>
    <w:p w14:paraId="4AA2311C" w14:textId="77777777" w:rsidR="00D9227D" w:rsidRPr="00E05177" w:rsidRDefault="00D9227D" w:rsidP="002E710B">
      <w:pPr>
        <w:keepNext/>
        <w:keepLines/>
        <w:rPr>
          <w:rFonts w:ascii="Myriad Pro" w:hAnsi="Myriad Pro" w:cs="Tahoma"/>
        </w:rPr>
      </w:pPr>
    </w:p>
    <w:p w14:paraId="4B42DF4E" w14:textId="2D223CC8" w:rsidR="009A5F76" w:rsidRPr="00D5775C" w:rsidRDefault="000B6C19" w:rsidP="002E710B">
      <w:pPr>
        <w:keepNext/>
        <w:keepLines/>
        <w:ind w:right="424"/>
        <w:jc w:val="center"/>
        <w:rPr>
          <w:rFonts w:ascii="Myriad Pro" w:hAnsi="Myriad Pro" w:cs="Tahoma"/>
          <w:b/>
          <w:bCs/>
          <w:color w:val="000000"/>
        </w:rPr>
      </w:pPr>
      <w:r>
        <w:rPr>
          <w:rFonts w:ascii="Myriad Pro" w:hAnsi="Myriad Pro"/>
          <w:b/>
          <w:bCs/>
        </w:rPr>
        <w:t>»</w:t>
      </w:r>
      <w:r w:rsidR="00E370CA">
        <w:rPr>
          <w:rFonts w:ascii="Myriad Pro" w:hAnsi="Myriad Pro"/>
          <w:b/>
          <w:bCs/>
        </w:rPr>
        <w:t>prenova kotlovnice OŠ Bakovci</w:t>
      </w:r>
      <w:r>
        <w:rPr>
          <w:rFonts w:ascii="Myriad Pro" w:hAnsi="Myriad Pro"/>
          <w:b/>
          <w:bCs/>
        </w:rPr>
        <w:t>«</w:t>
      </w:r>
      <w:r w:rsidR="00FF0BBB" w:rsidRPr="00D5775C">
        <w:rPr>
          <w:rFonts w:ascii="Myriad Pro" w:hAnsi="Myriad Pro"/>
          <w:b/>
          <w:bCs/>
        </w:rPr>
        <w:t xml:space="preserve"> </w:t>
      </w:r>
    </w:p>
    <w:p w14:paraId="5F7D8EE6" w14:textId="77777777" w:rsidR="007C70A1" w:rsidRPr="00E05177" w:rsidRDefault="007C70A1" w:rsidP="002E710B">
      <w:pPr>
        <w:keepNext/>
        <w:keepLines/>
        <w:jc w:val="center"/>
        <w:rPr>
          <w:rFonts w:ascii="Myriad Pro" w:hAnsi="Myriad Pro" w:cs="Tahoma"/>
        </w:rPr>
      </w:pPr>
    </w:p>
    <w:p w14:paraId="6EDFE60B" w14:textId="77777777" w:rsidR="007D7739" w:rsidRPr="00E05177" w:rsidRDefault="007D7739" w:rsidP="002E710B">
      <w:pPr>
        <w:keepNext/>
        <w:keepLines/>
        <w:jc w:val="center"/>
        <w:rPr>
          <w:rFonts w:ascii="Myriad Pro" w:hAnsi="Myriad Pro" w:cs="Tahoma"/>
        </w:rPr>
      </w:pPr>
    </w:p>
    <w:p w14:paraId="263504ED" w14:textId="529CD956" w:rsidR="009919D2" w:rsidRPr="00E05177" w:rsidRDefault="009919D2" w:rsidP="002E710B">
      <w:pPr>
        <w:keepNext/>
        <w:keepLines/>
        <w:jc w:val="both"/>
        <w:rPr>
          <w:rFonts w:ascii="Myriad Pro" w:hAnsi="Myriad Pro" w:cs="Tahoma"/>
        </w:rPr>
      </w:pPr>
      <w:r w:rsidRPr="00E05177">
        <w:rPr>
          <w:rFonts w:ascii="Myriad Pro" w:hAnsi="Myriad Pro" w:cs="Tahoma"/>
        </w:rPr>
        <w:t>Dokumentacija v zvezi z oddajo javnega naročila (v nadaljevanju tudi: razpisna dokumentacija) natančno določa predmet javnega naročila ter pogoje in merila za izbiro najugodnejšega ponudnika, s katerim bo</w:t>
      </w:r>
      <w:r w:rsidR="007C00D2" w:rsidRPr="00E05177">
        <w:rPr>
          <w:rFonts w:ascii="Myriad Pro" w:hAnsi="Myriad Pro" w:cs="Tahoma"/>
        </w:rPr>
        <w:t xml:space="preserve"> </w:t>
      </w:r>
      <w:r w:rsidR="006C643F">
        <w:rPr>
          <w:rFonts w:ascii="Myriad Pro" w:hAnsi="Myriad Pro" w:cs="Tahoma"/>
        </w:rPr>
        <w:t>naročnik</w:t>
      </w:r>
      <w:r w:rsidRPr="00E05177">
        <w:rPr>
          <w:rFonts w:ascii="Myriad Pro" w:hAnsi="Myriad Pro" w:cs="Tahoma"/>
        </w:rPr>
        <w:t xml:space="preserve"> sklenil pogodbo.</w:t>
      </w:r>
    </w:p>
    <w:p w14:paraId="5B0AB683" w14:textId="77777777" w:rsidR="009919D2" w:rsidRPr="00E05177" w:rsidRDefault="009919D2" w:rsidP="002E710B">
      <w:pPr>
        <w:keepNext/>
        <w:keepLines/>
        <w:rPr>
          <w:rFonts w:ascii="Myriad Pro" w:hAnsi="Myriad Pro" w:cs="Tahoma"/>
          <w:color w:val="FF0000"/>
        </w:rPr>
      </w:pPr>
    </w:p>
    <w:p w14:paraId="4508A531" w14:textId="77777777" w:rsidR="009919D2" w:rsidRPr="00E05177" w:rsidRDefault="009919D2" w:rsidP="002E710B">
      <w:pPr>
        <w:keepNext/>
        <w:keepLines/>
        <w:jc w:val="both"/>
        <w:rPr>
          <w:rFonts w:ascii="Myriad Pro" w:hAnsi="Myriad Pro" w:cs="Tahoma"/>
        </w:rPr>
      </w:pPr>
      <w:r w:rsidRPr="00E05177">
        <w:rPr>
          <w:rFonts w:ascii="Myriad Pro" w:hAnsi="Myriad Pro" w:cs="Tahoma"/>
        </w:rPr>
        <w:t>Sestavni del razpisne dokumentacije so tudi morebitne spremembe, dopolnitve in pojasnila razpisne dokumentacije ter odgovori na vprašanja gospodarskih subjektov.</w:t>
      </w:r>
    </w:p>
    <w:p w14:paraId="77B62E53" w14:textId="77777777" w:rsidR="007C70A1" w:rsidRPr="00E05177" w:rsidRDefault="007C70A1" w:rsidP="002E710B">
      <w:pPr>
        <w:keepNext/>
        <w:keepLines/>
        <w:rPr>
          <w:rFonts w:ascii="Myriad Pro" w:hAnsi="Myriad Pro" w:cs="Tahoma"/>
        </w:rPr>
      </w:pPr>
    </w:p>
    <w:p w14:paraId="231C2B14" w14:textId="77777777" w:rsidR="009919D2" w:rsidRPr="00E05177" w:rsidRDefault="009919D2" w:rsidP="002E710B">
      <w:pPr>
        <w:keepNext/>
        <w:keepLines/>
        <w:rPr>
          <w:rFonts w:ascii="Myriad Pro" w:hAnsi="Myriad Pro" w:cs="Tahoma"/>
        </w:rPr>
      </w:pPr>
    </w:p>
    <w:p w14:paraId="0AAD5ABD" w14:textId="77777777" w:rsidR="009919D2" w:rsidRPr="00E05177" w:rsidRDefault="009919D2" w:rsidP="002E710B">
      <w:pPr>
        <w:keepNext/>
        <w:keepLines/>
        <w:rPr>
          <w:rFonts w:ascii="Myriad Pro" w:hAnsi="Myriad Pro" w:cs="Tahoma"/>
          <w:color w:val="FF0000"/>
        </w:rPr>
      </w:pPr>
    </w:p>
    <w:p w14:paraId="377EA82D" w14:textId="77777777" w:rsidR="007C70A1" w:rsidRPr="00E05177" w:rsidRDefault="007C70A1" w:rsidP="002E710B">
      <w:pPr>
        <w:keepNext/>
        <w:keepLines/>
        <w:rPr>
          <w:rFonts w:ascii="Myriad Pro" w:hAnsi="Myriad Pro" w:cs="Tahoma"/>
          <w:color w:val="000000"/>
        </w:rPr>
      </w:pPr>
      <w:r w:rsidRPr="00E05177">
        <w:rPr>
          <w:rFonts w:ascii="Myriad Pro" w:hAnsi="Myriad Pro" w:cs="Tahoma"/>
          <w:color w:val="000000"/>
        </w:rPr>
        <w:t>S spoštovanjem!</w:t>
      </w:r>
    </w:p>
    <w:p w14:paraId="1106A3F0" w14:textId="77777777" w:rsidR="00325548" w:rsidRPr="00E05177" w:rsidRDefault="00325548" w:rsidP="002E710B">
      <w:pPr>
        <w:keepNext/>
        <w:keepLines/>
        <w:autoSpaceDE w:val="0"/>
        <w:autoSpaceDN w:val="0"/>
        <w:adjustRightInd w:val="0"/>
        <w:rPr>
          <w:rFonts w:ascii="Myriad Pro" w:hAnsi="Myriad Pro" w:cs="Tahoma"/>
        </w:rPr>
      </w:pPr>
    </w:p>
    <w:p w14:paraId="1A9A7656" w14:textId="77777777" w:rsidR="00325548" w:rsidRPr="00E05177" w:rsidRDefault="00325548" w:rsidP="002E710B">
      <w:pPr>
        <w:keepNext/>
        <w:keepLines/>
        <w:autoSpaceDE w:val="0"/>
        <w:autoSpaceDN w:val="0"/>
        <w:adjustRightInd w:val="0"/>
        <w:jc w:val="right"/>
        <w:rPr>
          <w:rFonts w:ascii="Myriad Pro" w:hAnsi="Myriad Pro" w:cs="Tahoma"/>
          <w:bCs/>
        </w:rPr>
      </w:pPr>
    </w:p>
    <w:p w14:paraId="32BA92C4" w14:textId="45DCB564" w:rsidR="00325548" w:rsidRPr="00E05177" w:rsidRDefault="00A75F31" w:rsidP="00A75F31">
      <w:pPr>
        <w:keepNext/>
        <w:keepLines/>
        <w:autoSpaceDE w:val="0"/>
        <w:autoSpaceDN w:val="0"/>
        <w:adjustRightInd w:val="0"/>
        <w:jc w:val="center"/>
        <w:rPr>
          <w:rFonts w:ascii="Myriad Pro" w:hAnsi="Myriad Pro" w:cs="Tahoma"/>
          <w:bCs/>
          <w:color w:val="000000" w:themeColor="text1"/>
        </w:rPr>
      </w:pPr>
      <w:r>
        <w:rPr>
          <w:rFonts w:ascii="Myriad Pro" w:hAnsi="Myriad Pro"/>
        </w:rPr>
        <w:t xml:space="preserve">                                                                                              </w:t>
      </w:r>
      <w:r w:rsidR="0025055F" w:rsidRPr="00E05177">
        <w:rPr>
          <w:rFonts w:ascii="Myriad Pro" w:hAnsi="Myriad Pro"/>
        </w:rPr>
        <w:t>Mestna občina Murska Sobota</w:t>
      </w:r>
    </w:p>
    <w:p w14:paraId="3BF9E780" w14:textId="23CE4ABA" w:rsidR="007C70A1" w:rsidRPr="00E05177" w:rsidRDefault="00531858" w:rsidP="000B6C19">
      <w:pPr>
        <w:keepNext/>
        <w:keepLines/>
        <w:ind w:left="4963"/>
        <w:rPr>
          <w:rFonts w:ascii="Myriad Pro" w:hAnsi="Myriad Pro" w:cs="Tahoma"/>
        </w:rPr>
      </w:pPr>
      <w:r>
        <w:rPr>
          <w:rFonts w:ascii="Myriad Pro" w:hAnsi="Myriad Pro" w:cs="Tahoma"/>
        </w:rPr>
        <w:t xml:space="preserve">     </w:t>
      </w:r>
      <w:r w:rsidR="00E05177">
        <w:rPr>
          <w:rFonts w:ascii="Myriad Pro" w:hAnsi="Myriad Pro" w:cs="Tahoma"/>
        </w:rPr>
        <w:t>Oddelek za gospodarske dejavnosti</w:t>
      </w:r>
    </w:p>
    <w:p w14:paraId="35617037" w14:textId="77777777" w:rsidR="00157A4A" w:rsidRDefault="00157A4A" w:rsidP="00157A4A">
      <w:pPr>
        <w:keepNext/>
        <w:keepLines/>
        <w:ind w:right="424"/>
        <w:rPr>
          <w:rFonts w:ascii="Myriad Pro" w:hAnsi="Myriad Pro" w:cs="Tahoma"/>
          <w:noProof/>
        </w:rPr>
      </w:pPr>
    </w:p>
    <w:p w14:paraId="418C7AF6" w14:textId="77ADC523" w:rsidR="00157A4A" w:rsidRPr="00E05177" w:rsidRDefault="00157A4A" w:rsidP="00157A4A">
      <w:pPr>
        <w:keepNext/>
        <w:keepLines/>
        <w:ind w:right="424"/>
        <w:jc w:val="right"/>
        <w:rPr>
          <w:rFonts w:ascii="Myriad Pro" w:hAnsi="Myriad Pro" w:cs="Tahoma"/>
          <w:noProof/>
        </w:rPr>
      </w:pPr>
      <w:r>
        <w:rPr>
          <w:rFonts w:ascii="Myriad Pro" w:hAnsi="Myriad Pro" w:cs="Tahoma"/>
          <w:noProof/>
        </w:rPr>
        <w:t xml:space="preserve">     </w:t>
      </w:r>
    </w:p>
    <w:p w14:paraId="2474FBE3" w14:textId="77777777" w:rsidR="00325548" w:rsidRPr="00E05177" w:rsidRDefault="00325548" w:rsidP="00157A4A">
      <w:pPr>
        <w:keepNext/>
        <w:keepLines/>
        <w:jc w:val="right"/>
        <w:rPr>
          <w:rFonts w:ascii="Myriad Pro" w:hAnsi="Myriad Pro" w:cs="Tahoma"/>
        </w:rPr>
      </w:pPr>
    </w:p>
    <w:p w14:paraId="36EFF0D5" w14:textId="77777777" w:rsidR="00325548" w:rsidRPr="00E05177" w:rsidRDefault="00325548" w:rsidP="002E710B">
      <w:pPr>
        <w:keepNext/>
        <w:keepLines/>
        <w:rPr>
          <w:rFonts w:ascii="Myriad Pro" w:hAnsi="Myriad Pro" w:cs="Tahoma"/>
        </w:rPr>
      </w:pPr>
    </w:p>
    <w:p w14:paraId="2DF6EC27" w14:textId="77777777" w:rsidR="00325548" w:rsidRPr="00E05177" w:rsidRDefault="00325548" w:rsidP="002E710B">
      <w:pPr>
        <w:keepNext/>
        <w:keepLines/>
        <w:rPr>
          <w:rFonts w:ascii="Myriad Pro" w:hAnsi="Myriad Pro" w:cs="Tahoma"/>
        </w:rPr>
      </w:pPr>
    </w:p>
    <w:p w14:paraId="74CE66A9" w14:textId="77777777" w:rsidR="00325548" w:rsidRPr="00E05177" w:rsidRDefault="00325548" w:rsidP="002E710B">
      <w:pPr>
        <w:keepNext/>
        <w:keepLines/>
        <w:rPr>
          <w:rFonts w:ascii="Myriad Pro" w:hAnsi="Myriad Pro" w:cs="Tahoma"/>
        </w:rPr>
      </w:pPr>
    </w:p>
    <w:p w14:paraId="2D456113" w14:textId="77777777" w:rsidR="00542462" w:rsidRPr="00E05177" w:rsidRDefault="00890FA5" w:rsidP="002E710B">
      <w:pPr>
        <w:keepNext/>
        <w:keepLines/>
        <w:numPr>
          <w:ilvl w:val="0"/>
          <w:numId w:val="2"/>
        </w:numPr>
        <w:jc w:val="both"/>
        <w:rPr>
          <w:rFonts w:ascii="Myriad Pro" w:hAnsi="Myriad Pro" w:cs="Tahoma"/>
          <w:b/>
        </w:rPr>
      </w:pPr>
      <w:r w:rsidRPr="00E05177">
        <w:rPr>
          <w:rFonts w:ascii="Myriad Pro" w:hAnsi="Myriad Pro" w:cs="Tahoma"/>
          <w:b/>
        </w:rPr>
        <w:br w:type="page"/>
      </w:r>
      <w:r w:rsidR="00542462" w:rsidRPr="00E05177">
        <w:rPr>
          <w:rFonts w:ascii="Myriad Pro" w:hAnsi="Myriad Pro" w:cs="Tahoma"/>
          <w:b/>
        </w:rPr>
        <w:lastRenderedPageBreak/>
        <w:t xml:space="preserve">SPLOŠNA DOLOČILA </w:t>
      </w:r>
    </w:p>
    <w:p w14:paraId="59A9DD28" w14:textId="77777777" w:rsidR="007C70A1" w:rsidRPr="00E05177" w:rsidRDefault="007C70A1" w:rsidP="002E710B">
      <w:pPr>
        <w:keepNext/>
        <w:keepLines/>
        <w:jc w:val="both"/>
        <w:rPr>
          <w:rFonts w:ascii="Myriad Pro" w:hAnsi="Myriad Pro" w:cs="Tahoma"/>
          <w:b/>
        </w:rPr>
      </w:pPr>
    </w:p>
    <w:p w14:paraId="64963DC4"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 xml:space="preserve">Predmet javnega naročila </w:t>
      </w:r>
    </w:p>
    <w:p w14:paraId="72CC7A2B" w14:textId="77777777" w:rsidR="007C70A1" w:rsidRPr="00E05177" w:rsidRDefault="007C70A1" w:rsidP="002E710B">
      <w:pPr>
        <w:keepNext/>
        <w:keepLines/>
        <w:jc w:val="both"/>
        <w:rPr>
          <w:rFonts w:ascii="Myriad Pro" w:hAnsi="Myriad Pro" w:cs="Tahoma"/>
          <w:b/>
        </w:rPr>
      </w:pPr>
    </w:p>
    <w:p w14:paraId="12E4B5D4" w14:textId="77777777" w:rsidR="008C17EF" w:rsidRPr="008C17EF" w:rsidRDefault="008C17EF" w:rsidP="008C17EF">
      <w:pPr>
        <w:keepNext/>
        <w:keepLines/>
        <w:jc w:val="both"/>
        <w:rPr>
          <w:rFonts w:ascii="Myriad Pro" w:hAnsi="Myriad Pro" w:cs="Tahoma"/>
        </w:rPr>
      </w:pPr>
      <w:r w:rsidRPr="008C17EF">
        <w:rPr>
          <w:rFonts w:ascii="Myriad Pro" w:hAnsi="Myriad Pro" w:cs="Tahoma"/>
        </w:rPr>
        <w:t xml:space="preserve">Predmet javnega naročila je izvedba gradbeno-obrtniških, strojno-inštalacijskih, elektroinštalacijskih ter vseh ostalih potrebnih del za </w:t>
      </w:r>
      <w:r w:rsidRPr="008C17EF">
        <w:rPr>
          <w:rFonts w:ascii="Myriad Pro" w:hAnsi="Myriad Pro" w:cs="Tahoma"/>
          <w:b/>
          <w:bCs/>
        </w:rPr>
        <w:t>prenovo kotlovnice Osnovne šole Bakovci</w:t>
      </w:r>
      <w:r w:rsidRPr="008C17EF">
        <w:rPr>
          <w:rFonts w:ascii="Myriad Pro" w:hAnsi="Myriad Pro" w:cs="Tahoma"/>
        </w:rPr>
        <w:t xml:space="preserve">, skladno s projektno dokumentacijo </w:t>
      </w:r>
      <w:r w:rsidRPr="008C17EF">
        <w:rPr>
          <w:rFonts w:ascii="Myriad Pro" w:hAnsi="Myriad Pro" w:cs="Tahoma"/>
          <w:b/>
          <w:bCs/>
        </w:rPr>
        <w:t>PZI G-28/21</w:t>
      </w:r>
      <w:r w:rsidRPr="008C17EF">
        <w:rPr>
          <w:rFonts w:ascii="Myriad Pro" w:hAnsi="Myriad Pro" w:cs="Tahoma"/>
        </w:rPr>
        <w:t xml:space="preserve">, ki jo je izdelal </w:t>
      </w:r>
      <w:r w:rsidRPr="008C17EF">
        <w:rPr>
          <w:rFonts w:ascii="Myriad Pro" w:hAnsi="Myriad Pro" w:cs="Tahoma"/>
          <w:b/>
          <w:bCs/>
        </w:rPr>
        <w:t xml:space="preserve">Energetski inženiring in projektiranje </w:t>
      </w:r>
      <w:proofErr w:type="spellStart"/>
      <w:r w:rsidRPr="008C17EF">
        <w:rPr>
          <w:rFonts w:ascii="Myriad Pro" w:hAnsi="Myriad Pro" w:cs="Tahoma"/>
          <w:b/>
          <w:bCs/>
        </w:rPr>
        <w:t>DER.Ing</w:t>
      </w:r>
      <w:proofErr w:type="spellEnd"/>
      <w:r w:rsidRPr="008C17EF">
        <w:rPr>
          <w:rFonts w:ascii="Myriad Pro" w:hAnsi="Myriad Pro" w:cs="Tahoma"/>
          <w:b/>
          <w:bCs/>
        </w:rPr>
        <w:t>. Goran Dervarič s. p.</w:t>
      </w:r>
    </w:p>
    <w:p w14:paraId="6B20543D" w14:textId="77777777" w:rsidR="008C17EF" w:rsidRPr="008C17EF" w:rsidRDefault="008C17EF" w:rsidP="008C17EF">
      <w:pPr>
        <w:keepNext/>
        <w:keepLines/>
        <w:jc w:val="both"/>
        <w:rPr>
          <w:rFonts w:ascii="Myriad Pro" w:hAnsi="Myriad Pro" w:cs="Tahoma"/>
        </w:rPr>
      </w:pPr>
      <w:r w:rsidRPr="008C17EF">
        <w:rPr>
          <w:rFonts w:ascii="Myriad Pro" w:hAnsi="Myriad Pro" w:cs="Tahoma"/>
        </w:rPr>
        <w:t>Predmet javnega naročila obsega zlasti:</w:t>
      </w:r>
    </w:p>
    <w:p w14:paraId="524C9A46"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demontažo obstoječe </w:t>
      </w:r>
      <w:proofErr w:type="spellStart"/>
      <w:r w:rsidRPr="008C17EF">
        <w:rPr>
          <w:rFonts w:ascii="Myriad Pro" w:hAnsi="Myriad Pro" w:cs="Tahoma"/>
        </w:rPr>
        <w:t>kotlovnične</w:t>
      </w:r>
      <w:proofErr w:type="spellEnd"/>
      <w:r w:rsidRPr="008C17EF">
        <w:rPr>
          <w:rFonts w:ascii="Myriad Pro" w:hAnsi="Myriad Pro" w:cs="Tahoma"/>
        </w:rPr>
        <w:t xml:space="preserve"> opreme; </w:t>
      </w:r>
    </w:p>
    <w:p w14:paraId="5FC761D8"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dobavo in montažo nove strojne opreme; </w:t>
      </w:r>
    </w:p>
    <w:p w14:paraId="7F018351"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vseh potrebnih cevnih razvodov; </w:t>
      </w:r>
    </w:p>
    <w:p w14:paraId="7817B12F"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dimovodnega sistema; </w:t>
      </w:r>
    </w:p>
    <w:p w14:paraId="3FF55488"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potrebnih elektroinštalacijskih del; </w:t>
      </w:r>
    </w:p>
    <w:p w14:paraId="41B8B402"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regulacijo in avtomatizacijo sistema; </w:t>
      </w:r>
    </w:p>
    <w:p w14:paraId="65DE78F5"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vseh potrebnih gradbenih in obrtniških del; </w:t>
      </w:r>
    </w:p>
    <w:p w14:paraId="22D32CBE"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zagon sistema; </w:t>
      </w:r>
    </w:p>
    <w:p w14:paraId="1A68316B"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funkcionalne preizkuse; </w:t>
      </w:r>
    </w:p>
    <w:p w14:paraId="2A3C98C9"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izdelavo navodil za uporabo; </w:t>
      </w:r>
    </w:p>
    <w:p w14:paraId="71BE125C"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odpravo morebitnih pomanjkljivosti do uspešne primopredaje. </w:t>
      </w:r>
    </w:p>
    <w:p w14:paraId="23D34E3B" w14:textId="77777777" w:rsidR="008C17EF" w:rsidRPr="008C17EF" w:rsidRDefault="008C17EF" w:rsidP="008C17EF">
      <w:pPr>
        <w:keepNext/>
        <w:keepLines/>
        <w:jc w:val="both"/>
        <w:rPr>
          <w:rFonts w:ascii="Myriad Pro" w:hAnsi="Myriad Pro" w:cs="Tahoma"/>
        </w:rPr>
      </w:pPr>
      <w:r w:rsidRPr="008C17EF">
        <w:rPr>
          <w:rFonts w:ascii="Myriad Pro" w:hAnsi="Myriad Pro" w:cs="Tahoma"/>
        </w:rPr>
        <w:t>Izvajalec mora izvesti vsa dela na način, da bo po zaključku zagotovljeno varno, zanesljivo in energetsko učinkovito delovanje ogrevalnega sistema.</w:t>
      </w:r>
    </w:p>
    <w:p w14:paraId="7C6CFC2E" w14:textId="77777777" w:rsidR="008C17EF" w:rsidRDefault="008C17EF" w:rsidP="008C17EF">
      <w:pPr>
        <w:keepNext/>
        <w:keepLines/>
        <w:jc w:val="both"/>
        <w:rPr>
          <w:rFonts w:ascii="Myriad Pro" w:hAnsi="Myriad Pro" w:cs="Tahoma"/>
        </w:rPr>
      </w:pPr>
      <w:r w:rsidRPr="008C17EF">
        <w:rPr>
          <w:rFonts w:ascii="Myriad Pro" w:hAnsi="Myriad Pro" w:cs="Tahoma"/>
        </w:rPr>
        <w:t>Obseg del je podrobneje določen v projektni dokumentaciji PZI, popisu del in ostali razpisni dokumentaciji.</w:t>
      </w:r>
    </w:p>
    <w:p w14:paraId="4E1DDFC2" w14:textId="77777777" w:rsidR="0076060F" w:rsidRDefault="0076060F" w:rsidP="008C17EF">
      <w:pPr>
        <w:keepNext/>
        <w:keepLines/>
        <w:jc w:val="both"/>
        <w:rPr>
          <w:rFonts w:ascii="Myriad Pro" w:hAnsi="Myriad Pro" w:cs="Tahoma"/>
        </w:rPr>
      </w:pPr>
    </w:p>
    <w:p w14:paraId="79C97DAF" w14:textId="77777777" w:rsidR="0076060F" w:rsidRDefault="0076060F" w:rsidP="008C17EF">
      <w:pPr>
        <w:keepNext/>
        <w:keepLines/>
        <w:jc w:val="both"/>
        <w:rPr>
          <w:rFonts w:ascii="Myriad Pro" w:hAnsi="Myriad Pro" w:cs="Tahoma"/>
        </w:rPr>
      </w:pPr>
    </w:p>
    <w:p w14:paraId="0FC5BEF5"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Podatki o naročniku</w:t>
      </w:r>
    </w:p>
    <w:p w14:paraId="303B6EFB" w14:textId="77777777" w:rsidR="007C70A1" w:rsidRPr="00E05177" w:rsidRDefault="007C70A1" w:rsidP="002E710B">
      <w:pPr>
        <w:keepNext/>
        <w:keepLines/>
        <w:jc w:val="both"/>
        <w:rPr>
          <w:rFonts w:ascii="Myriad Pro" w:hAnsi="Myriad Pro" w:cs="Tahoma"/>
        </w:rPr>
      </w:pPr>
    </w:p>
    <w:p w14:paraId="731D72F0" w14:textId="610A0218" w:rsidR="00065F10" w:rsidRPr="00E05177" w:rsidRDefault="00065F10" w:rsidP="002E710B">
      <w:pPr>
        <w:keepNext/>
        <w:keepLines/>
        <w:jc w:val="both"/>
        <w:rPr>
          <w:rFonts w:ascii="Myriad Pro" w:hAnsi="Myriad Pro" w:cs="Tahoma"/>
        </w:rPr>
      </w:pPr>
      <w:r w:rsidRPr="00E05177">
        <w:rPr>
          <w:rFonts w:ascii="Myriad Pro" w:hAnsi="Myriad Pro" w:cs="Tahoma"/>
        </w:rPr>
        <w:t>Naročnik</w:t>
      </w:r>
      <w:r w:rsidR="00717F08" w:rsidRPr="00E05177">
        <w:rPr>
          <w:rFonts w:ascii="Myriad Pro" w:hAnsi="Myriad Pro" w:cs="Tahoma"/>
        </w:rPr>
        <w:t xml:space="preserve"> </w:t>
      </w:r>
      <w:r w:rsidRPr="00E05177">
        <w:rPr>
          <w:rFonts w:ascii="Myriad Pro" w:hAnsi="Myriad Pro" w:cs="Tahoma"/>
        </w:rPr>
        <w:t xml:space="preserve">javnega naročila </w:t>
      </w:r>
      <w:r w:rsidR="00B31C42">
        <w:rPr>
          <w:rFonts w:ascii="Myriad Pro" w:hAnsi="Myriad Pro" w:cs="Tahoma"/>
        </w:rPr>
        <w:t>je</w:t>
      </w:r>
      <w:r w:rsidR="005360B1" w:rsidRPr="00E05177">
        <w:rPr>
          <w:rFonts w:ascii="Myriad Pro" w:hAnsi="Myriad Pro" w:cs="Tahoma"/>
        </w:rPr>
        <w:t>:</w:t>
      </w:r>
    </w:p>
    <w:p w14:paraId="4BCF66A2" w14:textId="3B49AEE3" w:rsidR="00065F10" w:rsidRPr="00E05177" w:rsidRDefault="00717F08">
      <w:pPr>
        <w:pStyle w:val="Odstavekseznama"/>
        <w:keepNext/>
        <w:keepLines/>
        <w:numPr>
          <w:ilvl w:val="0"/>
          <w:numId w:val="20"/>
        </w:numPr>
        <w:tabs>
          <w:tab w:val="left" w:pos="8222"/>
        </w:tabs>
        <w:ind w:right="992"/>
        <w:jc w:val="both"/>
        <w:rPr>
          <w:rFonts w:ascii="Myriad Pro" w:hAnsi="Myriad Pro" w:cs="Tahoma"/>
        </w:rPr>
      </w:pPr>
      <w:r w:rsidRPr="00E05177">
        <w:rPr>
          <w:rFonts w:ascii="Myriad Pro" w:hAnsi="Myriad Pro"/>
        </w:rPr>
        <w:t xml:space="preserve">Mestna občina Murska Sobota, </w:t>
      </w:r>
      <w:proofErr w:type="spellStart"/>
      <w:r w:rsidR="00E05177">
        <w:rPr>
          <w:rFonts w:ascii="Myriad Pro" w:hAnsi="Myriad Pro"/>
        </w:rPr>
        <w:t>Kardoševa</w:t>
      </w:r>
      <w:proofErr w:type="spellEnd"/>
      <w:r w:rsidR="00E05177">
        <w:rPr>
          <w:rFonts w:ascii="Myriad Pro" w:hAnsi="Myriad Pro"/>
        </w:rPr>
        <w:t xml:space="preserve"> ulica 2, 9000 Murska Sobota</w:t>
      </w:r>
      <w:r w:rsidRPr="00E05177">
        <w:rPr>
          <w:rFonts w:ascii="Myriad Pro" w:hAnsi="Myriad Pro"/>
        </w:rPr>
        <w:t xml:space="preserve"> (krajše: </w:t>
      </w:r>
      <w:r w:rsidR="00E05177">
        <w:rPr>
          <w:rFonts w:ascii="Myriad Pro" w:hAnsi="Myriad Pro"/>
        </w:rPr>
        <w:t>MO MS</w:t>
      </w:r>
      <w:r w:rsidRPr="00E05177">
        <w:rPr>
          <w:rFonts w:ascii="Myriad Pro" w:hAnsi="Myriad Pro"/>
        </w:rPr>
        <w:t>),</w:t>
      </w:r>
    </w:p>
    <w:p w14:paraId="1FE09AA4" w14:textId="4993A266" w:rsidR="00065F10" w:rsidRPr="00E05177" w:rsidRDefault="005360B1" w:rsidP="00D5775C">
      <w:pPr>
        <w:keepNext/>
        <w:keepLines/>
        <w:ind w:left="360" w:right="-1"/>
        <w:jc w:val="both"/>
        <w:rPr>
          <w:rFonts w:ascii="Myriad Pro" w:hAnsi="Myriad Pro" w:cs="Tahoma"/>
        </w:rPr>
      </w:pPr>
      <w:r w:rsidRPr="00E05177">
        <w:rPr>
          <w:rFonts w:ascii="Myriad Pro" w:hAnsi="Myriad Pro" w:cs="Tahoma"/>
        </w:rPr>
        <w:t>(v nadaljevanju skupaj: naročnik)</w:t>
      </w:r>
      <w:r w:rsidR="00065F10" w:rsidRPr="00E05177">
        <w:rPr>
          <w:rFonts w:ascii="Myriad Pro" w:hAnsi="Myriad Pro"/>
        </w:rPr>
        <w:t xml:space="preserve"> </w:t>
      </w:r>
    </w:p>
    <w:p w14:paraId="06994160" w14:textId="77777777" w:rsidR="007C70A1" w:rsidRPr="00E05177" w:rsidRDefault="007C70A1" w:rsidP="002E710B">
      <w:pPr>
        <w:keepNext/>
        <w:keepLines/>
        <w:jc w:val="both"/>
        <w:rPr>
          <w:rFonts w:ascii="Myriad Pro" w:hAnsi="Myriad Pro" w:cs="Tahoma"/>
          <w:b/>
        </w:rPr>
      </w:pPr>
    </w:p>
    <w:p w14:paraId="406DB167" w14:textId="77777777" w:rsidR="007C70A1" w:rsidRPr="00E05177" w:rsidRDefault="007C70A1" w:rsidP="002E710B">
      <w:pPr>
        <w:keepNext/>
        <w:keepLines/>
        <w:numPr>
          <w:ilvl w:val="1"/>
          <w:numId w:val="2"/>
        </w:numPr>
        <w:jc w:val="both"/>
        <w:rPr>
          <w:rFonts w:ascii="Myriad Pro" w:hAnsi="Myriad Pro" w:cs="Tahoma"/>
          <w:b/>
        </w:rPr>
      </w:pPr>
      <w:bookmarkStart w:id="1" w:name="_Toc116720497"/>
      <w:bookmarkStart w:id="2" w:name="_Toc116720561"/>
      <w:bookmarkStart w:id="3" w:name="_Toc116783470"/>
      <w:bookmarkStart w:id="4" w:name="_Toc116792904"/>
      <w:bookmarkStart w:id="5" w:name="_Toc136417476"/>
      <w:r w:rsidRPr="00E05177">
        <w:rPr>
          <w:rFonts w:ascii="Myriad Pro" w:hAnsi="Myriad Pro" w:cs="Tahoma"/>
          <w:b/>
        </w:rPr>
        <w:t>Pravna podlaga</w:t>
      </w:r>
      <w:r w:rsidR="002339A4" w:rsidRPr="00E05177">
        <w:rPr>
          <w:rFonts w:ascii="Myriad Pro" w:hAnsi="Myriad Pro" w:cs="Tahoma"/>
          <w:b/>
        </w:rPr>
        <w:t xml:space="preserve"> in opredelitev postopka</w:t>
      </w:r>
    </w:p>
    <w:p w14:paraId="4B3B98BB" w14:textId="77777777" w:rsidR="007C70A1" w:rsidRPr="00E05177" w:rsidRDefault="007C70A1" w:rsidP="002E710B">
      <w:pPr>
        <w:keepNext/>
        <w:keepLines/>
        <w:jc w:val="both"/>
        <w:rPr>
          <w:rFonts w:ascii="Myriad Pro" w:hAnsi="Myriad Pro"/>
        </w:rPr>
      </w:pPr>
    </w:p>
    <w:p w14:paraId="485F0F61" w14:textId="77777777" w:rsidR="007C70A1" w:rsidRPr="00E05177" w:rsidRDefault="007C70A1" w:rsidP="002E710B">
      <w:pPr>
        <w:pStyle w:val="Telobesedila3"/>
        <w:keepNext/>
        <w:keepLines/>
        <w:rPr>
          <w:rFonts w:ascii="Myriad Pro" w:hAnsi="Myriad Pro" w:cs="Tahoma"/>
        </w:rPr>
      </w:pPr>
      <w:r w:rsidRPr="00E05177">
        <w:rPr>
          <w:rFonts w:ascii="Myriad Pro" w:hAnsi="Myriad Pro" w:cs="Tahoma"/>
        </w:rPr>
        <w:t>Javno naročilo se izvaja skladno s določbami:</w:t>
      </w:r>
    </w:p>
    <w:p w14:paraId="01DDE717" w14:textId="77777777" w:rsidR="00C80EDD" w:rsidRPr="00E05177" w:rsidRDefault="00C80EDD" w:rsidP="002E710B">
      <w:pPr>
        <w:keepNext/>
        <w:keepLines/>
        <w:numPr>
          <w:ilvl w:val="0"/>
          <w:numId w:val="4"/>
        </w:numPr>
        <w:jc w:val="both"/>
        <w:rPr>
          <w:rFonts w:ascii="Myriad Pro" w:hAnsi="Myriad Pro" w:cs="Tahoma"/>
        </w:rPr>
      </w:pPr>
      <w:r w:rsidRPr="00E05177">
        <w:rPr>
          <w:rFonts w:ascii="Myriad Pro" w:hAnsi="Myriad Pro" w:cs="Tahoma"/>
        </w:rPr>
        <w:t>Zakona o javnem naročan</w:t>
      </w:r>
      <w:r w:rsidR="00C14D02" w:rsidRPr="00E05177">
        <w:rPr>
          <w:rFonts w:ascii="Myriad Pro" w:hAnsi="Myriad Pro" w:cs="Tahoma"/>
        </w:rPr>
        <w:t>ju ZJN-3 (Ur. l. RS, št. 91/15 s spremembami</w:t>
      </w:r>
      <w:r w:rsidRPr="00E05177">
        <w:rPr>
          <w:rFonts w:ascii="Myriad Pro" w:hAnsi="Myriad Pro" w:cs="Tahoma"/>
        </w:rPr>
        <w:t>; v nadaljevanju: ZJN-3,</w:t>
      </w:r>
    </w:p>
    <w:p w14:paraId="38F71195" w14:textId="77777777" w:rsidR="00C80EDD" w:rsidRPr="00E05177" w:rsidRDefault="00C80EDD" w:rsidP="002E710B">
      <w:pPr>
        <w:keepNext/>
        <w:keepLines/>
        <w:numPr>
          <w:ilvl w:val="0"/>
          <w:numId w:val="4"/>
        </w:numPr>
        <w:jc w:val="both"/>
        <w:rPr>
          <w:rFonts w:ascii="Myriad Pro" w:hAnsi="Myriad Pro" w:cs="Tahoma"/>
        </w:rPr>
      </w:pPr>
      <w:r w:rsidRPr="00E05177">
        <w:rPr>
          <w:rFonts w:ascii="Myriad Pro" w:hAnsi="Myriad Pro" w:cs="Tahoma"/>
        </w:rPr>
        <w:t>Zakona o pravnem varstvu v postopkih javnega naročanja (Ur. l. RS, št. 43/11 in nadaljnji; v nadaljevanju: ZPVPJN),</w:t>
      </w:r>
    </w:p>
    <w:p w14:paraId="796A4BC2" w14:textId="761D78DB" w:rsidR="00D15DAF" w:rsidRPr="00E05177" w:rsidRDefault="00D15DAF" w:rsidP="002E710B">
      <w:pPr>
        <w:keepNext/>
        <w:keepLines/>
        <w:numPr>
          <w:ilvl w:val="0"/>
          <w:numId w:val="4"/>
        </w:numPr>
        <w:jc w:val="both"/>
        <w:rPr>
          <w:rFonts w:ascii="Myriad Pro" w:hAnsi="Myriad Pro" w:cs="Tahoma"/>
        </w:rPr>
      </w:pPr>
      <w:r w:rsidRPr="00E05177">
        <w:rPr>
          <w:rFonts w:ascii="Myriad Pro" w:hAnsi="Myriad Pro" w:cs="Tahoma"/>
        </w:rPr>
        <w:t xml:space="preserve">Uredbe o zelenem javnem naročanju (Ur. </w:t>
      </w:r>
      <w:r w:rsidR="00CE1A8B" w:rsidRPr="00E05177">
        <w:rPr>
          <w:rFonts w:ascii="Myriad Pro" w:hAnsi="Myriad Pro" w:cs="Tahoma"/>
        </w:rPr>
        <w:t>l</w:t>
      </w:r>
      <w:r w:rsidRPr="00E05177">
        <w:rPr>
          <w:rFonts w:ascii="Myriad Pro" w:hAnsi="Myriad Pro" w:cs="Tahoma"/>
        </w:rPr>
        <w:t xml:space="preserve">. RS, št. 51/17 </w:t>
      </w:r>
      <w:r w:rsidR="00746408" w:rsidRPr="00E05177">
        <w:rPr>
          <w:rFonts w:ascii="Myriad Pro" w:hAnsi="Myriad Pro" w:cs="Tahoma"/>
        </w:rPr>
        <w:t>s spremembami</w:t>
      </w:r>
      <w:r w:rsidR="00942B30" w:rsidRPr="00E05177">
        <w:rPr>
          <w:rFonts w:ascii="Myriad Pro" w:hAnsi="Myriad Pro" w:cs="Tahoma"/>
        </w:rPr>
        <w:t xml:space="preserve">, v nadaljevanju: Uredba o </w:t>
      </w:r>
      <w:proofErr w:type="spellStart"/>
      <w:r w:rsidR="00942B30" w:rsidRPr="00E05177">
        <w:rPr>
          <w:rFonts w:ascii="Myriad Pro" w:hAnsi="Myriad Pro" w:cs="Tahoma"/>
        </w:rPr>
        <w:t>ZeJN</w:t>
      </w:r>
      <w:proofErr w:type="spellEnd"/>
      <w:r w:rsidRPr="00E05177">
        <w:rPr>
          <w:rFonts w:ascii="Myriad Pro" w:hAnsi="Myriad Pro" w:cs="Tahoma"/>
        </w:rPr>
        <w:t>),</w:t>
      </w:r>
    </w:p>
    <w:p w14:paraId="300034C5" w14:textId="704098E4" w:rsidR="00942B30" w:rsidRPr="00E05177" w:rsidRDefault="00851F07" w:rsidP="002E710B">
      <w:pPr>
        <w:keepNext/>
        <w:keepLines/>
        <w:numPr>
          <w:ilvl w:val="0"/>
          <w:numId w:val="4"/>
        </w:numPr>
        <w:jc w:val="both"/>
        <w:rPr>
          <w:rFonts w:ascii="Myriad Pro" w:hAnsi="Myriad Pro" w:cs="Tahoma"/>
        </w:rPr>
      </w:pPr>
      <w:r w:rsidRPr="00E05177">
        <w:rPr>
          <w:rFonts w:ascii="Myriad Pro" w:hAnsi="Myriad Pro" w:cs="Tahoma"/>
        </w:rPr>
        <w:t xml:space="preserve">Gradbenega </w:t>
      </w:r>
      <w:r w:rsidR="005350AC" w:rsidRPr="00E05177">
        <w:rPr>
          <w:rFonts w:ascii="Myriad Pro" w:hAnsi="Myriad Pro" w:cs="Tahoma"/>
        </w:rPr>
        <w:t>zakon</w:t>
      </w:r>
      <w:r w:rsidRPr="00E05177">
        <w:rPr>
          <w:rFonts w:ascii="Myriad Pro" w:hAnsi="Myriad Pro" w:cs="Tahoma"/>
        </w:rPr>
        <w:t>a</w:t>
      </w:r>
      <w:r w:rsidR="005350AC" w:rsidRPr="00E05177">
        <w:rPr>
          <w:rFonts w:ascii="Myriad Pro" w:hAnsi="Myriad Pro" w:cs="Tahoma"/>
        </w:rPr>
        <w:t xml:space="preserve"> (Ur. </w:t>
      </w:r>
      <w:r w:rsidR="00C14D02" w:rsidRPr="00E05177">
        <w:rPr>
          <w:rFonts w:ascii="Myriad Pro" w:hAnsi="Myriad Pro" w:cs="Tahoma"/>
        </w:rPr>
        <w:t>l</w:t>
      </w:r>
      <w:r w:rsidR="005350AC" w:rsidRPr="00E05177">
        <w:rPr>
          <w:rFonts w:ascii="Myriad Pro" w:hAnsi="Myriad Pro" w:cs="Tahoma"/>
        </w:rPr>
        <w:t xml:space="preserve">. RS, št. </w:t>
      </w:r>
      <w:r w:rsidR="00C41D35" w:rsidRPr="00E05177">
        <w:rPr>
          <w:rFonts w:ascii="Myriad Pro" w:hAnsi="Myriad Pro" w:cs="Tahoma"/>
        </w:rPr>
        <w:t>199/21</w:t>
      </w:r>
      <w:r w:rsidR="00964416" w:rsidRPr="00E05177">
        <w:rPr>
          <w:rFonts w:ascii="Myriad Pro" w:hAnsi="Myriad Pro" w:cs="Tahoma"/>
        </w:rPr>
        <w:t xml:space="preserve"> s spremembami, v nadaljevanju: </w:t>
      </w:r>
      <w:r w:rsidR="00C41D35" w:rsidRPr="00E05177">
        <w:rPr>
          <w:rFonts w:ascii="Myriad Pro" w:hAnsi="Myriad Pro" w:cs="Tahoma"/>
        </w:rPr>
        <w:t>GZ-1</w:t>
      </w:r>
      <w:r w:rsidR="005350AC" w:rsidRPr="00E05177">
        <w:rPr>
          <w:rFonts w:ascii="Myriad Pro" w:hAnsi="Myriad Pro" w:cs="Tahoma"/>
        </w:rPr>
        <w:t>)</w:t>
      </w:r>
      <w:r w:rsidR="00942B30" w:rsidRPr="00E05177">
        <w:rPr>
          <w:rFonts w:ascii="Myriad Pro" w:hAnsi="Myriad Pro" w:cs="Tahoma"/>
        </w:rPr>
        <w:t>,</w:t>
      </w:r>
    </w:p>
    <w:p w14:paraId="7DE93F05" w14:textId="650A09D9" w:rsidR="00C80EDD" w:rsidRPr="00E05177" w:rsidRDefault="00942B30" w:rsidP="002E710B">
      <w:pPr>
        <w:keepNext/>
        <w:keepLines/>
        <w:numPr>
          <w:ilvl w:val="0"/>
          <w:numId w:val="4"/>
        </w:numPr>
        <w:jc w:val="both"/>
        <w:rPr>
          <w:rFonts w:ascii="Myriad Pro" w:hAnsi="Myriad Pro" w:cs="Tahoma"/>
        </w:rPr>
      </w:pPr>
      <w:r w:rsidRPr="00E05177">
        <w:rPr>
          <w:rFonts w:ascii="Myriad Pro" w:hAnsi="Myriad Pro" w:cs="Tahoma"/>
        </w:rPr>
        <w:t>Uredbe o zagotavljanju varnosti in zdravja pri delu na začasnih in premičnih gradbiščih (Ur. l. RS, št. 83/05 s spremembami)</w:t>
      </w:r>
      <w:r w:rsidR="005350AC" w:rsidRPr="00E05177">
        <w:rPr>
          <w:rFonts w:ascii="Myriad Pro" w:hAnsi="Myriad Pro" w:cs="Tahoma"/>
        </w:rPr>
        <w:t xml:space="preserve"> in</w:t>
      </w:r>
    </w:p>
    <w:p w14:paraId="7823923B" w14:textId="77777777" w:rsidR="00FD6FC9" w:rsidRPr="00E05177" w:rsidRDefault="00706C97" w:rsidP="002E710B">
      <w:pPr>
        <w:keepNext/>
        <w:keepLines/>
        <w:numPr>
          <w:ilvl w:val="0"/>
          <w:numId w:val="4"/>
        </w:numPr>
        <w:jc w:val="both"/>
        <w:rPr>
          <w:rFonts w:ascii="Myriad Pro" w:hAnsi="Myriad Pro" w:cs="Tahoma"/>
        </w:rPr>
      </w:pPr>
      <w:r w:rsidRPr="00E05177">
        <w:rPr>
          <w:rFonts w:ascii="Myriad Pro" w:hAnsi="Myriad Pro" w:cs="Tahoma"/>
        </w:rPr>
        <w:t xml:space="preserve">ostalih predpisov, ki temeljijo na zgoraj navedenih zakonih ter </w:t>
      </w:r>
      <w:r w:rsidR="00FD6FC9" w:rsidRPr="00E05177">
        <w:rPr>
          <w:rFonts w:ascii="Myriad Pro" w:hAnsi="Myriad Pro" w:cs="Tahoma"/>
        </w:rPr>
        <w:t>veljavno zakonodajo, ki se nanaš</w:t>
      </w:r>
      <w:r w:rsidR="00177058" w:rsidRPr="00E05177">
        <w:rPr>
          <w:rFonts w:ascii="Myriad Pro" w:hAnsi="Myriad Pro" w:cs="Tahoma"/>
        </w:rPr>
        <w:t>a</w:t>
      </w:r>
      <w:r w:rsidRPr="00E05177">
        <w:rPr>
          <w:rFonts w:ascii="Myriad Pro" w:hAnsi="Myriad Pro" w:cs="Tahoma"/>
        </w:rPr>
        <w:t xml:space="preserve"> na predmet</w:t>
      </w:r>
      <w:r w:rsidR="00FD6FC9" w:rsidRPr="00E05177">
        <w:rPr>
          <w:rFonts w:ascii="Myriad Pro" w:hAnsi="Myriad Pro" w:cs="Tahoma"/>
        </w:rPr>
        <w:t xml:space="preserve"> javnega</w:t>
      </w:r>
      <w:r w:rsidRPr="00E05177">
        <w:rPr>
          <w:rFonts w:ascii="Myriad Pro" w:hAnsi="Myriad Pro" w:cs="Tahoma"/>
        </w:rPr>
        <w:t xml:space="preserve"> naročila.</w:t>
      </w:r>
    </w:p>
    <w:p w14:paraId="07ADE589" w14:textId="77777777" w:rsidR="00F1423B" w:rsidRPr="00E05177" w:rsidRDefault="00F1423B" w:rsidP="002E710B">
      <w:pPr>
        <w:keepNext/>
        <w:keepLines/>
        <w:jc w:val="both"/>
        <w:rPr>
          <w:rFonts w:ascii="Myriad Pro" w:hAnsi="Myriad Pro" w:cs="Tahoma"/>
        </w:rPr>
      </w:pPr>
    </w:p>
    <w:p w14:paraId="4441B7C9" w14:textId="4476140D" w:rsidR="00DF3EAD" w:rsidRPr="00E05177" w:rsidRDefault="00DF3EAD" w:rsidP="00A670F2">
      <w:pPr>
        <w:pStyle w:val="Telobesedila"/>
        <w:keepNext/>
        <w:keepLines/>
        <w:widowControl/>
        <w:rPr>
          <w:rFonts w:ascii="Myriad Pro" w:hAnsi="Myriad Pro" w:cs="Tahoma"/>
        </w:rPr>
      </w:pPr>
      <w:r w:rsidRPr="00E05177">
        <w:rPr>
          <w:rFonts w:ascii="Myriad Pro" w:hAnsi="Myriad Pro" w:cs="Tahoma"/>
          <w:b w:val="0"/>
        </w:rPr>
        <w:t>Naročnik izvaja javno naročilo po postopku</w:t>
      </w:r>
      <w:r w:rsidRPr="00E05177">
        <w:rPr>
          <w:rFonts w:ascii="Myriad Pro" w:hAnsi="Myriad Pro" w:cs="Tahoma"/>
          <w:b w:val="0"/>
          <w:lang w:val="sl-SI"/>
        </w:rPr>
        <w:t xml:space="preserve"> naročila male vrednosti </w:t>
      </w:r>
      <w:r w:rsidRPr="00E05177">
        <w:rPr>
          <w:rFonts w:ascii="Myriad Pro" w:hAnsi="Myriad Pro" w:cs="Tahoma"/>
          <w:b w:val="0"/>
        </w:rPr>
        <w:t xml:space="preserve">v skladu s </w:t>
      </w:r>
      <w:r w:rsidRPr="00E05177">
        <w:rPr>
          <w:rFonts w:ascii="Myriad Pro" w:hAnsi="Myriad Pro" w:cs="Tahoma"/>
          <w:b w:val="0"/>
          <w:lang w:val="sl-SI"/>
        </w:rPr>
        <w:t>47.</w:t>
      </w:r>
      <w:r w:rsidRPr="00E05177">
        <w:rPr>
          <w:rFonts w:ascii="Myriad Pro" w:hAnsi="Myriad Pro" w:cs="Tahoma"/>
          <w:b w:val="0"/>
        </w:rPr>
        <w:t xml:space="preserve"> členom ZJN-</w:t>
      </w:r>
      <w:r w:rsidRPr="00E05177">
        <w:rPr>
          <w:rFonts w:ascii="Myriad Pro" w:hAnsi="Myriad Pro" w:cs="Tahoma"/>
          <w:b w:val="0"/>
          <w:lang w:val="sl-SI"/>
        </w:rPr>
        <w:t>3</w:t>
      </w:r>
      <w:r w:rsidRPr="00E05177">
        <w:rPr>
          <w:rFonts w:ascii="Myriad Pro" w:hAnsi="Myriad Pro" w:cs="Tahoma"/>
          <w:b w:val="0"/>
        </w:rPr>
        <w:t xml:space="preserve">. Naročnik bo o vseh odločitvah v skladu </w:t>
      </w:r>
      <w:r w:rsidR="00AB78B5" w:rsidRPr="00E05177">
        <w:rPr>
          <w:rFonts w:ascii="Myriad Pro" w:hAnsi="Myriad Pro" w:cs="Tahoma"/>
          <w:b w:val="0"/>
          <w:lang w:val="sl-SI"/>
        </w:rPr>
        <w:t>z</w:t>
      </w:r>
      <w:r w:rsidRPr="00E05177">
        <w:rPr>
          <w:rFonts w:ascii="Myriad Pro" w:hAnsi="Myriad Pro" w:cs="Tahoma"/>
          <w:b w:val="0"/>
        </w:rPr>
        <w:t xml:space="preserve"> 90. členom ZJN-3 obvestil ponudnike na način, da bo odločitev</w:t>
      </w:r>
      <w:r w:rsidRPr="00E05177">
        <w:rPr>
          <w:rFonts w:ascii="Myriad Pro" w:hAnsi="Myriad Pro" w:cs="Tahoma"/>
          <w:b w:val="0"/>
          <w:lang w:val="sl-SI"/>
        </w:rPr>
        <w:t xml:space="preserve"> o (ne)oddaji javnega naročila</w:t>
      </w:r>
      <w:r w:rsidRPr="00E05177">
        <w:rPr>
          <w:rFonts w:ascii="Myriad Pro" w:hAnsi="Myriad Pro" w:cs="Tahoma"/>
          <w:b w:val="0"/>
        </w:rPr>
        <w:t xml:space="preserve"> objavil na portalu javnih naročil.</w:t>
      </w:r>
      <w:r w:rsidRPr="00E05177">
        <w:rPr>
          <w:rFonts w:ascii="Myriad Pro" w:hAnsi="Myriad Pro" w:cs="Tahoma"/>
        </w:rPr>
        <w:t xml:space="preserve"> </w:t>
      </w:r>
    </w:p>
    <w:p w14:paraId="2834707D" w14:textId="3FC578F4" w:rsidR="002339A4" w:rsidRPr="00E05177" w:rsidRDefault="002339A4" w:rsidP="002E710B">
      <w:pPr>
        <w:keepNext/>
        <w:keepLines/>
        <w:jc w:val="both"/>
        <w:rPr>
          <w:rFonts w:ascii="Myriad Pro" w:hAnsi="Myriad Pro" w:cs="Tahoma"/>
        </w:rPr>
      </w:pPr>
    </w:p>
    <w:p w14:paraId="7ECC3669"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Jezik in denarna enota</w:t>
      </w:r>
    </w:p>
    <w:p w14:paraId="7B505386" w14:textId="77777777" w:rsidR="007C70A1" w:rsidRPr="00E05177" w:rsidRDefault="007C70A1" w:rsidP="002E710B">
      <w:pPr>
        <w:keepNext/>
        <w:keepLines/>
        <w:jc w:val="both"/>
        <w:rPr>
          <w:rFonts w:ascii="Myriad Pro" w:hAnsi="Myriad Pro" w:cs="Tahoma"/>
          <w:b/>
        </w:rPr>
      </w:pPr>
    </w:p>
    <w:p w14:paraId="3D2FD519" w14:textId="77777777" w:rsidR="0019465C" w:rsidRPr="00E05177" w:rsidRDefault="002339A4" w:rsidP="002E710B">
      <w:pPr>
        <w:keepNext/>
        <w:keepLines/>
        <w:jc w:val="both"/>
        <w:rPr>
          <w:rFonts w:ascii="Myriad Pro" w:hAnsi="Myriad Pro" w:cs="Tahoma"/>
        </w:rPr>
      </w:pPr>
      <w:r w:rsidRPr="00E05177">
        <w:rPr>
          <w:rFonts w:ascii="Myriad Pro" w:hAnsi="Myriad Pro" w:cs="Tahoma"/>
        </w:rPr>
        <w:t>Postopek javnega naročanja poteka v slovenskem jeziku.</w:t>
      </w:r>
      <w:r w:rsidR="003A033F" w:rsidRPr="00E05177">
        <w:rPr>
          <w:rFonts w:ascii="Myriad Pro" w:hAnsi="Myriad Pro" w:cs="Tahoma"/>
        </w:rPr>
        <w:t xml:space="preserve"> </w:t>
      </w:r>
    </w:p>
    <w:p w14:paraId="29498A6E" w14:textId="77777777" w:rsidR="0019465C" w:rsidRPr="00E05177" w:rsidRDefault="0019465C" w:rsidP="002E710B">
      <w:pPr>
        <w:keepNext/>
        <w:keepLines/>
        <w:jc w:val="both"/>
        <w:rPr>
          <w:rFonts w:ascii="Myriad Pro" w:hAnsi="Myriad Pro" w:cs="Tahoma"/>
        </w:rPr>
      </w:pPr>
    </w:p>
    <w:p w14:paraId="53A145C6" w14:textId="6F0EE3E4" w:rsidR="002339A4" w:rsidRPr="00E05177" w:rsidRDefault="002339A4" w:rsidP="002E710B">
      <w:pPr>
        <w:keepNext/>
        <w:keepLines/>
        <w:jc w:val="both"/>
        <w:rPr>
          <w:rFonts w:ascii="Myriad Pro" w:hAnsi="Myriad Pro" w:cs="Tahoma"/>
          <w:color w:val="000000"/>
        </w:rPr>
      </w:pPr>
      <w:r w:rsidRPr="00E05177">
        <w:rPr>
          <w:rFonts w:ascii="Myriad Pro" w:hAnsi="Myriad Pro" w:cs="Tahoma"/>
        </w:rPr>
        <w:t>Ponudniki predložijo ponudbo v slovenskem jeziku</w:t>
      </w:r>
      <w:r w:rsidR="00E34C6F" w:rsidRPr="00E05177">
        <w:rPr>
          <w:rFonts w:ascii="Myriad Pro" w:hAnsi="Myriad Pro" w:cs="Tahoma"/>
        </w:rPr>
        <w:t xml:space="preserve">. </w:t>
      </w:r>
      <w:r w:rsidRPr="00E05177">
        <w:rPr>
          <w:rFonts w:ascii="Myriad Pro" w:hAnsi="Myriad Pro" w:cs="Tahoma"/>
        </w:rPr>
        <w:t xml:space="preserve">V kolikor ponudnik v ponudbi priloži dokument ponudbe ali del ponudbe v tujem jeziku, si naročnik pridržuje pravico, da v fazi pregledovanja in ocenjevanja ponudb od ponudnika zahteva, da na lastne </w:t>
      </w:r>
      <w:r w:rsidRPr="00E05177">
        <w:rPr>
          <w:rFonts w:ascii="Myriad Pro" w:hAnsi="Myriad Pro" w:cs="Tahoma"/>
          <w:color w:val="000000"/>
        </w:rPr>
        <w:t>stroške (tj. stroške ponudnika) predloži uradne prevode sodnega tolmača za slovenski jezik, dokumentov/dokazil, ki so predloženi v tujem jeziku.</w:t>
      </w:r>
    </w:p>
    <w:p w14:paraId="6CFE8DC6" w14:textId="77777777" w:rsidR="00C14D02" w:rsidRPr="00E05177" w:rsidRDefault="00C14D02" w:rsidP="002E710B">
      <w:pPr>
        <w:keepNext/>
        <w:keepLines/>
        <w:jc w:val="both"/>
        <w:rPr>
          <w:rFonts w:ascii="Myriad Pro" w:hAnsi="Myriad Pro" w:cs="Tahoma"/>
          <w:color w:val="000000"/>
        </w:rPr>
      </w:pPr>
    </w:p>
    <w:p w14:paraId="0401BBD3" w14:textId="5BB87E51" w:rsidR="00BD0B90" w:rsidRPr="00E05177" w:rsidRDefault="00E34C6F" w:rsidP="002E710B">
      <w:pPr>
        <w:keepNext/>
        <w:keepLines/>
        <w:jc w:val="both"/>
        <w:rPr>
          <w:rFonts w:ascii="Myriad Pro" w:hAnsi="Myriad Pro" w:cs="Tahoma"/>
        </w:rPr>
      </w:pPr>
      <w:r w:rsidRPr="00E05177">
        <w:rPr>
          <w:rFonts w:ascii="Myriad Pro" w:hAnsi="Myriad Pro" w:cs="Tahoma"/>
        </w:rPr>
        <w:t>Finančni podatki morajo biti podani v evrih, na dve (2) decimalni mesti natančno.</w:t>
      </w:r>
    </w:p>
    <w:p w14:paraId="518F3CEE"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lastRenderedPageBreak/>
        <w:t>Dodatna pojasnila ponudnikom</w:t>
      </w:r>
      <w:bookmarkEnd w:id="1"/>
      <w:bookmarkEnd w:id="2"/>
      <w:bookmarkEnd w:id="3"/>
      <w:bookmarkEnd w:id="4"/>
      <w:bookmarkEnd w:id="5"/>
    </w:p>
    <w:p w14:paraId="7F2167E6" w14:textId="77777777" w:rsidR="007C70A1" w:rsidRPr="00E05177" w:rsidRDefault="007C70A1" w:rsidP="002E710B">
      <w:pPr>
        <w:keepNext/>
        <w:keepLines/>
        <w:jc w:val="both"/>
        <w:rPr>
          <w:rFonts w:ascii="Myriad Pro" w:hAnsi="Myriad Pro" w:cs="Tahoma"/>
        </w:rPr>
      </w:pPr>
    </w:p>
    <w:p w14:paraId="3F9BE2E8" w14:textId="5AB6F281" w:rsidR="00E34C6F" w:rsidRPr="00E05177" w:rsidRDefault="00E34C6F" w:rsidP="002E710B">
      <w:pPr>
        <w:keepNext/>
        <w:keepLines/>
        <w:jc w:val="both"/>
        <w:rPr>
          <w:rFonts w:ascii="Myriad Pro" w:hAnsi="Myriad Pro"/>
        </w:rPr>
      </w:pPr>
      <w:r w:rsidRPr="00E05177">
        <w:rPr>
          <w:rFonts w:ascii="Myriad Pro" w:hAnsi="Myriad Pro"/>
        </w:rPr>
        <w:t xml:space="preserve">Dodatna pojasnila ali vprašanja o razpisni </w:t>
      </w:r>
      <w:r w:rsidRPr="00E05177">
        <w:rPr>
          <w:rFonts w:ascii="Myriad Pro" w:hAnsi="Myriad Pro" w:cs="Tahoma"/>
        </w:rPr>
        <w:t xml:space="preserve">dokumentaciji </w:t>
      </w:r>
      <w:r w:rsidRPr="00E05177">
        <w:rPr>
          <w:rFonts w:ascii="Myriad Pro" w:hAnsi="Myriad Pro"/>
        </w:rPr>
        <w:t xml:space="preserve">lahko zainteresirani ponudniki zahtevajo </w:t>
      </w:r>
      <w:r w:rsidR="002339A4" w:rsidRPr="00E05177">
        <w:rPr>
          <w:rFonts w:ascii="Myriad Pro" w:hAnsi="Myriad Pro"/>
        </w:rPr>
        <w:t xml:space="preserve">samo </w:t>
      </w:r>
      <w:r w:rsidRPr="00E05177">
        <w:rPr>
          <w:rFonts w:ascii="Myriad Pro" w:hAnsi="Myriad Pro"/>
        </w:rPr>
        <w:t xml:space="preserve">preko Portala javnih naročil, vendar </w:t>
      </w:r>
      <w:r w:rsidR="002339A4" w:rsidRPr="00385E07">
        <w:rPr>
          <w:rFonts w:ascii="Myriad Pro" w:hAnsi="Myriad Pro"/>
          <w:b/>
        </w:rPr>
        <w:t xml:space="preserve">najkasneje do </w:t>
      </w:r>
      <w:r w:rsidR="00F968CC">
        <w:rPr>
          <w:rFonts w:ascii="Myriad Pro" w:hAnsi="Myriad Pro"/>
          <w:b/>
        </w:rPr>
        <w:t>29</w:t>
      </w:r>
      <w:r w:rsidR="002339A4" w:rsidRPr="00385E07">
        <w:rPr>
          <w:rFonts w:ascii="Myriad Pro" w:hAnsi="Myriad Pro"/>
          <w:b/>
        </w:rPr>
        <w:t xml:space="preserve">. </w:t>
      </w:r>
      <w:r w:rsidR="002A281E">
        <w:rPr>
          <w:rFonts w:ascii="Myriad Pro" w:hAnsi="Myriad Pro"/>
          <w:b/>
        </w:rPr>
        <w:t>7</w:t>
      </w:r>
      <w:r w:rsidR="002339A4" w:rsidRPr="00385E07">
        <w:rPr>
          <w:rFonts w:ascii="Myriad Pro" w:hAnsi="Myriad Pro"/>
          <w:b/>
        </w:rPr>
        <w:t>. 202</w:t>
      </w:r>
      <w:r w:rsidR="00430726" w:rsidRPr="00385E07">
        <w:rPr>
          <w:rFonts w:ascii="Myriad Pro" w:hAnsi="Myriad Pro"/>
          <w:b/>
        </w:rPr>
        <w:t>6</w:t>
      </w:r>
      <w:r w:rsidR="0019465C" w:rsidRPr="00385E07">
        <w:rPr>
          <w:rFonts w:ascii="Myriad Pro" w:hAnsi="Myriad Pro"/>
          <w:b/>
        </w:rPr>
        <w:t xml:space="preserve"> </w:t>
      </w:r>
      <w:r w:rsidR="002339A4" w:rsidRPr="00385E07">
        <w:rPr>
          <w:rFonts w:ascii="Myriad Pro" w:hAnsi="Myriad Pro"/>
          <w:b/>
        </w:rPr>
        <w:t xml:space="preserve">do </w:t>
      </w:r>
      <w:r w:rsidR="002A281E">
        <w:rPr>
          <w:rFonts w:ascii="Myriad Pro" w:hAnsi="Myriad Pro"/>
          <w:b/>
        </w:rPr>
        <w:t>23</w:t>
      </w:r>
      <w:r w:rsidR="002339A4" w:rsidRPr="00385E07">
        <w:rPr>
          <w:rFonts w:ascii="Myriad Pro" w:hAnsi="Myriad Pro"/>
          <w:b/>
        </w:rPr>
        <w:t>.</w:t>
      </w:r>
      <w:r w:rsidR="002A281E">
        <w:rPr>
          <w:rFonts w:ascii="Myriad Pro" w:hAnsi="Myriad Pro"/>
          <w:b/>
        </w:rPr>
        <w:t>59</w:t>
      </w:r>
      <w:r w:rsidR="002339A4" w:rsidRPr="00385E07">
        <w:rPr>
          <w:rFonts w:ascii="Myriad Pro" w:hAnsi="Myriad Pro"/>
          <w:b/>
        </w:rPr>
        <w:t xml:space="preserve"> ure</w:t>
      </w:r>
      <w:r w:rsidRPr="00385E07">
        <w:rPr>
          <w:rFonts w:ascii="Myriad Pro" w:hAnsi="Myriad Pro"/>
        </w:rPr>
        <w:t>.</w:t>
      </w:r>
      <w:r w:rsidRPr="00E05177">
        <w:rPr>
          <w:rFonts w:ascii="Myriad Pro" w:hAnsi="Myriad Pro"/>
        </w:rPr>
        <w:t xml:space="preserve"> Odgovori oziroma pojasnila bodo objavljeni na Portalu javnih naročil, </w:t>
      </w:r>
      <w:r w:rsidR="002339A4" w:rsidRPr="00E05177">
        <w:rPr>
          <w:rFonts w:ascii="Myriad Pro" w:hAnsi="Myriad Pro"/>
        </w:rPr>
        <w:t xml:space="preserve">najkasneje </w:t>
      </w:r>
      <w:r w:rsidR="00AE7134" w:rsidRPr="00E05177">
        <w:rPr>
          <w:rFonts w:ascii="Myriad Pro" w:hAnsi="Myriad Pro"/>
        </w:rPr>
        <w:t>štiri (4) koledarske dni pred rokom za predložitev ponudb,</w:t>
      </w:r>
      <w:r w:rsidR="002339A4" w:rsidRPr="00E05177">
        <w:rPr>
          <w:rFonts w:ascii="Myriad Pro" w:hAnsi="Myriad Pro"/>
        </w:rPr>
        <w:t xml:space="preserve"> pod pogojem, da bo zahteva posredovana pravočasno. Na drugače posredovane zahteve za dodatna pojasnila ali vprašanja naročnik ni dolžan odgovoriti</w:t>
      </w:r>
      <w:r w:rsidRPr="00E05177">
        <w:rPr>
          <w:rFonts w:ascii="Myriad Pro" w:hAnsi="Myriad Pro"/>
        </w:rPr>
        <w:t>.</w:t>
      </w:r>
    </w:p>
    <w:p w14:paraId="5A5CBDF7" w14:textId="77777777" w:rsidR="00623B62" w:rsidRPr="00E05177" w:rsidRDefault="00623B62" w:rsidP="002E710B">
      <w:pPr>
        <w:keepNext/>
        <w:keepLines/>
        <w:jc w:val="both"/>
        <w:rPr>
          <w:rFonts w:ascii="Myriad Pro" w:hAnsi="Myriad Pro" w:cs="Tahoma"/>
          <w:color w:val="FF0000"/>
        </w:rPr>
      </w:pPr>
    </w:p>
    <w:p w14:paraId="32F084D9"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Variantna ponudba</w:t>
      </w:r>
      <w:r w:rsidR="003A033F" w:rsidRPr="00E05177">
        <w:rPr>
          <w:rFonts w:ascii="Myriad Pro" w:hAnsi="Myriad Pro" w:cs="Tahoma"/>
          <w:b/>
        </w:rPr>
        <w:t xml:space="preserve"> in ponudba z opcijo</w:t>
      </w:r>
    </w:p>
    <w:p w14:paraId="502543AF" w14:textId="77777777" w:rsidR="007C70A1" w:rsidRPr="00E05177" w:rsidRDefault="007C70A1" w:rsidP="002E710B">
      <w:pPr>
        <w:pStyle w:val="BESEDILO"/>
        <w:keepNext/>
        <w:widowControl/>
        <w:tabs>
          <w:tab w:val="clear" w:pos="2155"/>
        </w:tabs>
        <w:rPr>
          <w:rFonts w:ascii="Myriad Pro" w:hAnsi="Myriad Pro" w:cs="Tahoma"/>
          <w:kern w:val="0"/>
        </w:rPr>
      </w:pPr>
    </w:p>
    <w:p w14:paraId="40A27C06" w14:textId="77777777" w:rsidR="00E34C6F" w:rsidRPr="00E05177" w:rsidRDefault="00E34C6F" w:rsidP="002E710B">
      <w:pPr>
        <w:pStyle w:val="BESEDILO"/>
        <w:keepNext/>
        <w:widowControl/>
        <w:rPr>
          <w:rFonts w:ascii="Myriad Pro" w:hAnsi="Myriad Pro" w:cs="Tahoma"/>
        </w:rPr>
      </w:pPr>
      <w:r w:rsidRPr="00E05177">
        <w:rPr>
          <w:rFonts w:ascii="Myriad Pro" w:hAnsi="Myriad Pro" w:cs="Tahoma"/>
        </w:rPr>
        <w:t>Naročnik ne dopušča predložitve variantne ponudbe</w:t>
      </w:r>
      <w:r w:rsidR="003A033F" w:rsidRPr="00E05177">
        <w:rPr>
          <w:rFonts w:ascii="Myriad Pro" w:hAnsi="Myriad Pro" w:cs="Tahoma"/>
        </w:rPr>
        <w:t xml:space="preserve"> ali ponudbe z opcijo</w:t>
      </w:r>
      <w:r w:rsidRPr="00E05177">
        <w:rPr>
          <w:rFonts w:ascii="Myriad Pro" w:hAnsi="Myriad Pro" w:cs="Tahoma"/>
        </w:rPr>
        <w:t>. Naročnik bo</w:t>
      </w:r>
      <w:r w:rsidR="003A033F" w:rsidRPr="00E05177">
        <w:rPr>
          <w:rFonts w:ascii="Myriad Pro" w:hAnsi="Myriad Pro" w:cs="Tahoma"/>
        </w:rPr>
        <w:t xml:space="preserve"> takšno</w:t>
      </w:r>
      <w:r w:rsidRPr="00E05177">
        <w:rPr>
          <w:rFonts w:ascii="Myriad Pro" w:hAnsi="Myriad Pro" w:cs="Tahoma"/>
        </w:rPr>
        <w:t xml:space="preserve"> ponudbo zavrnil kot nedopustno.</w:t>
      </w:r>
    </w:p>
    <w:p w14:paraId="347CB7CA" w14:textId="77777777" w:rsidR="007C70A1" w:rsidRPr="00E05177" w:rsidRDefault="007C70A1" w:rsidP="002E710B">
      <w:pPr>
        <w:keepNext/>
        <w:keepLines/>
        <w:rPr>
          <w:rFonts w:ascii="Myriad Pro" w:hAnsi="Myriad Pro" w:cs="Tahoma"/>
        </w:rPr>
      </w:pPr>
    </w:p>
    <w:p w14:paraId="2FA39068" w14:textId="77777777" w:rsidR="00E34C6F" w:rsidRPr="00E05177" w:rsidRDefault="00E34C6F" w:rsidP="002E710B">
      <w:pPr>
        <w:keepNext/>
        <w:keepLines/>
        <w:numPr>
          <w:ilvl w:val="1"/>
          <w:numId w:val="2"/>
        </w:numPr>
        <w:jc w:val="both"/>
        <w:rPr>
          <w:rFonts w:ascii="Myriad Pro" w:hAnsi="Myriad Pro" w:cs="Tahoma"/>
          <w:b/>
        </w:rPr>
      </w:pPr>
      <w:r w:rsidRPr="00E05177">
        <w:rPr>
          <w:rFonts w:ascii="Myriad Pro" w:hAnsi="Myriad Pro" w:cs="Tahoma"/>
          <w:b/>
        </w:rPr>
        <w:t>Pregled in ocenjevanje ponudb</w:t>
      </w:r>
    </w:p>
    <w:p w14:paraId="30E7BF52" w14:textId="77777777" w:rsidR="00E34C6F" w:rsidRPr="00E05177" w:rsidRDefault="00E34C6F" w:rsidP="002E710B">
      <w:pPr>
        <w:keepNext/>
        <w:keepLines/>
        <w:rPr>
          <w:rFonts w:ascii="Myriad Pro" w:hAnsi="Myriad Pro" w:cs="Tahoma"/>
        </w:rPr>
      </w:pPr>
    </w:p>
    <w:p w14:paraId="45A388F3" w14:textId="77777777" w:rsidR="00E34C6F" w:rsidRPr="00E05177" w:rsidRDefault="00E34C6F" w:rsidP="002E710B">
      <w:pPr>
        <w:keepNext/>
        <w:keepLines/>
        <w:jc w:val="both"/>
        <w:rPr>
          <w:rFonts w:ascii="Myriad Pro" w:hAnsi="Myriad Pro" w:cs="Tahoma"/>
        </w:rPr>
      </w:pPr>
      <w:r w:rsidRPr="00E05177">
        <w:rPr>
          <w:rFonts w:ascii="Myriad Pro" w:hAnsi="Myriad Pro"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4AB5B83" w14:textId="77777777" w:rsidR="002A281E" w:rsidRPr="00E05177" w:rsidRDefault="002A281E" w:rsidP="002E710B">
      <w:pPr>
        <w:keepNext/>
        <w:keepLines/>
        <w:jc w:val="both"/>
        <w:rPr>
          <w:rFonts w:ascii="Myriad Pro" w:hAnsi="Myriad Pro" w:cs="Tahoma"/>
          <w:b/>
        </w:rPr>
      </w:pPr>
      <w:bookmarkStart w:id="6" w:name="_Toc116720524"/>
      <w:bookmarkStart w:id="7" w:name="_Toc116720588"/>
      <w:bookmarkStart w:id="8" w:name="_Toc116783499"/>
      <w:bookmarkStart w:id="9" w:name="_Toc116792933"/>
      <w:bookmarkStart w:id="10" w:name="_Toc136417505"/>
    </w:p>
    <w:p w14:paraId="2F43F0E5"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Prav</w:t>
      </w:r>
      <w:bookmarkEnd w:id="6"/>
      <w:bookmarkEnd w:id="7"/>
      <w:bookmarkEnd w:id="8"/>
      <w:bookmarkEnd w:id="9"/>
      <w:bookmarkEnd w:id="10"/>
      <w:r w:rsidR="00712EF3" w:rsidRPr="00E05177">
        <w:rPr>
          <w:rFonts w:ascii="Myriad Pro" w:hAnsi="Myriad Pro" w:cs="Tahoma"/>
          <w:b/>
        </w:rPr>
        <w:t>no varstvo</w:t>
      </w:r>
    </w:p>
    <w:p w14:paraId="5C7D5B07" w14:textId="77777777" w:rsidR="007C70A1" w:rsidRPr="00E05177" w:rsidRDefault="007C70A1" w:rsidP="002E710B">
      <w:pPr>
        <w:keepNext/>
        <w:keepLines/>
        <w:jc w:val="both"/>
        <w:rPr>
          <w:rFonts w:ascii="Myriad Pro" w:hAnsi="Myriad Pro" w:cs="Tahoma"/>
          <w:b/>
        </w:rPr>
      </w:pPr>
    </w:p>
    <w:p w14:paraId="501A1394" w14:textId="5C761954" w:rsidR="00DF3EAD" w:rsidRPr="00E05177" w:rsidRDefault="00DF3EAD" w:rsidP="002E710B">
      <w:pPr>
        <w:keepNext/>
        <w:keepLines/>
        <w:autoSpaceDE w:val="0"/>
        <w:autoSpaceDN w:val="0"/>
        <w:adjustRightInd w:val="0"/>
        <w:jc w:val="both"/>
        <w:rPr>
          <w:rFonts w:ascii="Myriad Pro" w:hAnsi="Myriad Pro" w:cs="Tahoma"/>
        </w:rPr>
      </w:pPr>
      <w:r w:rsidRPr="00E05177">
        <w:rPr>
          <w:rFonts w:ascii="Myriad Pro" w:hAnsi="Myriad Pro" w:cs="Tahoma"/>
        </w:rPr>
        <w:t>Ponudnikom je zagotovljeno pravno varstvo skladno z določbami Zakona o pravnem varstvu v postopkih javnega naročanja (Ur. l. RS, št. 43/11, 60/11-ZTP-D, 63/13, 90/14-ZDU-1</w:t>
      </w:r>
      <w:r w:rsidR="00C8688E" w:rsidRPr="00E05177">
        <w:rPr>
          <w:rFonts w:ascii="Myriad Pro" w:hAnsi="Myriad Pro" w:cs="Tahoma"/>
        </w:rPr>
        <w:t>,</w:t>
      </w:r>
      <w:r w:rsidRPr="00E05177">
        <w:rPr>
          <w:rFonts w:ascii="Myriad Pro" w:hAnsi="Myriad Pro" w:cs="Tahoma"/>
        </w:rPr>
        <w:t xml:space="preserve"> 60/17</w:t>
      </w:r>
      <w:r w:rsidR="00C8688E" w:rsidRPr="00E05177">
        <w:rPr>
          <w:rFonts w:ascii="Myriad Pro" w:hAnsi="Myriad Pro" w:cs="Tahoma"/>
        </w:rPr>
        <w:t xml:space="preserve"> in 72/19</w:t>
      </w:r>
      <w:r w:rsidRPr="00E05177">
        <w:rPr>
          <w:rFonts w:ascii="Myriad Pro" w:hAnsi="Myriad Pro" w:cs="Tahoma"/>
        </w:rPr>
        <w:t>; v nadaljevanju: ZPVPJN).</w:t>
      </w:r>
    </w:p>
    <w:p w14:paraId="136DEE28" w14:textId="77777777" w:rsidR="00DF3EAD" w:rsidRPr="00E05177" w:rsidRDefault="00DF3EAD" w:rsidP="002E710B">
      <w:pPr>
        <w:keepNext/>
        <w:keepLines/>
        <w:autoSpaceDE w:val="0"/>
        <w:autoSpaceDN w:val="0"/>
        <w:adjustRightInd w:val="0"/>
        <w:jc w:val="both"/>
        <w:rPr>
          <w:rFonts w:ascii="Myriad Pro" w:hAnsi="Myriad Pro" w:cs="Tahoma"/>
        </w:rPr>
      </w:pPr>
    </w:p>
    <w:p w14:paraId="7B5642C1" w14:textId="3C4502C5" w:rsidR="00DF3EAD" w:rsidRPr="00E05177" w:rsidRDefault="00DF3EAD" w:rsidP="002E710B">
      <w:pPr>
        <w:keepNext/>
        <w:keepLines/>
        <w:tabs>
          <w:tab w:val="left" w:pos="1155"/>
        </w:tabs>
        <w:autoSpaceDE w:val="0"/>
        <w:autoSpaceDN w:val="0"/>
        <w:adjustRightInd w:val="0"/>
        <w:jc w:val="both"/>
        <w:rPr>
          <w:rFonts w:ascii="Myriad Pro" w:hAnsi="Myriad Pro" w:cs="Tahoma"/>
        </w:rPr>
      </w:pPr>
      <w:r w:rsidRPr="00E05177">
        <w:rPr>
          <w:rFonts w:ascii="Myriad Pro" w:hAnsi="Myriad Pro" w:cs="Tahoma"/>
        </w:rPr>
        <w:t>Na podlagi ZPVPJN se lahko zahtevek za revizijo vloži v vseh stopnjah postopka oddaje javnega naročila in zoper vsako ravnanje naročnika, razen če zakon, ki ureja oddajo javnih naročil ali ZPVPJN ne določa drugače.</w:t>
      </w:r>
    </w:p>
    <w:p w14:paraId="3E880A6C" w14:textId="77777777" w:rsidR="00046EA0" w:rsidRPr="00E05177" w:rsidRDefault="00046EA0" w:rsidP="002E710B">
      <w:pPr>
        <w:keepNext/>
        <w:keepLines/>
        <w:tabs>
          <w:tab w:val="left" w:pos="1155"/>
        </w:tabs>
        <w:autoSpaceDE w:val="0"/>
        <w:autoSpaceDN w:val="0"/>
        <w:adjustRightInd w:val="0"/>
        <w:jc w:val="both"/>
        <w:rPr>
          <w:rFonts w:ascii="Myriad Pro" w:hAnsi="Myriad Pro" w:cs="Tahoma"/>
        </w:rPr>
      </w:pPr>
    </w:p>
    <w:p w14:paraId="73B31B7C" w14:textId="1089BAC1" w:rsidR="00DF3EAD" w:rsidRPr="00E05177" w:rsidRDefault="00DF3EAD"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V kolikor se zahtevek za revizijo nanaša na vsebino objave, povabilo k oddaji ponudbe ali </w:t>
      </w:r>
      <w:r w:rsidR="00C8688E" w:rsidRPr="00E05177">
        <w:rPr>
          <w:rFonts w:ascii="Myriad Pro" w:hAnsi="Myriad Pro" w:cs="Tahoma"/>
        </w:rPr>
        <w:t xml:space="preserve">razpisno </w:t>
      </w:r>
      <w:r w:rsidRPr="00E05177">
        <w:rPr>
          <w:rFonts w:ascii="Myriad Pro" w:hAnsi="Myriad Pro" w:cs="Tahoma"/>
        </w:rPr>
        <w:t xml:space="preserve">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9324BE6" w14:textId="77777777" w:rsidR="00021A15" w:rsidRPr="00E05177" w:rsidRDefault="00021A15" w:rsidP="002E710B">
      <w:pPr>
        <w:keepNext/>
        <w:keepLines/>
        <w:autoSpaceDE w:val="0"/>
        <w:autoSpaceDN w:val="0"/>
        <w:adjustRightInd w:val="0"/>
        <w:jc w:val="both"/>
        <w:rPr>
          <w:rFonts w:ascii="Myriad Pro" w:hAnsi="Myriad Pro" w:cs="Tahoma"/>
        </w:rPr>
      </w:pPr>
    </w:p>
    <w:p w14:paraId="5996871A" w14:textId="5DBCA501" w:rsidR="00DF3EAD" w:rsidRDefault="00DF3EAD"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Zahtevek za revizijo mora biti sestavljen v skladu z določili 15. člena ZPVPJN, vloži se </w:t>
      </w:r>
      <w:r w:rsidR="005D3456" w:rsidRPr="00E05177">
        <w:rPr>
          <w:rFonts w:ascii="Myriad Pro" w:hAnsi="Myriad Pro" w:cs="Tahoma"/>
        </w:rPr>
        <w:t xml:space="preserve">preko </w:t>
      </w:r>
      <w:r w:rsidRPr="00E05177">
        <w:rPr>
          <w:rFonts w:ascii="Myriad Pro" w:hAnsi="Myriad Pro" w:cs="Tahoma"/>
        </w:rPr>
        <w:t xml:space="preserve">portala </w:t>
      </w:r>
      <w:proofErr w:type="spellStart"/>
      <w:r w:rsidRPr="00E05177">
        <w:rPr>
          <w:rFonts w:ascii="Myriad Pro" w:hAnsi="Myriad Pro" w:cs="Tahoma"/>
        </w:rPr>
        <w:t>eRevizija</w:t>
      </w:r>
      <w:proofErr w:type="spellEnd"/>
      <w:r w:rsidRPr="00E05177">
        <w:rPr>
          <w:rFonts w:ascii="Myriad Pro" w:hAnsi="Myriad Pro" w:cs="Tahoma"/>
        </w:rPr>
        <w:t>. Vlagatelj mora zahtevku za revizijo priložiti potrdilo o plačilu takse. Zahtevek za revizijo se vloži v roku iz 25. člena ZPVPJN.</w:t>
      </w:r>
    </w:p>
    <w:p w14:paraId="5B9B21BF" w14:textId="77777777" w:rsidR="00E05177" w:rsidRDefault="00E05177" w:rsidP="002E710B">
      <w:pPr>
        <w:keepNext/>
        <w:keepLines/>
        <w:autoSpaceDE w:val="0"/>
        <w:autoSpaceDN w:val="0"/>
        <w:adjustRightInd w:val="0"/>
        <w:jc w:val="both"/>
        <w:rPr>
          <w:rFonts w:ascii="Myriad Pro" w:hAnsi="Myriad Pro" w:cs="Tahoma"/>
        </w:rPr>
      </w:pPr>
    </w:p>
    <w:p w14:paraId="1FE632BC" w14:textId="77777777" w:rsidR="007C70A1" w:rsidRPr="00E05177" w:rsidRDefault="007C70A1" w:rsidP="002E710B">
      <w:pPr>
        <w:keepNext/>
        <w:keepLines/>
        <w:numPr>
          <w:ilvl w:val="1"/>
          <w:numId w:val="2"/>
        </w:numPr>
        <w:jc w:val="both"/>
        <w:rPr>
          <w:rFonts w:ascii="Myriad Pro" w:hAnsi="Myriad Pro" w:cs="Tahoma"/>
          <w:b/>
        </w:rPr>
      </w:pPr>
      <w:bookmarkStart w:id="11" w:name="_Toc163615935"/>
      <w:r w:rsidRPr="00E05177">
        <w:rPr>
          <w:rFonts w:ascii="Myriad Pro" w:hAnsi="Myriad Pro" w:cs="Tahoma"/>
          <w:b/>
        </w:rPr>
        <w:t>Zaupnost po</w:t>
      </w:r>
      <w:bookmarkEnd w:id="11"/>
      <w:r w:rsidR="00502E8E" w:rsidRPr="00E05177">
        <w:rPr>
          <w:rFonts w:ascii="Myriad Pro" w:hAnsi="Myriad Pro" w:cs="Tahoma"/>
          <w:b/>
        </w:rPr>
        <w:t>datkov</w:t>
      </w:r>
    </w:p>
    <w:p w14:paraId="5D351C81" w14:textId="77777777" w:rsidR="007C70A1" w:rsidRPr="00E05177" w:rsidRDefault="007C70A1" w:rsidP="002E710B">
      <w:pPr>
        <w:pStyle w:val="tekst1"/>
        <w:keepNext/>
        <w:keepLines/>
        <w:spacing w:before="0" w:line="240" w:lineRule="auto"/>
        <w:rPr>
          <w:rFonts w:ascii="Myriad Pro" w:hAnsi="Myriad Pro" w:cs="Tahoma"/>
          <w:sz w:val="20"/>
        </w:rPr>
      </w:pPr>
    </w:p>
    <w:p w14:paraId="59936245" w14:textId="77777777" w:rsidR="00404799" w:rsidRPr="00E05177" w:rsidRDefault="00404799" w:rsidP="002E710B">
      <w:pPr>
        <w:keepNext/>
        <w:keepLines/>
        <w:jc w:val="both"/>
        <w:rPr>
          <w:rFonts w:ascii="Myriad Pro" w:hAnsi="Myriad Pro" w:cs="Tahoma"/>
        </w:rPr>
      </w:pPr>
      <w:r w:rsidRPr="00E05177">
        <w:rPr>
          <w:rFonts w:ascii="Myriad Pro" w:hAnsi="Myriad Pro" w:cs="Tahoma"/>
        </w:rPr>
        <w:t>Naročnik zagotavlja javnost in zaupnost podatkov skladno s 35. členom ZJN-3 ob upoštevanju določb zakona, ki ureja varstvo osebnih podatkov, tajne podatke ali gospodarske družbe.</w:t>
      </w:r>
    </w:p>
    <w:p w14:paraId="062DD001" w14:textId="77777777" w:rsidR="00404799" w:rsidRPr="00E05177" w:rsidRDefault="00404799" w:rsidP="002E710B">
      <w:pPr>
        <w:keepNext/>
        <w:keepLines/>
        <w:jc w:val="both"/>
        <w:rPr>
          <w:rFonts w:ascii="Myriad Pro" w:hAnsi="Myriad Pro" w:cs="Tahoma"/>
        </w:rPr>
      </w:pPr>
    </w:p>
    <w:p w14:paraId="26916F29" w14:textId="7C90DBBB" w:rsidR="002C5A51" w:rsidRPr="00E05177" w:rsidRDefault="00404799" w:rsidP="002E710B">
      <w:pPr>
        <w:keepNext/>
        <w:keepLines/>
        <w:jc w:val="both"/>
        <w:rPr>
          <w:rFonts w:ascii="Myriad Pro" w:hAnsi="Myriad Pro" w:cs="Tahoma"/>
        </w:rPr>
      </w:pPr>
      <w:r w:rsidRPr="00E05177">
        <w:rPr>
          <w:rFonts w:ascii="Myriad Pro" w:hAnsi="Myriad Pro"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5C4A9356" w14:textId="77777777" w:rsidR="0019465C" w:rsidRPr="00E05177" w:rsidRDefault="0019465C" w:rsidP="002E710B">
      <w:pPr>
        <w:keepNext/>
        <w:keepLines/>
        <w:jc w:val="both"/>
        <w:rPr>
          <w:rFonts w:ascii="Myriad Pro" w:hAnsi="Myriad Pro" w:cs="Tahoma"/>
        </w:rPr>
      </w:pPr>
    </w:p>
    <w:p w14:paraId="3914BFEC" w14:textId="2F88B93D" w:rsidR="000C4341" w:rsidRPr="00E05177" w:rsidRDefault="00404799" w:rsidP="002E710B">
      <w:pPr>
        <w:keepNext/>
        <w:keepLines/>
        <w:jc w:val="both"/>
        <w:rPr>
          <w:rFonts w:ascii="Myriad Pro" w:hAnsi="Myriad Pro" w:cs="Tahoma"/>
        </w:rPr>
      </w:pPr>
      <w:r w:rsidRPr="00E05177">
        <w:rPr>
          <w:rFonts w:ascii="Myriad Pro" w:hAnsi="Myriad Pro"/>
        </w:rPr>
        <w:t xml:space="preserve">Naročnik bo v celoti odgovoren za varovanje zaupnosti tako dobljenih podatkov. Naročnik bo omogočil vpogled v skladu s 35. členom ZJN-3. Ponudnik mora zahtevo za vpogled pravočasno posredovati naročniku pisno na naslov: </w:t>
      </w:r>
      <w:r w:rsidR="00E05177">
        <w:rPr>
          <w:rFonts w:ascii="Myriad Pro" w:hAnsi="Myriad Pro"/>
        </w:rPr>
        <w:t xml:space="preserve">Mestna občina Murska Sobota, </w:t>
      </w:r>
      <w:proofErr w:type="spellStart"/>
      <w:r w:rsidR="00E05177">
        <w:rPr>
          <w:rFonts w:ascii="Myriad Pro" w:hAnsi="Myriad Pro"/>
        </w:rPr>
        <w:t>Kardoševa</w:t>
      </w:r>
      <w:proofErr w:type="spellEnd"/>
      <w:r w:rsidR="00E05177">
        <w:rPr>
          <w:rFonts w:ascii="Myriad Pro" w:hAnsi="Myriad Pro"/>
        </w:rPr>
        <w:t xml:space="preserve"> ulica 2, 9000 Murska Sobota</w:t>
      </w:r>
      <w:r w:rsidRPr="00E05177">
        <w:rPr>
          <w:rFonts w:ascii="Myriad Pro" w:hAnsi="Myriad Pro"/>
        </w:rPr>
        <w:t xml:space="preserve"> ali po elektronski pošti na naslov: </w:t>
      </w:r>
      <w:r w:rsidR="00E05177">
        <w:rPr>
          <w:rFonts w:ascii="Myriad Pro" w:hAnsi="Myriad Pro"/>
        </w:rPr>
        <w:t>mestna.obcina@murska</w:t>
      </w:r>
      <w:r w:rsidR="00B71D7F">
        <w:rPr>
          <w:rFonts w:ascii="Myriad Pro" w:hAnsi="Myriad Pro"/>
        </w:rPr>
        <w:t>-sobota.si</w:t>
      </w:r>
      <w:r w:rsidRPr="00E05177">
        <w:rPr>
          <w:rFonts w:ascii="Myriad Pro" w:hAnsi="Myriad Pro"/>
        </w:rPr>
        <w:t xml:space="preserve"> ali na elektronski naslov kontaktne osebe, ki je navedena v Obvestilu o naročilu (Oddelek I: Javni naročnik), ki je objavljeno na Portalu javnih naročil. </w:t>
      </w:r>
    </w:p>
    <w:p w14:paraId="6C138332" w14:textId="77777777" w:rsidR="009A5F76" w:rsidRPr="00E05177" w:rsidRDefault="009A5F76" w:rsidP="002E710B">
      <w:pPr>
        <w:pStyle w:val="tekst1"/>
        <w:keepNext/>
        <w:keepLines/>
        <w:spacing w:before="0" w:line="240" w:lineRule="auto"/>
        <w:rPr>
          <w:rFonts w:ascii="Myriad Pro" w:hAnsi="Myriad Pro" w:cs="Tahoma"/>
          <w:sz w:val="20"/>
        </w:rPr>
      </w:pPr>
    </w:p>
    <w:p w14:paraId="439CF36D"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Jamstvo za</w:t>
      </w:r>
      <w:r w:rsidR="00A96998" w:rsidRPr="00E05177">
        <w:rPr>
          <w:rFonts w:ascii="Myriad Pro" w:hAnsi="Myriad Pro" w:cs="Tahoma"/>
          <w:b/>
        </w:rPr>
        <w:t xml:space="preserve"> </w:t>
      </w:r>
      <w:r w:rsidRPr="00E05177">
        <w:rPr>
          <w:rFonts w:ascii="Myriad Pro" w:hAnsi="Myriad Pro" w:cs="Tahoma"/>
          <w:b/>
        </w:rPr>
        <w:t>napake</w:t>
      </w:r>
    </w:p>
    <w:p w14:paraId="7733638D" w14:textId="77777777" w:rsidR="007C70A1" w:rsidRPr="00E05177" w:rsidRDefault="007C70A1" w:rsidP="002E710B">
      <w:pPr>
        <w:keepNext/>
        <w:keepLines/>
        <w:jc w:val="both"/>
        <w:rPr>
          <w:rFonts w:ascii="Myriad Pro" w:hAnsi="Myriad Pro" w:cs="Tahoma"/>
        </w:rPr>
      </w:pPr>
    </w:p>
    <w:p w14:paraId="4A02B820" w14:textId="02659DA3" w:rsidR="007B14A8" w:rsidRDefault="007B14A8" w:rsidP="002E710B">
      <w:pPr>
        <w:keepNext/>
        <w:keepLines/>
        <w:jc w:val="both"/>
        <w:rPr>
          <w:rFonts w:ascii="Myriad Pro" w:hAnsi="Myriad Pro" w:cs="Tahoma"/>
        </w:rPr>
      </w:pPr>
      <w:r w:rsidRPr="007B14A8">
        <w:rPr>
          <w:rFonts w:ascii="Myriad Pro" w:hAnsi="Myriad Pro" w:cs="Tahoma"/>
        </w:rPr>
        <w:t>Izvajalec odgovarja za napake v skladu z Obligacijskim zakonikom, Gradbenim zakonom in določili pogodbe. Garancijski roki za posamezne vrste del in opreme so določeni v vzorcu pogodbe in začnejo teči z dnem uspešno izvedene primopredaje objekta brez bistvenih pomanjkljivosti.</w:t>
      </w:r>
    </w:p>
    <w:p w14:paraId="78196C35" w14:textId="77777777" w:rsidR="007B14A8" w:rsidRDefault="007B14A8" w:rsidP="002E710B">
      <w:pPr>
        <w:keepNext/>
        <w:keepLines/>
        <w:jc w:val="both"/>
        <w:rPr>
          <w:rFonts w:ascii="Myriad Pro" w:hAnsi="Myriad Pro" w:cs="Tahoma"/>
        </w:rPr>
      </w:pPr>
    </w:p>
    <w:p w14:paraId="7DECD86E" w14:textId="77777777" w:rsidR="00021A15" w:rsidRPr="00E05177" w:rsidRDefault="00021A15" w:rsidP="002E710B">
      <w:pPr>
        <w:keepNext/>
        <w:keepLines/>
        <w:numPr>
          <w:ilvl w:val="0"/>
          <w:numId w:val="2"/>
        </w:numPr>
        <w:jc w:val="both"/>
        <w:rPr>
          <w:rFonts w:ascii="Myriad Pro" w:hAnsi="Myriad Pro" w:cs="Tahoma"/>
          <w:b/>
        </w:rPr>
      </w:pPr>
      <w:r w:rsidRPr="00E05177">
        <w:rPr>
          <w:rFonts w:ascii="Myriad Pro" w:hAnsi="Myriad Pro" w:cs="Tahoma"/>
          <w:b/>
        </w:rPr>
        <w:t>PONUDBENI POGOJI IN OSTALE ZAHTEVE</w:t>
      </w:r>
    </w:p>
    <w:p w14:paraId="0237E315" w14:textId="77777777" w:rsidR="00021A15" w:rsidRPr="00E05177" w:rsidRDefault="00021A15" w:rsidP="002E710B">
      <w:pPr>
        <w:pStyle w:val="Odstavekseznama"/>
        <w:keepNext/>
        <w:keepLines/>
        <w:ind w:left="360"/>
        <w:jc w:val="both"/>
        <w:rPr>
          <w:rFonts w:ascii="Myriad Pro" w:hAnsi="Myriad Pro" w:cs="Tahoma"/>
        </w:rPr>
      </w:pPr>
    </w:p>
    <w:p w14:paraId="350F5E7E" w14:textId="77777777" w:rsidR="005D1D6C" w:rsidRPr="00E05177" w:rsidRDefault="00837427" w:rsidP="002E710B">
      <w:pPr>
        <w:keepNext/>
        <w:keepLines/>
        <w:numPr>
          <w:ilvl w:val="1"/>
          <w:numId w:val="2"/>
        </w:numPr>
        <w:jc w:val="both"/>
        <w:rPr>
          <w:rFonts w:ascii="Myriad Pro" w:hAnsi="Myriad Pro" w:cs="Tahoma"/>
          <w:b/>
        </w:rPr>
      </w:pPr>
      <w:r w:rsidRPr="00E05177">
        <w:rPr>
          <w:rFonts w:ascii="Myriad Pro" w:hAnsi="Myriad Pro" w:cs="Tahoma"/>
          <w:b/>
        </w:rPr>
        <w:t>Celovitost ponudbe</w:t>
      </w:r>
    </w:p>
    <w:p w14:paraId="29A8D4A7" w14:textId="77777777" w:rsidR="00837427" w:rsidRPr="00E05177" w:rsidRDefault="00837427" w:rsidP="002E710B">
      <w:pPr>
        <w:keepNext/>
        <w:keepLines/>
        <w:jc w:val="both"/>
        <w:rPr>
          <w:rFonts w:ascii="Myriad Pro" w:hAnsi="Myriad Pro" w:cs="Tahoma"/>
        </w:rPr>
      </w:pPr>
    </w:p>
    <w:p w14:paraId="4CF2E315" w14:textId="6EC22B05" w:rsidR="00021A15" w:rsidRDefault="005154C7" w:rsidP="002E710B">
      <w:pPr>
        <w:keepNext/>
        <w:keepLines/>
        <w:jc w:val="both"/>
        <w:rPr>
          <w:rFonts w:ascii="Myriad Pro" w:hAnsi="Myriad Pro" w:cs="Tahoma"/>
        </w:rPr>
      </w:pPr>
      <w:r w:rsidRPr="00E05177">
        <w:rPr>
          <w:rFonts w:ascii="Myriad Pro" w:hAnsi="Myriad Pro" w:cs="Tahoma"/>
        </w:rPr>
        <w:t xml:space="preserve">Ponudnik mora oddati ponudbo za celoten predmet javnega naročila, pri čemer mora ponudba ustrezati tehničnim in ostalim zahtevam, navedenim v predmetni </w:t>
      </w:r>
      <w:r w:rsidR="00021A15" w:rsidRPr="00E05177">
        <w:rPr>
          <w:rFonts w:ascii="Myriad Pro" w:hAnsi="Myriad Pro" w:cs="Tahoma"/>
        </w:rPr>
        <w:t xml:space="preserve">razpisni </w:t>
      </w:r>
      <w:r w:rsidRPr="00E05177">
        <w:rPr>
          <w:rFonts w:ascii="Myriad Pro" w:hAnsi="Myriad Pro" w:cs="Tahoma"/>
        </w:rPr>
        <w:t>dokumentaciji naročnika</w:t>
      </w:r>
      <w:r w:rsidR="0019465C" w:rsidRPr="00E05177">
        <w:rPr>
          <w:rFonts w:ascii="Myriad Pro" w:hAnsi="Myriad Pro" w:cs="Tahoma"/>
        </w:rPr>
        <w:t xml:space="preserve"> (zahtevana je celovitost ponudbe)</w:t>
      </w:r>
      <w:r w:rsidRPr="00E05177">
        <w:rPr>
          <w:rFonts w:ascii="Myriad Pro" w:hAnsi="Myriad Pro" w:cs="Tahoma"/>
        </w:rPr>
        <w:t xml:space="preserve">. </w:t>
      </w:r>
    </w:p>
    <w:p w14:paraId="6C3C9DF5" w14:textId="77777777" w:rsidR="00D85064" w:rsidRDefault="00D85064" w:rsidP="002E710B">
      <w:pPr>
        <w:keepNext/>
        <w:keepLines/>
        <w:jc w:val="both"/>
        <w:rPr>
          <w:rFonts w:ascii="Myriad Pro" w:hAnsi="Myriad Pro" w:cs="Tahoma"/>
        </w:rPr>
      </w:pPr>
    </w:p>
    <w:p w14:paraId="393C40B1" w14:textId="33B46713" w:rsidR="00D85064" w:rsidRPr="00E05177" w:rsidRDefault="00D85064" w:rsidP="002E710B">
      <w:pPr>
        <w:keepNext/>
        <w:keepLines/>
        <w:jc w:val="both"/>
        <w:rPr>
          <w:rFonts w:ascii="Myriad Pro" w:hAnsi="Myriad Pro" w:cs="Tahoma"/>
        </w:rPr>
      </w:pPr>
      <w:r w:rsidRPr="00D85064">
        <w:rPr>
          <w:rFonts w:ascii="Myriad Pro" w:hAnsi="Myriad Pro" w:cs="Tahoma"/>
        </w:rPr>
        <w:t>Ponudnik mora pri pripravi ponudbe upoštevati celotno projektno dokumentacijo, popis del, odgovore naročnika na Portalu javnih naročil ter morebitne spremembe oziroma dopolnitve razpisne dokumentacije.</w:t>
      </w:r>
    </w:p>
    <w:p w14:paraId="1CFE835C" w14:textId="77777777" w:rsidR="00021A15" w:rsidRPr="00E05177" w:rsidRDefault="00021A15" w:rsidP="002E710B">
      <w:pPr>
        <w:keepNext/>
        <w:keepLines/>
        <w:jc w:val="both"/>
        <w:rPr>
          <w:rFonts w:ascii="Myriad Pro" w:hAnsi="Myriad Pro" w:cs="Tahoma"/>
        </w:rPr>
      </w:pPr>
    </w:p>
    <w:p w14:paraId="6B021505" w14:textId="116CC47B" w:rsidR="005154C7" w:rsidRPr="00E05177" w:rsidRDefault="005154C7" w:rsidP="002E710B">
      <w:pPr>
        <w:keepNext/>
        <w:keepLines/>
        <w:jc w:val="both"/>
        <w:rPr>
          <w:rFonts w:ascii="Myriad Pro" w:hAnsi="Myriad Pro" w:cs="Tahoma"/>
        </w:rPr>
      </w:pPr>
      <w:r w:rsidRPr="00E05177">
        <w:rPr>
          <w:rFonts w:ascii="Myriad Pro" w:hAnsi="Myriad Pro" w:cs="Tahoma"/>
        </w:rPr>
        <w:t xml:space="preserve">V primeru, da predmet ponudbe ne bo v skladu z vsemi zahtevami in pogoji </w:t>
      </w:r>
      <w:r w:rsidR="00B71D7F">
        <w:rPr>
          <w:rFonts w:ascii="Myriad Pro" w:hAnsi="Myriad Pro" w:cs="Tahoma"/>
        </w:rPr>
        <w:t xml:space="preserve">predmetne </w:t>
      </w:r>
      <w:r w:rsidRPr="00E05177">
        <w:rPr>
          <w:rFonts w:ascii="Myriad Pro" w:hAnsi="Myriad Pro" w:cs="Tahoma"/>
        </w:rPr>
        <w:t>razpisne dokumentacije, bo naročnik tako ponudbo izključil iz sodelovanja v postopku oddaje javnega naročila.</w:t>
      </w:r>
    </w:p>
    <w:p w14:paraId="49ED4E49" w14:textId="77777777" w:rsidR="00A149A7" w:rsidRPr="00E05177" w:rsidRDefault="00A149A7" w:rsidP="002E710B">
      <w:pPr>
        <w:keepNext/>
        <w:keepLines/>
        <w:jc w:val="both"/>
        <w:rPr>
          <w:rFonts w:ascii="Myriad Pro" w:hAnsi="Myriad Pro" w:cs="Tahoma"/>
        </w:rPr>
      </w:pPr>
    </w:p>
    <w:p w14:paraId="2FE12EE5" w14:textId="77777777" w:rsidR="000C4341" w:rsidRPr="00E05177" w:rsidRDefault="000C4341" w:rsidP="002E710B">
      <w:pPr>
        <w:keepNext/>
        <w:keepLines/>
        <w:numPr>
          <w:ilvl w:val="1"/>
          <w:numId w:val="2"/>
        </w:numPr>
        <w:jc w:val="both"/>
        <w:rPr>
          <w:rFonts w:ascii="Myriad Pro" w:hAnsi="Myriad Pro" w:cs="Tahoma"/>
          <w:b/>
        </w:rPr>
      </w:pPr>
      <w:r w:rsidRPr="00E05177">
        <w:rPr>
          <w:rFonts w:ascii="Myriad Pro" w:hAnsi="Myriad Pro" w:cs="Tahoma"/>
          <w:b/>
        </w:rPr>
        <w:t>Samostojna ponudba</w:t>
      </w:r>
    </w:p>
    <w:p w14:paraId="6CD0E201" w14:textId="77777777" w:rsidR="000C4341" w:rsidRPr="00E05177" w:rsidRDefault="000C4341" w:rsidP="002E710B">
      <w:pPr>
        <w:keepNext/>
        <w:keepLines/>
        <w:jc w:val="both"/>
        <w:rPr>
          <w:rFonts w:ascii="Myriad Pro" w:hAnsi="Myriad Pro" w:cs="Tahoma"/>
        </w:rPr>
      </w:pPr>
    </w:p>
    <w:p w14:paraId="247B1FE6" w14:textId="77777777" w:rsidR="000C4341" w:rsidRPr="00E05177" w:rsidRDefault="000C4341" w:rsidP="002E710B">
      <w:pPr>
        <w:keepNext/>
        <w:keepLines/>
        <w:jc w:val="both"/>
        <w:rPr>
          <w:rFonts w:ascii="Myriad Pro" w:hAnsi="Myriad Pro" w:cs="Tahoma"/>
        </w:rPr>
      </w:pPr>
      <w:r w:rsidRPr="00E05177">
        <w:rPr>
          <w:rFonts w:ascii="Myriad Pro" w:hAnsi="Myriad Pro" w:cs="Tahoma"/>
        </w:rPr>
        <w:t>Ponudnik lahko odda samostojno ponudbo. Ponudnik mora v ponudbi predložiti priloge v skladu s to razpisno dokumentacijo.</w:t>
      </w:r>
    </w:p>
    <w:p w14:paraId="228384D0" w14:textId="77777777" w:rsidR="000C4341" w:rsidRPr="00E05177" w:rsidRDefault="000C4341" w:rsidP="002E710B">
      <w:pPr>
        <w:keepNext/>
        <w:keepLines/>
        <w:jc w:val="both"/>
        <w:rPr>
          <w:rFonts w:ascii="Myriad Pro" w:hAnsi="Myriad Pro" w:cs="Tahoma"/>
        </w:rPr>
      </w:pPr>
    </w:p>
    <w:p w14:paraId="2A8AD344" w14:textId="77777777" w:rsidR="00581FA8" w:rsidRPr="00E05177" w:rsidRDefault="00581FA8" w:rsidP="002E710B">
      <w:pPr>
        <w:keepNext/>
        <w:keepLines/>
        <w:numPr>
          <w:ilvl w:val="1"/>
          <w:numId w:val="2"/>
        </w:numPr>
        <w:jc w:val="both"/>
        <w:rPr>
          <w:rFonts w:ascii="Myriad Pro" w:hAnsi="Myriad Pro" w:cs="Tahoma"/>
          <w:b/>
        </w:rPr>
      </w:pPr>
      <w:r w:rsidRPr="00E05177">
        <w:rPr>
          <w:rFonts w:ascii="Myriad Pro" w:hAnsi="Myriad Pro" w:cs="Tahoma"/>
          <w:b/>
        </w:rPr>
        <w:t>Skupna ponudba</w:t>
      </w:r>
    </w:p>
    <w:p w14:paraId="2AD797EB" w14:textId="77777777" w:rsidR="005154C7" w:rsidRPr="00E05177" w:rsidRDefault="005154C7" w:rsidP="002E710B">
      <w:pPr>
        <w:pStyle w:val="tekst1"/>
        <w:keepNext/>
        <w:keepLines/>
        <w:tabs>
          <w:tab w:val="left" w:pos="180"/>
        </w:tabs>
        <w:suppressAutoHyphens/>
        <w:spacing w:before="0" w:line="240" w:lineRule="auto"/>
        <w:ind w:left="720"/>
        <w:rPr>
          <w:rFonts w:ascii="Myriad Pro" w:hAnsi="Myriad Pro" w:cs="Tahoma"/>
          <w:sz w:val="20"/>
        </w:rPr>
      </w:pPr>
    </w:p>
    <w:p w14:paraId="2BEBDF66" w14:textId="77777777" w:rsidR="00C5165E" w:rsidRPr="00E05177" w:rsidRDefault="00C5165E" w:rsidP="002E710B">
      <w:pPr>
        <w:keepNext/>
        <w:keepLines/>
        <w:spacing w:after="120"/>
        <w:jc w:val="both"/>
        <w:rPr>
          <w:rFonts w:ascii="Myriad Pro" w:hAnsi="Myriad Pro" w:cs="Tahoma"/>
        </w:rPr>
      </w:pPr>
      <w:r w:rsidRPr="00E05177">
        <w:rPr>
          <w:rFonts w:ascii="Myriad Pro" w:hAnsi="Myriad Pro" w:cs="Tahoma"/>
        </w:rPr>
        <w:t>Ponudbo lahko predloži skupina gospodarskih subjektov (ponudnikov), ki morajo predložiti pravni akt o skupni izvedbi naročila (Obrazec</w:t>
      </w:r>
      <w:r w:rsidR="00995C6A" w:rsidRPr="00E05177">
        <w:rPr>
          <w:rFonts w:ascii="Myriad Pro" w:hAnsi="Myriad Pro" w:cs="Tahoma"/>
        </w:rPr>
        <w:t xml:space="preserve"> 1</w:t>
      </w:r>
      <w:r w:rsidRPr="00E05177">
        <w:rPr>
          <w:rFonts w:ascii="Myriad Pro" w:hAnsi="Myriad Pro" w:cs="Tahoma"/>
        </w:rPr>
        <w:t xml:space="preserve"> k Prilogi 1), ki mora opredeliti:</w:t>
      </w:r>
    </w:p>
    <w:p w14:paraId="12E61B68" w14:textId="7E208B5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navedb</w:t>
      </w:r>
      <w:r w:rsidR="002007CA" w:rsidRPr="00E05177">
        <w:rPr>
          <w:rFonts w:ascii="Myriad Pro" w:hAnsi="Myriad Pro" w:cs="Tahoma"/>
        </w:rPr>
        <w:t>o</w:t>
      </w:r>
      <w:r w:rsidRPr="00E05177">
        <w:rPr>
          <w:rFonts w:ascii="Myriad Pro" w:hAnsi="Myriad Pro" w:cs="Tahoma"/>
        </w:rPr>
        <w:t xml:space="preserve">, kateri izmed partnerjev iz skupine ponudnikov je pooblaščen za komuniciranje z naročnikom do </w:t>
      </w:r>
      <w:r w:rsidR="008A14C8" w:rsidRPr="00E05177">
        <w:rPr>
          <w:rFonts w:ascii="Myriad Pro" w:hAnsi="Myriad Pro" w:cs="Tahoma"/>
        </w:rPr>
        <w:t>sklenitve pogodbe</w:t>
      </w:r>
      <w:r w:rsidRPr="00E05177">
        <w:rPr>
          <w:rFonts w:ascii="Myriad Pro" w:hAnsi="Myriad Pro" w:cs="Tahoma"/>
        </w:rPr>
        <w:t>,</w:t>
      </w:r>
    </w:p>
    <w:p w14:paraId="20B625F9" w14:textId="138805EF" w:rsidR="00C5165E" w:rsidRPr="00E05177" w:rsidRDefault="002007CA" w:rsidP="002E710B">
      <w:pPr>
        <w:keepNext/>
        <w:keepLines/>
        <w:numPr>
          <w:ilvl w:val="0"/>
          <w:numId w:val="4"/>
        </w:numPr>
        <w:jc w:val="both"/>
        <w:rPr>
          <w:rFonts w:ascii="Myriad Pro" w:hAnsi="Myriad Pro" w:cs="Tahoma"/>
        </w:rPr>
      </w:pPr>
      <w:r w:rsidRPr="00E05177">
        <w:rPr>
          <w:rFonts w:ascii="Myriad Pro" w:hAnsi="Myriad Pro" w:cs="Tahoma"/>
        </w:rPr>
        <w:t xml:space="preserve">navedbo </w:t>
      </w:r>
      <w:r w:rsidR="00C5165E" w:rsidRPr="00E05177">
        <w:rPr>
          <w:rFonts w:ascii="Myriad Pro" w:hAnsi="Myriad Pro" w:cs="Tahoma"/>
        </w:rPr>
        <w:t>vodilnega partnerja in pooblastilo vodilnemu partnerju,</w:t>
      </w:r>
    </w:p>
    <w:p w14:paraId="06DB75FC"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naloge in odgovornosti posameznih partnerjev iz skupine ponudnikov v zvezi z izvedbo predmeta javnega naročila (področje dela) z navedbo vrednosti in deležev del vsakega izmed partnerjev,</w:t>
      </w:r>
    </w:p>
    <w:p w14:paraId="2C4A04B0" w14:textId="29201C26"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 xml:space="preserve">podpisnike </w:t>
      </w:r>
      <w:r w:rsidR="008A14C8" w:rsidRPr="00E05177">
        <w:rPr>
          <w:rFonts w:ascii="Myriad Pro" w:hAnsi="Myriad Pro" w:cs="Tahoma"/>
        </w:rPr>
        <w:t>pogodbe</w:t>
      </w:r>
      <w:r w:rsidRPr="00E05177">
        <w:rPr>
          <w:rFonts w:ascii="Myriad Pro" w:hAnsi="Myriad Pro" w:cs="Tahoma"/>
        </w:rPr>
        <w:t xml:space="preserve"> (opredelitev</w:t>
      </w:r>
      <w:r w:rsidR="002007CA" w:rsidRPr="00E05177">
        <w:rPr>
          <w:rFonts w:ascii="Myriad Pro" w:hAnsi="Myriad Pro" w:cs="Tahoma"/>
        </w:rPr>
        <w:t>,</w:t>
      </w:r>
      <w:r w:rsidRPr="00E05177">
        <w:rPr>
          <w:rFonts w:ascii="Myriad Pro" w:hAnsi="Myriad Pro" w:cs="Tahoma"/>
        </w:rPr>
        <w:t xml:space="preserve"> ali so podpisniki vsi člani skupine </w:t>
      </w:r>
      <w:r w:rsidR="008A14C8" w:rsidRPr="00E05177">
        <w:rPr>
          <w:rFonts w:ascii="Myriad Pro" w:hAnsi="Myriad Pro" w:cs="Tahoma"/>
        </w:rPr>
        <w:t xml:space="preserve">ponudnikov </w:t>
      </w:r>
      <w:r w:rsidRPr="00E05177">
        <w:rPr>
          <w:rFonts w:ascii="Myriad Pro" w:hAnsi="Myriad Pro" w:cs="Tahoma"/>
        </w:rPr>
        <w:t>ali pooblaščen član iz skupine ponudnikov),</w:t>
      </w:r>
    </w:p>
    <w:p w14:paraId="2EA299FF"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medsebojno odgovornost posameznega partnerja iz skupine ponudnikov za izvedbo naročila,</w:t>
      </w:r>
    </w:p>
    <w:p w14:paraId="2EFA9F1C"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 xml:space="preserve">neomejeno solidarno odgovornost posameznega partnerja iz skupine ponudnikov do naročnika glede vseh </w:t>
      </w:r>
      <w:r w:rsidR="008A14C8" w:rsidRPr="00E05177">
        <w:rPr>
          <w:rFonts w:ascii="Myriad Pro" w:hAnsi="Myriad Pro" w:cs="Tahoma"/>
        </w:rPr>
        <w:t xml:space="preserve">pogodbenih </w:t>
      </w:r>
      <w:r w:rsidRPr="00E05177">
        <w:rPr>
          <w:rFonts w:ascii="Myriad Pro" w:hAnsi="Myriad Pro" w:cs="Tahoma"/>
        </w:rPr>
        <w:t xml:space="preserve">obveznosti (v primeru neizpolnjevanja </w:t>
      </w:r>
      <w:r w:rsidR="008A14C8" w:rsidRPr="00E05177">
        <w:rPr>
          <w:rFonts w:ascii="Myriad Pro" w:hAnsi="Myriad Pro" w:cs="Tahoma"/>
        </w:rPr>
        <w:t xml:space="preserve">pogodbenih </w:t>
      </w:r>
      <w:r w:rsidRPr="00E05177">
        <w:rPr>
          <w:rFonts w:ascii="Myriad Pro" w:hAnsi="Myriad Pro" w:cs="Tahoma"/>
        </w:rPr>
        <w:t xml:space="preserve">obveznosti posameznega partnerja iz skupine ponudnikov), </w:t>
      </w:r>
    </w:p>
    <w:p w14:paraId="5FB6B5FC" w14:textId="04699FBE"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 xml:space="preserve">glavnega nosilca izvedbe </w:t>
      </w:r>
      <w:r w:rsidR="008A14C8" w:rsidRPr="00E05177">
        <w:rPr>
          <w:rFonts w:ascii="Myriad Pro" w:hAnsi="Myriad Pro" w:cs="Tahoma"/>
        </w:rPr>
        <w:t xml:space="preserve">pogodbenih </w:t>
      </w:r>
      <w:r w:rsidRPr="00E05177">
        <w:rPr>
          <w:rFonts w:ascii="Myriad Pro" w:hAnsi="Myriad Pro" w:cs="Tahoma"/>
        </w:rPr>
        <w:t>obveznosti,</w:t>
      </w:r>
      <w:r w:rsidR="008A14C8" w:rsidRPr="00E05177">
        <w:rPr>
          <w:rFonts w:ascii="Myriad Pro" w:hAnsi="Myriad Pro" w:cs="Tahoma"/>
        </w:rPr>
        <w:t xml:space="preserve"> </w:t>
      </w:r>
      <w:r w:rsidR="002007CA" w:rsidRPr="00E05177">
        <w:rPr>
          <w:rFonts w:ascii="Myriad Pro" w:hAnsi="Myriad Pro" w:cs="Tahoma"/>
        </w:rPr>
        <w:t xml:space="preserve">s </w:t>
      </w:r>
      <w:r w:rsidR="008A14C8" w:rsidRPr="00E05177">
        <w:rPr>
          <w:rFonts w:ascii="Myriad Pro" w:hAnsi="Myriad Pro" w:cs="Tahoma"/>
        </w:rPr>
        <w:t>katerim bo naročnik komuniciral,</w:t>
      </w:r>
    </w:p>
    <w:p w14:paraId="7F7062F4" w14:textId="700AF591"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nosilce finančnih obračunov in transakcij z navedbo transakcijskega računa, preko katerega se bo izvajalo plačevanje izvedenih obveznosti</w:t>
      </w:r>
      <w:r w:rsidR="00296B27" w:rsidRPr="00E05177">
        <w:rPr>
          <w:rFonts w:ascii="Myriad Pro" w:hAnsi="Myriad Pro" w:cs="Tahoma"/>
        </w:rPr>
        <w:t xml:space="preserve"> (Op. V kolikor bo ponudnik v aktu o skupnem nastopu navedel, da partnerji zahtevajo neposredna plačila, se bo posamezna pogodba pred sklenitvijo z izbranim ponudnikom ustrezno prilagodila na način, da bo omogočeno neposredno plačilo partnerjem v skupni ponudbi)</w:t>
      </w:r>
      <w:r w:rsidRPr="00E05177">
        <w:rPr>
          <w:rFonts w:ascii="Myriad Pro" w:hAnsi="Myriad Pro" w:cs="Tahoma"/>
        </w:rPr>
        <w:t>,</w:t>
      </w:r>
    </w:p>
    <w:p w14:paraId="159125C0"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določila v primeru izstopa partnerja, ter pod kakšnimi pogoji lahko pride do izstopa posameznega partnerja,</w:t>
      </w:r>
    </w:p>
    <w:p w14:paraId="7C61FB02" w14:textId="6F4541D6"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nosilca finančnih zavarovanj za dobr</w:t>
      </w:r>
      <w:r w:rsidR="00330814" w:rsidRPr="00E05177">
        <w:rPr>
          <w:rFonts w:ascii="Myriad Pro" w:hAnsi="Myriad Pro" w:cs="Tahoma"/>
        </w:rPr>
        <w:t>o</w:t>
      </w:r>
      <w:r w:rsidRPr="00E05177">
        <w:rPr>
          <w:rFonts w:ascii="Myriad Pro" w:hAnsi="Myriad Pro" w:cs="Tahoma"/>
        </w:rPr>
        <w:t xml:space="preserve"> izvedb</w:t>
      </w:r>
      <w:r w:rsidR="00330814" w:rsidRPr="00E05177">
        <w:rPr>
          <w:rFonts w:ascii="Myriad Pro" w:hAnsi="Myriad Pro" w:cs="Tahoma"/>
        </w:rPr>
        <w:t>o</w:t>
      </w:r>
      <w:r w:rsidRPr="00E05177">
        <w:rPr>
          <w:rFonts w:ascii="Myriad Pro" w:hAnsi="Myriad Pro" w:cs="Tahoma"/>
        </w:rPr>
        <w:t xml:space="preserve"> </w:t>
      </w:r>
      <w:r w:rsidR="00314C57" w:rsidRPr="00E05177">
        <w:rPr>
          <w:rFonts w:ascii="Myriad Pro" w:hAnsi="Myriad Pro" w:cs="Tahoma"/>
        </w:rPr>
        <w:t>pogodbenih obveznosti</w:t>
      </w:r>
      <w:r w:rsidRPr="00E05177">
        <w:rPr>
          <w:rFonts w:ascii="Myriad Pro" w:hAnsi="Myriad Pro" w:cs="Tahoma"/>
        </w:rPr>
        <w:t>,</w:t>
      </w:r>
    </w:p>
    <w:p w14:paraId="55E767C6" w14:textId="3B774F0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nosilca finančnih zavarovanj za odprav</w:t>
      </w:r>
      <w:r w:rsidR="00330814" w:rsidRPr="00E05177">
        <w:rPr>
          <w:rFonts w:ascii="Myriad Pro" w:hAnsi="Myriad Pro" w:cs="Tahoma"/>
        </w:rPr>
        <w:t>o</w:t>
      </w:r>
      <w:r w:rsidRPr="00E05177">
        <w:rPr>
          <w:rFonts w:ascii="Myriad Pro" w:hAnsi="Myriad Pro" w:cs="Tahoma"/>
        </w:rPr>
        <w:t xml:space="preserve"> napak v garancijskem roku,</w:t>
      </w:r>
    </w:p>
    <w:p w14:paraId="2984EE13" w14:textId="6B1F8DB1" w:rsidR="00C5165E" w:rsidRPr="00E05177" w:rsidRDefault="00C5165E">
      <w:pPr>
        <w:keepNext/>
        <w:keepLines/>
        <w:numPr>
          <w:ilvl w:val="0"/>
          <w:numId w:val="13"/>
        </w:numPr>
        <w:ind w:left="714" w:hanging="357"/>
        <w:jc w:val="both"/>
        <w:rPr>
          <w:rFonts w:ascii="Myriad Pro" w:hAnsi="Myriad Pro" w:cs="Tahoma"/>
        </w:rPr>
      </w:pPr>
      <w:r w:rsidRPr="00E05177">
        <w:rPr>
          <w:rFonts w:ascii="Myriad Pro" w:hAnsi="Myriad Pro" w:cs="Tahoma"/>
        </w:rPr>
        <w:t>obveznost članov skupine ponudnikov, da morajo o vseh spremembah pravnega akta o skupni izvedbi naročila redno obveščati naročnika.</w:t>
      </w:r>
    </w:p>
    <w:p w14:paraId="6BAE0BE4" w14:textId="77777777" w:rsidR="00C5165E" w:rsidRPr="00E05177" w:rsidRDefault="00C5165E" w:rsidP="002E710B">
      <w:pPr>
        <w:keepNext/>
        <w:keepLines/>
        <w:jc w:val="both"/>
        <w:rPr>
          <w:rFonts w:ascii="Myriad Pro" w:hAnsi="Myriad Pro" w:cs="Tahoma"/>
          <w:u w:val="single"/>
        </w:rPr>
      </w:pPr>
    </w:p>
    <w:p w14:paraId="0F0B247D" w14:textId="77777777" w:rsidR="00C5165E" w:rsidRPr="00E05177" w:rsidRDefault="00C5165E" w:rsidP="002E710B">
      <w:pPr>
        <w:pStyle w:val="tekst1"/>
        <w:keepNext/>
        <w:keepLines/>
        <w:tabs>
          <w:tab w:val="left" w:pos="180"/>
        </w:tabs>
        <w:suppressAutoHyphens/>
        <w:spacing w:before="0" w:line="240" w:lineRule="auto"/>
        <w:rPr>
          <w:rFonts w:ascii="Myriad Pro" w:hAnsi="Myriad Pro" w:cs="Tahoma"/>
          <w:sz w:val="20"/>
        </w:rPr>
      </w:pPr>
      <w:r w:rsidRPr="00E05177">
        <w:rPr>
          <w:rFonts w:ascii="Myriad Pro" w:hAnsi="Myriad Pro" w:cs="Tahoma"/>
          <w:sz w:val="20"/>
        </w:rPr>
        <w:t>V primeru skupne ponudbe, pogodbo podpišejo</w:t>
      </w:r>
      <w:r w:rsidR="008A14C8" w:rsidRPr="00E05177">
        <w:rPr>
          <w:rFonts w:ascii="Myriad Pro" w:hAnsi="Myriad Pro" w:cs="Tahoma"/>
          <w:sz w:val="20"/>
        </w:rPr>
        <w:t xml:space="preserve"> vsi partnerji v skupni ponudbi, če v pravnem aktu ni drugače določeno.</w:t>
      </w:r>
      <w:r w:rsidRPr="00E05177">
        <w:rPr>
          <w:rFonts w:ascii="Myriad Pro" w:hAnsi="Myriad Pro" w:cs="Tahoma"/>
          <w:sz w:val="20"/>
        </w:rPr>
        <w:t xml:space="preserve"> Vsak član skupine izvajalcev v okviru skupne ponudbe odgovarja naročniku neomejeno solidarno.</w:t>
      </w:r>
    </w:p>
    <w:p w14:paraId="39839039" w14:textId="77777777" w:rsidR="00C5165E" w:rsidRPr="00E05177" w:rsidRDefault="00C5165E" w:rsidP="002E710B">
      <w:pPr>
        <w:keepNext/>
        <w:keepLines/>
        <w:jc w:val="both"/>
        <w:rPr>
          <w:rFonts w:ascii="Myriad Pro" w:hAnsi="Myriad Pro" w:cs="Tahoma"/>
        </w:rPr>
      </w:pPr>
    </w:p>
    <w:p w14:paraId="3CF43EDB" w14:textId="77777777" w:rsidR="008D03E5" w:rsidRPr="00E05177" w:rsidRDefault="008D03E5" w:rsidP="002E710B">
      <w:pPr>
        <w:keepNext/>
        <w:keepLines/>
        <w:jc w:val="both"/>
        <w:rPr>
          <w:rFonts w:ascii="Myriad Pro" w:hAnsi="Myriad Pro" w:cs="Tahoma"/>
          <w:kern w:val="16"/>
        </w:rPr>
      </w:pPr>
      <w:r w:rsidRPr="00E05177">
        <w:rPr>
          <w:rFonts w:ascii="Myriad Pro" w:hAnsi="Myriad Pro" w:cs="Tahoma"/>
        </w:rPr>
        <w:t>V primeru skupne ponudbe mora glavni (vodilni) ponudnik za vse partnerje v skupni ponudbi k ponudbi v razdelek »SODELUJOČI«, del »IZJAVA – ostali sodelujoči« priložiti izpolnjeno in podpisano Prilogo 3/1 v .</w:t>
      </w:r>
      <w:proofErr w:type="spellStart"/>
      <w:r w:rsidRPr="00E05177">
        <w:rPr>
          <w:rFonts w:ascii="Myriad Pro" w:hAnsi="Myriad Pro" w:cs="Tahoma"/>
        </w:rPr>
        <w:t>pdf</w:t>
      </w:r>
      <w:proofErr w:type="spellEnd"/>
      <w:r w:rsidRPr="00E05177">
        <w:rPr>
          <w:rFonts w:ascii="Myriad Pro" w:hAnsi="Myriad Pro" w:cs="Tahoma"/>
        </w:rPr>
        <w:t xml:space="preserve"> formatu</w:t>
      </w:r>
      <w:r w:rsidRPr="00E05177">
        <w:rPr>
          <w:rFonts w:ascii="Myriad Pro" w:hAnsi="Myriad Pro" w:cs="Tahoma"/>
          <w:kern w:val="16"/>
        </w:rPr>
        <w:t xml:space="preserve">, ter v razdelek »DOKUMENTI«, del »Ostale priloge« </w:t>
      </w:r>
      <w:r w:rsidRPr="00E05177">
        <w:rPr>
          <w:rFonts w:ascii="Myriad Pro" w:hAnsi="Myriad Pro" w:cs="Tahoma"/>
          <w:bCs/>
        </w:rPr>
        <w:t>v .</w:t>
      </w:r>
      <w:proofErr w:type="spellStart"/>
      <w:r w:rsidRPr="00E05177">
        <w:rPr>
          <w:rFonts w:ascii="Myriad Pro" w:hAnsi="Myriad Pro" w:cs="Tahoma"/>
          <w:bCs/>
        </w:rPr>
        <w:t>pdf</w:t>
      </w:r>
      <w:proofErr w:type="spellEnd"/>
      <w:r w:rsidRPr="00E05177">
        <w:rPr>
          <w:rFonts w:ascii="Myriad Pro" w:hAnsi="Myriad Pro" w:cs="Tahoma"/>
          <w:bCs/>
        </w:rPr>
        <w:t xml:space="preserve"> formatu</w:t>
      </w:r>
      <w:r w:rsidRPr="00E05177">
        <w:rPr>
          <w:rFonts w:ascii="Myriad Pro" w:hAnsi="Myriad Pro" w:cs="Tahoma"/>
          <w:kern w:val="16"/>
        </w:rPr>
        <w:t>:</w:t>
      </w:r>
    </w:p>
    <w:p w14:paraId="011C3646" w14:textId="2016E80E"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izpolnjeno</w:t>
      </w:r>
      <w:r w:rsidRPr="00E05177">
        <w:rPr>
          <w:rFonts w:ascii="Myriad Pro" w:hAnsi="Myriad Pro" w:cs="Tahoma"/>
          <w:kern w:val="16"/>
        </w:rPr>
        <w:t>, podpisano in žigosano</w:t>
      </w:r>
      <w:r w:rsidRPr="00E05177">
        <w:rPr>
          <w:rFonts w:ascii="Myriad Pro" w:hAnsi="Myriad Pro" w:cs="Tahoma"/>
        </w:rPr>
        <w:t xml:space="preserve"> Prilogo 1 PODATKI O PONUDNIKU</w:t>
      </w:r>
      <w:r w:rsidR="006565B6" w:rsidRPr="00E05177">
        <w:rPr>
          <w:rFonts w:ascii="Myriad Pro" w:hAnsi="Myriad Pro" w:cs="Tahoma"/>
        </w:rPr>
        <w:t>/PARTNERJU</w:t>
      </w:r>
    </w:p>
    <w:p w14:paraId="325ABF52" w14:textId="15125A1F"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lastRenderedPageBreak/>
        <w:t>izpolnjen, podpisan in žigosan</w:t>
      </w:r>
      <w:r w:rsidRPr="00E05177">
        <w:rPr>
          <w:rFonts w:ascii="Myriad Pro" w:hAnsi="Myriad Pro" w:cs="Tahoma"/>
        </w:rPr>
        <w:t xml:space="preserve"> Obrazec 1 k Prilogi 1</w:t>
      </w:r>
      <w:r w:rsidR="00EA1C2C" w:rsidRPr="00E05177">
        <w:rPr>
          <w:rFonts w:ascii="Myriad Pro" w:hAnsi="Myriad Pro" w:cs="Tahoma"/>
        </w:rPr>
        <w:t xml:space="preserve"> PODATKI O SKUPNI (PARTNERSKI) PONUDBI, h kateri ponudnik priloži podpisan</w:t>
      </w:r>
      <w:r w:rsidRPr="00E05177">
        <w:rPr>
          <w:rFonts w:ascii="Myriad Pro" w:hAnsi="Myriad Pro" w:cs="Tahoma"/>
        </w:rPr>
        <w:t xml:space="preserve"> P</w:t>
      </w:r>
      <w:r w:rsidR="00EA1C2C" w:rsidRPr="00E05177">
        <w:rPr>
          <w:rFonts w:ascii="Myriad Pro" w:hAnsi="Myriad Pro" w:cs="Tahoma"/>
        </w:rPr>
        <w:t>ravni akt o skupni izvedbi naročila</w:t>
      </w:r>
      <w:r w:rsidRPr="00E05177">
        <w:rPr>
          <w:rFonts w:ascii="Myriad Pro" w:hAnsi="Myriad Pro" w:cs="Tahoma"/>
        </w:rPr>
        <w:t>;</w:t>
      </w:r>
    </w:p>
    <w:p w14:paraId="5E6A86DA"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3/1 IZJAVA O IZPOLNJEVANJU SPOSOBNOSTI PONUDNIKA/PARTNERJA,</w:t>
      </w:r>
    </w:p>
    <w:p w14:paraId="37C44B46"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3/3 IZJAVA FIZIČNE OSEBE,</w:t>
      </w:r>
    </w:p>
    <w:p w14:paraId="00889825"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3/4 IZJAVA O UDELEŽBI FIZIČNIH IN PRAVNIH OSEB V LASTNIŠTVU GOSPODARSKEGA SUBJEKTA;</w:t>
      </w:r>
    </w:p>
    <w:p w14:paraId="13418382"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535ED151"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 xml:space="preserve">ostala dokazila, v kolikor/kot to izhaja iz posameznih točk v nadaljevanju razpisne dokumentacije. </w:t>
      </w:r>
    </w:p>
    <w:p w14:paraId="7790F384" w14:textId="77777777" w:rsidR="008D03E5" w:rsidRPr="00E05177" w:rsidRDefault="008D03E5" w:rsidP="002E710B">
      <w:pPr>
        <w:keepNext/>
        <w:keepLines/>
        <w:jc w:val="both"/>
        <w:rPr>
          <w:rFonts w:ascii="Myriad Pro" w:hAnsi="Myriad Pro" w:cs="Tahoma"/>
        </w:rPr>
      </w:pPr>
    </w:p>
    <w:p w14:paraId="0EDB0472" w14:textId="77777777" w:rsidR="008D03E5" w:rsidRPr="00E05177" w:rsidRDefault="008D03E5" w:rsidP="002E710B">
      <w:pPr>
        <w:keepNext/>
        <w:keepLines/>
        <w:jc w:val="both"/>
        <w:rPr>
          <w:rFonts w:ascii="Myriad Pro" w:hAnsi="Myriad Pro" w:cs="Tahoma"/>
        </w:rPr>
      </w:pPr>
      <w:r w:rsidRPr="00E05177">
        <w:rPr>
          <w:rFonts w:ascii="Myriad Pro" w:hAnsi="Myriad Pro" w:cs="Tahoma"/>
        </w:rPr>
        <w:t>Priloga 3/1 se izpolni za vsakega od sodelujočih subjektov v ponudbi ločeno.</w:t>
      </w:r>
    </w:p>
    <w:p w14:paraId="5FEA71A2" w14:textId="77777777" w:rsidR="00B70D9F" w:rsidRPr="00E05177" w:rsidRDefault="00B70D9F" w:rsidP="002E710B">
      <w:pPr>
        <w:keepNext/>
        <w:keepLines/>
        <w:jc w:val="both"/>
        <w:rPr>
          <w:rFonts w:ascii="Myriad Pro" w:hAnsi="Myriad Pro" w:cs="Tahoma"/>
        </w:rPr>
      </w:pPr>
    </w:p>
    <w:p w14:paraId="40162FF0" w14:textId="77777777" w:rsidR="00F1423B" w:rsidRPr="00E05177" w:rsidRDefault="00F1423B" w:rsidP="002E710B">
      <w:pPr>
        <w:keepNext/>
        <w:keepLines/>
        <w:numPr>
          <w:ilvl w:val="1"/>
          <w:numId w:val="2"/>
        </w:numPr>
        <w:jc w:val="both"/>
        <w:rPr>
          <w:rFonts w:ascii="Myriad Pro" w:hAnsi="Myriad Pro" w:cs="Tahoma"/>
          <w:b/>
        </w:rPr>
      </w:pPr>
      <w:r w:rsidRPr="00E05177">
        <w:rPr>
          <w:rFonts w:ascii="Myriad Pro" w:hAnsi="Myriad Pro" w:cs="Tahoma"/>
          <w:b/>
        </w:rPr>
        <w:t>Ponudba s podizvajalci</w:t>
      </w:r>
    </w:p>
    <w:p w14:paraId="2E39ED18" w14:textId="77777777" w:rsidR="005154C7" w:rsidRPr="00E05177" w:rsidRDefault="005154C7" w:rsidP="002E710B">
      <w:pPr>
        <w:keepNext/>
        <w:keepLines/>
        <w:jc w:val="both"/>
        <w:rPr>
          <w:rFonts w:ascii="Myriad Pro" w:hAnsi="Myriad Pro" w:cs="Tahoma"/>
        </w:rPr>
      </w:pPr>
    </w:p>
    <w:p w14:paraId="61602DD8" w14:textId="77777777" w:rsidR="008D03E5" w:rsidRPr="00E05177" w:rsidRDefault="008D03E5" w:rsidP="002E710B">
      <w:pPr>
        <w:keepNext/>
        <w:keepLines/>
        <w:jc w:val="both"/>
        <w:rPr>
          <w:rFonts w:ascii="Myriad Pro" w:hAnsi="Myriad Pro" w:cs="Tahoma"/>
        </w:rPr>
      </w:pPr>
      <w:r w:rsidRPr="00E05177">
        <w:rPr>
          <w:rFonts w:ascii="Myriad Pro" w:hAnsi="Myriad Pro" w:cs="Tahoma"/>
        </w:rPr>
        <w:t xml:space="preserve">Ponudnik lahko del javnega naročila odda v </w:t>
      </w:r>
      <w:proofErr w:type="spellStart"/>
      <w:r w:rsidRPr="00E05177">
        <w:rPr>
          <w:rFonts w:ascii="Myriad Pro" w:hAnsi="Myriad Pro" w:cs="Tahoma"/>
        </w:rPr>
        <w:t>podizvajanje</w:t>
      </w:r>
      <w:proofErr w:type="spellEnd"/>
      <w:r w:rsidRPr="00E05177">
        <w:rPr>
          <w:rFonts w:ascii="Myriad Pro" w:hAnsi="Myriad Pro" w:cs="Tahoma"/>
        </w:rPr>
        <w:t>. V kolikor namerava ponudnik izvajati predmet javnega naročil s podizvajalci, mora v ponudbi:</w:t>
      </w:r>
    </w:p>
    <w:p w14:paraId="41CB94DE"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predložiti izpolnjene priloge razpisne dokumentacije, ki se nanašajo na podizvajalce,</w:t>
      </w:r>
    </w:p>
    <w:p w14:paraId="3A1ADF44"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 xml:space="preserve">navesti vse podizvajalce ter vsak del javnega naročila, ki ga namerava oddati v </w:t>
      </w:r>
      <w:proofErr w:type="spellStart"/>
      <w:r w:rsidRPr="00E05177">
        <w:rPr>
          <w:rFonts w:ascii="Myriad Pro" w:hAnsi="Myriad Pro" w:cs="Tahoma"/>
        </w:rPr>
        <w:t>podizvajanje</w:t>
      </w:r>
      <w:proofErr w:type="spellEnd"/>
      <w:r w:rsidRPr="00E05177">
        <w:rPr>
          <w:rFonts w:ascii="Myriad Pro" w:hAnsi="Myriad Pro" w:cs="Tahoma"/>
        </w:rPr>
        <w:t>,</w:t>
      </w:r>
    </w:p>
    <w:p w14:paraId="33F40CA5"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navesti kontaktne podatke in zakonite zastopnike predlaganih podizvajalcev,</w:t>
      </w:r>
    </w:p>
    <w:p w14:paraId="3495E0B9"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predložiti Prilogo 3/2 IZJAVA O IZPOLNJEVANJU SPOSOBNOSTI PODIZVAJALCA/DRUGEGA SUBJEKTA,</w:t>
      </w:r>
    </w:p>
    <w:p w14:paraId="74DAD752"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0A8354E3"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6B5C31BF"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4AED6FD0"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4/1 SEZNAM PODIZVAJALCEV IN ZAHTEVA ZA NEPOSREDNO PLAČILO,</w:t>
      </w:r>
    </w:p>
    <w:p w14:paraId="11E7491F" w14:textId="348BAA73"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1 k Prilogi 4/1 POOBLASTILO PONUDNIKA (v</w:t>
      </w:r>
      <w:r w:rsidR="00145BEC" w:rsidRPr="00E05177">
        <w:rPr>
          <w:rFonts w:ascii="Myriad Pro" w:hAnsi="Myriad Pro" w:cs="Tahoma"/>
        </w:rPr>
        <w:t> </w:t>
      </w:r>
      <w:r w:rsidRPr="00E05177">
        <w:rPr>
          <w:rFonts w:ascii="Myriad Pro" w:hAnsi="Myriad Pro" w:cs="Tahoma"/>
        </w:rPr>
        <w:t>primeru zahteve posameznega podizvajalca za neposredna plačila, da naročnik na podlagi potrjenega računa oziroma situacije s strani glavnega izvajalca/ponudnika neposredno plačuje podizvajalcu),</w:t>
      </w:r>
    </w:p>
    <w:p w14:paraId="70ECD378" w14:textId="6D16CE06"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2 k Prilogi 4/1 SOGLASJE PODIZVAJALCEV (v</w:t>
      </w:r>
      <w:r w:rsidR="00145BEC" w:rsidRPr="00E05177">
        <w:rPr>
          <w:rFonts w:ascii="Myriad Pro" w:hAnsi="Myriad Pro" w:cs="Tahoma"/>
        </w:rPr>
        <w:t> </w:t>
      </w:r>
      <w:r w:rsidRPr="00E05177">
        <w:rPr>
          <w:rFonts w:ascii="Myriad Pro" w:hAnsi="Myriad Pro" w:cs="Tahoma"/>
        </w:rPr>
        <w:t>primeru zahteve posameznega podizvajalca za neposredna plačila, na podlagi katerega naročnik namesto ponudnika poravna podizvajalčevo terjatev do ponudnika),</w:t>
      </w:r>
    </w:p>
    <w:p w14:paraId="48799F0D" w14:textId="4E81170C"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 xml:space="preserve">predložiti sklenjen </w:t>
      </w:r>
      <w:r w:rsidRPr="00E05177">
        <w:rPr>
          <w:rFonts w:ascii="Myriad Pro" w:hAnsi="Myriad Pro" w:cs="Tahoma"/>
        </w:rPr>
        <w:t>SPORAZUM O MEDSEBOJNEM SODELOVANJU (med ponudnikom in posameznim podizvajalcem) (Obrazec 3 k Prilogi 4/1)</w:t>
      </w:r>
      <w:r w:rsidR="00D2659A" w:rsidRPr="00E05177">
        <w:rPr>
          <w:rFonts w:ascii="Myriad Pro" w:hAnsi="Myriad Pro" w:cs="Tahoma"/>
        </w:rPr>
        <w:t xml:space="preserve">, </w:t>
      </w:r>
      <w:r w:rsidR="0039782E" w:rsidRPr="00E05177">
        <w:rPr>
          <w:rFonts w:ascii="Myriad Pro" w:hAnsi="Myriad Pro" w:cs="Tahoma"/>
          <w:bCs/>
        </w:rPr>
        <w:t>v katerem mora opredeliti dela</w:t>
      </w:r>
      <w:r w:rsidR="006D501F" w:rsidRPr="00E05177">
        <w:rPr>
          <w:rFonts w:ascii="Myriad Pro" w:hAnsi="Myriad Pro" w:cs="Tahoma"/>
          <w:bCs/>
        </w:rPr>
        <w:t xml:space="preserve"> (vrsto, količino/delež - v %)</w:t>
      </w:r>
      <w:r w:rsidR="0039782E" w:rsidRPr="00E05177">
        <w:rPr>
          <w:rFonts w:ascii="Myriad Pro" w:hAnsi="Myriad Pro" w:cs="Tahoma"/>
          <w:bCs/>
        </w:rPr>
        <w:t>, ki jih bo opravljal podizvajalec</w:t>
      </w:r>
      <w:r w:rsidRPr="00E05177">
        <w:rPr>
          <w:rFonts w:ascii="Myriad Pro" w:hAnsi="Myriad Pro" w:cs="Tahoma"/>
        </w:rPr>
        <w:t>.</w:t>
      </w:r>
    </w:p>
    <w:p w14:paraId="7CD78452" w14:textId="31906F10" w:rsidR="008D03E5" w:rsidRPr="00E05177" w:rsidRDefault="008D03E5" w:rsidP="002E710B">
      <w:pPr>
        <w:keepNext/>
        <w:keepLines/>
        <w:jc w:val="both"/>
        <w:rPr>
          <w:rFonts w:ascii="Myriad Pro" w:hAnsi="Myriad Pro" w:cs="Tahoma"/>
        </w:rPr>
      </w:pPr>
    </w:p>
    <w:p w14:paraId="340A096E" w14:textId="77777777" w:rsidR="00EC5CE3" w:rsidRPr="00E05177" w:rsidRDefault="00EC5CE3" w:rsidP="002E710B">
      <w:pPr>
        <w:keepNext/>
        <w:keepLines/>
        <w:jc w:val="both"/>
        <w:rPr>
          <w:rFonts w:ascii="Myriad Pro" w:hAnsi="Myriad Pro" w:cs="Tahoma"/>
        </w:rPr>
      </w:pPr>
    </w:p>
    <w:p w14:paraId="79F67004" w14:textId="07BB843F" w:rsidR="00B70D9F" w:rsidRPr="00E05177" w:rsidRDefault="00B70D9F" w:rsidP="002E710B">
      <w:pPr>
        <w:keepNext/>
        <w:keepLines/>
        <w:jc w:val="both"/>
        <w:rPr>
          <w:rFonts w:ascii="Myriad Pro" w:hAnsi="Myriad Pro" w:cs="Tahoma"/>
        </w:rPr>
      </w:pPr>
      <w:r w:rsidRPr="00E05177">
        <w:rPr>
          <w:rFonts w:ascii="Myriad Pro" w:hAnsi="Myriad Pro" w:cs="Tahoma"/>
        </w:rPr>
        <w:t>Priloge se izpolnijo za vsakega od sodelujočih podizvajalcev v ponudbi ločeno.</w:t>
      </w:r>
      <w:r w:rsidR="00C52A98" w:rsidRPr="00E05177">
        <w:rPr>
          <w:rFonts w:ascii="Myriad Pro" w:hAnsi="Myriad Pro" w:cs="Tahoma"/>
        </w:rPr>
        <w:t xml:space="preserve"> V kolikor bo ponudnik del javnega naročila oddal v </w:t>
      </w:r>
      <w:proofErr w:type="spellStart"/>
      <w:r w:rsidR="00C52A98" w:rsidRPr="00E05177">
        <w:rPr>
          <w:rFonts w:ascii="Myriad Pro" w:hAnsi="Myriad Pro" w:cs="Tahoma"/>
        </w:rPr>
        <w:t>podizvajanje</w:t>
      </w:r>
      <w:proofErr w:type="spellEnd"/>
      <w:r w:rsidR="00C52A98" w:rsidRPr="00E05177">
        <w:rPr>
          <w:rFonts w:ascii="Myriad Pro" w:hAnsi="Myriad Pro" w:cs="Tahoma"/>
        </w:rPr>
        <w:t xml:space="preserve">, mora v Prilogi 4/1 označiti, </w:t>
      </w:r>
      <w:r w:rsidR="00350CD5">
        <w:rPr>
          <w:rFonts w:ascii="Myriad Pro" w:hAnsi="Myriad Pro" w:cs="Tahoma"/>
        </w:rPr>
        <w:t xml:space="preserve">da </w:t>
      </w:r>
      <w:r w:rsidR="00C52A98" w:rsidRPr="00E05177">
        <w:rPr>
          <w:rFonts w:ascii="Myriad Pro" w:hAnsi="Myriad Pro" w:cs="Tahoma"/>
        </w:rPr>
        <w:t>bo nominirani podizvajalec izvajal dela</w:t>
      </w:r>
      <w:r w:rsidR="00145BEC" w:rsidRPr="00E05177">
        <w:rPr>
          <w:rFonts w:ascii="Myriad Pro" w:hAnsi="Myriad Pro" w:cs="Tahoma"/>
        </w:rPr>
        <w:t>,</w:t>
      </w:r>
      <w:r w:rsidR="00C52A98" w:rsidRPr="00E05177">
        <w:rPr>
          <w:rFonts w:ascii="Myriad Pro" w:hAnsi="Myriad Pro" w:cs="Tahoma"/>
        </w:rPr>
        <w:t xml:space="preserve"> ter ustrezno izpolniti preostali del priloge. </w:t>
      </w:r>
    </w:p>
    <w:p w14:paraId="7E343AAB" w14:textId="77777777" w:rsidR="00B70D9F" w:rsidRPr="00E05177" w:rsidRDefault="00B70D9F" w:rsidP="002E710B">
      <w:pPr>
        <w:keepNext/>
        <w:keepLines/>
        <w:jc w:val="both"/>
        <w:rPr>
          <w:rFonts w:ascii="Myriad Pro" w:hAnsi="Myriad Pro" w:cs="Tahoma"/>
        </w:rPr>
      </w:pPr>
    </w:p>
    <w:p w14:paraId="34BB9DA5" w14:textId="77777777" w:rsidR="005154C7" w:rsidRPr="00E05177" w:rsidRDefault="005154C7" w:rsidP="002E710B">
      <w:pPr>
        <w:keepNext/>
        <w:keepLines/>
        <w:jc w:val="both"/>
        <w:rPr>
          <w:rFonts w:ascii="Myriad Pro" w:hAnsi="Myriad Pro" w:cs="Tahoma"/>
        </w:rPr>
      </w:pPr>
      <w:r w:rsidRPr="00E05177">
        <w:rPr>
          <w:rFonts w:ascii="Myriad Pro" w:hAnsi="Myriad Pro" w:cs="Tahoma"/>
        </w:rPr>
        <w:t xml:space="preserve">Naročnik bo zavrnil vsakega podizvajalca, če zanj obstajajo razlogi za izključitev iz tč. </w:t>
      </w:r>
      <w:r w:rsidR="00737C91" w:rsidRPr="00E05177">
        <w:rPr>
          <w:rFonts w:ascii="Myriad Pro" w:hAnsi="Myriad Pro" w:cs="Tahoma"/>
        </w:rPr>
        <w:t>4</w:t>
      </w:r>
      <w:r w:rsidRPr="00E05177">
        <w:rPr>
          <w:rFonts w:ascii="Myriad Pro" w:hAnsi="Myriad Pro" w:cs="Tahoma"/>
        </w:rPr>
        <w:t>.1.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1C9B8F98" w14:textId="77777777" w:rsidR="005154C7" w:rsidRPr="00E05177" w:rsidRDefault="005154C7" w:rsidP="002E710B">
      <w:pPr>
        <w:keepNext/>
        <w:keepLines/>
        <w:jc w:val="both"/>
        <w:rPr>
          <w:rFonts w:ascii="Myriad Pro" w:hAnsi="Myriad Pro" w:cs="Tahoma"/>
        </w:rPr>
      </w:pPr>
    </w:p>
    <w:p w14:paraId="16E08D18" w14:textId="77777777" w:rsidR="005154C7" w:rsidRPr="00E05177" w:rsidRDefault="005154C7" w:rsidP="002E710B">
      <w:pPr>
        <w:keepNext/>
        <w:keepLines/>
        <w:jc w:val="both"/>
        <w:rPr>
          <w:rFonts w:ascii="Myriad Pro" w:hAnsi="Myriad Pro" w:cs="Tahoma"/>
        </w:rPr>
      </w:pPr>
      <w:r w:rsidRPr="00E05177">
        <w:rPr>
          <w:rFonts w:ascii="Myriad Pro" w:hAnsi="Myriad Pro" w:cs="Tahoma"/>
        </w:rPr>
        <w:t>Ponudnik, kateremu bo javno naročilo oddano, bo v razmerju do naročnika v celoti odgovarjal za izvedbo prejetega naročila, ne glede na število podizvajalcev.</w:t>
      </w:r>
    </w:p>
    <w:p w14:paraId="3F918126" w14:textId="77777777" w:rsidR="005154C7" w:rsidRPr="00E05177" w:rsidRDefault="005154C7" w:rsidP="002E710B">
      <w:pPr>
        <w:keepNext/>
        <w:keepLines/>
        <w:jc w:val="both"/>
        <w:rPr>
          <w:rFonts w:ascii="Myriad Pro" w:hAnsi="Myriad Pro" w:cs="Tahoma"/>
        </w:rPr>
      </w:pPr>
    </w:p>
    <w:p w14:paraId="4C1467D2" w14:textId="77777777" w:rsidR="005154C7" w:rsidRPr="00E05177" w:rsidRDefault="00AB395C" w:rsidP="002E710B">
      <w:pPr>
        <w:keepNext/>
        <w:keepLines/>
        <w:numPr>
          <w:ilvl w:val="12"/>
          <w:numId w:val="0"/>
        </w:numPr>
        <w:jc w:val="both"/>
        <w:rPr>
          <w:rFonts w:ascii="Myriad Pro" w:hAnsi="Myriad Pro"/>
        </w:rPr>
      </w:pPr>
      <w:r w:rsidRPr="00E05177">
        <w:rPr>
          <w:rFonts w:ascii="Myriad Pro" w:hAnsi="Myriad Pro"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00BD2B67" w:rsidRPr="00E05177">
        <w:rPr>
          <w:rFonts w:ascii="Myriad Pro" w:hAnsi="Myriad Pro" w:cs="Tahoma"/>
          <w:kern w:val="16"/>
        </w:rPr>
        <w:t xml:space="preserve"> </w:t>
      </w:r>
    </w:p>
    <w:p w14:paraId="45DFB509" w14:textId="77777777" w:rsidR="005154C7" w:rsidRPr="00E05177" w:rsidRDefault="005154C7" w:rsidP="002E710B">
      <w:pPr>
        <w:keepNext/>
        <w:keepLines/>
        <w:jc w:val="both"/>
        <w:rPr>
          <w:rFonts w:ascii="Myriad Pro" w:hAnsi="Myriad Pro" w:cs="Tahoma"/>
        </w:rPr>
      </w:pPr>
    </w:p>
    <w:p w14:paraId="3230FAA1" w14:textId="2BA08C13" w:rsidR="00BD2B67" w:rsidRPr="00E05177" w:rsidRDefault="00BD2B67" w:rsidP="002E710B">
      <w:pPr>
        <w:keepNext/>
        <w:keepLines/>
        <w:jc w:val="both"/>
        <w:rPr>
          <w:rFonts w:ascii="Myriad Pro" w:hAnsi="Myriad Pro" w:cs="Tahoma"/>
        </w:rPr>
      </w:pPr>
      <w:r w:rsidRPr="00E05177">
        <w:rPr>
          <w:rFonts w:ascii="Myriad Pro" w:hAnsi="Myriad Pro" w:cs="Tahoma"/>
          <w:kern w:val="16"/>
        </w:rPr>
        <w:lastRenderedPageBreak/>
        <w:t xml:space="preserve">Le če podizvajalec v skladu in na način, določen v drugem in tretjem odstavku 94. člena ZJN-3, zahteva neposredno plačilo, se šteje, da je neposredno plačilo podizvajalcu obvezno v skladu </w:t>
      </w:r>
      <w:r w:rsidR="00145BEC" w:rsidRPr="00E05177">
        <w:rPr>
          <w:rFonts w:ascii="Myriad Pro" w:hAnsi="Myriad Pro" w:cs="Tahoma"/>
          <w:kern w:val="16"/>
        </w:rPr>
        <w:t>z</w:t>
      </w:r>
      <w:r w:rsidRPr="00E05177">
        <w:rPr>
          <w:rFonts w:ascii="Myriad Pro" w:hAnsi="Myriad Pro" w:cs="Tahoma"/>
          <w:kern w:val="16"/>
        </w:rPr>
        <w:t xml:space="preserve"> ZJN-3 in obveznost zavezuje naročnika in glavnega izvajalca.</w:t>
      </w:r>
    </w:p>
    <w:p w14:paraId="1C0BBC98" w14:textId="77777777" w:rsidR="00BD2B67" w:rsidRPr="00E05177" w:rsidRDefault="00BD2B67" w:rsidP="002E710B">
      <w:pPr>
        <w:keepNext/>
        <w:keepLines/>
        <w:jc w:val="both"/>
        <w:rPr>
          <w:rFonts w:ascii="Myriad Pro" w:hAnsi="Myriad Pro" w:cs="Tahoma"/>
        </w:rPr>
      </w:pPr>
    </w:p>
    <w:p w14:paraId="094EDF59" w14:textId="77777777" w:rsidR="00BD2B67" w:rsidRPr="00E05177" w:rsidRDefault="00BD2B67" w:rsidP="002E710B">
      <w:pPr>
        <w:keepNext/>
        <w:keepLines/>
        <w:jc w:val="both"/>
        <w:rPr>
          <w:rFonts w:ascii="Myriad Pro" w:hAnsi="Myriad Pro" w:cs="Tahoma"/>
        </w:rPr>
      </w:pPr>
      <w:r w:rsidRPr="00E05177">
        <w:rPr>
          <w:rFonts w:ascii="Myriad Pro" w:hAnsi="Myriad Pro" w:cs="Tahoma"/>
        </w:rPr>
        <w:t xml:space="preserve">Če neposredno plačilo podizvajalcu ni obvezno v skladu s 94. členom ZJN-3, mora </w:t>
      </w:r>
      <w:r w:rsidR="00876D80" w:rsidRPr="00E05177">
        <w:rPr>
          <w:rFonts w:ascii="Myriad Pro" w:hAnsi="Myriad Pro" w:cs="Tahoma"/>
        </w:rPr>
        <w:t xml:space="preserve">izbrani ponudnik </w:t>
      </w:r>
      <w:r w:rsidRPr="00E05177">
        <w:rPr>
          <w:rFonts w:ascii="Myriad Pro" w:hAnsi="Myriad Pro" w:cs="Tahoma"/>
        </w:rPr>
        <w:t>naročnik</w:t>
      </w:r>
      <w:r w:rsidR="00876D80" w:rsidRPr="00E05177">
        <w:rPr>
          <w:rFonts w:ascii="Myriad Pro" w:hAnsi="Myriad Pro" w:cs="Tahoma"/>
        </w:rPr>
        <w:t>u</w:t>
      </w:r>
      <w:r w:rsidRPr="00E05177">
        <w:rPr>
          <w:rFonts w:ascii="Myriad Pro" w:hAnsi="Myriad Pro" w:cs="Tahoma"/>
        </w:rPr>
        <w:t xml:space="preserve"> najpozneje v 60 dneh od plačila končnega računa oziroma situacije </w:t>
      </w:r>
      <w:r w:rsidR="00876D80" w:rsidRPr="00E05177">
        <w:rPr>
          <w:rFonts w:ascii="Myriad Pro" w:hAnsi="Myriad Pro" w:cs="Tahoma"/>
        </w:rPr>
        <w:t>poslati</w:t>
      </w:r>
      <w:r w:rsidRPr="00E05177">
        <w:rPr>
          <w:rFonts w:ascii="Myriad Pro" w:hAnsi="Myriad Pro" w:cs="Tahoma"/>
        </w:rPr>
        <w:t xml:space="preserve"> svojo pisno izjavo in pisno izjavo podizvajalca, da je podizvajalec prejel plačilo za izvedene gradnje ali storitve oziroma dobavljeno blago, neposredno povezano s predmetom javnega naročila.</w:t>
      </w:r>
    </w:p>
    <w:p w14:paraId="31DB21CA" w14:textId="77777777" w:rsidR="00995C6A" w:rsidRPr="00E05177" w:rsidRDefault="00995C6A" w:rsidP="002E710B">
      <w:pPr>
        <w:keepNext/>
        <w:keepLines/>
        <w:jc w:val="both"/>
        <w:rPr>
          <w:rFonts w:ascii="Myriad Pro" w:hAnsi="Myriad Pro" w:cs="Tahoma"/>
        </w:rPr>
      </w:pPr>
    </w:p>
    <w:p w14:paraId="3EAC0EA9" w14:textId="77777777" w:rsidR="00BD2B67" w:rsidRPr="00E05177" w:rsidRDefault="00BD2B67" w:rsidP="002E710B">
      <w:pPr>
        <w:keepNext/>
        <w:keepLines/>
        <w:jc w:val="both"/>
        <w:rPr>
          <w:rFonts w:ascii="Myriad Pro" w:hAnsi="Myriad Pro" w:cs="Tahoma"/>
        </w:rPr>
      </w:pPr>
      <w:r w:rsidRPr="00E05177">
        <w:rPr>
          <w:rFonts w:ascii="Myriad Pro" w:hAnsi="Myriad Pro" w:cs="Tahoma"/>
        </w:rPr>
        <w:t>Glavni izvajalec mora svojemu računu ali situaciji priložiti račun ali situacijo podizvajalca, ki ga je predhodno potrdil.</w:t>
      </w:r>
    </w:p>
    <w:p w14:paraId="69BB3FC9" w14:textId="77777777" w:rsidR="001B7B78" w:rsidRPr="00E05177" w:rsidRDefault="001B7B78" w:rsidP="002E710B">
      <w:pPr>
        <w:keepNext/>
        <w:keepLines/>
        <w:jc w:val="both"/>
        <w:rPr>
          <w:rFonts w:ascii="Myriad Pro" w:hAnsi="Myriad Pro" w:cs="Tahoma"/>
        </w:rPr>
      </w:pPr>
    </w:p>
    <w:p w14:paraId="4F8AEC6B" w14:textId="492A8779" w:rsidR="00BD2B67" w:rsidRDefault="00BD2B67" w:rsidP="002E710B">
      <w:pPr>
        <w:keepNext/>
        <w:keepLines/>
        <w:numPr>
          <w:ilvl w:val="12"/>
          <w:numId w:val="0"/>
        </w:numPr>
        <w:jc w:val="both"/>
        <w:rPr>
          <w:rFonts w:ascii="Myriad Pro" w:hAnsi="Myriad Pro" w:cs="Tahoma"/>
          <w:kern w:val="16"/>
        </w:rPr>
      </w:pPr>
      <w:r w:rsidRPr="00E05177">
        <w:rPr>
          <w:rFonts w:ascii="Myriad Pro" w:hAnsi="Myriad Pro" w:cs="Tahoma"/>
          <w:kern w:val="16"/>
        </w:rPr>
        <w:t>V kolikor ponudnik ne ravna v skladu s 94. člen</w:t>
      </w:r>
      <w:r w:rsidR="00145BEC" w:rsidRPr="00E05177">
        <w:rPr>
          <w:rFonts w:ascii="Myriad Pro" w:hAnsi="Myriad Pro" w:cs="Tahoma"/>
          <w:kern w:val="16"/>
        </w:rPr>
        <w:t>om</w:t>
      </w:r>
      <w:r w:rsidRPr="00E05177">
        <w:rPr>
          <w:rFonts w:ascii="Myriad Pro" w:hAnsi="Myriad Pro" w:cs="Tahoma"/>
          <w:kern w:val="16"/>
        </w:rPr>
        <w:t xml:space="preserve"> ZJN-3, bo naročnik Državni revizijski komisiji podal predlog za uvedbo postopka o prekršku iz 2. točke prvega odstavka 112. člena ZJN-3, kot to določa sedmi odstavek 94. člena ZJN-3. </w:t>
      </w:r>
    </w:p>
    <w:p w14:paraId="359BA77A" w14:textId="77777777" w:rsidR="00E1120B" w:rsidRDefault="00E1120B" w:rsidP="002E710B">
      <w:pPr>
        <w:keepNext/>
        <w:keepLines/>
        <w:numPr>
          <w:ilvl w:val="12"/>
          <w:numId w:val="0"/>
        </w:numPr>
        <w:jc w:val="both"/>
        <w:rPr>
          <w:rFonts w:ascii="Myriad Pro" w:hAnsi="Myriad Pro" w:cs="Tahoma"/>
          <w:kern w:val="16"/>
        </w:rPr>
      </w:pPr>
    </w:p>
    <w:p w14:paraId="2F3FEBF2" w14:textId="0F46BA6B" w:rsidR="00E1120B" w:rsidRPr="00E05177" w:rsidRDefault="00E1120B" w:rsidP="002E710B">
      <w:pPr>
        <w:keepNext/>
        <w:keepLines/>
        <w:numPr>
          <w:ilvl w:val="12"/>
          <w:numId w:val="0"/>
        </w:numPr>
        <w:jc w:val="both"/>
        <w:rPr>
          <w:rFonts w:ascii="Myriad Pro" w:hAnsi="Myriad Pro" w:cs="Tahoma"/>
          <w:kern w:val="16"/>
        </w:rPr>
      </w:pPr>
      <w:r w:rsidRPr="00E1120B">
        <w:rPr>
          <w:rFonts w:ascii="Myriad Pro" w:hAnsi="Myriad Pro" w:cs="Tahoma"/>
          <w:kern w:val="16"/>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1F9C9C04" w14:textId="77777777" w:rsidR="00876D80" w:rsidRPr="00E05177" w:rsidRDefault="00876D80" w:rsidP="002E710B">
      <w:pPr>
        <w:keepNext/>
        <w:keepLines/>
        <w:numPr>
          <w:ilvl w:val="12"/>
          <w:numId w:val="0"/>
        </w:numPr>
        <w:jc w:val="both"/>
        <w:rPr>
          <w:rFonts w:ascii="Myriad Pro" w:hAnsi="Myriad Pro" w:cs="Tahoma"/>
          <w:kern w:val="16"/>
        </w:rPr>
      </w:pPr>
    </w:p>
    <w:p w14:paraId="561A0272" w14:textId="77777777" w:rsidR="00AB395C" w:rsidRPr="00E05177" w:rsidRDefault="00AB395C" w:rsidP="002E710B">
      <w:pPr>
        <w:keepNext/>
        <w:keepLines/>
        <w:jc w:val="both"/>
        <w:rPr>
          <w:rFonts w:ascii="Myriad Pro" w:hAnsi="Myriad Pro" w:cs="Tahoma"/>
          <w:i/>
        </w:rPr>
      </w:pPr>
      <w:r w:rsidRPr="00E05177">
        <w:rPr>
          <w:rFonts w:ascii="Myriad Pro" w:hAnsi="Myriad Pro" w:cs="Tahoma"/>
          <w:i/>
        </w:rPr>
        <w:t>V kolikor ponudnik ne oddaja ponudbe z nobenim podizvajalcem, mu ni potrebno izpolniti/priložiti prilog, ki se nanašajo na podizvajalce.</w:t>
      </w:r>
    </w:p>
    <w:p w14:paraId="3EDCA3B5" w14:textId="77777777" w:rsidR="00A149A7" w:rsidRPr="00E05177" w:rsidRDefault="00A149A7" w:rsidP="002E710B">
      <w:pPr>
        <w:keepNext/>
        <w:keepLines/>
        <w:jc w:val="both"/>
        <w:rPr>
          <w:rFonts w:ascii="Myriad Pro" w:hAnsi="Myriad Pro" w:cs="Tahoma"/>
        </w:rPr>
      </w:pPr>
    </w:p>
    <w:p w14:paraId="31813DDB" w14:textId="77777777" w:rsidR="005154C7" w:rsidRPr="00E05177" w:rsidRDefault="005154C7" w:rsidP="002E710B">
      <w:pPr>
        <w:keepNext/>
        <w:keepLines/>
        <w:numPr>
          <w:ilvl w:val="1"/>
          <w:numId w:val="2"/>
        </w:numPr>
        <w:jc w:val="both"/>
        <w:rPr>
          <w:rFonts w:ascii="Myriad Pro" w:hAnsi="Myriad Pro" w:cs="Tahoma"/>
          <w:b/>
        </w:rPr>
      </w:pPr>
      <w:r w:rsidRPr="00E05177">
        <w:rPr>
          <w:rFonts w:ascii="Myriad Pro" w:hAnsi="Myriad Pro" w:cs="Tahoma"/>
          <w:b/>
        </w:rPr>
        <w:t>Uporaba zmogljivosti drugih subjektov</w:t>
      </w:r>
    </w:p>
    <w:p w14:paraId="462ED200" w14:textId="77777777" w:rsidR="005154C7" w:rsidRPr="00E05177" w:rsidRDefault="005154C7" w:rsidP="002E710B">
      <w:pPr>
        <w:keepNext/>
        <w:keepLines/>
        <w:ind w:left="720"/>
        <w:jc w:val="both"/>
        <w:rPr>
          <w:rFonts w:ascii="Myriad Pro" w:hAnsi="Myriad Pro" w:cs="Tahoma"/>
          <w:b/>
        </w:rPr>
      </w:pPr>
    </w:p>
    <w:p w14:paraId="72A48146" w14:textId="77777777" w:rsidR="008D03E5" w:rsidRPr="00E05177" w:rsidRDefault="008D03E5" w:rsidP="002E710B">
      <w:pPr>
        <w:keepNext/>
        <w:keepLines/>
        <w:jc w:val="both"/>
        <w:rPr>
          <w:rFonts w:ascii="Myriad Pro" w:hAnsi="Myriad Pro" w:cs="Tahoma"/>
        </w:rPr>
      </w:pPr>
      <w:r w:rsidRPr="00E05177">
        <w:rPr>
          <w:rFonts w:ascii="Myriad Pro" w:hAnsi="Myriad Pro"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C003FE2" w14:textId="77777777" w:rsidR="008D03E5" w:rsidRPr="00E05177" w:rsidRDefault="008D03E5" w:rsidP="002E710B">
      <w:pPr>
        <w:keepNext/>
        <w:keepLines/>
        <w:jc w:val="both"/>
        <w:rPr>
          <w:rFonts w:ascii="Myriad Pro" w:hAnsi="Myriad Pro" w:cs="Tahoma"/>
        </w:rPr>
      </w:pPr>
    </w:p>
    <w:p w14:paraId="209F98D8" w14:textId="7F9C0D3D" w:rsidR="008D03E5" w:rsidRPr="00E05177" w:rsidRDefault="008D03E5" w:rsidP="002E710B">
      <w:pPr>
        <w:pStyle w:val="Telobesedila2"/>
        <w:keepNext/>
        <w:keepLines/>
        <w:rPr>
          <w:rFonts w:ascii="Myriad Pro" w:hAnsi="Myriad Pro" w:cs="Tahoma"/>
          <w:b w:val="0"/>
          <w:lang w:val="sl-SI"/>
        </w:rPr>
      </w:pPr>
      <w:r w:rsidRPr="00E05177">
        <w:rPr>
          <w:rFonts w:ascii="Myriad Pro" w:hAnsi="Myriad Pro" w:cs="Tahoma"/>
          <w:b w:val="0"/>
          <w:lang w:val="sl-SI"/>
        </w:rPr>
        <w:t xml:space="preserve">Če želi ponudnik uporabiti zmogljivosti drugih subjektov, </w:t>
      </w:r>
      <w:r w:rsidRPr="00E05177">
        <w:rPr>
          <w:rFonts w:ascii="Myriad Pro" w:hAnsi="Myriad Pro" w:cs="Tahoma"/>
          <w:b w:val="0"/>
          <w:u w:val="single"/>
          <w:lang w:val="sl-SI"/>
        </w:rPr>
        <w:t>mora v ponudbi dokazati, da bo imel na voljo sredstva, na primer s predložitvijo zagotovil teh subjektov za ta namen</w:t>
      </w:r>
      <w:r w:rsidRPr="00E05177">
        <w:rPr>
          <w:rFonts w:ascii="Myriad Pro" w:hAnsi="Myriad Pro" w:cs="Tahoma"/>
          <w:b w:val="0"/>
          <w:lang w:val="sl-SI"/>
        </w:rPr>
        <w:t xml:space="preserve">. Naročnik bo v tem primeru ravnal v skladu </w:t>
      </w:r>
      <w:r w:rsidR="00145BEC" w:rsidRPr="00E05177">
        <w:rPr>
          <w:rFonts w:ascii="Myriad Pro" w:hAnsi="Myriad Pro" w:cs="Tahoma"/>
          <w:b w:val="0"/>
          <w:lang w:val="sl-SI"/>
        </w:rPr>
        <w:t>z</w:t>
      </w:r>
      <w:r w:rsidRPr="00E05177">
        <w:rPr>
          <w:rFonts w:ascii="Myriad Pro" w:hAnsi="Myriad Pro" w:cs="Tahoma"/>
          <w:b w:val="0"/>
          <w:lang w:val="sl-SI"/>
        </w:rPr>
        <w:t xml:space="preserve"> drugim odstavkom 81. člena ZJN-3. </w:t>
      </w:r>
    </w:p>
    <w:p w14:paraId="25B764D8" w14:textId="77777777" w:rsidR="008D03E5" w:rsidRPr="00E05177" w:rsidRDefault="008D03E5" w:rsidP="002E710B">
      <w:pPr>
        <w:keepNext/>
        <w:keepLines/>
        <w:autoSpaceDE w:val="0"/>
        <w:autoSpaceDN w:val="0"/>
        <w:adjustRightInd w:val="0"/>
        <w:jc w:val="both"/>
        <w:rPr>
          <w:rFonts w:ascii="Myriad Pro" w:hAnsi="Myriad Pro" w:cs="Tahoma"/>
        </w:rPr>
      </w:pPr>
    </w:p>
    <w:p w14:paraId="07A48C29" w14:textId="77777777" w:rsidR="008D03E5" w:rsidRPr="00E05177" w:rsidRDefault="008D03E5"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O uporabi zmogljivosti drugih subjektov govorimo, ko drugi subjekt </w:t>
      </w:r>
      <w:r w:rsidRPr="00E05177">
        <w:rPr>
          <w:rFonts w:ascii="Myriad Pro" w:hAnsi="Myriad Pro" w:cs="Tahoma"/>
          <w:u w:val="single"/>
        </w:rPr>
        <w:t>ni neposredno udeležen pri sami izvedbi naročila</w:t>
      </w:r>
      <w:r w:rsidRPr="00E05177">
        <w:rPr>
          <w:rFonts w:ascii="Myriad Pro" w:hAnsi="Myriad Pro" w:cs="Tahoma"/>
        </w:rPr>
        <w:t xml:space="preserve">, temveč ponudniku le npr. posodi določeno opremo, tehnična sredstva, mehanizacijo itd.. Če bo drugi subjekt z zmogljivostmi, s katerimi razpolaga in na katere se sklicuje ponudnik, </w:t>
      </w:r>
      <w:r w:rsidRPr="00E05177">
        <w:rPr>
          <w:rFonts w:ascii="Myriad Pro" w:hAnsi="Myriad Pro" w:cs="Tahoma"/>
          <w:u w:val="single"/>
        </w:rPr>
        <w:t>neposredno sam izvedel del predmeta javnega naročila</w:t>
      </w:r>
      <w:r w:rsidRPr="00E05177">
        <w:rPr>
          <w:rFonts w:ascii="Myriad Pro" w:hAnsi="Myriad Pro" w:cs="Tahoma"/>
        </w:rPr>
        <w:t xml:space="preserve">, potem govorimo o subjektu, ki izpolnjuje definicijo </w:t>
      </w:r>
      <w:r w:rsidRPr="00E05177">
        <w:rPr>
          <w:rFonts w:ascii="Myriad Pro" w:hAnsi="Myriad Pro" w:cs="Tahoma"/>
          <w:b/>
        </w:rPr>
        <w:t>podizvajalca</w:t>
      </w:r>
      <w:r w:rsidRPr="00E05177">
        <w:rPr>
          <w:rFonts w:ascii="Myriad Pro" w:hAnsi="Myriad Pro" w:cs="Tahoma"/>
        </w:rPr>
        <w:t xml:space="preserve">, </w:t>
      </w:r>
      <w:r w:rsidRPr="00E05177">
        <w:rPr>
          <w:rFonts w:ascii="Myriad Pro" w:hAnsi="Myriad Pro" w:cs="Tahoma"/>
          <w:u w:val="single"/>
        </w:rPr>
        <w:t xml:space="preserve">zato naj ga ponudnik nominira kot podizvajalca/e </w:t>
      </w:r>
      <w:r w:rsidRPr="00E05177">
        <w:rPr>
          <w:rFonts w:ascii="Myriad Pro" w:hAnsi="Myriad Pro" w:cs="Tahoma"/>
          <w:b/>
          <w:u w:val="single"/>
        </w:rPr>
        <w:t>in ne</w:t>
      </w:r>
      <w:r w:rsidRPr="00E05177">
        <w:rPr>
          <w:rFonts w:ascii="Myriad Pro" w:hAnsi="Myriad Pro" w:cs="Tahoma"/>
          <w:u w:val="single"/>
        </w:rPr>
        <w:t xml:space="preserve"> kot subjekt/e, katerih zmogljivost uporablja ponudnik v ponudbi</w:t>
      </w:r>
      <w:r w:rsidRPr="00E05177">
        <w:rPr>
          <w:rFonts w:ascii="Myriad Pro" w:hAnsi="Myriad Pro" w:cs="Tahoma"/>
        </w:rPr>
        <w:t>.</w:t>
      </w:r>
    </w:p>
    <w:p w14:paraId="4EA1C4A1" w14:textId="77777777" w:rsidR="008D03E5" w:rsidRPr="00E05177" w:rsidRDefault="008D03E5" w:rsidP="002E710B">
      <w:pPr>
        <w:pStyle w:val="Telobesedila2"/>
        <w:keepNext/>
        <w:keepLines/>
        <w:rPr>
          <w:rFonts w:ascii="Myriad Pro" w:hAnsi="Myriad Pro" w:cs="Tahoma"/>
          <w:b w:val="0"/>
          <w:lang w:val="sl-SI"/>
        </w:rPr>
      </w:pPr>
    </w:p>
    <w:p w14:paraId="2F01361F" w14:textId="77777777" w:rsidR="008D03E5" w:rsidRPr="00E05177" w:rsidRDefault="008D03E5" w:rsidP="002E710B">
      <w:pPr>
        <w:pStyle w:val="Telobesedila2"/>
        <w:keepNext/>
        <w:keepLines/>
        <w:rPr>
          <w:rFonts w:ascii="Myriad Pro" w:hAnsi="Myriad Pro" w:cs="Tahoma"/>
          <w:b w:val="0"/>
          <w:lang w:val="sl-SI"/>
        </w:rPr>
      </w:pPr>
      <w:r w:rsidRPr="00E05177">
        <w:rPr>
          <w:rFonts w:ascii="Myriad Pro" w:hAnsi="Myriad Pro"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5C8610BC"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rPr>
        <w:t>predložiti izpolnjeno, podpisano in žigosano Prilogo 3/2 IZJAVA O IZPOLNJEVANJU SPOSOBNOSTI PODIZVAJALCA/DRUGEGA SUBJEKTA,</w:t>
      </w:r>
    </w:p>
    <w:p w14:paraId="1E3CF575"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23A15855"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7FC66BA6"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7A1CB709" w14:textId="77777777" w:rsidR="008D03E5" w:rsidRPr="00E05177" w:rsidRDefault="008D03E5">
      <w:pPr>
        <w:pStyle w:val="Odstavekseznama"/>
        <w:keepNext/>
        <w:keepLines/>
        <w:numPr>
          <w:ilvl w:val="0"/>
          <w:numId w:val="15"/>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4/2 UDELEŽBA SUBJEKTA, KATEREGA ZMOGLJIVOST SE UPORABLJA,</w:t>
      </w:r>
    </w:p>
    <w:p w14:paraId="3AA6DEAA" w14:textId="77777777" w:rsidR="008D03E5" w:rsidRPr="00E05177" w:rsidRDefault="008D03E5">
      <w:pPr>
        <w:pStyle w:val="Odstavekseznama"/>
        <w:keepNext/>
        <w:keepLines/>
        <w:numPr>
          <w:ilvl w:val="0"/>
          <w:numId w:val="15"/>
        </w:numPr>
        <w:ind w:left="714" w:hanging="357"/>
        <w:jc w:val="both"/>
        <w:rPr>
          <w:rFonts w:ascii="Myriad Pro" w:hAnsi="Myriad Pro" w:cs="Tahoma"/>
        </w:rPr>
      </w:pPr>
      <w:r w:rsidRPr="00E05177">
        <w:rPr>
          <w:rFonts w:ascii="Myriad Pro" w:hAnsi="Myriad Pro" w:cs="Tahoma"/>
          <w:u w:val="single"/>
        </w:rPr>
        <w:t>dokazilo, da bo imel ponudnik na voljo sredstva, na primer s predložitvijo zagotovil teh subjektov za ta namen</w:t>
      </w:r>
      <w:r w:rsidRPr="00E05177">
        <w:rPr>
          <w:rFonts w:ascii="Myriad Pro" w:hAnsi="Myriad Pro" w:cs="Tahoma"/>
        </w:rPr>
        <w:t>.</w:t>
      </w:r>
    </w:p>
    <w:p w14:paraId="5E579938" w14:textId="77777777" w:rsidR="0019465C" w:rsidRPr="00E05177" w:rsidRDefault="0019465C" w:rsidP="002E710B">
      <w:pPr>
        <w:keepNext/>
        <w:keepLines/>
        <w:jc w:val="both"/>
        <w:rPr>
          <w:rFonts w:ascii="Myriad Pro" w:hAnsi="Myriad Pro" w:cs="Tahoma"/>
        </w:rPr>
      </w:pPr>
    </w:p>
    <w:p w14:paraId="44DAD47F" w14:textId="06C192DD" w:rsidR="00B70D9F" w:rsidRPr="00E05177" w:rsidRDefault="008D03E5" w:rsidP="002E710B">
      <w:pPr>
        <w:keepNext/>
        <w:keepLines/>
        <w:jc w:val="both"/>
        <w:rPr>
          <w:rFonts w:ascii="Myriad Pro" w:hAnsi="Myriad Pro" w:cs="Tahoma"/>
        </w:rPr>
      </w:pPr>
      <w:r w:rsidRPr="00E05177">
        <w:rPr>
          <w:rFonts w:ascii="Myriad Pro" w:hAnsi="Myriad Pro" w:cs="Tahoma"/>
        </w:rPr>
        <w:t>Priloge se izpolnijo za vsakega od sodelujočih subjektov v ponudbi ločeno.</w:t>
      </w:r>
      <w:r w:rsidR="00941637" w:rsidRPr="00E05177">
        <w:rPr>
          <w:rFonts w:ascii="Myriad Pro" w:hAnsi="Myriad Pro" w:cs="Tahoma"/>
        </w:rPr>
        <w:t xml:space="preserve"> V kolikor bo ponudnik za del javnega naročila uporabil zmogljivost drugih subjektov, mora v Prilogi 4/2 označiti, </w:t>
      </w:r>
      <w:r w:rsidR="00350CD5">
        <w:rPr>
          <w:rFonts w:ascii="Myriad Pro" w:hAnsi="Myriad Pro" w:cs="Tahoma"/>
        </w:rPr>
        <w:t>da</w:t>
      </w:r>
      <w:r w:rsidR="00941637" w:rsidRPr="00E05177">
        <w:rPr>
          <w:rFonts w:ascii="Myriad Pro" w:hAnsi="Myriad Pro" w:cs="Tahoma"/>
        </w:rPr>
        <w:t xml:space="preserve"> bo ponudnik uporabil zmogljivost drugih subjektov</w:t>
      </w:r>
      <w:r w:rsidR="0030409C" w:rsidRPr="00E05177">
        <w:rPr>
          <w:rFonts w:ascii="Myriad Pro" w:hAnsi="Myriad Pro" w:cs="Tahoma"/>
        </w:rPr>
        <w:t>,</w:t>
      </w:r>
      <w:r w:rsidR="00941637" w:rsidRPr="00E05177">
        <w:rPr>
          <w:rFonts w:ascii="Myriad Pro" w:hAnsi="Myriad Pro" w:cs="Tahoma"/>
        </w:rPr>
        <w:t xml:space="preserve"> ter ustrezno izpolniti preostali del priloge.</w:t>
      </w:r>
    </w:p>
    <w:p w14:paraId="1A16D558" w14:textId="77777777" w:rsidR="00B70D9F" w:rsidRPr="00E05177" w:rsidRDefault="00B70D9F" w:rsidP="002E710B">
      <w:pPr>
        <w:keepNext/>
        <w:keepLines/>
        <w:jc w:val="both"/>
        <w:rPr>
          <w:rFonts w:ascii="Myriad Pro" w:hAnsi="Myriad Pro" w:cs="Tahoma"/>
        </w:rPr>
      </w:pPr>
    </w:p>
    <w:p w14:paraId="79035633" w14:textId="77777777" w:rsidR="000C4341" w:rsidRPr="00E05177" w:rsidRDefault="000C4341" w:rsidP="002E710B">
      <w:pPr>
        <w:pStyle w:val="Telobesedila2"/>
        <w:keepNext/>
        <w:keepLines/>
        <w:rPr>
          <w:rFonts w:ascii="Myriad Pro" w:hAnsi="Myriad Pro" w:cs="Tahoma"/>
          <w:b w:val="0"/>
          <w:lang w:val="sl-SI"/>
        </w:rPr>
      </w:pPr>
      <w:r w:rsidRPr="00E05177">
        <w:rPr>
          <w:rFonts w:ascii="Myriad Pro" w:hAnsi="Myriad Pro" w:cs="Tahoma"/>
          <w:b w:val="0"/>
          <w:lang w:val="sl-SI"/>
        </w:rPr>
        <w:lastRenderedPageBreak/>
        <w:t>Ponudnik, kateremu bo javno naročilo oddano, bo v razmerju do naročnika v celoti odgovarjal za izvedbo prejetega naročila, ne glede na število subjektov, katerih zmogljivost bo ponudnik uporabljal v ponudbi oz. pri izvedbi predmeta javnega naročila.</w:t>
      </w:r>
    </w:p>
    <w:p w14:paraId="100EDC70" w14:textId="77777777" w:rsidR="000C4341" w:rsidRPr="00E05177" w:rsidRDefault="000C4341" w:rsidP="002E710B">
      <w:pPr>
        <w:pStyle w:val="Telobesedila2"/>
        <w:keepNext/>
        <w:keepLines/>
        <w:rPr>
          <w:rFonts w:ascii="Myriad Pro" w:hAnsi="Myriad Pro" w:cs="Tahoma"/>
          <w:b w:val="0"/>
          <w:lang w:val="sl-SI"/>
        </w:rPr>
      </w:pPr>
    </w:p>
    <w:p w14:paraId="252B7C8C" w14:textId="77777777" w:rsidR="000C4341" w:rsidRDefault="000C4341" w:rsidP="002E710B">
      <w:pPr>
        <w:pStyle w:val="Telobesedila2"/>
        <w:keepNext/>
        <w:keepLines/>
        <w:rPr>
          <w:rFonts w:ascii="Myriad Pro" w:hAnsi="Myriad Pro" w:cs="Tahoma"/>
          <w:b w:val="0"/>
          <w:i/>
          <w:lang w:val="sl-SI"/>
        </w:rPr>
      </w:pPr>
      <w:r w:rsidRPr="00E05177">
        <w:rPr>
          <w:rFonts w:ascii="Myriad Pro" w:hAnsi="Myriad Pro" w:cs="Tahoma"/>
          <w:b w:val="0"/>
          <w:i/>
          <w:lang w:val="sl-SI"/>
        </w:rPr>
        <w:t>V kolikor ponudnik za izvedbo javnega naročila ne bo uporabil zmogljivosti drugih subjektov, mu ni potrebno upoštevati določil oz. izpolniti/priložiti prilog, ki se nanašajo na subjekt/e, katerih zmogljivost</w:t>
      </w:r>
      <w:r w:rsidRPr="00E05177">
        <w:rPr>
          <w:rFonts w:ascii="Myriad Pro" w:hAnsi="Myriad Pro" w:cs="Tahoma"/>
          <w:b w:val="0"/>
          <w:lang w:val="sl-SI"/>
        </w:rPr>
        <w:t xml:space="preserve"> </w:t>
      </w:r>
      <w:r w:rsidRPr="00E05177">
        <w:rPr>
          <w:rFonts w:ascii="Myriad Pro" w:hAnsi="Myriad Pro" w:cs="Tahoma"/>
          <w:b w:val="0"/>
          <w:i/>
          <w:lang w:val="sl-SI"/>
        </w:rPr>
        <w:t xml:space="preserve">uporablja ponudnik v ponudbi. </w:t>
      </w:r>
    </w:p>
    <w:p w14:paraId="5133F1AE" w14:textId="77777777" w:rsidR="006313FE" w:rsidRDefault="006313FE" w:rsidP="002E710B">
      <w:pPr>
        <w:pStyle w:val="Telobesedila2"/>
        <w:keepNext/>
        <w:keepLines/>
        <w:rPr>
          <w:rFonts w:ascii="Myriad Pro" w:hAnsi="Myriad Pro" w:cs="Tahoma"/>
          <w:b w:val="0"/>
          <w:i/>
          <w:lang w:val="sl-SI"/>
        </w:rPr>
      </w:pPr>
    </w:p>
    <w:p w14:paraId="27B1A66F" w14:textId="13DC4BF7" w:rsidR="006313FE" w:rsidRPr="00E05177" w:rsidRDefault="006313FE" w:rsidP="002E710B">
      <w:pPr>
        <w:pStyle w:val="Telobesedila2"/>
        <w:keepNext/>
        <w:keepLines/>
        <w:rPr>
          <w:rFonts w:ascii="Myriad Pro" w:hAnsi="Myriad Pro" w:cs="Tahoma"/>
          <w:b w:val="0"/>
          <w:i/>
          <w:lang w:val="sl-SI"/>
        </w:rPr>
      </w:pPr>
      <w:r w:rsidRPr="006313FE">
        <w:rPr>
          <w:rFonts w:ascii="Myriad Pro" w:hAnsi="Myriad Pro" w:cs="Tahoma"/>
          <w:b w:val="0"/>
          <w:i/>
          <w:lang w:val="sl-SI"/>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1055C1C2" w14:textId="77777777" w:rsidR="00397CEF" w:rsidRPr="00E05177" w:rsidRDefault="00397CEF" w:rsidP="002E710B">
      <w:pPr>
        <w:pStyle w:val="Telobesedila2"/>
        <w:keepNext/>
        <w:keepLines/>
        <w:rPr>
          <w:rFonts w:ascii="Myriad Pro" w:hAnsi="Myriad Pro" w:cs="Tahoma"/>
          <w:b w:val="0"/>
          <w:lang w:val="sl-SI"/>
        </w:rPr>
      </w:pPr>
    </w:p>
    <w:p w14:paraId="44F6DA1C" w14:textId="77777777" w:rsidR="005154C7" w:rsidRPr="00E05177" w:rsidRDefault="00F1423B" w:rsidP="002E710B">
      <w:pPr>
        <w:keepNext/>
        <w:keepLines/>
        <w:numPr>
          <w:ilvl w:val="1"/>
          <w:numId w:val="2"/>
        </w:numPr>
        <w:jc w:val="both"/>
        <w:rPr>
          <w:rFonts w:ascii="Myriad Pro" w:hAnsi="Myriad Pro" w:cs="Tahoma"/>
          <w:b/>
          <w:color w:val="000000"/>
        </w:rPr>
      </w:pPr>
      <w:r w:rsidRPr="00E05177">
        <w:rPr>
          <w:rFonts w:ascii="Myriad Pro" w:hAnsi="Myriad Pro" w:cs="Tahoma"/>
          <w:b/>
          <w:color w:val="000000"/>
        </w:rPr>
        <w:t xml:space="preserve">Ponudbena </w:t>
      </w:r>
      <w:r w:rsidR="000C4341" w:rsidRPr="00E05177">
        <w:rPr>
          <w:rFonts w:ascii="Myriad Pro" w:hAnsi="Myriad Pro" w:cs="Tahoma"/>
          <w:b/>
          <w:color w:val="000000"/>
        </w:rPr>
        <w:t>vrednost</w:t>
      </w:r>
    </w:p>
    <w:p w14:paraId="4D1A4B93" w14:textId="77777777" w:rsidR="008E187B" w:rsidRPr="00E05177" w:rsidRDefault="008E187B" w:rsidP="002E710B">
      <w:pPr>
        <w:keepNext/>
        <w:keepLines/>
        <w:jc w:val="both"/>
        <w:rPr>
          <w:rFonts w:ascii="Myriad Pro" w:hAnsi="Myriad Pro" w:cs="Tahoma"/>
          <w:b/>
          <w:color w:val="000000"/>
        </w:rPr>
      </w:pPr>
    </w:p>
    <w:p w14:paraId="00177816" w14:textId="77777777" w:rsidR="00815290" w:rsidRPr="00E05177" w:rsidRDefault="00D12766" w:rsidP="002E710B">
      <w:pPr>
        <w:keepNext/>
        <w:keepLines/>
        <w:jc w:val="both"/>
        <w:rPr>
          <w:rFonts w:ascii="Myriad Pro" w:hAnsi="Myriad Pro" w:cs="Tahoma"/>
        </w:rPr>
      </w:pPr>
      <w:r w:rsidRPr="00E05177">
        <w:rPr>
          <w:rFonts w:ascii="Myriad Pro" w:hAnsi="Myriad Pro" w:cs="Tahoma"/>
        </w:rPr>
        <w:t xml:space="preserve">Vrednost razpisanih del je fiksna </w:t>
      </w:r>
      <w:proofErr w:type="spellStart"/>
      <w:r w:rsidRPr="00E05177">
        <w:rPr>
          <w:rFonts w:ascii="Myriad Pro" w:hAnsi="Myriad Pro" w:cs="Tahoma"/>
        </w:rPr>
        <w:t>fco</w:t>
      </w:r>
      <w:proofErr w:type="spellEnd"/>
      <w:r w:rsidRPr="00E05177">
        <w:rPr>
          <w:rFonts w:ascii="Myriad Pro" w:hAnsi="Myriad Pro" w:cs="Tahoma"/>
        </w:rPr>
        <w:t xml:space="preserve">. lokacija izvedbe. </w:t>
      </w:r>
    </w:p>
    <w:p w14:paraId="3C101C50" w14:textId="77777777" w:rsidR="00815290" w:rsidRPr="00E05177" w:rsidRDefault="00815290" w:rsidP="002E710B">
      <w:pPr>
        <w:keepNext/>
        <w:keepLines/>
        <w:jc w:val="both"/>
        <w:rPr>
          <w:rFonts w:ascii="Myriad Pro" w:hAnsi="Myriad Pro" w:cs="Tahoma"/>
        </w:rPr>
      </w:pPr>
    </w:p>
    <w:p w14:paraId="50D184F1" w14:textId="1F668BDB" w:rsidR="00F30DA5" w:rsidRPr="00E05177" w:rsidRDefault="00D12766" w:rsidP="002E710B">
      <w:pPr>
        <w:keepNext/>
        <w:keepLines/>
        <w:jc w:val="both"/>
        <w:rPr>
          <w:rFonts w:ascii="Myriad Pro" w:hAnsi="Myriad Pro" w:cs="Tahoma"/>
        </w:rPr>
      </w:pPr>
      <w:r w:rsidRPr="00E05177">
        <w:rPr>
          <w:rFonts w:ascii="Myriad Pro" w:hAnsi="Myriad Pro" w:cs="Tahoma"/>
        </w:rPr>
        <w:t>Ponudnik izdela vrednostni del ponudbe na osnovi popisa del po predračunu z upoštevanjem vseh dodatnih pogojev (tehničnih in splošnih) ter podanih fiksnih stroškov, ki morajo bit</w:t>
      </w:r>
      <w:r w:rsidR="00DE5777" w:rsidRPr="00E05177">
        <w:rPr>
          <w:rFonts w:ascii="Myriad Pro" w:hAnsi="Myriad Pro" w:cs="Tahoma"/>
        </w:rPr>
        <w:t xml:space="preserve">i </w:t>
      </w:r>
      <w:proofErr w:type="spellStart"/>
      <w:r w:rsidR="00DE5777" w:rsidRPr="00E05177">
        <w:rPr>
          <w:rFonts w:ascii="Myriad Pro" w:hAnsi="Myriad Pro" w:cs="Tahoma"/>
        </w:rPr>
        <w:t>vkalkulirani</w:t>
      </w:r>
      <w:proofErr w:type="spellEnd"/>
      <w:r w:rsidR="00DE5777" w:rsidRPr="00E05177">
        <w:rPr>
          <w:rFonts w:ascii="Myriad Pro" w:hAnsi="Myriad Pro" w:cs="Tahoma"/>
        </w:rPr>
        <w:t xml:space="preserve"> v ponudbeni ceni.</w:t>
      </w:r>
      <w:r w:rsidRPr="00E05177">
        <w:rPr>
          <w:rFonts w:ascii="Myriad Pro" w:hAnsi="Myriad Pro" w:cs="Tahoma"/>
        </w:rPr>
        <w:t xml:space="preserve"> </w:t>
      </w:r>
      <w:r w:rsidR="00F30DA5" w:rsidRPr="00E05177">
        <w:rPr>
          <w:rFonts w:ascii="Myriad Pro" w:hAnsi="Myriad Pro"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0A3D5271" w14:textId="77777777" w:rsidR="00D12766" w:rsidRPr="00E05177" w:rsidRDefault="00D12766" w:rsidP="002E710B">
      <w:pPr>
        <w:keepNext/>
        <w:keepLines/>
        <w:jc w:val="both"/>
        <w:rPr>
          <w:rFonts w:ascii="Myriad Pro" w:hAnsi="Myriad Pro" w:cs="Tahoma"/>
        </w:rPr>
      </w:pPr>
    </w:p>
    <w:p w14:paraId="6D907E5B" w14:textId="77777777" w:rsidR="00D12766" w:rsidRPr="00E05177" w:rsidRDefault="00D12766" w:rsidP="002E710B">
      <w:pPr>
        <w:keepNext/>
        <w:keepLines/>
        <w:jc w:val="both"/>
        <w:rPr>
          <w:rFonts w:ascii="Myriad Pro" w:hAnsi="Myriad Pro" w:cs="Tahoma"/>
        </w:rPr>
      </w:pPr>
      <w:r w:rsidRPr="00E05177">
        <w:rPr>
          <w:rFonts w:ascii="Myriad Pro" w:hAnsi="Myriad Pro" w:cs="Tahoma"/>
        </w:rPr>
        <w:t>Ponudnik mora pri pripravi ponudbe in ponudbenega dela upoštevati vgradnjo materialov, ki so kompatibilni z že vgrajenimi materiali v cestnem telesu sistema.</w:t>
      </w:r>
    </w:p>
    <w:p w14:paraId="5B4C69EF" w14:textId="77777777" w:rsidR="00D12766" w:rsidRPr="00E05177" w:rsidRDefault="00D12766" w:rsidP="002E710B">
      <w:pPr>
        <w:keepNext/>
        <w:keepLines/>
        <w:jc w:val="both"/>
        <w:rPr>
          <w:rFonts w:ascii="Myriad Pro" w:hAnsi="Myriad Pro" w:cs="Tahoma"/>
        </w:rPr>
      </w:pPr>
    </w:p>
    <w:p w14:paraId="1D88DFDA" w14:textId="77777777" w:rsidR="00D12766" w:rsidRPr="00E05177" w:rsidRDefault="00D12766" w:rsidP="002E710B">
      <w:pPr>
        <w:keepNext/>
        <w:keepLines/>
        <w:jc w:val="both"/>
        <w:rPr>
          <w:rFonts w:ascii="Myriad Pro" w:hAnsi="Myriad Pro" w:cs="Tahoma"/>
        </w:rPr>
      </w:pPr>
      <w:r w:rsidRPr="00E05177">
        <w:rPr>
          <w:rFonts w:ascii="Myriad Pro" w:hAnsi="Myriad Pro" w:cs="Tahoma"/>
        </w:rPr>
        <w:t>Naročnik zahteva predložitev ponudbe in izvedbo del po sistemu "fiksnih cen na enoto". Ponudnik mora v svoji ponudbi (ki jo oddaja po sistemu "fiksnih cen na enoto") upoštevati vsa dela in potrebno opremo za prevzem predmetnih del v upravljanje s strani naročnika.</w:t>
      </w:r>
    </w:p>
    <w:p w14:paraId="2700627F" w14:textId="77777777" w:rsidR="009919D2" w:rsidRPr="00E05177" w:rsidRDefault="009919D2" w:rsidP="002E710B">
      <w:pPr>
        <w:pStyle w:val="Slog"/>
        <w:keepNext/>
        <w:keepLines/>
        <w:jc w:val="both"/>
        <w:rPr>
          <w:rFonts w:ascii="Myriad Pro" w:hAnsi="Myriad Pro" w:cs="Tahoma"/>
          <w:sz w:val="20"/>
          <w:lang w:val="sl-SI"/>
        </w:rPr>
      </w:pPr>
    </w:p>
    <w:p w14:paraId="54CF73BC" w14:textId="20B4C6A9" w:rsidR="00D12766" w:rsidRPr="00B71D7F" w:rsidRDefault="000C4341" w:rsidP="002E710B">
      <w:pPr>
        <w:pStyle w:val="Slog"/>
        <w:keepNext/>
        <w:keepLines/>
        <w:jc w:val="both"/>
        <w:rPr>
          <w:rFonts w:ascii="Myriad Pro" w:hAnsi="Myriad Pro" w:cs="Tahoma"/>
          <w:i/>
          <w:iCs/>
          <w:sz w:val="20"/>
          <w:lang w:val="sl-SI"/>
        </w:rPr>
      </w:pPr>
      <w:r w:rsidRPr="00E05177">
        <w:rPr>
          <w:rFonts w:ascii="Myriad Pro" w:hAnsi="Myriad Pro" w:cs="Tahoma"/>
          <w:sz w:val="20"/>
          <w:lang w:val="sl-SI"/>
        </w:rPr>
        <w:t xml:space="preserve">Ponudbeni </w:t>
      </w:r>
      <w:r w:rsidR="00D12766" w:rsidRPr="00E05177">
        <w:rPr>
          <w:rFonts w:ascii="Myriad Pro" w:hAnsi="Myriad Pro" w:cs="Tahoma"/>
          <w:sz w:val="20"/>
          <w:lang w:val="sl-SI"/>
        </w:rPr>
        <w:t>predračun (popis del)</w:t>
      </w:r>
      <w:r w:rsidR="00B54159" w:rsidRPr="00E05177">
        <w:rPr>
          <w:rFonts w:ascii="Myriad Pro" w:hAnsi="Myriad Pro" w:cs="Tahoma"/>
          <w:sz w:val="20"/>
          <w:lang w:val="sl-SI"/>
        </w:rPr>
        <w:t xml:space="preserve"> (Priloga </w:t>
      </w:r>
      <w:r w:rsidR="00397CEF" w:rsidRPr="00E05177">
        <w:rPr>
          <w:rFonts w:ascii="Myriad Pro" w:hAnsi="Myriad Pro" w:cs="Tahoma"/>
          <w:sz w:val="20"/>
          <w:lang w:val="sl-SI"/>
        </w:rPr>
        <w:t>10</w:t>
      </w:r>
      <w:r w:rsidR="00B54159" w:rsidRPr="00E05177">
        <w:rPr>
          <w:rFonts w:ascii="Myriad Pro" w:hAnsi="Myriad Pro" w:cs="Tahoma"/>
          <w:sz w:val="20"/>
          <w:lang w:val="sl-SI"/>
        </w:rPr>
        <w:t>)</w:t>
      </w:r>
      <w:r w:rsidR="001159B2" w:rsidRPr="00E05177">
        <w:rPr>
          <w:rFonts w:ascii="Myriad Pro" w:hAnsi="Myriad Pro" w:cs="Tahoma"/>
          <w:sz w:val="20"/>
          <w:lang w:val="sl-SI"/>
        </w:rPr>
        <w:t xml:space="preserve"> </w:t>
      </w:r>
      <w:r w:rsidRPr="00E05177">
        <w:rPr>
          <w:rFonts w:ascii="Myriad Pro" w:hAnsi="Myriad Pro" w:cs="Tahoma"/>
          <w:sz w:val="20"/>
          <w:lang w:val="sl-SI"/>
        </w:rPr>
        <w:t>je kot priloga</w:t>
      </w:r>
      <w:r w:rsidR="001159B2" w:rsidRPr="00E05177">
        <w:rPr>
          <w:rFonts w:ascii="Myriad Pro" w:hAnsi="Myriad Pro" w:cs="Tahoma"/>
          <w:sz w:val="20"/>
          <w:lang w:val="sl-SI"/>
        </w:rPr>
        <w:t xml:space="preserve"> sestavni</w:t>
      </w:r>
      <w:r w:rsidR="00D12766" w:rsidRPr="00E05177">
        <w:rPr>
          <w:rFonts w:ascii="Myriad Pro" w:hAnsi="Myriad Pro" w:cs="Tahoma"/>
          <w:sz w:val="20"/>
          <w:lang w:val="sl-SI"/>
        </w:rPr>
        <w:t xml:space="preserve"> del razpisne dokumentacije ter je na voljo ponudnikom v elektronski obliki</w:t>
      </w:r>
      <w:r w:rsidRPr="00E05177">
        <w:rPr>
          <w:rFonts w:ascii="Myriad Pro" w:hAnsi="Myriad Pro" w:cs="Tahoma"/>
          <w:sz w:val="20"/>
          <w:lang w:val="sl-SI"/>
        </w:rPr>
        <w:t xml:space="preserve"> v </w:t>
      </w:r>
      <w:proofErr w:type="spellStart"/>
      <w:r w:rsidR="000B3212" w:rsidRPr="00E05177">
        <w:rPr>
          <w:rFonts w:ascii="Myriad Pro" w:hAnsi="Myriad Pro" w:cs="Tahoma"/>
          <w:sz w:val="20"/>
          <w:lang w:val="sl-SI"/>
        </w:rPr>
        <w:t>xlsx</w:t>
      </w:r>
      <w:proofErr w:type="spellEnd"/>
      <w:r w:rsidR="000B3212" w:rsidRPr="00E05177">
        <w:rPr>
          <w:rFonts w:ascii="Myriad Pro" w:hAnsi="Myriad Pro" w:cs="Tahoma"/>
          <w:sz w:val="20"/>
          <w:lang w:val="sl-SI"/>
        </w:rPr>
        <w:t>. formatu (</w:t>
      </w:r>
      <w:proofErr w:type="spellStart"/>
      <w:r w:rsidR="000B3212" w:rsidRPr="00E05177">
        <w:rPr>
          <w:rFonts w:ascii="Myriad Pro" w:hAnsi="Myriad Pro" w:cs="Tahoma"/>
          <w:sz w:val="20"/>
          <w:lang w:val="sl-SI"/>
        </w:rPr>
        <w:t>excel</w:t>
      </w:r>
      <w:proofErr w:type="spellEnd"/>
      <w:r w:rsidR="000B3212" w:rsidRPr="00E05177">
        <w:rPr>
          <w:rFonts w:ascii="Myriad Pro" w:hAnsi="Myriad Pro" w:cs="Tahoma"/>
          <w:sz w:val="20"/>
          <w:lang w:val="sl-SI"/>
        </w:rPr>
        <w:t>)</w:t>
      </w:r>
      <w:r w:rsidR="00D12766" w:rsidRPr="00E05177">
        <w:rPr>
          <w:rFonts w:ascii="Myriad Pro" w:hAnsi="Myriad Pro" w:cs="Tahoma"/>
          <w:sz w:val="20"/>
          <w:lang w:val="sl-SI"/>
        </w:rPr>
        <w:t>. Ponudnik mora v celice v stolpcu 'Cena na enoto' vnesti cene na enoto za vse postavke predračuna. Cene na enoto morajo biti izražene v EUR brez DDV.</w:t>
      </w:r>
      <w:r w:rsidR="00D12766" w:rsidRPr="00E05177">
        <w:rPr>
          <w:rFonts w:ascii="Myriad Pro" w:hAnsi="Myriad Pro" w:cs="Tahoma"/>
          <w:b/>
          <w:sz w:val="20"/>
          <w:lang w:val="sl-SI"/>
        </w:rPr>
        <w:t xml:space="preserve"> </w:t>
      </w:r>
      <w:r w:rsidR="00D12766" w:rsidRPr="00B71D7F">
        <w:rPr>
          <w:rFonts w:ascii="Myriad Pro" w:hAnsi="Myriad Pro" w:cs="Tahoma"/>
          <w:i/>
          <w:iCs/>
          <w:sz w:val="20"/>
          <w:lang w:val="sl-SI"/>
        </w:rPr>
        <w:t>V primeru, da ponudnik v obrazec predračuna ne vnese cene na enoto, bo naročnik štel, da je vrednost navedene postavke upoštevana v skupni ponudbeni vrednosti.</w:t>
      </w:r>
    </w:p>
    <w:p w14:paraId="3597C5B8" w14:textId="77777777" w:rsidR="00D12766" w:rsidRPr="00E05177" w:rsidRDefault="00D12766" w:rsidP="002E710B">
      <w:pPr>
        <w:pStyle w:val="Slog"/>
        <w:keepNext/>
        <w:keepLines/>
        <w:jc w:val="both"/>
        <w:rPr>
          <w:rFonts w:ascii="Myriad Pro" w:hAnsi="Myriad Pro" w:cs="Tahoma"/>
          <w:sz w:val="20"/>
          <w:lang w:val="sl-SI"/>
        </w:rPr>
      </w:pPr>
    </w:p>
    <w:p w14:paraId="1A88F631" w14:textId="1E9E8CC6" w:rsidR="006B6C6B" w:rsidRPr="00E05177" w:rsidRDefault="006B6C6B" w:rsidP="002E710B">
      <w:pPr>
        <w:pStyle w:val="Slog"/>
        <w:keepNext/>
        <w:keepLines/>
        <w:jc w:val="both"/>
        <w:rPr>
          <w:rFonts w:ascii="Myriad Pro" w:hAnsi="Myriad Pro" w:cs="Tahoma"/>
          <w:sz w:val="20"/>
          <w:lang w:val="sl-SI"/>
        </w:rPr>
      </w:pPr>
      <w:r w:rsidRPr="00E05177">
        <w:rPr>
          <w:rFonts w:ascii="Myriad Pro" w:hAnsi="Myriad Pro" w:cs="Tahoma"/>
          <w:sz w:val="20"/>
          <w:lang w:val="sl-SI"/>
        </w:rPr>
        <w:t xml:space="preserve">Ponudnik mora ponudbeni predračun (popis del) predložiti v ponudbi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formatu</w:t>
      </w:r>
      <w:r w:rsidR="00FD68B6" w:rsidRPr="00E05177">
        <w:rPr>
          <w:rFonts w:ascii="Myriad Pro" w:hAnsi="Myriad Pro" w:cs="Tahoma"/>
          <w:sz w:val="20"/>
          <w:lang w:val="sl-SI"/>
        </w:rPr>
        <w:t xml:space="preserve"> in </w:t>
      </w:r>
      <w:proofErr w:type="spellStart"/>
      <w:r w:rsidR="00FD68B6" w:rsidRPr="00E05177">
        <w:rPr>
          <w:rFonts w:ascii="Myriad Pro" w:hAnsi="Myriad Pro" w:cs="Tahoma"/>
          <w:sz w:val="20"/>
          <w:lang w:val="sl-SI"/>
        </w:rPr>
        <w:t>xlsx</w:t>
      </w:r>
      <w:proofErr w:type="spellEnd"/>
      <w:r w:rsidR="00FD68B6" w:rsidRPr="00E05177">
        <w:rPr>
          <w:rFonts w:ascii="Myriad Pro" w:hAnsi="Myriad Pro" w:cs="Tahoma"/>
          <w:sz w:val="20"/>
          <w:lang w:val="sl-SI"/>
        </w:rPr>
        <w:t>. formatu (</w:t>
      </w:r>
      <w:proofErr w:type="spellStart"/>
      <w:r w:rsidR="00FD68B6" w:rsidRPr="00E05177">
        <w:rPr>
          <w:rFonts w:ascii="Myriad Pro" w:hAnsi="Myriad Pro" w:cs="Tahoma"/>
          <w:sz w:val="20"/>
          <w:lang w:val="sl-SI"/>
        </w:rPr>
        <w:t>excel</w:t>
      </w:r>
      <w:proofErr w:type="spellEnd"/>
      <w:r w:rsidR="00FD68B6" w:rsidRPr="00E05177">
        <w:rPr>
          <w:rFonts w:ascii="Myriad Pro" w:hAnsi="Myriad Pro" w:cs="Tahoma"/>
          <w:sz w:val="20"/>
          <w:lang w:val="sl-SI"/>
        </w:rPr>
        <w:t>)</w:t>
      </w:r>
      <w:r w:rsidRPr="00E05177">
        <w:rPr>
          <w:rFonts w:ascii="Myriad Pro" w:hAnsi="Myriad Pro" w:cs="Tahoma"/>
          <w:sz w:val="20"/>
          <w:lang w:val="sl-SI"/>
        </w:rPr>
        <w:t xml:space="preserve">. V primeru razlikovanja med ponudbenim predračunom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formatu in </w:t>
      </w:r>
      <w:proofErr w:type="spellStart"/>
      <w:r w:rsidR="00FD68B6" w:rsidRPr="00E05177">
        <w:rPr>
          <w:rFonts w:ascii="Myriad Pro" w:hAnsi="Myriad Pro" w:cs="Tahoma"/>
          <w:sz w:val="20"/>
          <w:lang w:val="sl-SI"/>
        </w:rPr>
        <w:t>xlsx</w:t>
      </w:r>
      <w:proofErr w:type="spellEnd"/>
      <w:r w:rsidR="00FD68B6" w:rsidRPr="00E05177">
        <w:rPr>
          <w:rFonts w:ascii="Myriad Pro" w:hAnsi="Myriad Pro" w:cs="Tahoma"/>
          <w:sz w:val="20"/>
          <w:lang w:val="sl-SI"/>
        </w:rPr>
        <w:t>. formatu (</w:t>
      </w:r>
      <w:proofErr w:type="spellStart"/>
      <w:r w:rsidR="00FD68B6" w:rsidRPr="00E05177">
        <w:rPr>
          <w:rFonts w:ascii="Myriad Pro" w:hAnsi="Myriad Pro" w:cs="Tahoma"/>
          <w:sz w:val="20"/>
          <w:lang w:val="sl-SI"/>
        </w:rPr>
        <w:t>excel</w:t>
      </w:r>
      <w:proofErr w:type="spellEnd"/>
      <w:r w:rsidR="00FD68B6" w:rsidRPr="00E05177">
        <w:rPr>
          <w:rFonts w:ascii="Myriad Pro" w:hAnsi="Myriad Pro" w:cs="Tahoma"/>
          <w:sz w:val="20"/>
          <w:lang w:val="sl-SI"/>
        </w:rPr>
        <w:t>)</w:t>
      </w:r>
      <w:r w:rsidRPr="00E05177">
        <w:rPr>
          <w:rFonts w:ascii="Myriad Pro" w:hAnsi="Myriad Pro" w:cs="Tahoma"/>
          <w:sz w:val="20"/>
          <w:lang w:val="sl-SI"/>
        </w:rPr>
        <w:t xml:space="preserve">, se kot veljaven ponudbeni predračun šteje ponudbeni predračun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formatu.</w:t>
      </w:r>
    </w:p>
    <w:p w14:paraId="1359812F" w14:textId="77777777" w:rsidR="006B6C6B" w:rsidRPr="00E05177" w:rsidRDefault="006B6C6B" w:rsidP="002E710B">
      <w:pPr>
        <w:pStyle w:val="Slog"/>
        <w:keepNext/>
        <w:keepLines/>
        <w:jc w:val="both"/>
        <w:rPr>
          <w:rFonts w:ascii="Myriad Pro" w:hAnsi="Myriad Pro" w:cs="Tahoma"/>
          <w:sz w:val="20"/>
          <w:lang w:val="sl-SI"/>
        </w:rPr>
      </w:pPr>
    </w:p>
    <w:p w14:paraId="11C240A8" w14:textId="03B15A6B" w:rsidR="00F30DA5" w:rsidRPr="00E05177" w:rsidRDefault="00F30DA5" w:rsidP="002E710B">
      <w:pPr>
        <w:pStyle w:val="Slog"/>
        <w:keepNext/>
        <w:keepLines/>
        <w:jc w:val="both"/>
        <w:rPr>
          <w:rFonts w:ascii="Myriad Pro" w:hAnsi="Myriad Pro" w:cs="Tahoma"/>
          <w:b/>
          <w:sz w:val="20"/>
          <w:lang w:val="sl-SI"/>
        </w:rPr>
      </w:pPr>
      <w:r w:rsidRPr="00E05177">
        <w:rPr>
          <w:rFonts w:ascii="Myriad Pro" w:hAnsi="Myriad Pro" w:cs="Tahoma"/>
          <w:b/>
          <w:sz w:val="20"/>
          <w:lang w:val="sl-SI"/>
        </w:rPr>
        <w:t>Cena na enoto mere za istovrstno postavko (materiala ali del) mora biti enaka v vseh zavihkih popisa del.</w:t>
      </w:r>
    </w:p>
    <w:p w14:paraId="4E3BD791" w14:textId="4E2BC013" w:rsidR="00542085" w:rsidRPr="00E05177" w:rsidRDefault="00542085" w:rsidP="00542085">
      <w:pPr>
        <w:keepNext/>
        <w:keepLines/>
        <w:jc w:val="both"/>
        <w:rPr>
          <w:rFonts w:ascii="Myriad Pro" w:hAnsi="Myriad Pro" w:cs="Tahoma"/>
        </w:rPr>
      </w:pPr>
      <w:r w:rsidRPr="00E05177">
        <w:rPr>
          <w:rFonts w:ascii="Myriad Pro" w:hAnsi="Myriad Pro" w:cs="Tahoma"/>
          <w:b/>
        </w:rPr>
        <w:t xml:space="preserve">V kolikor je naročnik v kateremkoli delu razpisne dokumentacije oziroma prilog k razpisni dokumentaciji navedel določen izdelek ali blagovno znamko, patent ali tip, lahko ponudnik ponudi enako ali enakovredno. Če ponudnik ponudi enakovredno, mora biti ponujeni material/oprema po kvaliteti, tehničnih in po drugih lastnostih in uporabnosti, delovanju in funkcionalnosti ustrezati zahtevam iz razpisne dokumentacije in popisa del. Ponudnik mora na zahtevo naročnika dokazati, da je material/opreme, ki ga ponuja, enakovreden materialu/opremi, ki jo zahteva naročnik. </w:t>
      </w:r>
    </w:p>
    <w:p w14:paraId="55C8908A" w14:textId="77777777" w:rsidR="00542085" w:rsidRPr="00E05177" w:rsidRDefault="00542085" w:rsidP="002E710B">
      <w:pPr>
        <w:pStyle w:val="Slog"/>
        <w:keepNext/>
        <w:keepLines/>
        <w:jc w:val="both"/>
        <w:rPr>
          <w:rFonts w:ascii="Myriad Pro" w:hAnsi="Myriad Pro" w:cs="Tahoma"/>
          <w:b/>
          <w:sz w:val="20"/>
          <w:lang w:val="sl-SI"/>
        </w:rPr>
      </w:pPr>
    </w:p>
    <w:p w14:paraId="3D21EEE4" w14:textId="77777777" w:rsidR="00912AFC" w:rsidRPr="00E05177" w:rsidRDefault="00912AFC" w:rsidP="002E710B">
      <w:pPr>
        <w:keepNext/>
        <w:keepLines/>
        <w:jc w:val="both"/>
        <w:rPr>
          <w:rFonts w:ascii="Myriad Pro" w:hAnsi="Myriad Pro" w:cs="Tahoma"/>
          <w:b/>
        </w:rPr>
      </w:pPr>
      <w:r w:rsidRPr="00273D63">
        <w:rPr>
          <w:rFonts w:ascii="Myriad Pro" w:hAnsi="Myriad Pro" w:cs="Tahoma"/>
          <w:b/>
        </w:rPr>
        <w:t xml:space="preserve">V primeru razhajanj med podatki navedenimi v razdelku »Skupna ponudbena vrednost«, podatki v Prilogi »POVZETEK PREDRAČUNA« - naloženim v razdelek »Skupna ponudbena cena«, del »Predračun«, in Prilogo </w:t>
      </w:r>
      <w:r w:rsidR="00397CEF" w:rsidRPr="00273D63">
        <w:rPr>
          <w:rFonts w:ascii="Myriad Pro" w:hAnsi="Myriad Pro" w:cs="Tahoma"/>
          <w:b/>
        </w:rPr>
        <w:t>10</w:t>
      </w:r>
      <w:r w:rsidRPr="00273D63">
        <w:rPr>
          <w:rFonts w:ascii="Myriad Pro" w:hAnsi="Myriad Pro" w:cs="Tahoma"/>
          <w:b/>
        </w:rPr>
        <w:t xml:space="preserve"> »PONUDBENI PREDRAČUN – POPIS DEL« - naloženim v razdelek »Dokumenti«, del »Ostale priloge«, kot veljavni štejejo podatki v dokumentu, ki je predložen v razdelku »Dokumenti«, del »Ostale priloge«.</w:t>
      </w:r>
    </w:p>
    <w:p w14:paraId="59D67173" w14:textId="266414A8" w:rsidR="000A7EC5" w:rsidRPr="00E05177" w:rsidRDefault="000A7EC5" w:rsidP="002E710B">
      <w:pPr>
        <w:keepNext/>
        <w:keepLines/>
        <w:jc w:val="both"/>
        <w:rPr>
          <w:rFonts w:ascii="Myriad Pro" w:hAnsi="Myriad Pro" w:cs="Tahoma"/>
        </w:rPr>
      </w:pPr>
    </w:p>
    <w:p w14:paraId="12CB33B4" w14:textId="77777777" w:rsidR="0075292D" w:rsidRPr="00E05177" w:rsidRDefault="00325548" w:rsidP="002E710B">
      <w:pPr>
        <w:keepNext/>
        <w:keepLines/>
        <w:numPr>
          <w:ilvl w:val="1"/>
          <w:numId w:val="2"/>
        </w:numPr>
        <w:jc w:val="both"/>
        <w:rPr>
          <w:rFonts w:ascii="Myriad Pro" w:hAnsi="Myriad Pro" w:cs="Tahoma"/>
          <w:b/>
          <w:color w:val="000000"/>
        </w:rPr>
      </w:pPr>
      <w:r w:rsidRPr="00E05177">
        <w:rPr>
          <w:rFonts w:ascii="Myriad Pro" w:hAnsi="Myriad Pro" w:cs="Tahoma"/>
          <w:b/>
          <w:color w:val="000000"/>
        </w:rPr>
        <w:t>Veljavnost ponudbe</w:t>
      </w:r>
    </w:p>
    <w:p w14:paraId="188B3B96" w14:textId="77777777" w:rsidR="00325548" w:rsidRPr="00E05177" w:rsidRDefault="00325548" w:rsidP="002E710B">
      <w:pPr>
        <w:keepNext/>
        <w:keepLines/>
        <w:jc w:val="both"/>
        <w:rPr>
          <w:rFonts w:ascii="Myriad Pro" w:hAnsi="Myriad Pro" w:cs="Tahoma"/>
        </w:rPr>
      </w:pPr>
    </w:p>
    <w:p w14:paraId="3079B000" w14:textId="29665339" w:rsidR="00906709" w:rsidRPr="00E05177" w:rsidRDefault="00CD5446" w:rsidP="002E710B">
      <w:pPr>
        <w:keepNext/>
        <w:keepLines/>
        <w:jc w:val="both"/>
        <w:rPr>
          <w:rFonts w:ascii="Myriad Pro" w:hAnsi="Myriad Pro" w:cs="Tahoma"/>
        </w:rPr>
      </w:pPr>
      <w:r w:rsidRPr="00E05177">
        <w:rPr>
          <w:rFonts w:ascii="Myriad Pro" w:hAnsi="Myriad Pro" w:cs="Tahoma"/>
        </w:rPr>
        <w:t xml:space="preserve">Ponudba </w:t>
      </w:r>
      <w:r w:rsidR="00A10A27" w:rsidRPr="00E05177">
        <w:rPr>
          <w:rFonts w:ascii="Myriad Pro" w:hAnsi="Myriad Pro" w:cs="Tahoma"/>
        </w:rPr>
        <w:t>m</w:t>
      </w:r>
      <w:r w:rsidR="004B7452" w:rsidRPr="00E05177">
        <w:rPr>
          <w:rFonts w:ascii="Myriad Pro" w:hAnsi="Myriad Pro" w:cs="Tahoma"/>
        </w:rPr>
        <w:t>ora biti veljavna</w:t>
      </w:r>
      <w:r w:rsidR="000B3212" w:rsidRPr="00E05177">
        <w:rPr>
          <w:rFonts w:ascii="Myriad Pro" w:hAnsi="Myriad Pro" w:cs="Tahoma"/>
        </w:rPr>
        <w:t xml:space="preserve"> in zavezujoča</w:t>
      </w:r>
      <w:r w:rsidR="004B7452" w:rsidRPr="00E05177">
        <w:rPr>
          <w:rFonts w:ascii="Myriad Pro" w:hAnsi="Myriad Pro" w:cs="Tahoma"/>
        </w:rPr>
        <w:t xml:space="preserve"> </w:t>
      </w:r>
      <w:r w:rsidR="006F5550" w:rsidRPr="00E05177">
        <w:rPr>
          <w:rFonts w:ascii="Myriad Pro" w:hAnsi="Myriad Pro" w:cs="Tahoma"/>
        </w:rPr>
        <w:t xml:space="preserve">najmanj </w:t>
      </w:r>
      <w:r w:rsidR="00DB2D98" w:rsidRPr="00E05177">
        <w:rPr>
          <w:rFonts w:ascii="Myriad Pro" w:hAnsi="Myriad Pro" w:cs="Tahoma"/>
        </w:rPr>
        <w:t>štiri (4) mesece, šteto od datuma za predložitev ponudb</w:t>
      </w:r>
      <w:r w:rsidR="0095068C" w:rsidRPr="00E05177">
        <w:rPr>
          <w:rFonts w:ascii="Myriad Pro" w:hAnsi="Myriad Pro" w:cs="Tahoma"/>
        </w:rPr>
        <w:t xml:space="preserve">. </w:t>
      </w:r>
    </w:p>
    <w:p w14:paraId="07AFD572" w14:textId="42C304AE" w:rsidR="00C0066F" w:rsidRPr="00E05177" w:rsidRDefault="00C0066F" w:rsidP="002E710B">
      <w:pPr>
        <w:keepNext/>
        <w:keepLines/>
        <w:jc w:val="both"/>
        <w:rPr>
          <w:rFonts w:ascii="Myriad Pro" w:hAnsi="Myriad Pro" w:cs="Tahoma"/>
        </w:rPr>
      </w:pPr>
    </w:p>
    <w:p w14:paraId="0D18F3D3" w14:textId="77777777" w:rsidR="00193548" w:rsidRPr="00E05177" w:rsidRDefault="00734DC1" w:rsidP="002E710B">
      <w:pPr>
        <w:keepNext/>
        <w:keepLines/>
        <w:numPr>
          <w:ilvl w:val="1"/>
          <w:numId w:val="2"/>
        </w:numPr>
        <w:jc w:val="both"/>
        <w:rPr>
          <w:rFonts w:ascii="Myriad Pro" w:hAnsi="Myriad Pro" w:cs="Tahoma"/>
          <w:b/>
          <w:color w:val="000000"/>
        </w:rPr>
      </w:pPr>
      <w:r w:rsidRPr="00E05177">
        <w:rPr>
          <w:rFonts w:ascii="Myriad Pro" w:hAnsi="Myriad Pro" w:cs="Tahoma"/>
          <w:b/>
          <w:color w:val="000000"/>
        </w:rPr>
        <w:t>Način obračunavanja in p</w:t>
      </w:r>
      <w:r w:rsidR="00193548" w:rsidRPr="00E05177">
        <w:rPr>
          <w:rFonts w:ascii="Myriad Pro" w:hAnsi="Myriad Pro" w:cs="Tahoma"/>
          <w:b/>
          <w:color w:val="000000"/>
        </w:rPr>
        <w:t>lačilni pogoji</w:t>
      </w:r>
    </w:p>
    <w:p w14:paraId="114E9FF3" w14:textId="77777777" w:rsidR="000D6F21" w:rsidRPr="00E05177" w:rsidRDefault="000D6F21" w:rsidP="002E710B">
      <w:pPr>
        <w:pStyle w:val="BESEDILO"/>
        <w:keepNext/>
        <w:widowControl/>
        <w:tabs>
          <w:tab w:val="clear" w:pos="2155"/>
        </w:tabs>
        <w:rPr>
          <w:rFonts w:ascii="Myriad Pro" w:hAnsi="Myriad Pro" w:cs="Tahoma"/>
          <w:kern w:val="0"/>
        </w:rPr>
      </w:pPr>
    </w:p>
    <w:p w14:paraId="105AECE5" w14:textId="537F7C14" w:rsidR="007648BE" w:rsidRPr="00E05177" w:rsidRDefault="003E2F40" w:rsidP="002E710B">
      <w:pPr>
        <w:keepNext/>
        <w:keepLines/>
        <w:jc w:val="both"/>
        <w:rPr>
          <w:rFonts w:ascii="Myriad Pro" w:hAnsi="Myriad Pro" w:cs="Tahoma"/>
          <w:kern w:val="16"/>
        </w:rPr>
      </w:pPr>
      <w:r w:rsidRPr="00E05177">
        <w:rPr>
          <w:rFonts w:ascii="Myriad Pro" w:hAnsi="Myriad Pro" w:cs="Tahoma"/>
        </w:rPr>
        <w:t>Način obračunavanja in plačilni pogoji</w:t>
      </w:r>
      <w:r w:rsidR="007648BE" w:rsidRPr="00E05177">
        <w:rPr>
          <w:rFonts w:ascii="Myriad Pro" w:hAnsi="Myriad Pro" w:cs="Tahoma"/>
          <w:kern w:val="16"/>
        </w:rPr>
        <w:t xml:space="preserve"> so podrobno opredeljeni </w:t>
      </w:r>
      <w:r w:rsidR="007648BE" w:rsidRPr="00E05177">
        <w:rPr>
          <w:rFonts w:ascii="Myriad Pro" w:hAnsi="Myriad Pro" w:cs="Tahoma"/>
        </w:rPr>
        <w:t xml:space="preserve">v osnutku pogodbe </w:t>
      </w:r>
      <w:r w:rsidR="00397CEF" w:rsidRPr="00E05177">
        <w:rPr>
          <w:rFonts w:ascii="Myriad Pro" w:hAnsi="Myriad Pro" w:cs="Tahoma"/>
        </w:rPr>
        <w:t xml:space="preserve">za posameznega </w:t>
      </w:r>
      <w:r w:rsidR="007648BE" w:rsidRPr="00E05177">
        <w:rPr>
          <w:rFonts w:ascii="Myriad Pro" w:hAnsi="Myriad Pro" w:cs="Tahoma"/>
        </w:rPr>
        <w:t xml:space="preserve">naročnika (Priloga </w:t>
      </w:r>
      <w:r w:rsidR="00397CEF" w:rsidRPr="00E05177">
        <w:rPr>
          <w:rFonts w:ascii="Myriad Pro" w:hAnsi="Myriad Pro" w:cs="Tahoma"/>
        </w:rPr>
        <w:t>8/1</w:t>
      </w:r>
      <w:r w:rsidR="007648BE" w:rsidRPr="00E05177">
        <w:rPr>
          <w:rFonts w:ascii="Myriad Pro" w:hAnsi="Myriad Pro" w:cs="Tahoma"/>
        </w:rPr>
        <w:t>).</w:t>
      </w:r>
    </w:p>
    <w:p w14:paraId="0B3EC8D6" w14:textId="44B9B92E" w:rsidR="007648BE" w:rsidRPr="00E05177" w:rsidRDefault="007648BE" w:rsidP="002E710B">
      <w:pPr>
        <w:pStyle w:val="BESEDILO"/>
        <w:keepNext/>
        <w:widowControl/>
        <w:tabs>
          <w:tab w:val="clear" w:pos="2155"/>
        </w:tabs>
        <w:rPr>
          <w:rFonts w:ascii="Myriad Pro" w:hAnsi="Myriad Pro" w:cs="Tahoma"/>
          <w:kern w:val="0"/>
        </w:rPr>
      </w:pPr>
    </w:p>
    <w:p w14:paraId="02AB83B3" w14:textId="77777777" w:rsidR="00021A15" w:rsidRPr="00E05177" w:rsidRDefault="00021A15" w:rsidP="002E710B">
      <w:pPr>
        <w:keepNext/>
        <w:keepLines/>
        <w:numPr>
          <w:ilvl w:val="1"/>
          <w:numId w:val="2"/>
        </w:numPr>
        <w:jc w:val="both"/>
        <w:rPr>
          <w:rFonts w:ascii="Myriad Pro" w:hAnsi="Myriad Pro" w:cs="Tahoma"/>
          <w:b/>
        </w:rPr>
      </w:pPr>
      <w:r w:rsidRPr="00E05177">
        <w:rPr>
          <w:rFonts w:ascii="Myriad Pro" w:hAnsi="Myriad Pro" w:cs="Tahoma"/>
          <w:b/>
        </w:rPr>
        <w:t>Ostale zahteve in pogoji naročnika ter osnutki pogodb</w:t>
      </w:r>
    </w:p>
    <w:p w14:paraId="08E82839" w14:textId="77777777" w:rsidR="00021A15" w:rsidRPr="00E05177" w:rsidRDefault="00021A15" w:rsidP="002E710B">
      <w:pPr>
        <w:keepNext/>
        <w:keepLines/>
        <w:jc w:val="both"/>
        <w:rPr>
          <w:rFonts w:ascii="Myriad Pro" w:hAnsi="Myriad Pro" w:cs="Tahoma"/>
          <w:lang w:val="x-none"/>
        </w:rPr>
      </w:pPr>
    </w:p>
    <w:p w14:paraId="4D5BBD0B" w14:textId="77777777" w:rsidR="00021A15" w:rsidRPr="00E05177" w:rsidRDefault="00021A15" w:rsidP="002E710B">
      <w:pPr>
        <w:pStyle w:val="Odstavekseznama"/>
        <w:keepNext/>
        <w:keepLines/>
        <w:numPr>
          <w:ilvl w:val="2"/>
          <w:numId w:val="2"/>
        </w:numPr>
        <w:jc w:val="both"/>
        <w:rPr>
          <w:rFonts w:ascii="Myriad Pro" w:hAnsi="Myriad Pro" w:cs="Tahoma"/>
        </w:rPr>
      </w:pPr>
      <w:r w:rsidRPr="00E05177">
        <w:rPr>
          <w:rFonts w:ascii="Myriad Pro" w:hAnsi="Myriad Pro" w:cs="Tahoma"/>
        </w:rPr>
        <w:t>Pogodba</w:t>
      </w:r>
    </w:p>
    <w:p w14:paraId="53703184" w14:textId="77777777" w:rsidR="00021A15" w:rsidRPr="00E05177" w:rsidRDefault="00021A15" w:rsidP="002E710B">
      <w:pPr>
        <w:keepNext/>
        <w:keepLines/>
        <w:jc w:val="both"/>
        <w:rPr>
          <w:rFonts w:ascii="Myriad Pro" w:hAnsi="Myriad Pro" w:cs="Tahoma"/>
        </w:rPr>
      </w:pPr>
    </w:p>
    <w:p w14:paraId="12288067" w14:textId="7EC38AEA" w:rsidR="00021A15" w:rsidRPr="00E05177" w:rsidRDefault="00541484" w:rsidP="002E710B">
      <w:pPr>
        <w:keepNext/>
        <w:keepLines/>
        <w:jc w:val="both"/>
        <w:rPr>
          <w:rFonts w:ascii="Myriad Pro" w:hAnsi="Myriad Pro" w:cs="Tahoma"/>
        </w:rPr>
      </w:pPr>
      <w:r w:rsidRPr="00E05177">
        <w:rPr>
          <w:rFonts w:ascii="Myriad Pro" w:hAnsi="Myriad Pro" w:cs="Tahoma"/>
        </w:rPr>
        <w:t>Naročnik bo z izbranim izvajalcem sklenil</w:t>
      </w:r>
      <w:r w:rsidR="00815290" w:rsidRPr="00E05177">
        <w:rPr>
          <w:rFonts w:ascii="Myriad Pro" w:hAnsi="Myriad Pro" w:cs="Tahoma"/>
        </w:rPr>
        <w:t>i</w:t>
      </w:r>
      <w:r w:rsidRPr="00E05177">
        <w:rPr>
          <w:rFonts w:ascii="Myriad Pro" w:hAnsi="Myriad Pro" w:cs="Tahoma"/>
        </w:rPr>
        <w:t xml:space="preserve"> pogodb</w:t>
      </w:r>
      <w:r w:rsidR="00BE57F0">
        <w:rPr>
          <w:rFonts w:ascii="Myriad Pro" w:hAnsi="Myriad Pro" w:cs="Tahoma"/>
        </w:rPr>
        <w:t>o</w:t>
      </w:r>
      <w:r w:rsidRPr="00E05177">
        <w:rPr>
          <w:rFonts w:ascii="Myriad Pro" w:hAnsi="Myriad Pro" w:cs="Tahoma"/>
        </w:rPr>
        <w:t xml:space="preserve">. </w:t>
      </w:r>
      <w:r w:rsidR="001510D3" w:rsidRPr="00E05177">
        <w:rPr>
          <w:rFonts w:ascii="Myriad Pro" w:hAnsi="Myriad Pro" w:cs="Tahoma"/>
        </w:rPr>
        <w:t xml:space="preserve">Pogodbo </w:t>
      </w:r>
      <w:r w:rsidR="00021A15" w:rsidRPr="00E05177">
        <w:rPr>
          <w:rFonts w:ascii="Myriad Pro" w:hAnsi="Myriad Pro" w:cs="Tahoma"/>
        </w:rPr>
        <w:t xml:space="preserve">z izbranim </w:t>
      </w:r>
      <w:r w:rsidR="00737C91" w:rsidRPr="00E05177">
        <w:rPr>
          <w:rFonts w:ascii="Myriad Pro" w:hAnsi="Myriad Pro" w:cs="Tahoma"/>
        </w:rPr>
        <w:t xml:space="preserve">ponudnikom </w:t>
      </w:r>
      <w:r w:rsidR="00024E58" w:rsidRPr="00E05177">
        <w:rPr>
          <w:rFonts w:ascii="Myriad Pro" w:hAnsi="Myriad Pro" w:cs="Tahoma"/>
        </w:rPr>
        <w:t>b</w:t>
      </w:r>
      <w:r w:rsidR="00021A15" w:rsidRPr="00E05177">
        <w:rPr>
          <w:rFonts w:ascii="Myriad Pro" w:hAnsi="Myriad Pro" w:cs="Tahoma"/>
        </w:rPr>
        <w:t>o podpisal zakoniti zastopnik posameznega naročnika.</w:t>
      </w:r>
    </w:p>
    <w:p w14:paraId="36D2B507" w14:textId="77777777" w:rsidR="00021A15" w:rsidRPr="00E05177" w:rsidRDefault="00021A15" w:rsidP="002E710B">
      <w:pPr>
        <w:keepNext/>
        <w:keepLines/>
        <w:jc w:val="both"/>
        <w:rPr>
          <w:rFonts w:ascii="Myriad Pro" w:hAnsi="Myriad Pro" w:cs="Tahoma"/>
        </w:rPr>
      </w:pPr>
    </w:p>
    <w:p w14:paraId="4C779D91" w14:textId="415E5F07" w:rsidR="00021A15" w:rsidRPr="00E05177" w:rsidRDefault="00021A15" w:rsidP="002E710B">
      <w:pPr>
        <w:keepNext/>
        <w:keepLines/>
        <w:jc w:val="both"/>
        <w:rPr>
          <w:rFonts w:ascii="Myriad Pro" w:hAnsi="Myriad Pro" w:cs="Tahoma"/>
        </w:rPr>
      </w:pPr>
      <w:r w:rsidRPr="00E05177">
        <w:rPr>
          <w:rFonts w:ascii="Myriad Pro" w:hAnsi="Myriad Pro" w:cs="Tahoma"/>
        </w:rPr>
        <w:t xml:space="preserve">Pogodba se bo pred podpisom vsebinsko prilagodila le glede na to, ali bo izbrani </w:t>
      </w:r>
      <w:r w:rsidR="00737C91" w:rsidRPr="00E05177">
        <w:rPr>
          <w:rFonts w:ascii="Myriad Pro" w:hAnsi="Myriad Pro" w:cs="Tahoma"/>
        </w:rPr>
        <w:t xml:space="preserve">ponudnik </w:t>
      </w:r>
      <w:r w:rsidRPr="00E05177">
        <w:rPr>
          <w:rFonts w:ascii="Myriad Pro" w:hAnsi="Myriad Pro" w:cs="Tahoma"/>
        </w:rPr>
        <w:t xml:space="preserve">predložil skupno </w:t>
      </w:r>
      <w:r w:rsidR="00737C91" w:rsidRPr="00E05177">
        <w:rPr>
          <w:rFonts w:ascii="Myriad Pro" w:hAnsi="Myriad Pro" w:cs="Tahoma"/>
        </w:rPr>
        <w:t>ponudbo</w:t>
      </w:r>
      <w:r w:rsidRPr="00E05177">
        <w:rPr>
          <w:rFonts w:ascii="Myriad Pro" w:hAnsi="Myriad Pro" w:cs="Tahoma"/>
        </w:rPr>
        <w:t>, prijavil sodelovanje podizvajalcev in podobno</w:t>
      </w:r>
      <w:r w:rsidR="00942B30" w:rsidRPr="00E05177">
        <w:rPr>
          <w:rFonts w:ascii="Myriad Pro" w:hAnsi="Myriad Pro" w:cs="Tahoma"/>
        </w:rPr>
        <w:t xml:space="preserve"> (npr. na podlagi odgovorov na vprašanja, objavljena na portalu JN, v kolikor bodo zadevala vsebino pogodb)</w:t>
      </w:r>
      <w:r w:rsidRPr="00E05177">
        <w:rPr>
          <w:rFonts w:ascii="Myriad Pro" w:hAnsi="Myriad Pro" w:cs="Tahoma"/>
        </w:rPr>
        <w:t>.</w:t>
      </w:r>
    </w:p>
    <w:p w14:paraId="23E49D38" w14:textId="77777777" w:rsidR="00021A15" w:rsidRPr="00E05177" w:rsidRDefault="00021A15" w:rsidP="002E710B">
      <w:pPr>
        <w:keepNext/>
        <w:keepLines/>
        <w:jc w:val="both"/>
        <w:rPr>
          <w:rFonts w:ascii="Myriad Pro" w:hAnsi="Myriad Pro" w:cs="Tahoma"/>
        </w:rPr>
      </w:pPr>
    </w:p>
    <w:p w14:paraId="14702325" w14:textId="5A87F86A" w:rsidR="00021A15" w:rsidRPr="00E05177" w:rsidRDefault="00021A15" w:rsidP="002E710B">
      <w:pPr>
        <w:keepNext/>
        <w:keepLines/>
        <w:jc w:val="both"/>
        <w:rPr>
          <w:rFonts w:ascii="Myriad Pro" w:hAnsi="Myriad Pro" w:cs="Tahoma"/>
        </w:rPr>
      </w:pPr>
      <w:r w:rsidRPr="00E05177">
        <w:rPr>
          <w:rFonts w:ascii="Myriad Pro" w:hAnsi="Myriad Pro" w:cs="Tahoma"/>
        </w:rPr>
        <w:t xml:space="preserve">Ponudnik bo pozvan k podpisu pogodb pisno. V kolikor ponudnik ne bo sklenil pogodb </w:t>
      </w:r>
      <w:r w:rsidR="00BE57F0">
        <w:rPr>
          <w:rFonts w:ascii="Myriad Pro" w:hAnsi="Myriad Pro" w:cs="Tahoma"/>
        </w:rPr>
        <w:t xml:space="preserve">z </w:t>
      </w:r>
      <w:r w:rsidRPr="00E05177">
        <w:rPr>
          <w:rFonts w:ascii="Myriad Pro" w:hAnsi="Myriad Pro" w:cs="Tahoma"/>
        </w:rPr>
        <w:t>naročnikom, bo naročnik Državni revizijski komisiji predlagal, da uvede postopek o prekršku iz četrte točke prvega odstavka 112. člena ZJN-3.</w:t>
      </w:r>
    </w:p>
    <w:p w14:paraId="2D0105F4" w14:textId="77777777" w:rsidR="00021A15" w:rsidRPr="00E05177" w:rsidRDefault="00021A15" w:rsidP="002E710B">
      <w:pPr>
        <w:keepNext/>
        <w:keepLines/>
        <w:jc w:val="both"/>
        <w:rPr>
          <w:rFonts w:ascii="Myriad Pro" w:hAnsi="Myriad Pro" w:cs="Tahoma"/>
        </w:rPr>
      </w:pPr>
    </w:p>
    <w:p w14:paraId="1B4E2E5F" w14:textId="57132C78" w:rsidR="00021A15" w:rsidRPr="00E05177" w:rsidRDefault="00021A15" w:rsidP="002E710B">
      <w:pPr>
        <w:keepNext/>
        <w:keepLines/>
        <w:jc w:val="both"/>
        <w:rPr>
          <w:rFonts w:ascii="Myriad Pro" w:hAnsi="Myriad Pro" w:cs="Tahoma"/>
        </w:rPr>
      </w:pPr>
      <w:r w:rsidRPr="00E05177">
        <w:rPr>
          <w:rFonts w:ascii="Myriad Pro" w:hAnsi="Myriad Pro" w:cs="Tahoma"/>
        </w:rPr>
        <w:t>Osnu</w:t>
      </w:r>
      <w:r w:rsidR="002A281E">
        <w:rPr>
          <w:rFonts w:ascii="Myriad Pro" w:hAnsi="Myriad Pro" w:cs="Tahoma"/>
        </w:rPr>
        <w:t>te</w:t>
      </w:r>
      <w:r w:rsidR="00737C91" w:rsidRPr="00E05177">
        <w:rPr>
          <w:rFonts w:ascii="Myriad Pro" w:hAnsi="Myriad Pro" w:cs="Tahoma"/>
        </w:rPr>
        <w:t>k</w:t>
      </w:r>
      <w:r w:rsidRPr="00E05177">
        <w:rPr>
          <w:rFonts w:ascii="Myriad Pro" w:hAnsi="Myriad Pro" w:cs="Tahoma"/>
        </w:rPr>
        <w:t xml:space="preserve"> pogodb</w:t>
      </w:r>
      <w:r w:rsidR="002A281E">
        <w:rPr>
          <w:rFonts w:ascii="Myriad Pro" w:hAnsi="Myriad Pro" w:cs="Tahoma"/>
        </w:rPr>
        <w:t>e</w:t>
      </w:r>
      <w:r w:rsidRPr="00E05177">
        <w:rPr>
          <w:rFonts w:ascii="Myriad Pro" w:hAnsi="Myriad Pro" w:cs="Tahoma"/>
        </w:rPr>
        <w:t xml:space="preserve"> </w:t>
      </w:r>
      <w:r w:rsidR="002A281E">
        <w:rPr>
          <w:rFonts w:ascii="Myriad Pro" w:hAnsi="Myriad Pro" w:cs="Tahoma"/>
        </w:rPr>
        <w:t>je</w:t>
      </w:r>
      <w:r w:rsidR="00337B2F" w:rsidRPr="00E05177">
        <w:rPr>
          <w:rFonts w:ascii="Myriad Pro" w:hAnsi="Myriad Pro" w:cs="Tahoma"/>
        </w:rPr>
        <w:t xml:space="preserve"> </w:t>
      </w:r>
      <w:r w:rsidRPr="00E05177">
        <w:rPr>
          <w:rFonts w:ascii="Myriad Pro" w:hAnsi="Myriad Pro" w:cs="Tahoma"/>
        </w:rPr>
        <w:t>kot priloga (</w:t>
      </w:r>
      <w:r w:rsidR="00397CEF" w:rsidRPr="00E05177">
        <w:rPr>
          <w:rFonts w:ascii="Myriad Pro" w:hAnsi="Myriad Pro" w:cs="Tahoma"/>
        </w:rPr>
        <w:t>Priloga 8/1</w:t>
      </w:r>
      <w:r w:rsidRPr="00E05177">
        <w:rPr>
          <w:rFonts w:ascii="Myriad Pro" w:hAnsi="Myriad Pro" w:cs="Tahoma"/>
        </w:rPr>
        <w:t xml:space="preserve">) sestavni del te razpisne dokumentacije. Ponudnik s podpisom Priloge </w:t>
      </w:r>
      <w:r w:rsidR="00737C91" w:rsidRPr="00E05177">
        <w:rPr>
          <w:rFonts w:ascii="Myriad Pro" w:hAnsi="Myriad Pro" w:cs="Tahoma"/>
        </w:rPr>
        <w:t>3</w:t>
      </w:r>
      <w:r w:rsidRPr="00E05177">
        <w:rPr>
          <w:rFonts w:ascii="Myriad Pro" w:hAnsi="Myriad Pro" w:cs="Tahoma"/>
        </w:rPr>
        <w:t>/</w:t>
      </w:r>
      <w:r w:rsidR="00737C91" w:rsidRPr="00E05177">
        <w:rPr>
          <w:rFonts w:ascii="Myriad Pro" w:hAnsi="Myriad Pro" w:cs="Tahoma"/>
        </w:rPr>
        <w:t>1</w:t>
      </w:r>
      <w:r w:rsidRPr="00E05177">
        <w:rPr>
          <w:rFonts w:ascii="Myriad Pro" w:hAnsi="Myriad Pro" w:cs="Tahoma"/>
        </w:rPr>
        <w:t xml:space="preserve"> potrdi, da se strinja z vsebino osnutkov pogodbe ter da </w:t>
      </w:r>
      <w:r w:rsidR="000E3AB8" w:rsidRPr="00E05177">
        <w:rPr>
          <w:rFonts w:ascii="Myriad Pro" w:hAnsi="Myriad Pro" w:cs="Tahoma"/>
        </w:rPr>
        <w:t xml:space="preserve">ju </w:t>
      </w:r>
      <w:r w:rsidRPr="00E05177">
        <w:rPr>
          <w:rFonts w:ascii="Myriad Pro" w:hAnsi="Myriad Pro" w:cs="Tahoma"/>
        </w:rPr>
        <w:t>bo v primeru, da bo izbran kot ekonomsko najugodnejši ponudnik, podpisal na poziv naročnika. Osnutk</w:t>
      </w:r>
      <w:r w:rsidR="000B3212" w:rsidRPr="00E05177">
        <w:rPr>
          <w:rFonts w:ascii="Myriad Pro" w:hAnsi="Myriad Pro" w:cs="Tahoma"/>
        </w:rPr>
        <w:t>ov</w:t>
      </w:r>
      <w:r w:rsidRPr="00E05177">
        <w:rPr>
          <w:rFonts w:ascii="Myriad Pro" w:hAnsi="Myriad Pro" w:cs="Tahoma"/>
        </w:rPr>
        <w:t xml:space="preserve"> pogodb ponudniku ni potrebno prilagati k ponudbi.</w:t>
      </w:r>
    </w:p>
    <w:p w14:paraId="2155A5FD" w14:textId="77777777" w:rsidR="00021A15" w:rsidRPr="00E05177" w:rsidRDefault="00021A15" w:rsidP="002E710B">
      <w:pPr>
        <w:keepNext/>
        <w:keepLines/>
        <w:jc w:val="both"/>
        <w:rPr>
          <w:rFonts w:ascii="Myriad Pro" w:hAnsi="Myriad Pro" w:cs="Tahoma"/>
        </w:rPr>
      </w:pPr>
    </w:p>
    <w:p w14:paraId="6DCDAC94" w14:textId="77777777" w:rsidR="00021A15" w:rsidRPr="00E05177" w:rsidRDefault="00021A15" w:rsidP="002E710B">
      <w:pPr>
        <w:keepNext/>
        <w:keepLines/>
        <w:jc w:val="both"/>
        <w:rPr>
          <w:rFonts w:ascii="Myriad Pro" w:hAnsi="Myriad Pro" w:cs="Tahoma"/>
        </w:rPr>
      </w:pPr>
      <w:r w:rsidRPr="00E05177">
        <w:rPr>
          <w:rFonts w:ascii="Myriad Pro" w:hAnsi="Myriad Pro" w:cs="Tahoma"/>
        </w:rPr>
        <w:t xml:space="preserve">Ostale splošne in tehnične zahteve naročnika so podrobno opredeljene v osnutku posamezne pogodbe, ki so kot priloga sestavni del te razpisne dokumentacije. </w:t>
      </w:r>
    </w:p>
    <w:p w14:paraId="0662A986" w14:textId="77777777" w:rsidR="00021A15" w:rsidRPr="00E05177" w:rsidRDefault="00021A15" w:rsidP="002E710B">
      <w:pPr>
        <w:keepNext/>
        <w:keepLines/>
        <w:jc w:val="both"/>
        <w:rPr>
          <w:rFonts w:ascii="Myriad Pro" w:hAnsi="Myriad Pro" w:cs="Tahoma"/>
          <w:b/>
        </w:rPr>
      </w:pPr>
    </w:p>
    <w:p w14:paraId="120E219F" w14:textId="77777777" w:rsidR="00021A15" w:rsidRPr="00E05177" w:rsidRDefault="00021A15" w:rsidP="002E710B">
      <w:pPr>
        <w:pStyle w:val="Odstavekseznama"/>
        <w:keepNext/>
        <w:keepLines/>
        <w:numPr>
          <w:ilvl w:val="2"/>
          <w:numId w:val="2"/>
        </w:numPr>
        <w:jc w:val="both"/>
        <w:rPr>
          <w:rFonts w:ascii="Myriad Pro" w:hAnsi="Myriad Pro" w:cs="Tahoma"/>
        </w:rPr>
      </w:pPr>
      <w:r w:rsidRPr="00E05177">
        <w:rPr>
          <w:rFonts w:ascii="Myriad Pro" w:hAnsi="Myriad Pro" w:cs="Tahoma"/>
        </w:rPr>
        <w:t xml:space="preserve">Evidenca poslovnih subjektov </w:t>
      </w:r>
      <w:r w:rsidRPr="00E05177">
        <w:rPr>
          <w:rFonts w:ascii="Myriad Pro" w:hAnsi="Myriad Pro" w:cs="Tahoma"/>
          <w:color w:val="222222"/>
          <w:shd w:val="clear" w:color="auto" w:fill="FFFFFF"/>
        </w:rPr>
        <w:t xml:space="preserve">iz 35. člena </w:t>
      </w:r>
      <w:proofErr w:type="spellStart"/>
      <w:r w:rsidRPr="00E05177">
        <w:rPr>
          <w:rFonts w:ascii="Myriad Pro" w:hAnsi="Myriad Pro" w:cs="Tahoma"/>
          <w:color w:val="222222"/>
          <w:shd w:val="clear" w:color="auto" w:fill="FFFFFF"/>
        </w:rPr>
        <w:t>ZIntPK</w:t>
      </w:r>
      <w:proofErr w:type="spellEnd"/>
    </w:p>
    <w:p w14:paraId="432C7D1F" w14:textId="77777777" w:rsidR="00021A15" w:rsidRPr="00E05177" w:rsidRDefault="00021A15" w:rsidP="002E710B">
      <w:pPr>
        <w:keepNext/>
        <w:keepLines/>
        <w:jc w:val="both"/>
        <w:rPr>
          <w:rFonts w:ascii="Myriad Pro" w:hAnsi="Myriad Pro" w:cs="Tahoma"/>
        </w:rPr>
      </w:pPr>
    </w:p>
    <w:p w14:paraId="1CC8D61F" w14:textId="52904984" w:rsidR="00021A15" w:rsidRPr="00E05177" w:rsidRDefault="00021A15" w:rsidP="002E710B">
      <w:pPr>
        <w:keepNext/>
        <w:keepLines/>
        <w:tabs>
          <w:tab w:val="left" w:pos="-1560"/>
        </w:tabs>
        <w:jc w:val="both"/>
        <w:rPr>
          <w:rFonts w:ascii="Myriad Pro" w:hAnsi="Myriad Pro" w:cs="Tahoma"/>
        </w:rPr>
      </w:pPr>
      <w:r w:rsidRPr="00E05177">
        <w:rPr>
          <w:rFonts w:ascii="Myriad Pro" w:hAnsi="Myriad Pro" w:cs="Tahoma"/>
        </w:rPr>
        <w:t xml:space="preserve">Gospodarski subjekt ne sme biti uvrščen na seznam poslovnih subjektov, s katerimi na podlagi 35. člena </w:t>
      </w:r>
      <w:proofErr w:type="spellStart"/>
      <w:r w:rsidRPr="00E05177">
        <w:rPr>
          <w:rFonts w:ascii="Myriad Pro" w:hAnsi="Myriad Pro" w:cs="Tahoma"/>
        </w:rPr>
        <w:t>ZIntPK</w:t>
      </w:r>
      <w:proofErr w:type="spellEnd"/>
      <w:r w:rsidRPr="00E05177">
        <w:rPr>
          <w:rFonts w:ascii="Myriad Pro" w:hAnsi="Myriad Pro" w:cs="Tahoma"/>
        </w:rPr>
        <w:t xml:space="preserve"> naročniki ne smejo sodelovati.</w:t>
      </w:r>
    </w:p>
    <w:p w14:paraId="69D93CBE" w14:textId="3FD0C133" w:rsidR="00816987" w:rsidRDefault="00816987" w:rsidP="002E710B">
      <w:pPr>
        <w:keepNext/>
        <w:keepLines/>
        <w:jc w:val="both"/>
        <w:rPr>
          <w:rFonts w:ascii="Myriad Pro" w:hAnsi="Myriad Pro" w:cs="Tahoma"/>
        </w:rPr>
      </w:pPr>
    </w:p>
    <w:p w14:paraId="463B2E5C" w14:textId="77777777" w:rsidR="00D5775C" w:rsidRPr="00E05177" w:rsidRDefault="00D5775C" w:rsidP="002E710B">
      <w:pPr>
        <w:keepNext/>
        <w:keepLines/>
        <w:jc w:val="both"/>
        <w:rPr>
          <w:rFonts w:ascii="Myriad Pro" w:hAnsi="Myriad Pro" w:cs="Tahoma"/>
        </w:rPr>
      </w:pPr>
    </w:p>
    <w:p w14:paraId="36A1FFEE" w14:textId="77777777" w:rsidR="00C24F5F" w:rsidRPr="00E05177" w:rsidRDefault="00C24F5F" w:rsidP="00C24F5F">
      <w:pPr>
        <w:keepNext/>
        <w:keepLines/>
        <w:ind w:right="-2"/>
        <w:jc w:val="both"/>
        <w:rPr>
          <w:rFonts w:ascii="Myriad Pro" w:hAnsi="Myriad Pro" w:cs="Tahoma"/>
          <w:b/>
          <w:smallCaps/>
        </w:rPr>
      </w:pPr>
      <w:r w:rsidRPr="00E05177">
        <w:rPr>
          <w:rFonts w:ascii="Myriad Pro" w:hAnsi="Myriad Pro" w:cs="Tahoma"/>
          <w:b/>
          <w:smallCaps/>
        </w:rPr>
        <w:t>Dokazilo:</w:t>
      </w:r>
    </w:p>
    <w:p w14:paraId="7FE42653" w14:textId="77777777" w:rsidR="00C24F5F" w:rsidRPr="00E05177" w:rsidRDefault="00C24F5F" w:rsidP="00C24F5F">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6E9F2853" w14:textId="77777777" w:rsidR="00C24F5F" w:rsidRPr="00E05177" w:rsidRDefault="00C24F5F">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4690A8A1" w14:textId="77777777" w:rsidR="00C24F5F" w:rsidRPr="00E05177" w:rsidRDefault="00C24F5F" w:rsidP="002E710B">
      <w:pPr>
        <w:keepNext/>
        <w:keepLines/>
        <w:jc w:val="both"/>
        <w:rPr>
          <w:rFonts w:ascii="Myriad Pro" w:hAnsi="Myriad Pro" w:cs="Tahoma"/>
        </w:rPr>
      </w:pPr>
    </w:p>
    <w:p w14:paraId="4950E372" w14:textId="58D98AC5" w:rsidR="00021A15" w:rsidRPr="00E05177" w:rsidRDefault="003A737D" w:rsidP="003A737D">
      <w:pPr>
        <w:pStyle w:val="Odstavekseznama"/>
        <w:keepNext/>
        <w:keepLines/>
        <w:numPr>
          <w:ilvl w:val="2"/>
          <w:numId w:val="2"/>
        </w:numPr>
        <w:jc w:val="both"/>
        <w:rPr>
          <w:rFonts w:ascii="Myriad Pro" w:hAnsi="Myriad Pro" w:cs="Tahoma"/>
        </w:rPr>
      </w:pPr>
      <w:r w:rsidRPr="00E05177">
        <w:rPr>
          <w:rFonts w:ascii="Myriad Pro" w:hAnsi="Myriad Pro" w:cs="Tahoma"/>
        </w:rPr>
        <w:t>Udeležba fizičnih in pravnih oseb v lastništvu gospodarskega subjekta</w:t>
      </w:r>
    </w:p>
    <w:p w14:paraId="5F64D428" w14:textId="77777777" w:rsidR="003A737D" w:rsidRPr="00E05177" w:rsidRDefault="003A737D" w:rsidP="002E710B">
      <w:pPr>
        <w:keepNext/>
        <w:keepLines/>
        <w:jc w:val="both"/>
        <w:rPr>
          <w:rFonts w:ascii="Myriad Pro" w:hAnsi="Myriad Pro" w:cs="Tahoma"/>
        </w:rPr>
      </w:pPr>
    </w:p>
    <w:p w14:paraId="0FBCD2F4" w14:textId="27C34363" w:rsidR="003A737D" w:rsidRPr="00E05177" w:rsidRDefault="003A737D" w:rsidP="003A737D">
      <w:pPr>
        <w:keepNext/>
        <w:keepLines/>
        <w:tabs>
          <w:tab w:val="left" w:pos="284"/>
        </w:tabs>
        <w:jc w:val="both"/>
        <w:rPr>
          <w:rFonts w:ascii="Myriad Pro" w:hAnsi="Myriad Pro" w:cs="Tahoma"/>
        </w:rPr>
      </w:pPr>
      <w:r w:rsidRPr="00E05177">
        <w:rPr>
          <w:rFonts w:ascii="Myriad Pro" w:hAnsi="Myriad Pro" w:cs="Tahoma"/>
        </w:rPr>
        <w:t xml:space="preserve">V skladu s šestim odstavkom 14. člena Zakona o integriteti in preprečevanju korupcije (Uradni list RS, št. 69/11-UPB2; v nadaljevanju </w:t>
      </w:r>
      <w:proofErr w:type="spellStart"/>
      <w:r w:rsidRPr="00E05177">
        <w:rPr>
          <w:rFonts w:ascii="Myriad Pro" w:hAnsi="Myriad Pro" w:cs="Tahoma"/>
        </w:rPr>
        <w:t>ZIntPK</w:t>
      </w:r>
      <w:proofErr w:type="spellEnd"/>
      <w:r w:rsidRPr="00E05177">
        <w:rPr>
          <w:rFonts w:ascii="Myriad Pro" w:hAnsi="Myriad Pro"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sidR="0012253C" w:rsidRPr="00E05177">
        <w:rPr>
          <w:rFonts w:ascii="Myriad Pro" w:hAnsi="Myriad Pro" w:cs="Tahoma"/>
        </w:rPr>
        <w:t>4</w:t>
      </w:r>
      <w:r w:rsidRPr="00E05177">
        <w:rPr>
          <w:rFonts w:ascii="Myriad Pro" w:hAnsi="Myriad Pro"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59F58520" w14:textId="77777777" w:rsidR="003A737D" w:rsidRPr="00E05177" w:rsidRDefault="003A737D" w:rsidP="003A737D">
      <w:pPr>
        <w:keepNext/>
        <w:keepLines/>
        <w:ind w:right="-2"/>
        <w:jc w:val="both"/>
        <w:rPr>
          <w:rFonts w:ascii="Myriad Pro" w:hAnsi="Myriad Pro" w:cs="Tahoma"/>
          <w:b/>
          <w:smallCaps/>
        </w:rPr>
      </w:pPr>
    </w:p>
    <w:p w14:paraId="3B00F617" w14:textId="77777777" w:rsidR="003A737D" w:rsidRPr="00E05177" w:rsidRDefault="003A737D" w:rsidP="003A737D">
      <w:pPr>
        <w:keepNext/>
        <w:keepLines/>
        <w:ind w:right="-2"/>
        <w:jc w:val="both"/>
        <w:rPr>
          <w:rFonts w:ascii="Myriad Pro" w:hAnsi="Myriad Pro" w:cs="Tahoma"/>
          <w:b/>
          <w:smallCaps/>
        </w:rPr>
      </w:pPr>
      <w:r w:rsidRPr="00E05177">
        <w:rPr>
          <w:rFonts w:ascii="Myriad Pro" w:hAnsi="Myriad Pro" w:cs="Tahoma"/>
          <w:b/>
          <w:smallCaps/>
        </w:rPr>
        <w:t>Dokazilo:</w:t>
      </w:r>
    </w:p>
    <w:p w14:paraId="2EEDA58D" w14:textId="77777777" w:rsidR="003A737D" w:rsidRPr="00E05177" w:rsidRDefault="003A737D" w:rsidP="003A737D">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6DF4D9DA" w14:textId="77777777" w:rsidR="003A737D" w:rsidRPr="00E05177" w:rsidRDefault="003A737D">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655672E9" w14:textId="77777777" w:rsidR="003A737D" w:rsidRPr="00E05177" w:rsidRDefault="003A737D" w:rsidP="003A737D">
      <w:pPr>
        <w:keepNext/>
        <w:keepLines/>
        <w:jc w:val="both"/>
        <w:rPr>
          <w:rFonts w:ascii="Myriad Pro" w:hAnsi="Myriad Pro" w:cs="Tahoma"/>
        </w:rPr>
      </w:pPr>
    </w:p>
    <w:p w14:paraId="40833215" w14:textId="77777777" w:rsidR="003A737D" w:rsidRPr="00E05177" w:rsidRDefault="003A737D" w:rsidP="003A737D">
      <w:pPr>
        <w:keepNext/>
        <w:keepLines/>
        <w:jc w:val="both"/>
        <w:rPr>
          <w:rFonts w:ascii="Myriad Pro" w:hAnsi="Myriad Pro" w:cs="Tahoma"/>
        </w:rPr>
      </w:pPr>
      <w:r w:rsidRPr="00E05177">
        <w:rPr>
          <w:rFonts w:ascii="Myriad Pro" w:hAnsi="Myriad Pro" w:cs="Tahoma"/>
        </w:rPr>
        <w:lastRenderedPageBreak/>
        <w:t xml:space="preserve">Ponudnik </w:t>
      </w:r>
      <w:r w:rsidRPr="00E05177">
        <w:rPr>
          <w:rFonts w:ascii="Myriad Pro" w:hAnsi="Myriad Pro" w:cs="Tahoma"/>
          <w:u w:val="single"/>
        </w:rPr>
        <w:t xml:space="preserve">lahko izpolnjeno in podpisano Prilogo 3/4 </w:t>
      </w:r>
      <w:r w:rsidRPr="00E05177">
        <w:rPr>
          <w:rFonts w:ascii="Myriad Pro" w:hAnsi="Myriad Pro" w:cs="Tahoma"/>
        </w:rPr>
        <w:t>IZJAVA O UDELEŽBI FIZIČNIH IN PRAVNIH OSEB V LASTNIŠTVU PONUDNIKA</w:t>
      </w:r>
      <w:r w:rsidRPr="00E05177">
        <w:rPr>
          <w:rFonts w:ascii="Myriad Pro" w:hAnsi="Myriad Pro" w:cs="Tahoma"/>
          <w:u w:val="single"/>
        </w:rPr>
        <w:t xml:space="preserve"> predloži že ob oddaji ponudbe</w:t>
      </w:r>
      <w:r w:rsidRPr="00E05177">
        <w:rPr>
          <w:rFonts w:ascii="Myriad Pro" w:hAnsi="Myriad Pro" w:cs="Tahoma"/>
        </w:rPr>
        <w:t>. V kolikor ponudnik Priloge 3/4 ne bo priložil že v ponudbi, bo naročnik pozval izbrane ponudnike k predložitvi izpolnjene priloge pred sklenitvijo pogodbe.</w:t>
      </w:r>
    </w:p>
    <w:p w14:paraId="04251684" w14:textId="77777777" w:rsidR="003A737D" w:rsidRPr="00E05177" w:rsidRDefault="003A737D" w:rsidP="003A737D">
      <w:pPr>
        <w:keepNext/>
        <w:keepLines/>
        <w:jc w:val="both"/>
        <w:rPr>
          <w:rFonts w:ascii="Myriad Pro" w:hAnsi="Myriad Pro" w:cs="Tahoma"/>
        </w:rPr>
      </w:pPr>
    </w:p>
    <w:p w14:paraId="1DDD72FD" w14:textId="77777777" w:rsidR="003A737D" w:rsidRPr="00E05177" w:rsidRDefault="003A737D" w:rsidP="003A737D">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w:t>
      </w:r>
      <w:proofErr w:type="spellStart"/>
      <w:r w:rsidRPr="00E05177">
        <w:rPr>
          <w:rFonts w:ascii="Myriad Pro" w:hAnsi="Myriad Pro" w:cs="Tahoma"/>
        </w:rPr>
        <w:t>pdf</w:t>
      </w:r>
      <w:proofErr w:type="spellEnd"/>
      <w:r w:rsidRPr="00E05177">
        <w:rPr>
          <w:rFonts w:ascii="Myriad Pro" w:hAnsi="Myriad Pro" w:cs="Tahoma"/>
        </w:rPr>
        <w:t xml:space="preserve"> formatu.</w:t>
      </w:r>
    </w:p>
    <w:p w14:paraId="3F3B446D" w14:textId="564A52AA" w:rsidR="00B25C37" w:rsidRPr="00E05177" w:rsidRDefault="00B25C37" w:rsidP="002E710B">
      <w:pPr>
        <w:keepNext/>
        <w:keepLines/>
        <w:jc w:val="both"/>
        <w:rPr>
          <w:rFonts w:ascii="Myriad Pro" w:hAnsi="Myriad Pro" w:cs="Tahoma"/>
        </w:rPr>
      </w:pPr>
    </w:p>
    <w:p w14:paraId="3E956746" w14:textId="27E9E549" w:rsidR="00021A15" w:rsidRPr="00E05177" w:rsidRDefault="00021A15" w:rsidP="002E710B">
      <w:pPr>
        <w:pStyle w:val="Odstavekseznama"/>
        <w:keepNext/>
        <w:keepLines/>
        <w:numPr>
          <w:ilvl w:val="2"/>
          <w:numId w:val="2"/>
        </w:numPr>
        <w:jc w:val="both"/>
        <w:rPr>
          <w:rFonts w:ascii="Myriad Pro" w:hAnsi="Myriad Pro" w:cs="Tahoma"/>
          <w:b/>
        </w:rPr>
      </w:pPr>
      <w:r w:rsidRPr="00E05177">
        <w:rPr>
          <w:rFonts w:ascii="Myriad Pro" w:hAnsi="Myriad Pro"/>
        </w:rPr>
        <w:t>Izjava fizične osebe oziroma odgovorne osebe poslovnega subjekta o nepovezanosti s funkcionarjem ali njegovim družinskim članom – za naročnika Mestna občina Murska Sobota</w:t>
      </w:r>
    </w:p>
    <w:p w14:paraId="530DD764" w14:textId="77777777" w:rsidR="00717F08" w:rsidRPr="00E05177" w:rsidRDefault="00717F08" w:rsidP="002E710B">
      <w:pPr>
        <w:pStyle w:val="Odstavekseznama"/>
        <w:keepNext/>
        <w:keepLines/>
        <w:ind w:left="1080"/>
        <w:jc w:val="both"/>
        <w:rPr>
          <w:rFonts w:ascii="Myriad Pro" w:hAnsi="Myriad Pro" w:cs="Tahoma"/>
          <w:b/>
        </w:rPr>
      </w:pPr>
    </w:p>
    <w:p w14:paraId="04A7BA08" w14:textId="2526BC35" w:rsidR="00021A15" w:rsidRPr="00E05177" w:rsidRDefault="00021A15" w:rsidP="002E710B">
      <w:pPr>
        <w:keepNext/>
        <w:keepLines/>
        <w:jc w:val="both"/>
        <w:rPr>
          <w:rFonts w:ascii="Myriad Pro" w:hAnsi="Myriad Pro" w:cs="Tahoma"/>
          <w:bCs/>
          <w:iCs/>
        </w:rPr>
      </w:pPr>
      <w:r w:rsidRPr="00E05177">
        <w:rPr>
          <w:rFonts w:ascii="Myriad Pro" w:hAnsi="Myriad Pro" w:cs="Tahoma"/>
          <w:bCs/>
          <w:iCs/>
        </w:rPr>
        <w:t xml:space="preserve">Gospodarski subjekt mora zagotoviti, da ni povezan s funkcionarjem ali družinskim članom funkcionarja </w:t>
      </w:r>
      <w:r w:rsidR="00717F08" w:rsidRPr="00E05177">
        <w:rPr>
          <w:rFonts w:ascii="Myriad Pro" w:hAnsi="Myriad Pro" w:cs="Tahoma"/>
        </w:rPr>
        <w:t xml:space="preserve">Mestne občine </w:t>
      </w:r>
      <w:r w:rsidR="00D72096">
        <w:rPr>
          <w:rFonts w:ascii="Myriad Pro" w:hAnsi="Myriad Pro" w:cs="Tahoma"/>
        </w:rPr>
        <w:t xml:space="preserve">Murska Sobota </w:t>
      </w:r>
      <w:r w:rsidRPr="00E05177">
        <w:rPr>
          <w:rFonts w:ascii="Myriad Pro" w:hAnsi="Myriad Pro" w:cs="Tahoma"/>
          <w:bCs/>
          <w:iCs/>
        </w:rPr>
        <w:t xml:space="preserve">na način, ki je določen v prvem odstavku 35. člena </w:t>
      </w:r>
      <w:proofErr w:type="spellStart"/>
      <w:r w:rsidRPr="00E05177">
        <w:rPr>
          <w:rFonts w:ascii="Myriad Pro" w:hAnsi="Myriad Pro" w:cs="Tahoma"/>
        </w:rPr>
        <w:t>ZIntPK</w:t>
      </w:r>
      <w:proofErr w:type="spellEnd"/>
      <w:r w:rsidRPr="00E05177">
        <w:rPr>
          <w:rFonts w:ascii="Myriad Pro" w:hAnsi="Myriad Pro" w:cs="Tahoma"/>
          <w:bCs/>
          <w:iCs/>
        </w:rPr>
        <w:t>.</w:t>
      </w:r>
    </w:p>
    <w:p w14:paraId="319870F7" w14:textId="77777777" w:rsidR="00021A15" w:rsidRPr="00E05177" w:rsidRDefault="00021A15" w:rsidP="002E710B">
      <w:pPr>
        <w:keepNext/>
        <w:keepLines/>
        <w:jc w:val="both"/>
        <w:rPr>
          <w:rFonts w:ascii="Myriad Pro" w:hAnsi="Myriad Pro" w:cs="Tahoma"/>
          <w:b/>
        </w:rPr>
      </w:pPr>
    </w:p>
    <w:p w14:paraId="40328614" w14:textId="67E69082" w:rsidR="00021A15" w:rsidRPr="00E05177" w:rsidRDefault="00021A15" w:rsidP="002E710B">
      <w:pPr>
        <w:keepNext/>
        <w:keepLines/>
        <w:jc w:val="both"/>
        <w:rPr>
          <w:rFonts w:ascii="Myriad Pro" w:hAnsi="Myriad Pro" w:cs="Tahoma"/>
          <w:i/>
        </w:rPr>
      </w:pPr>
      <w:r w:rsidRPr="00E05177">
        <w:rPr>
          <w:rFonts w:ascii="Myriad Pro" w:hAnsi="Myriad Pro" w:cs="Tahoma"/>
          <w:i/>
        </w:rPr>
        <w:t>V primeru skupne ponudbe mora pogoj izpolniti vsak izmed partnerjev in vsi v ponudbi nominirani podizvajalci, ter drugi subjekti, katerih zmogljivosti uporabi gospodarski subjekt</w:t>
      </w:r>
      <w:r w:rsidR="003D6115" w:rsidRPr="00E05177">
        <w:rPr>
          <w:rFonts w:ascii="Myriad Pro" w:hAnsi="Myriad Pro" w:cs="Tahoma"/>
          <w:i/>
        </w:rPr>
        <w:t>,</w:t>
      </w:r>
      <w:r w:rsidRPr="00E05177">
        <w:rPr>
          <w:rFonts w:ascii="Myriad Pro" w:hAnsi="Myriad Pro" w:cs="Tahoma"/>
          <w:i/>
        </w:rPr>
        <w:t xml:space="preserve"> glede izpolnjevanja pogojev v zvezi z ekonomskim in finančnim položajem ter tehnično in strokovno sposobnostjo (v skladu z 81. členom ZJN-3).</w:t>
      </w:r>
    </w:p>
    <w:p w14:paraId="6D4E78A4" w14:textId="77777777" w:rsidR="00021A15" w:rsidRPr="00E05177" w:rsidRDefault="00021A15" w:rsidP="002E710B">
      <w:pPr>
        <w:keepNext/>
        <w:keepLines/>
        <w:jc w:val="both"/>
        <w:rPr>
          <w:rFonts w:ascii="Myriad Pro" w:hAnsi="Myriad Pro" w:cs="Tahoma"/>
          <w:i/>
        </w:rPr>
      </w:pPr>
    </w:p>
    <w:p w14:paraId="76772170" w14:textId="588CDF52" w:rsidR="00021A15" w:rsidRPr="00E05177" w:rsidRDefault="00021A15" w:rsidP="002E710B">
      <w:pPr>
        <w:keepNext/>
        <w:keepLines/>
        <w:jc w:val="both"/>
        <w:rPr>
          <w:rFonts w:ascii="Myriad Pro" w:hAnsi="Myriad Pro" w:cs="Tahoma"/>
        </w:rPr>
      </w:pPr>
      <w:r w:rsidRPr="00E05177">
        <w:rPr>
          <w:rFonts w:ascii="Myriad Pro" w:hAnsi="Myriad Pro" w:cs="Tahoma"/>
        </w:rPr>
        <w:t xml:space="preserve">Ponudnik mora v ponudbi priložiti izpolnjeno in fizično podpisano </w:t>
      </w:r>
      <w:r w:rsidRPr="00E05177">
        <w:rPr>
          <w:rFonts w:ascii="Myriad Pro" w:hAnsi="Myriad Pro" w:cs="Tahoma"/>
          <w:bCs/>
          <w:iCs/>
        </w:rPr>
        <w:t xml:space="preserve">Prilogo </w:t>
      </w:r>
      <w:r w:rsidR="00397CEF" w:rsidRPr="00E05177">
        <w:rPr>
          <w:rFonts w:ascii="Myriad Pro" w:hAnsi="Myriad Pro" w:cs="Tahoma"/>
          <w:bCs/>
          <w:iCs/>
        </w:rPr>
        <w:t>3</w:t>
      </w:r>
      <w:r w:rsidRPr="00E05177">
        <w:rPr>
          <w:rFonts w:ascii="Myriad Pro" w:hAnsi="Myriad Pro" w:cs="Tahoma"/>
          <w:bCs/>
          <w:iCs/>
        </w:rPr>
        <w:t>/5 »</w:t>
      </w:r>
      <w:r w:rsidRPr="00E05177">
        <w:rPr>
          <w:rFonts w:ascii="Myriad Pro" w:hAnsi="Myriad Pro" w:cs="Tahoma"/>
          <w:iCs/>
        </w:rPr>
        <w:t>Izjava fizične osebe oziroma odgovorne osebe poslovnega subjekta o nepovezanosti s funkcionarjem ali njegovim družinskim članom«</w:t>
      </w:r>
      <w:r w:rsidRPr="00E05177">
        <w:rPr>
          <w:rFonts w:ascii="Myriad Pro" w:hAnsi="Myriad Pro" w:cs="Tahoma"/>
        </w:rPr>
        <w:t xml:space="preserve"> za vse gospodarske subjekte, ki v kakršnikoli vlogi sodelujejo v ponudbi (ponudnik, partner v primeru skupne ponudbe, gospodarski subjekti, na katerih kapacitete se sklicuje kandidat in podizvajalci). </w:t>
      </w:r>
    </w:p>
    <w:p w14:paraId="534ABB40" w14:textId="77777777" w:rsidR="00021A15" w:rsidRPr="00E05177" w:rsidRDefault="00021A15" w:rsidP="002E710B">
      <w:pPr>
        <w:keepNext/>
        <w:keepLines/>
        <w:jc w:val="both"/>
        <w:rPr>
          <w:rFonts w:ascii="Myriad Pro" w:hAnsi="Myriad Pro" w:cs="Tahoma"/>
        </w:rPr>
      </w:pPr>
    </w:p>
    <w:p w14:paraId="74FE5FF0" w14:textId="0796157A" w:rsidR="00021A15" w:rsidRPr="00E05177" w:rsidRDefault="00021A15" w:rsidP="002E710B">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w:t>
      </w:r>
      <w:proofErr w:type="spellStart"/>
      <w:r w:rsidRPr="00E05177">
        <w:rPr>
          <w:rFonts w:ascii="Myriad Pro" w:hAnsi="Myriad Pro" w:cs="Tahoma"/>
        </w:rPr>
        <w:t>pdf</w:t>
      </w:r>
      <w:proofErr w:type="spellEnd"/>
      <w:r w:rsidRPr="00E05177">
        <w:rPr>
          <w:rFonts w:ascii="Myriad Pro" w:hAnsi="Myriad Pro" w:cs="Tahoma"/>
        </w:rPr>
        <w:t xml:space="preserve"> </w:t>
      </w:r>
      <w:r w:rsidR="000B3212" w:rsidRPr="00E05177">
        <w:rPr>
          <w:rFonts w:ascii="Myriad Pro" w:hAnsi="Myriad Pro" w:cs="Tahoma"/>
        </w:rPr>
        <w:t>formatu</w:t>
      </w:r>
      <w:r w:rsidRPr="00E05177">
        <w:rPr>
          <w:rFonts w:ascii="Myriad Pro" w:hAnsi="Myriad Pro" w:cs="Tahoma"/>
        </w:rPr>
        <w:t>.</w:t>
      </w:r>
    </w:p>
    <w:p w14:paraId="713EEF92" w14:textId="77777777" w:rsidR="003A737D" w:rsidRDefault="003A737D" w:rsidP="002E710B">
      <w:pPr>
        <w:keepNext/>
        <w:keepLines/>
        <w:jc w:val="both"/>
        <w:rPr>
          <w:rFonts w:ascii="Myriad Pro" w:hAnsi="Myriad Pro" w:cs="Tahoma"/>
        </w:rPr>
      </w:pPr>
    </w:p>
    <w:p w14:paraId="69829C31" w14:textId="77777777" w:rsidR="003A737D" w:rsidRPr="00E05177" w:rsidRDefault="003A737D" w:rsidP="003A737D">
      <w:pPr>
        <w:pStyle w:val="Odstavekseznama"/>
        <w:keepNext/>
        <w:keepLines/>
        <w:numPr>
          <w:ilvl w:val="2"/>
          <w:numId w:val="2"/>
        </w:numPr>
        <w:jc w:val="both"/>
        <w:rPr>
          <w:rFonts w:ascii="Myriad Pro" w:hAnsi="Myriad Pro" w:cs="Tahoma"/>
        </w:rPr>
      </w:pPr>
      <w:r w:rsidRPr="00E05177">
        <w:rPr>
          <w:rFonts w:ascii="Myriad Pro" w:hAnsi="Myriad Pro" w:cs="Tahoma"/>
        </w:rPr>
        <w:t>Izjava vezano na prvi odstavek člena 5.K Uredbe (EU) ŠT. 833/2014</w:t>
      </w:r>
    </w:p>
    <w:p w14:paraId="52AEEB5A" w14:textId="77777777" w:rsidR="003A737D" w:rsidRPr="00E05177" w:rsidRDefault="003A737D" w:rsidP="003A737D">
      <w:pPr>
        <w:keepNext/>
        <w:keepLines/>
        <w:jc w:val="both"/>
        <w:rPr>
          <w:rFonts w:ascii="Myriad Pro" w:hAnsi="Myriad Pro" w:cs="Tahoma"/>
        </w:rPr>
      </w:pPr>
    </w:p>
    <w:p w14:paraId="1B87B696" w14:textId="77777777" w:rsidR="003A737D" w:rsidRPr="00E05177" w:rsidRDefault="003A737D" w:rsidP="003A737D">
      <w:pPr>
        <w:keepNext/>
        <w:keepLines/>
        <w:tabs>
          <w:tab w:val="left" w:pos="284"/>
        </w:tabs>
        <w:jc w:val="both"/>
        <w:rPr>
          <w:rFonts w:ascii="Myriad Pro" w:hAnsi="Myriad Pro" w:cs="Tahoma"/>
          <w:bCs/>
        </w:rPr>
      </w:pPr>
      <w:r w:rsidRPr="00E05177">
        <w:rPr>
          <w:rFonts w:ascii="Myriad Pro" w:hAnsi="Myriad Pro"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407458A2" w14:textId="77777777" w:rsidR="003A737D" w:rsidRPr="00E05177" w:rsidRDefault="003A737D" w:rsidP="003A737D">
      <w:pPr>
        <w:keepNext/>
        <w:keepLines/>
        <w:jc w:val="both"/>
        <w:rPr>
          <w:rFonts w:ascii="Myriad Pro" w:hAnsi="Myriad Pro" w:cs="Tahoma"/>
          <w:b/>
          <w:bCs/>
        </w:rPr>
      </w:pPr>
    </w:p>
    <w:p w14:paraId="4A7904E9" w14:textId="77777777" w:rsidR="003A737D" w:rsidRPr="00E05177" w:rsidRDefault="003A737D" w:rsidP="003A737D">
      <w:pPr>
        <w:keepNext/>
        <w:keepLines/>
        <w:jc w:val="both"/>
        <w:rPr>
          <w:rFonts w:ascii="Myriad Pro" w:hAnsi="Myriad Pro" w:cs="Tahoma"/>
          <w:b/>
          <w:bCs/>
        </w:rPr>
      </w:pPr>
      <w:r w:rsidRPr="00E05177">
        <w:rPr>
          <w:rFonts w:ascii="Myriad Pro" w:hAnsi="Myriad Pro" w:cs="Tahoma"/>
        </w:rPr>
        <w:t xml:space="preserve">Naročnik bo v skladu s prvim odstavkom člena </w:t>
      </w:r>
      <w:r w:rsidRPr="00E05177">
        <w:rPr>
          <w:rFonts w:ascii="Myriad Pro" w:hAnsi="Myriad Pro" w:cs="Tahoma"/>
          <w:bCs/>
        </w:rPr>
        <w:t>5.k Uredbe (EU) št. 833/2014 o omejevalnih ukrepih zaradi delovanja Rusije, ki povzroča destabilizacijo razmer v Ukrajini</w:t>
      </w:r>
      <w:r w:rsidRPr="00E05177">
        <w:rPr>
          <w:rFonts w:ascii="Myriad Pro" w:hAnsi="Myriad Pro"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44"/>
        <w:gridCol w:w="9112"/>
      </w:tblGrid>
      <w:tr w:rsidR="003A737D" w:rsidRPr="00E05177" w14:paraId="25054987" w14:textId="77777777" w:rsidTr="005A3318">
        <w:tc>
          <w:tcPr>
            <w:tcW w:w="0" w:type="auto"/>
            <w:shd w:val="clear" w:color="auto" w:fill="FFFFFF"/>
            <w:hideMark/>
          </w:tcPr>
          <w:p w14:paraId="1FBE321E"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(a)</w:t>
            </w:r>
          </w:p>
        </w:tc>
        <w:tc>
          <w:tcPr>
            <w:tcW w:w="0" w:type="auto"/>
            <w:shd w:val="clear" w:color="auto" w:fill="FFFFFF"/>
            <w:hideMark/>
          </w:tcPr>
          <w:p w14:paraId="5E9569B6"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ruskim državljanom ali fizičnim ali pravnim osebam, subjektom ali organom s sedežem v Rusiji;</w:t>
            </w:r>
          </w:p>
        </w:tc>
      </w:tr>
    </w:tbl>
    <w:p w14:paraId="56E294C9" w14:textId="77777777" w:rsidR="003A737D" w:rsidRPr="00E05177" w:rsidRDefault="003A737D" w:rsidP="003A737D">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28"/>
        <w:gridCol w:w="9128"/>
      </w:tblGrid>
      <w:tr w:rsidR="003A737D" w:rsidRPr="00E05177" w14:paraId="1DD37F3A" w14:textId="77777777" w:rsidTr="005A3318">
        <w:tc>
          <w:tcPr>
            <w:tcW w:w="0" w:type="auto"/>
            <w:shd w:val="clear" w:color="auto" w:fill="FFFFFF"/>
            <w:hideMark/>
          </w:tcPr>
          <w:p w14:paraId="4D72CD91"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 xml:space="preserve">(b) </w:t>
            </w:r>
          </w:p>
        </w:tc>
        <w:tc>
          <w:tcPr>
            <w:tcW w:w="0" w:type="auto"/>
            <w:shd w:val="clear" w:color="auto" w:fill="FFFFFF"/>
            <w:hideMark/>
          </w:tcPr>
          <w:p w14:paraId="484518C1"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 xml:space="preserve"> pravnim osebam, subjektom ali organom, katerih več kot 50-odstotni delež je v neposredni ali posredni lasti subjekta iz točke (a) tega odstavka, ali</w:t>
            </w:r>
          </w:p>
        </w:tc>
      </w:tr>
    </w:tbl>
    <w:p w14:paraId="55C4A91D" w14:textId="77777777" w:rsidR="003A737D" w:rsidRPr="00E05177" w:rsidRDefault="003A737D" w:rsidP="003A737D">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04"/>
        <w:gridCol w:w="9152"/>
      </w:tblGrid>
      <w:tr w:rsidR="003A737D" w:rsidRPr="00E05177" w14:paraId="1AD99C40" w14:textId="77777777" w:rsidTr="005A3318">
        <w:tc>
          <w:tcPr>
            <w:tcW w:w="0" w:type="auto"/>
            <w:shd w:val="clear" w:color="auto" w:fill="FFFFFF"/>
            <w:hideMark/>
          </w:tcPr>
          <w:p w14:paraId="74989D97"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(c)</w:t>
            </w:r>
          </w:p>
        </w:tc>
        <w:tc>
          <w:tcPr>
            <w:tcW w:w="0" w:type="auto"/>
            <w:shd w:val="clear" w:color="auto" w:fill="FFFFFF"/>
            <w:hideMark/>
          </w:tcPr>
          <w:p w14:paraId="1DE2A4D1"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 xml:space="preserve"> fizičnim ali pravnim osebam, subjektom ali organom, ki delujejo v imenu ali po navodilih subjekta iz točke (a) ali (b) tega odstavka,</w:t>
            </w:r>
          </w:p>
        </w:tc>
      </w:tr>
    </w:tbl>
    <w:p w14:paraId="294C112D" w14:textId="77777777" w:rsidR="003A737D" w:rsidRPr="00E05177" w:rsidRDefault="003A737D" w:rsidP="003A737D">
      <w:pPr>
        <w:keepNext/>
        <w:keepLines/>
        <w:jc w:val="both"/>
        <w:rPr>
          <w:rFonts w:ascii="Myriad Pro" w:hAnsi="Myriad Pro" w:cs="Tahoma"/>
          <w:bCs/>
        </w:rPr>
      </w:pPr>
      <w:r w:rsidRPr="00E05177">
        <w:rPr>
          <w:rFonts w:ascii="Myriad Pro" w:hAnsi="Myriad Pro" w:cs="Tahoma"/>
          <w:bCs/>
        </w:rPr>
        <w:t>vključno s podizvajalci, dobavitelji ali subjekti, katerih zmogljivosti se uporabljajo v smislu direktiv o javnem naročanju, če predstavljajo več kot 10 % vrednosti naročila.</w:t>
      </w:r>
    </w:p>
    <w:p w14:paraId="663BC197" w14:textId="77777777" w:rsidR="003A737D" w:rsidRPr="00E05177" w:rsidRDefault="003A737D" w:rsidP="003A737D">
      <w:pPr>
        <w:keepNext/>
        <w:keepLines/>
        <w:jc w:val="both"/>
        <w:rPr>
          <w:rFonts w:ascii="Myriad Pro" w:hAnsi="Myriad Pro" w:cs="Tahoma"/>
        </w:rPr>
      </w:pPr>
    </w:p>
    <w:p w14:paraId="1D7E9A52" w14:textId="77777777" w:rsidR="003A737D" w:rsidRPr="00E05177" w:rsidRDefault="003A737D" w:rsidP="003A737D">
      <w:pPr>
        <w:keepNext/>
        <w:keepLines/>
        <w:jc w:val="both"/>
        <w:rPr>
          <w:rFonts w:ascii="Myriad Pro" w:hAnsi="Myriad Pro" w:cs="Tahoma"/>
          <w:i/>
        </w:rPr>
      </w:pPr>
      <w:r w:rsidRPr="00E05177">
        <w:rPr>
          <w:rFonts w:ascii="Myriad Pro" w:hAnsi="Myriad Pro" w:cs="Tahoma"/>
          <w:i/>
        </w:rPr>
        <w:t xml:space="preserve">Zgoraj navedeni pogoji veljajo tudi za posamezne člane skupine gospodarskih subjektov v okviru skupne prijave, za vse v prijavi navedene podizvajalce in za vse druge subjekte, katerih zmogljivosti uporablja gospodarski subjekt. </w:t>
      </w:r>
    </w:p>
    <w:p w14:paraId="1CF2F4D0" w14:textId="77777777" w:rsidR="003A737D" w:rsidRPr="00E05177" w:rsidRDefault="003A737D" w:rsidP="003A737D">
      <w:pPr>
        <w:keepNext/>
        <w:keepLines/>
        <w:jc w:val="both"/>
        <w:rPr>
          <w:rFonts w:ascii="Myriad Pro" w:hAnsi="Myriad Pro" w:cs="Tahoma"/>
          <w:i/>
        </w:rPr>
      </w:pPr>
    </w:p>
    <w:p w14:paraId="2FA68BCE" w14:textId="77777777" w:rsidR="003A737D" w:rsidRPr="00E05177" w:rsidRDefault="003A737D" w:rsidP="003A737D">
      <w:pPr>
        <w:keepNext/>
        <w:keepLines/>
        <w:jc w:val="both"/>
        <w:rPr>
          <w:rFonts w:ascii="Myriad Pro" w:hAnsi="Myriad Pro" w:cs="Tahoma"/>
          <w:b/>
          <w:smallCaps/>
        </w:rPr>
      </w:pPr>
      <w:r w:rsidRPr="00E05177">
        <w:rPr>
          <w:rFonts w:ascii="Myriad Pro" w:hAnsi="Myriad Pro" w:cs="Tahoma"/>
          <w:b/>
          <w:smallCaps/>
        </w:rPr>
        <w:t>Dokazilo:</w:t>
      </w:r>
    </w:p>
    <w:p w14:paraId="234E392D" w14:textId="77777777" w:rsidR="003A737D" w:rsidRPr="00E05177" w:rsidRDefault="003A737D" w:rsidP="003A737D">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5A6B82B7" w14:textId="0AF436F0" w:rsidR="003A737D" w:rsidRPr="00E05177" w:rsidRDefault="003A737D">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1A704270" w14:textId="6D8DFAA7" w:rsidR="00542085" w:rsidRPr="00E05177" w:rsidRDefault="00542085" w:rsidP="002E710B">
      <w:pPr>
        <w:pStyle w:val="BESEDILO"/>
        <w:keepNext/>
        <w:widowControl/>
        <w:tabs>
          <w:tab w:val="clear" w:pos="2155"/>
        </w:tabs>
        <w:rPr>
          <w:rFonts w:ascii="Myriad Pro" w:hAnsi="Myriad Pro" w:cs="Tahoma"/>
          <w:kern w:val="0"/>
        </w:rPr>
      </w:pPr>
    </w:p>
    <w:p w14:paraId="762D7484" w14:textId="77777777" w:rsidR="003A737D" w:rsidRPr="00E05177" w:rsidRDefault="003A737D" w:rsidP="003A737D">
      <w:pPr>
        <w:pStyle w:val="Odstavekseznama"/>
        <w:keepNext/>
        <w:keepLines/>
        <w:numPr>
          <w:ilvl w:val="2"/>
          <w:numId w:val="2"/>
        </w:numPr>
        <w:jc w:val="both"/>
        <w:rPr>
          <w:rFonts w:ascii="Myriad Pro" w:hAnsi="Myriad Pro" w:cs="Tahoma"/>
        </w:rPr>
      </w:pPr>
      <w:r w:rsidRPr="00E05177">
        <w:rPr>
          <w:rFonts w:ascii="Myriad Pro" w:hAnsi="Myriad Pro" w:cs="Tahoma"/>
        </w:rPr>
        <w:t>Sprejemanje pogojev razpisne dokumentacije</w:t>
      </w:r>
    </w:p>
    <w:p w14:paraId="48DBDF91" w14:textId="77777777" w:rsidR="003A737D" w:rsidRPr="00E05177" w:rsidRDefault="003A737D" w:rsidP="003A737D">
      <w:pPr>
        <w:keepNext/>
        <w:keepLines/>
        <w:tabs>
          <w:tab w:val="left" w:pos="284"/>
        </w:tabs>
        <w:jc w:val="both"/>
        <w:rPr>
          <w:rFonts w:ascii="Myriad Pro" w:hAnsi="Myriad Pro" w:cs="Tahoma"/>
        </w:rPr>
      </w:pPr>
    </w:p>
    <w:p w14:paraId="361CA201" w14:textId="77777777" w:rsidR="003A737D" w:rsidRPr="00E05177" w:rsidRDefault="003A737D" w:rsidP="003A737D">
      <w:pPr>
        <w:keepNext/>
        <w:keepLines/>
        <w:tabs>
          <w:tab w:val="left" w:pos="284"/>
        </w:tabs>
        <w:jc w:val="both"/>
        <w:rPr>
          <w:rFonts w:ascii="Myriad Pro" w:hAnsi="Myriad Pro" w:cs="Tahoma"/>
        </w:rPr>
      </w:pPr>
      <w:r w:rsidRPr="00E05177">
        <w:rPr>
          <w:rFonts w:ascii="Myriad Pro" w:hAnsi="Myriad Pro" w:cs="Tahoma"/>
        </w:rPr>
        <w:lastRenderedPageBreak/>
        <w:t xml:space="preserve">Ponudnik, skupina ponudnikov v okviru skupne ponudbe (partner/ji), vsi v ponudbi navedeni podizvajalci ter </w:t>
      </w:r>
      <w:r w:rsidRPr="00E05177">
        <w:rPr>
          <w:rFonts w:ascii="Myriad Pro" w:hAnsi="Myriad Pro" w:cs="Tahoma"/>
          <w:bCs/>
        </w:rPr>
        <w:t>subjekti, katerih zmogljivost bo ponudnik uporabil</w:t>
      </w:r>
      <w:r w:rsidRPr="00E05177">
        <w:rPr>
          <w:rFonts w:ascii="Myriad Pro" w:hAnsi="Myriad Pro" w:cs="Tahoma"/>
        </w:rPr>
        <w:t xml:space="preserve"> (velja za podizvajalca in </w:t>
      </w:r>
      <w:r w:rsidRPr="00E05177">
        <w:rPr>
          <w:rFonts w:ascii="Myriad Pro" w:hAnsi="Myriad Pro" w:cs="Tahoma"/>
          <w:bCs/>
        </w:rPr>
        <w:t>subjekt, katerega zmogljivost bo ponudnik uporabil)</w:t>
      </w:r>
      <w:r w:rsidRPr="00E05177">
        <w:rPr>
          <w:rFonts w:ascii="Myriad Pro" w:hAnsi="Myriad Pro" w:cs="Tahoma"/>
        </w:rPr>
        <w:t>, morajo potrditi, da so seznanjeni z določili oz. zahtevami in pogoji razpisne dokumentacije in da se z njo strinjajo (oz. se strinjajo v delu, ki se nanaša na podizvajalca/e oz. na subjekt/e, katerih zmogljivosti bo uporabljal ponudnik).</w:t>
      </w:r>
    </w:p>
    <w:p w14:paraId="037FE286" w14:textId="77777777" w:rsidR="003A737D" w:rsidRPr="00E05177" w:rsidRDefault="003A737D" w:rsidP="003A737D">
      <w:pPr>
        <w:keepNext/>
        <w:keepLines/>
        <w:ind w:right="-2"/>
        <w:jc w:val="both"/>
        <w:rPr>
          <w:rFonts w:ascii="Myriad Pro" w:hAnsi="Myriad Pro" w:cs="Tahoma"/>
          <w:b/>
          <w:smallCaps/>
        </w:rPr>
      </w:pPr>
    </w:p>
    <w:p w14:paraId="5C21E035" w14:textId="77777777" w:rsidR="003A737D" w:rsidRPr="00E05177" w:rsidRDefault="003A737D" w:rsidP="003A737D">
      <w:pPr>
        <w:keepNext/>
        <w:keepLines/>
        <w:ind w:right="-2"/>
        <w:jc w:val="both"/>
        <w:rPr>
          <w:rFonts w:ascii="Myriad Pro" w:hAnsi="Myriad Pro" w:cs="Tahoma"/>
          <w:b/>
          <w:smallCaps/>
        </w:rPr>
      </w:pPr>
      <w:r w:rsidRPr="00E05177">
        <w:rPr>
          <w:rFonts w:ascii="Myriad Pro" w:hAnsi="Myriad Pro" w:cs="Tahoma"/>
          <w:b/>
          <w:smallCaps/>
        </w:rPr>
        <w:t>Dokazilo:</w:t>
      </w:r>
    </w:p>
    <w:p w14:paraId="1AA32D91" w14:textId="77777777" w:rsidR="003A737D" w:rsidRPr="00E05177" w:rsidRDefault="003A737D" w:rsidP="003A737D">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7AD5C682" w14:textId="0CBDC11D" w:rsidR="003A737D" w:rsidRPr="00E05177" w:rsidRDefault="003A737D">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4F1B7FE0" w14:textId="77777777" w:rsidR="00D5775C" w:rsidRDefault="00D5775C" w:rsidP="003A737D">
      <w:pPr>
        <w:pStyle w:val="BESEDILO"/>
        <w:keepNext/>
        <w:widowControl/>
        <w:tabs>
          <w:tab w:val="clear" w:pos="2155"/>
        </w:tabs>
        <w:rPr>
          <w:rFonts w:ascii="Myriad Pro" w:hAnsi="Myriad Pro" w:cs="Tahoma"/>
          <w:kern w:val="0"/>
        </w:rPr>
      </w:pPr>
    </w:p>
    <w:p w14:paraId="284C401D" w14:textId="10444E7D" w:rsidR="00CA6373" w:rsidRDefault="00CA6373">
      <w:pPr>
        <w:rPr>
          <w:rFonts w:ascii="Myriad Pro" w:hAnsi="Myriad Pro" w:cs="Tahoma"/>
        </w:rPr>
      </w:pPr>
      <w:r>
        <w:rPr>
          <w:rFonts w:ascii="Myriad Pro" w:hAnsi="Myriad Pro" w:cs="Tahoma"/>
        </w:rPr>
        <w:br w:type="page"/>
      </w:r>
    </w:p>
    <w:p w14:paraId="1A9373A5" w14:textId="77777777" w:rsidR="00D12766" w:rsidRPr="00E05177" w:rsidRDefault="00D12766" w:rsidP="002E710B">
      <w:pPr>
        <w:keepNext/>
        <w:keepLines/>
        <w:numPr>
          <w:ilvl w:val="0"/>
          <w:numId w:val="2"/>
        </w:numPr>
        <w:jc w:val="both"/>
        <w:rPr>
          <w:rFonts w:ascii="Myriad Pro" w:hAnsi="Myriad Pro" w:cs="Tahoma"/>
          <w:b/>
        </w:rPr>
      </w:pPr>
      <w:r w:rsidRPr="00E05177">
        <w:rPr>
          <w:rFonts w:ascii="Myriad Pro" w:hAnsi="Myriad Pro" w:cs="Tahoma"/>
          <w:b/>
        </w:rPr>
        <w:lastRenderedPageBreak/>
        <w:t xml:space="preserve">TEHNIČNA </w:t>
      </w:r>
      <w:r w:rsidRPr="00E05177">
        <w:rPr>
          <w:rFonts w:ascii="Myriad Pro" w:hAnsi="Myriad Pro" w:cs="Tahoma"/>
          <w:b/>
          <w:color w:val="000000" w:themeColor="text1"/>
        </w:rPr>
        <w:t>SPECIFIKACIJA IN OSTAL</w:t>
      </w:r>
      <w:r w:rsidR="00021A15" w:rsidRPr="00E05177">
        <w:rPr>
          <w:rFonts w:ascii="Myriad Pro" w:hAnsi="Myriad Pro" w:cs="Tahoma"/>
          <w:b/>
          <w:color w:val="000000" w:themeColor="text1"/>
        </w:rPr>
        <w:t>E</w:t>
      </w:r>
      <w:r w:rsidRPr="00E05177">
        <w:rPr>
          <w:rFonts w:ascii="Myriad Pro" w:hAnsi="Myriad Pro" w:cs="Tahoma"/>
          <w:b/>
          <w:color w:val="000000" w:themeColor="text1"/>
        </w:rPr>
        <w:t xml:space="preserve"> ZAHTEVE</w:t>
      </w:r>
    </w:p>
    <w:p w14:paraId="25C853BD" w14:textId="77777777" w:rsidR="00D12766" w:rsidRPr="00E05177" w:rsidRDefault="00D12766" w:rsidP="002E710B">
      <w:pPr>
        <w:keepNext/>
        <w:keepLines/>
        <w:jc w:val="both"/>
        <w:rPr>
          <w:rFonts w:ascii="Myriad Pro" w:hAnsi="Myriad Pro"/>
          <w:b/>
        </w:rPr>
      </w:pPr>
    </w:p>
    <w:p w14:paraId="1141487D" w14:textId="77777777" w:rsidR="00D12766" w:rsidRPr="00E05177" w:rsidRDefault="00D12766" w:rsidP="002E710B">
      <w:pPr>
        <w:pStyle w:val="Odstavekseznama"/>
        <w:keepNext/>
        <w:keepLines/>
        <w:numPr>
          <w:ilvl w:val="1"/>
          <w:numId w:val="2"/>
        </w:numPr>
        <w:jc w:val="both"/>
        <w:rPr>
          <w:rFonts w:ascii="Myriad Pro" w:hAnsi="Myriad Pro" w:cs="Tahoma"/>
          <w:b/>
        </w:rPr>
      </w:pPr>
      <w:r w:rsidRPr="00E05177">
        <w:rPr>
          <w:rFonts w:ascii="Myriad Pro" w:hAnsi="Myriad Pro" w:cs="Tahoma"/>
          <w:b/>
        </w:rPr>
        <w:t xml:space="preserve">Splošno </w:t>
      </w:r>
    </w:p>
    <w:p w14:paraId="10869A30" w14:textId="77777777" w:rsidR="00D12766" w:rsidRPr="00E05177" w:rsidRDefault="00D12766" w:rsidP="002E710B">
      <w:pPr>
        <w:keepNext/>
        <w:keepLines/>
        <w:jc w:val="both"/>
        <w:rPr>
          <w:rFonts w:ascii="Myriad Pro" w:hAnsi="Myriad Pro" w:cs="Tahoma"/>
        </w:rPr>
      </w:pPr>
    </w:p>
    <w:p w14:paraId="16D5CE73" w14:textId="77777777" w:rsidR="00D12766" w:rsidRPr="00E05177" w:rsidRDefault="00D12766" w:rsidP="002E710B">
      <w:pPr>
        <w:keepNext/>
        <w:keepLines/>
        <w:jc w:val="both"/>
        <w:rPr>
          <w:rFonts w:ascii="Myriad Pro" w:hAnsi="Myriad Pro" w:cs="Tahoma"/>
        </w:rPr>
      </w:pPr>
      <w:r w:rsidRPr="00E05177">
        <w:rPr>
          <w:rFonts w:ascii="Myriad Pro" w:hAnsi="Myriad Pro" w:cs="Tahoma"/>
        </w:rPr>
        <w:t>Ponudnik mora pri pripravi ponudbe v celoti upoštevati tehnično specifikacijo oz. zahteve naročnika. V kolikor predmet ponudbe ne bo izpolnjeval vseh opisov, zahtev, pogojev, navedb in kvalitet, navedenih v razpisni dokumentaciji naročnika, bo naročnik tako ponudbo izločil iz nadaljnjega ocenjevanja.</w:t>
      </w:r>
    </w:p>
    <w:p w14:paraId="34EF3C27" w14:textId="77777777" w:rsidR="00996126" w:rsidRPr="00E05177" w:rsidRDefault="00996126" w:rsidP="002E710B">
      <w:pPr>
        <w:keepNext/>
        <w:keepLines/>
        <w:rPr>
          <w:rFonts w:ascii="Myriad Pro" w:hAnsi="Myriad Pro" w:cs="Tahoma"/>
          <w:b/>
        </w:rPr>
      </w:pPr>
    </w:p>
    <w:p w14:paraId="1E12D2BB" w14:textId="77777777" w:rsidR="00996126" w:rsidRPr="00E05177" w:rsidRDefault="00996126" w:rsidP="00996126">
      <w:pPr>
        <w:keepNext/>
        <w:keepLines/>
        <w:jc w:val="both"/>
        <w:rPr>
          <w:rFonts w:ascii="Myriad Pro" w:hAnsi="Myriad Pro" w:cs="Tahoma"/>
          <w:b/>
          <w:smallCaps/>
        </w:rPr>
      </w:pPr>
      <w:r w:rsidRPr="00E05177">
        <w:rPr>
          <w:rFonts w:ascii="Myriad Pro" w:hAnsi="Myriad Pro" w:cs="Tahoma"/>
          <w:b/>
          <w:smallCaps/>
        </w:rPr>
        <w:t>Dokazilo:</w:t>
      </w:r>
    </w:p>
    <w:p w14:paraId="7E6FD741" w14:textId="1D1F1DDF" w:rsidR="000C52F6" w:rsidRPr="00E05177" w:rsidRDefault="000C52F6" w:rsidP="00996126">
      <w:pPr>
        <w:keepNext/>
        <w:keepLines/>
        <w:jc w:val="both"/>
        <w:rPr>
          <w:rFonts w:ascii="Myriad Pro" w:hAnsi="Myriad Pro" w:cs="Tahoma"/>
        </w:rPr>
      </w:pPr>
      <w:r w:rsidRPr="00E05177">
        <w:rPr>
          <w:rFonts w:ascii="Myriad Pro" w:hAnsi="Myriad Pro" w:cs="Tahoma"/>
        </w:rPr>
        <w:t xml:space="preserve">Ponudnik izkaže izpolnjevanje pogojev v </w:t>
      </w:r>
      <w:r w:rsidR="00397CEF" w:rsidRPr="00E05177">
        <w:rPr>
          <w:rFonts w:ascii="Myriad Pro" w:hAnsi="Myriad Pro" w:cs="Tahoma"/>
        </w:rPr>
        <w:t xml:space="preserve">poglavju </w:t>
      </w:r>
      <w:r w:rsidR="00996126" w:rsidRPr="00E05177">
        <w:rPr>
          <w:rFonts w:ascii="Myriad Pro" w:hAnsi="Myriad Pro" w:cs="Tahoma"/>
        </w:rPr>
        <w:t>3</w:t>
      </w:r>
      <w:r w:rsidRPr="00E05177">
        <w:rPr>
          <w:rFonts w:ascii="Myriad Pro" w:hAnsi="Myriad Pro" w:cs="Tahoma"/>
        </w:rPr>
        <w:t>. s podpisom in s predložitvijo naslednjih prilog:</w:t>
      </w:r>
    </w:p>
    <w:p w14:paraId="23A1D90B" w14:textId="77777777" w:rsidR="000C52F6" w:rsidRPr="00E05177" w:rsidRDefault="000C52F6">
      <w:pPr>
        <w:keepNext/>
        <w:keepLines/>
        <w:numPr>
          <w:ilvl w:val="0"/>
          <w:numId w:val="13"/>
        </w:numPr>
        <w:ind w:left="714" w:hanging="357"/>
        <w:jc w:val="both"/>
        <w:rPr>
          <w:rFonts w:ascii="Myriad Pro" w:hAnsi="Myriad Pro" w:cs="Tahoma"/>
        </w:rPr>
      </w:pPr>
      <w:r w:rsidRPr="00E05177">
        <w:rPr>
          <w:rFonts w:ascii="Myriad Pro" w:hAnsi="Myriad Pro" w:cs="Tahoma"/>
        </w:rPr>
        <w:t>Priloga 3/1</w:t>
      </w:r>
      <w:r w:rsidR="00397CEF" w:rsidRPr="00E05177">
        <w:rPr>
          <w:rFonts w:ascii="Myriad Pro" w:hAnsi="Myriad Pro" w:cs="Tahoma"/>
        </w:rPr>
        <w:t xml:space="preserve"> IZJAVA O IZPOLNJEVANJU SPOSOBNOSTI PONUDNIKA/PARTNERJA</w:t>
      </w:r>
      <w:r w:rsidRPr="00E05177">
        <w:rPr>
          <w:rFonts w:ascii="Myriad Pro" w:hAnsi="Myriad Pro" w:cs="Tahoma"/>
        </w:rPr>
        <w:t xml:space="preserve"> </w:t>
      </w:r>
    </w:p>
    <w:p w14:paraId="13103B5D" w14:textId="77777777" w:rsidR="000C52F6" w:rsidRPr="00E05177" w:rsidRDefault="00397CEF">
      <w:pPr>
        <w:keepNext/>
        <w:keepLines/>
        <w:numPr>
          <w:ilvl w:val="0"/>
          <w:numId w:val="13"/>
        </w:numPr>
        <w:ind w:left="714" w:hanging="357"/>
        <w:jc w:val="both"/>
        <w:rPr>
          <w:rFonts w:ascii="Myriad Pro" w:hAnsi="Myriad Pro" w:cs="Tahoma"/>
        </w:rPr>
      </w:pPr>
      <w:r w:rsidRPr="00E05177">
        <w:rPr>
          <w:rFonts w:ascii="Myriad Pro" w:hAnsi="Myriad Pro" w:cs="Tahoma"/>
        </w:rPr>
        <w:t>Priloga 3/2 IZJAVA O IZPOLNJEVANJU SPOSOBNOSTI PODIZVAJALCA/DRUGEGA SUBJEKTA</w:t>
      </w:r>
      <w:r w:rsidR="000C52F6" w:rsidRPr="00E05177">
        <w:rPr>
          <w:rFonts w:ascii="Myriad Pro" w:hAnsi="Myriad Pro" w:cs="Tahoma"/>
        </w:rPr>
        <w:t>,</w:t>
      </w:r>
    </w:p>
    <w:p w14:paraId="70C21362" w14:textId="77777777" w:rsidR="000C52F6" w:rsidRPr="00E05177" w:rsidRDefault="000C52F6">
      <w:pPr>
        <w:keepNext/>
        <w:keepLines/>
        <w:numPr>
          <w:ilvl w:val="0"/>
          <w:numId w:val="13"/>
        </w:numPr>
        <w:ind w:left="714" w:hanging="357"/>
        <w:jc w:val="both"/>
        <w:rPr>
          <w:rFonts w:ascii="Myriad Pro" w:hAnsi="Myriad Pro" w:cs="Tahoma"/>
        </w:rPr>
      </w:pPr>
      <w:r w:rsidRPr="00E05177">
        <w:rPr>
          <w:rFonts w:ascii="Myriad Pro" w:hAnsi="Myriad Pro" w:cs="Tahoma"/>
          <w:iCs/>
        </w:rPr>
        <w:t>ter z ostalimi dokazili, v kolikor/kot to izhaja iz posameznih točk v nadaljevanju.</w:t>
      </w:r>
    </w:p>
    <w:p w14:paraId="2680FF34" w14:textId="77777777" w:rsidR="00167DB7" w:rsidRPr="00E05177" w:rsidRDefault="00167DB7" w:rsidP="002E710B">
      <w:pPr>
        <w:keepNext/>
        <w:keepLines/>
        <w:jc w:val="both"/>
        <w:rPr>
          <w:rFonts w:ascii="Myriad Pro" w:hAnsi="Myriad Pro" w:cs="Tahoma"/>
        </w:rPr>
      </w:pPr>
    </w:p>
    <w:p w14:paraId="0ACD8EEB" w14:textId="77777777" w:rsidR="00D12766" w:rsidRPr="00E05177" w:rsidRDefault="00D12766" w:rsidP="002E710B">
      <w:pPr>
        <w:pStyle w:val="Odstavekseznama"/>
        <w:keepNext/>
        <w:keepLines/>
        <w:numPr>
          <w:ilvl w:val="1"/>
          <w:numId w:val="2"/>
        </w:numPr>
        <w:jc w:val="both"/>
        <w:rPr>
          <w:rFonts w:ascii="Myriad Pro" w:hAnsi="Myriad Pro" w:cs="Tahoma"/>
          <w:b/>
        </w:rPr>
      </w:pPr>
      <w:r w:rsidRPr="00E05177">
        <w:rPr>
          <w:rFonts w:ascii="Myriad Pro" w:hAnsi="Myriad Pro" w:cs="Tahoma"/>
          <w:b/>
        </w:rPr>
        <w:t xml:space="preserve">Tehnična specifikacija </w:t>
      </w:r>
    </w:p>
    <w:p w14:paraId="0AF081D3" w14:textId="77777777" w:rsidR="00D12766" w:rsidRDefault="00D12766" w:rsidP="002E710B">
      <w:pPr>
        <w:keepNext/>
        <w:keepLines/>
        <w:jc w:val="both"/>
        <w:rPr>
          <w:rFonts w:ascii="Myriad Pro" w:hAnsi="Myriad Pro" w:cs="Tahoma"/>
        </w:rPr>
      </w:pPr>
    </w:p>
    <w:p w14:paraId="05903591" w14:textId="77777777" w:rsidR="00C335DA" w:rsidRPr="00C335DA" w:rsidRDefault="00C335DA" w:rsidP="00C335DA">
      <w:pPr>
        <w:keepNext/>
        <w:keepLines/>
        <w:jc w:val="both"/>
        <w:rPr>
          <w:rFonts w:ascii="Myriad Pro" w:hAnsi="Myriad Pro" w:cs="Tahoma"/>
        </w:rPr>
      </w:pPr>
      <w:r w:rsidRPr="00C335DA">
        <w:rPr>
          <w:rFonts w:ascii="Myriad Pro" w:hAnsi="Myriad Pro" w:cs="Tahoma"/>
        </w:rPr>
        <w:t xml:space="preserve">Predmet javnega naročila obsega izvedbo vseh gradbenih, obrtniških, strojnih, elektroinštalacijskih, montažnih, zagonskih in drugih del, potrebnih za popolno in funkcionalno izvedbo </w:t>
      </w:r>
      <w:r w:rsidRPr="00C335DA">
        <w:rPr>
          <w:rFonts w:ascii="Myriad Pro" w:hAnsi="Myriad Pro" w:cs="Tahoma"/>
          <w:b/>
          <w:bCs/>
        </w:rPr>
        <w:t>prenove kotlovnice Osnovne šole Bakovci</w:t>
      </w:r>
      <w:r w:rsidRPr="00C335DA">
        <w:rPr>
          <w:rFonts w:ascii="Myriad Pro" w:hAnsi="Myriad Pro" w:cs="Tahoma"/>
        </w:rPr>
        <w:t>, skladno z:</w:t>
      </w:r>
    </w:p>
    <w:p w14:paraId="0863AC75"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razpisno dokumentacijo, </w:t>
      </w:r>
    </w:p>
    <w:p w14:paraId="72DBC17E"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projektno dokumentacijo PZI G-28/21, </w:t>
      </w:r>
    </w:p>
    <w:p w14:paraId="739AF96E"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popisom del, </w:t>
      </w:r>
    </w:p>
    <w:p w14:paraId="1B5FD824"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odgovori naročnika na Portalu javnih naročil, </w:t>
      </w:r>
    </w:p>
    <w:p w14:paraId="46F39533"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veljavnimi tehničnimi predpisi, </w:t>
      </w:r>
    </w:p>
    <w:p w14:paraId="09AFA13E" w14:textId="77777777" w:rsidR="00C335DA" w:rsidRDefault="00C335DA">
      <w:pPr>
        <w:keepNext/>
        <w:keepLines/>
        <w:numPr>
          <w:ilvl w:val="0"/>
          <w:numId w:val="49"/>
        </w:numPr>
        <w:jc w:val="both"/>
        <w:rPr>
          <w:rFonts w:ascii="Myriad Pro" w:hAnsi="Myriad Pro" w:cs="Tahoma"/>
        </w:rPr>
      </w:pPr>
      <w:r w:rsidRPr="00C335DA">
        <w:rPr>
          <w:rFonts w:ascii="Myriad Pro" w:hAnsi="Myriad Pro" w:cs="Tahoma"/>
        </w:rPr>
        <w:t xml:space="preserve">pravili stroke. </w:t>
      </w:r>
    </w:p>
    <w:p w14:paraId="0930C824" w14:textId="77777777" w:rsidR="00C335DA" w:rsidRPr="00C335DA" w:rsidRDefault="00C335DA" w:rsidP="00C335DA">
      <w:pPr>
        <w:keepNext/>
        <w:keepLines/>
        <w:ind w:left="720"/>
        <w:jc w:val="both"/>
        <w:rPr>
          <w:rFonts w:ascii="Myriad Pro" w:hAnsi="Myriad Pro" w:cs="Tahoma"/>
        </w:rPr>
      </w:pPr>
    </w:p>
    <w:p w14:paraId="0DBABF25" w14:textId="08D9F329" w:rsidR="00815290" w:rsidRDefault="00172804" w:rsidP="002E710B">
      <w:pPr>
        <w:keepNext/>
        <w:keepLines/>
        <w:jc w:val="both"/>
        <w:rPr>
          <w:rFonts w:ascii="Myriad Pro" w:hAnsi="Myriad Pro" w:cs="Tahoma"/>
        </w:rPr>
      </w:pPr>
      <w:r w:rsidRPr="00172804">
        <w:rPr>
          <w:rFonts w:ascii="Myriad Pro" w:hAnsi="Myriad Pro" w:cs="Tahoma"/>
        </w:rPr>
        <w:t>Izvajalec mora izvesti vsa dela, ki so potrebna za izvedbo pogodbeno dogovorjenega predmeta javnega naročila in izhajajo iz projektne dokumentacije, popisa del, razpisne dokumentacije ter pravil stroke.</w:t>
      </w:r>
    </w:p>
    <w:p w14:paraId="6D8C0E92" w14:textId="77777777" w:rsidR="00172804" w:rsidRPr="00E05177" w:rsidRDefault="00172804" w:rsidP="002E710B">
      <w:pPr>
        <w:keepNext/>
        <w:keepLines/>
        <w:jc w:val="both"/>
        <w:rPr>
          <w:rFonts w:ascii="Myriad Pro" w:hAnsi="Myriad Pro" w:cs="Tahoma"/>
        </w:rPr>
      </w:pPr>
    </w:p>
    <w:p w14:paraId="47B134D3" w14:textId="240F910D" w:rsidR="00AF3EC1" w:rsidRPr="00E05177" w:rsidRDefault="009A36A7" w:rsidP="002E710B">
      <w:pPr>
        <w:keepNext/>
        <w:keepLines/>
        <w:jc w:val="both"/>
        <w:rPr>
          <w:rFonts w:ascii="Myriad Pro" w:hAnsi="Myriad Pro" w:cs="Tahoma"/>
        </w:rPr>
      </w:pPr>
      <w:r w:rsidRPr="00E05177">
        <w:rPr>
          <w:rFonts w:ascii="Myriad Pro" w:hAnsi="Myriad Pro" w:cs="Tahoma"/>
        </w:rPr>
        <w:t>Podroben opis predmeta javnega naročila je, poleg določb, opisov, zahtev in prilog, navedenih v razpisni dokumentaciji, razviden v ponudben</w:t>
      </w:r>
      <w:r w:rsidR="000C4341" w:rsidRPr="00E05177">
        <w:rPr>
          <w:rFonts w:ascii="Myriad Pro" w:hAnsi="Myriad Pro" w:cs="Tahoma"/>
        </w:rPr>
        <w:t xml:space="preserve">em </w:t>
      </w:r>
      <w:r w:rsidRPr="00E05177">
        <w:rPr>
          <w:rFonts w:ascii="Myriad Pro" w:hAnsi="Myriad Pro" w:cs="Tahoma"/>
        </w:rPr>
        <w:t>predračun</w:t>
      </w:r>
      <w:r w:rsidR="000C4341" w:rsidRPr="00E05177">
        <w:rPr>
          <w:rFonts w:ascii="Myriad Pro" w:hAnsi="Myriad Pro" w:cs="Tahoma"/>
        </w:rPr>
        <w:t xml:space="preserve">u </w:t>
      </w:r>
      <w:r w:rsidRPr="00E05177">
        <w:rPr>
          <w:rFonts w:ascii="Myriad Pro" w:hAnsi="Myriad Pro" w:cs="Tahoma"/>
        </w:rPr>
        <w:t>(popis</w:t>
      </w:r>
      <w:r w:rsidR="000C4341" w:rsidRPr="00E05177">
        <w:rPr>
          <w:rFonts w:ascii="Myriad Pro" w:hAnsi="Myriad Pro" w:cs="Tahoma"/>
        </w:rPr>
        <w:t>u</w:t>
      </w:r>
      <w:r w:rsidRPr="00E05177">
        <w:rPr>
          <w:rFonts w:ascii="Myriad Pro" w:hAnsi="Myriad Pro" w:cs="Tahoma"/>
        </w:rPr>
        <w:t xml:space="preserve"> del), ki </w:t>
      </w:r>
      <w:r w:rsidR="000C4341" w:rsidRPr="00E05177">
        <w:rPr>
          <w:rFonts w:ascii="Myriad Pro" w:hAnsi="Myriad Pro" w:cs="Tahoma"/>
        </w:rPr>
        <w:t>je</w:t>
      </w:r>
      <w:r w:rsidRPr="00E05177">
        <w:rPr>
          <w:rFonts w:ascii="Myriad Pro" w:hAnsi="Myriad Pro" w:cs="Tahoma"/>
        </w:rPr>
        <w:t xml:space="preserve"> kot prilog</w:t>
      </w:r>
      <w:r w:rsidR="000C4341" w:rsidRPr="00E05177">
        <w:rPr>
          <w:rFonts w:ascii="Myriad Pro" w:hAnsi="Myriad Pro" w:cs="Tahoma"/>
        </w:rPr>
        <w:t xml:space="preserve">a </w:t>
      </w:r>
      <w:r w:rsidRPr="00E05177">
        <w:rPr>
          <w:rFonts w:ascii="Myriad Pro" w:hAnsi="Myriad Pro" w:cs="Tahoma"/>
        </w:rPr>
        <w:t>sestavni del razpisne dokumentacije.</w:t>
      </w:r>
    </w:p>
    <w:p w14:paraId="74444CD4" w14:textId="77777777" w:rsidR="009A36A7" w:rsidRPr="00E05177" w:rsidRDefault="009A36A7" w:rsidP="002E710B">
      <w:pPr>
        <w:keepNext/>
        <w:keepLines/>
        <w:spacing w:after="60"/>
        <w:jc w:val="both"/>
        <w:rPr>
          <w:rFonts w:ascii="Myriad Pro" w:hAnsi="Myriad Pro" w:cs="Tahoma"/>
          <w:u w:val="single"/>
        </w:rPr>
      </w:pPr>
    </w:p>
    <w:p w14:paraId="7B445A79" w14:textId="5C602A4F" w:rsidR="00D12766" w:rsidRDefault="00D12766" w:rsidP="002E710B">
      <w:pPr>
        <w:keepNext/>
        <w:keepLines/>
        <w:spacing w:after="60"/>
        <w:jc w:val="both"/>
        <w:rPr>
          <w:rFonts w:ascii="Myriad Pro" w:hAnsi="Myriad Pro" w:cs="Tahoma"/>
        </w:rPr>
      </w:pPr>
      <w:r w:rsidRPr="00E05177">
        <w:rPr>
          <w:rFonts w:ascii="Myriad Pro" w:hAnsi="Myriad Pro" w:cs="Tahoma"/>
          <w:u w:val="single"/>
        </w:rPr>
        <w:t xml:space="preserve">Ponudnik </w:t>
      </w:r>
      <w:r w:rsidR="009B52F5">
        <w:rPr>
          <w:rFonts w:ascii="Myriad Pro" w:hAnsi="Myriad Pro" w:cs="Tahoma"/>
          <w:u w:val="single"/>
        </w:rPr>
        <w:t>je dolžan</w:t>
      </w:r>
      <w:r w:rsidR="009A36A7" w:rsidRPr="00E05177">
        <w:rPr>
          <w:rFonts w:ascii="Myriad Pro" w:hAnsi="Myriad Pro" w:cs="Tahoma"/>
          <w:u w:val="single"/>
        </w:rPr>
        <w:t xml:space="preserve"> ponudbo pripraviti na osnovi </w:t>
      </w:r>
      <w:r w:rsidRPr="00E05177">
        <w:rPr>
          <w:rFonts w:ascii="Myriad Pro" w:hAnsi="Myriad Pro" w:cs="Tahoma"/>
        </w:rPr>
        <w:t>izdelan</w:t>
      </w:r>
      <w:r w:rsidR="000C4341" w:rsidRPr="00E05177">
        <w:rPr>
          <w:rFonts w:ascii="Myriad Pro" w:hAnsi="Myriad Pro" w:cs="Tahoma"/>
        </w:rPr>
        <w:t>ega</w:t>
      </w:r>
      <w:r w:rsidRPr="00E05177">
        <w:rPr>
          <w:rFonts w:ascii="Myriad Pro" w:hAnsi="Myriad Pro" w:cs="Tahoma"/>
        </w:rPr>
        <w:t xml:space="preserve"> </w:t>
      </w:r>
      <w:r w:rsidRPr="00E05177">
        <w:rPr>
          <w:rFonts w:ascii="Myriad Pro" w:hAnsi="Myriad Pro" w:cs="Tahoma"/>
          <w:b/>
        </w:rPr>
        <w:t>popis</w:t>
      </w:r>
      <w:r w:rsidR="000C4341" w:rsidRPr="00E05177">
        <w:rPr>
          <w:rFonts w:ascii="Myriad Pro" w:hAnsi="Myriad Pro" w:cs="Tahoma"/>
          <w:b/>
        </w:rPr>
        <w:t>a</w:t>
      </w:r>
      <w:r w:rsidRPr="00E05177">
        <w:rPr>
          <w:rFonts w:ascii="Myriad Pro" w:hAnsi="Myriad Pro" w:cs="Tahoma"/>
          <w:b/>
        </w:rPr>
        <w:t xml:space="preserve"> del </w:t>
      </w:r>
      <w:r w:rsidRPr="00E05177">
        <w:rPr>
          <w:rFonts w:ascii="Myriad Pro" w:hAnsi="Myriad Pro" w:cs="Tahoma"/>
        </w:rPr>
        <w:t>(</w:t>
      </w:r>
      <w:r w:rsidR="00435B2E" w:rsidRPr="00E05177">
        <w:rPr>
          <w:rFonts w:ascii="Myriad Pro" w:hAnsi="Myriad Pro" w:cs="Tahoma"/>
        </w:rPr>
        <w:t>priloga</w:t>
      </w:r>
      <w:r w:rsidRPr="00E05177">
        <w:rPr>
          <w:rFonts w:ascii="Myriad Pro" w:hAnsi="Myriad Pro" w:cs="Tahoma"/>
        </w:rPr>
        <w:t xml:space="preserve"> </w:t>
      </w:r>
      <w:r w:rsidR="000C4341" w:rsidRPr="00E05177">
        <w:rPr>
          <w:rFonts w:ascii="Myriad Pro" w:hAnsi="Myriad Pro" w:cs="Tahoma"/>
        </w:rPr>
        <w:t>predračun</w:t>
      </w:r>
      <w:r w:rsidR="00B54159" w:rsidRPr="00E05177">
        <w:rPr>
          <w:rFonts w:ascii="Myriad Pro" w:hAnsi="Myriad Pro" w:cs="Tahoma"/>
        </w:rPr>
        <w:t>a</w:t>
      </w:r>
      <w:r w:rsidR="00D471C0" w:rsidRPr="00E05177">
        <w:rPr>
          <w:rFonts w:ascii="Myriad Pro" w:hAnsi="Myriad Pro" w:cs="Tahoma"/>
        </w:rPr>
        <w:t xml:space="preserve"> – popis del</w:t>
      </w:r>
      <w:r w:rsidR="009A36A7" w:rsidRPr="00E05177">
        <w:rPr>
          <w:rFonts w:ascii="Myriad Pro" w:hAnsi="Myriad Pro" w:cs="Tahoma"/>
        </w:rPr>
        <w:t xml:space="preserve">), ki </w:t>
      </w:r>
      <w:r w:rsidR="000C4341" w:rsidRPr="00E05177">
        <w:rPr>
          <w:rFonts w:ascii="Myriad Pro" w:hAnsi="Myriad Pro" w:cs="Tahoma"/>
        </w:rPr>
        <w:t>je</w:t>
      </w:r>
      <w:r w:rsidR="009A36A7" w:rsidRPr="00E05177">
        <w:rPr>
          <w:rFonts w:ascii="Myriad Pro" w:hAnsi="Myriad Pro" w:cs="Tahoma"/>
        </w:rPr>
        <w:t xml:space="preserve"> kot </w:t>
      </w:r>
      <w:r w:rsidR="00B54159" w:rsidRPr="00E05177">
        <w:rPr>
          <w:rFonts w:ascii="Myriad Pro" w:hAnsi="Myriad Pro" w:cs="Tahoma"/>
        </w:rPr>
        <w:t>P</w:t>
      </w:r>
      <w:r w:rsidR="009A36A7" w:rsidRPr="00E05177">
        <w:rPr>
          <w:rFonts w:ascii="Myriad Pro" w:hAnsi="Myriad Pro" w:cs="Tahoma"/>
        </w:rPr>
        <w:t>rilog</w:t>
      </w:r>
      <w:r w:rsidR="000C4341" w:rsidRPr="00E05177">
        <w:rPr>
          <w:rFonts w:ascii="Myriad Pro" w:hAnsi="Myriad Pro" w:cs="Tahoma"/>
        </w:rPr>
        <w:t>a</w:t>
      </w:r>
      <w:r w:rsidR="00B54159" w:rsidRPr="00E05177">
        <w:rPr>
          <w:rFonts w:ascii="Myriad Pro" w:hAnsi="Myriad Pro" w:cs="Tahoma"/>
        </w:rPr>
        <w:t xml:space="preserve"> </w:t>
      </w:r>
      <w:r w:rsidR="00397CEF" w:rsidRPr="00E05177">
        <w:rPr>
          <w:rFonts w:ascii="Myriad Pro" w:hAnsi="Myriad Pro" w:cs="Tahoma"/>
        </w:rPr>
        <w:t>10</w:t>
      </w:r>
      <w:r w:rsidR="009A36A7" w:rsidRPr="00E05177">
        <w:rPr>
          <w:rFonts w:ascii="Myriad Pro" w:hAnsi="Myriad Pro" w:cs="Tahoma"/>
        </w:rPr>
        <w:t xml:space="preserve"> </w:t>
      </w:r>
      <w:r w:rsidRPr="00E05177">
        <w:rPr>
          <w:rFonts w:ascii="Myriad Pro" w:hAnsi="Myriad Pro" w:cs="Tahoma"/>
        </w:rPr>
        <w:t xml:space="preserve">sestavni del razpisne dokumentacije. </w:t>
      </w:r>
    </w:p>
    <w:p w14:paraId="4F969B2E" w14:textId="77777777" w:rsidR="00001D35" w:rsidRDefault="00001D35" w:rsidP="00001D35">
      <w:pPr>
        <w:keepNext/>
        <w:keepLines/>
        <w:spacing w:after="60"/>
        <w:jc w:val="both"/>
        <w:rPr>
          <w:rFonts w:ascii="Myriad Pro" w:hAnsi="Myriad Pro" w:cs="Tahoma"/>
          <w:b/>
          <w:bCs/>
          <w:u w:val="single"/>
        </w:rPr>
      </w:pPr>
      <w:r w:rsidRPr="00001D35">
        <w:rPr>
          <w:rFonts w:ascii="Myriad Pro" w:hAnsi="Myriad Pro" w:cs="Tahoma"/>
          <w:b/>
          <w:bCs/>
          <w:u w:val="single"/>
        </w:rPr>
        <w:t>Posebne zahteve glede organizacije izvajanja del</w:t>
      </w:r>
    </w:p>
    <w:p w14:paraId="7056A85D" w14:textId="77777777" w:rsidR="00001D35" w:rsidRPr="00001D35" w:rsidRDefault="00001D35" w:rsidP="00001D35">
      <w:pPr>
        <w:keepNext/>
        <w:keepLines/>
        <w:spacing w:after="60"/>
        <w:jc w:val="both"/>
        <w:rPr>
          <w:rFonts w:ascii="Myriad Pro" w:hAnsi="Myriad Pro" w:cs="Tahoma"/>
          <w:b/>
          <w:bCs/>
          <w:u w:val="single"/>
        </w:rPr>
      </w:pPr>
    </w:p>
    <w:p w14:paraId="5FCC0F0C" w14:textId="77777777" w:rsidR="00001D35" w:rsidRPr="00001D35" w:rsidRDefault="00001D35" w:rsidP="00001D35">
      <w:pPr>
        <w:keepNext/>
        <w:keepLines/>
        <w:spacing w:after="60"/>
        <w:jc w:val="both"/>
        <w:rPr>
          <w:rFonts w:ascii="Myriad Pro" w:hAnsi="Myriad Pro" w:cs="Tahoma"/>
          <w:u w:val="single"/>
        </w:rPr>
      </w:pPr>
      <w:r w:rsidRPr="00001D35">
        <w:rPr>
          <w:rFonts w:ascii="Myriad Pro" w:hAnsi="Myriad Pro" w:cs="Tahoma"/>
          <w:u w:val="single"/>
        </w:rPr>
        <w:t>Izvajalec mora organizirati izvajanje del tako, da bo moteno izvajanje vzgojno-izobraževalnega procesa čim manjše.</w:t>
      </w:r>
    </w:p>
    <w:p w14:paraId="326A294F" w14:textId="77777777" w:rsidR="00001D35" w:rsidRPr="00001D35" w:rsidRDefault="00001D35" w:rsidP="00001D35">
      <w:pPr>
        <w:keepNext/>
        <w:keepLines/>
        <w:spacing w:after="60"/>
        <w:jc w:val="both"/>
        <w:rPr>
          <w:rFonts w:ascii="Myriad Pro" w:hAnsi="Myriad Pro" w:cs="Tahoma"/>
          <w:u w:val="single"/>
        </w:rPr>
      </w:pPr>
      <w:r w:rsidRPr="00001D35">
        <w:rPr>
          <w:rFonts w:ascii="Myriad Pro" w:hAnsi="Myriad Pro" w:cs="Tahoma"/>
          <w:u w:val="single"/>
        </w:rPr>
        <w:t>Izvajalec mora pred uvedbo v delo izdelati terminski plan izvajanja del, ki ga potrdi naročnik. Terminski plan mora upoštevati organizacijo dela v Osnovni šoli Bakovci ter omogočati nemoteno izvajanje pouka, kolikor je to glede na naravo del mogoče.</w:t>
      </w:r>
    </w:p>
    <w:p w14:paraId="2DBF8F65" w14:textId="77777777" w:rsidR="00001D35" w:rsidRPr="00C54FE9" w:rsidRDefault="00001D35" w:rsidP="00001D35">
      <w:pPr>
        <w:keepNext/>
        <w:keepLines/>
        <w:spacing w:after="60"/>
        <w:jc w:val="both"/>
        <w:rPr>
          <w:rFonts w:ascii="Myriad Pro" w:hAnsi="Myriad Pro" w:cs="Tahoma"/>
        </w:rPr>
      </w:pPr>
      <w:r w:rsidRPr="00C54FE9">
        <w:rPr>
          <w:rFonts w:ascii="Myriad Pro" w:hAnsi="Myriad Pro" w:cs="Tahoma"/>
        </w:rPr>
        <w:t>Izvajalec mora pri izvedbi del zagotoviti zlasti:</w:t>
      </w:r>
    </w:p>
    <w:p w14:paraId="28ECEB69"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varnost učencev, zaposlenih, obiskovalcev in vseh drugih uporabnikov objekta; </w:t>
      </w:r>
    </w:p>
    <w:p w14:paraId="240FED31"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fizično ločitev gradbišča od prostorov, ki jih uporablja šola; </w:t>
      </w:r>
    </w:p>
    <w:p w14:paraId="120B46AC"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ustrezno označitev gradbišča in nevarnih območij; </w:t>
      </w:r>
    </w:p>
    <w:p w14:paraId="55A2EE1A"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vsakodnevno čiščenje komunikacijskih poti in delovišča; </w:t>
      </w:r>
    </w:p>
    <w:p w14:paraId="66954F6F"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sprotno odstranjevanje odpadnega materiala; </w:t>
      </w:r>
    </w:p>
    <w:p w14:paraId="0915360F"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izvajanje posebej hrupnih oziroma prašnih del izven časa pouka, kadar je to tehnično mogoče oziroma po predhodnem dogovoru z naročnikom; </w:t>
      </w:r>
    </w:p>
    <w:p w14:paraId="0DC7A409"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izvajanje vseh ukrepov za zmanjševanje hrupa, prahu in drugih vplivov na izvajanje pouka; </w:t>
      </w:r>
    </w:p>
    <w:p w14:paraId="73E500FB" w14:textId="5A9F625A" w:rsidR="005560C6"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nemoten dostop intervencijskih vozil do objekta ves čas izvajanja del. </w:t>
      </w:r>
    </w:p>
    <w:p w14:paraId="11AC2AE4" w14:textId="77777777" w:rsidR="00A73F9A" w:rsidRPr="005560C6" w:rsidRDefault="00A73F9A" w:rsidP="00A73F9A">
      <w:pPr>
        <w:keepNext/>
        <w:keepLines/>
        <w:spacing w:after="60"/>
        <w:ind w:left="720"/>
        <w:jc w:val="both"/>
        <w:rPr>
          <w:rFonts w:ascii="Myriad Pro" w:hAnsi="Myriad Pro" w:cs="Tahoma"/>
        </w:rPr>
      </w:pPr>
    </w:p>
    <w:p w14:paraId="177ACA14" w14:textId="77777777" w:rsidR="00001D35" w:rsidRPr="00C54FE9" w:rsidRDefault="00001D35" w:rsidP="00001D35">
      <w:pPr>
        <w:keepNext/>
        <w:keepLines/>
        <w:spacing w:after="60"/>
        <w:jc w:val="both"/>
        <w:rPr>
          <w:rFonts w:ascii="Myriad Pro" w:hAnsi="Myriad Pro" w:cs="Tahoma"/>
        </w:rPr>
      </w:pPr>
      <w:r w:rsidRPr="00C54FE9">
        <w:rPr>
          <w:rFonts w:ascii="Myriad Pro" w:hAnsi="Myriad Pro" w:cs="Tahoma"/>
        </w:rPr>
        <w:lastRenderedPageBreak/>
        <w:t>Če bo med izvedbo potrebna začasna prekinitev delovanja ogrevalnega sistema, mora izvajalec najmanj pet delovnih dni pred predvidenim posegom o tem pisno obvestiti naročnika in pridobiti njegovo soglasje. Prekinitev se lahko izvede le v terminu, ki ga potrdi naročnik.</w:t>
      </w:r>
    </w:p>
    <w:p w14:paraId="5CA71BEF" w14:textId="77777777" w:rsidR="00001D35" w:rsidRDefault="00001D35" w:rsidP="00001D35">
      <w:pPr>
        <w:keepNext/>
        <w:keepLines/>
        <w:spacing w:after="60"/>
        <w:jc w:val="both"/>
        <w:rPr>
          <w:rFonts w:ascii="Myriad Pro" w:hAnsi="Myriad Pro" w:cs="Tahoma"/>
        </w:rPr>
      </w:pPr>
      <w:r w:rsidRPr="00C54FE9">
        <w:rPr>
          <w:rFonts w:ascii="Myriad Pro" w:hAnsi="Myriad Pro" w:cs="Tahoma"/>
        </w:rPr>
        <w:t>Po zaključku del mora izvajalec izvesti funkcionalni preizkus celotnega sistema, sodelovati pri poskusnem obratovanju ter pred primopredajo naročniku predati vso zahtevano dokumentacijo (PID, navodila za uporabo in vzdrževanje, garancijske liste, izjave o skladnosti, certifikate, zapisnike o meritvah in preizkusih ter drugo dokumentacijo, določeno s projektno dokumentacijo in veljavnimi predpisi).</w:t>
      </w:r>
    </w:p>
    <w:p w14:paraId="6945A27B" w14:textId="77777777" w:rsidR="0010350C" w:rsidRPr="0010350C" w:rsidRDefault="0010350C" w:rsidP="0010350C">
      <w:pPr>
        <w:keepNext/>
        <w:keepLines/>
        <w:spacing w:after="60"/>
        <w:jc w:val="both"/>
        <w:rPr>
          <w:rFonts w:ascii="Myriad Pro" w:hAnsi="Myriad Pro" w:cs="Tahoma"/>
        </w:rPr>
      </w:pPr>
      <w:r w:rsidRPr="0010350C">
        <w:rPr>
          <w:rFonts w:ascii="Myriad Pro" w:hAnsi="Myriad Pro" w:cs="Tahoma"/>
        </w:rPr>
        <w:t>Izvajalec mora ves čas izvajanja del izvajati posebne ukrepe za zaščito učencev, zaposlenih in obiskovalcev objekta.</w:t>
      </w:r>
    </w:p>
    <w:p w14:paraId="2F774AD6" w14:textId="77777777" w:rsidR="0010350C" w:rsidRPr="0010350C" w:rsidRDefault="0010350C" w:rsidP="0010350C">
      <w:pPr>
        <w:keepNext/>
        <w:keepLines/>
        <w:spacing w:after="60"/>
        <w:jc w:val="both"/>
        <w:rPr>
          <w:rFonts w:ascii="Myriad Pro" w:hAnsi="Myriad Pro" w:cs="Tahoma"/>
        </w:rPr>
      </w:pPr>
      <w:r w:rsidRPr="0010350C">
        <w:rPr>
          <w:rFonts w:ascii="Myriad Pro" w:hAnsi="Myriad Pro" w:cs="Tahoma"/>
        </w:rPr>
        <w:t>Dostop do gradbišča mora biti fizično ločen od prostorov, ki jih uporablja šola.</w:t>
      </w:r>
    </w:p>
    <w:p w14:paraId="0E7EBAC7" w14:textId="77777777" w:rsidR="0010350C" w:rsidRPr="0010350C" w:rsidRDefault="0010350C" w:rsidP="0010350C">
      <w:pPr>
        <w:keepNext/>
        <w:keepLines/>
        <w:spacing w:after="60"/>
        <w:jc w:val="both"/>
        <w:rPr>
          <w:rFonts w:ascii="Myriad Pro" w:hAnsi="Myriad Pro" w:cs="Tahoma"/>
        </w:rPr>
      </w:pPr>
      <w:r w:rsidRPr="0010350C">
        <w:rPr>
          <w:rFonts w:ascii="Myriad Pro" w:hAnsi="Myriad Pro" w:cs="Tahoma"/>
        </w:rPr>
        <w:t>Gradbišče mora biti ustrezno označeno in zavarovano.</w:t>
      </w:r>
    </w:p>
    <w:p w14:paraId="0F67FDBC" w14:textId="77777777" w:rsidR="002A281E" w:rsidRDefault="002A281E" w:rsidP="00F2485E">
      <w:pPr>
        <w:keepNext/>
        <w:keepLines/>
        <w:spacing w:after="60"/>
        <w:jc w:val="both"/>
        <w:rPr>
          <w:rFonts w:ascii="Myriad Pro" w:hAnsi="Myriad Pro" w:cs="Tahoma"/>
        </w:rPr>
      </w:pPr>
    </w:p>
    <w:p w14:paraId="77CB2328" w14:textId="77777777" w:rsidR="002A281E" w:rsidRPr="0076060F" w:rsidRDefault="002A281E" w:rsidP="002A281E">
      <w:pPr>
        <w:keepNext/>
        <w:keepLines/>
        <w:jc w:val="both"/>
        <w:rPr>
          <w:rFonts w:ascii="Myriad Pro" w:hAnsi="Myriad Pro" w:cs="Tahoma"/>
        </w:rPr>
      </w:pPr>
      <w:r w:rsidRPr="0076060F">
        <w:rPr>
          <w:rFonts w:ascii="Myriad Pro" w:hAnsi="Myriad Pro" w:cs="Tahoma"/>
          <w:b/>
          <w:bCs/>
        </w:rPr>
        <w:t>Poskusno obratovanje in odprava pomanjkljivosti</w:t>
      </w:r>
    </w:p>
    <w:p w14:paraId="4710C04C" w14:textId="77777777" w:rsidR="002A281E" w:rsidRPr="0076060F" w:rsidRDefault="002A281E" w:rsidP="002A281E">
      <w:pPr>
        <w:keepNext/>
        <w:keepLines/>
        <w:jc w:val="both"/>
        <w:rPr>
          <w:rFonts w:ascii="Myriad Pro" w:hAnsi="Myriad Pro" w:cs="Tahoma"/>
        </w:rPr>
      </w:pPr>
      <w:r w:rsidRPr="0076060F">
        <w:rPr>
          <w:rFonts w:ascii="Myriad Pro" w:hAnsi="Myriad Pro" w:cs="Tahoma"/>
        </w:rPr>
        <w:t>Po zaključku vseh pogodbenih del mora izvajalec izvesti zagon sistema, funkcionalne preizkuse ter poskusno obratovanje, kadar je to potrebno glede na naravo izvedenih del oziroma projektno dokumentacijo.</w:t>
      </w:r>
    </w:p>
    <w:p w14:paraId="68AE0CBB" w14:textId="77777777" w:rsidR="002A281E" w:rsidRPr="0076060F" w:rsidRDefault="002A281E" w:rsidP="002A281E">
      <w:pPr>
        <w:keepNext/>
        <w:keepLines/>
        <w:jc w:val="both"/>
        <w:rPr>
          <w:rFonts w:ascii="Myriad Pro" w:hAnsi="Myriad Pro" w:cs="Tahoma"/>
        </w:rPr>
      </w:pPr>
      <w:r w:rsidRPr="0076060F">
        <w:rPr>
          <w:rFonts w:ascii="Myriad Pro" w:hAnsi="Myriad Pro" w:cs="Tahoma"/>
        </w:rPr>
        <w:t>Izvajalec je dolžan na svoje stroške odpraviti vse pomanjkljivosti, ugotovljene med zagonom, funkcionalnimi preizkusi, poskusnim obratovanjem ali primopredajnim pregledom.</w:t>
      </w:r>
    </w:p>
    <w:p w14:paraId="782B5C10" w14:textId="77777777" w:rsidR="002A281E" w:rsidRPr="0076060F" w:rsidRDefault="002A281E" w:rsidP="002A281E">
      <w:pPr>
        <w:keepNext/>
        <w:keepLines/>
        <w:jc w:val="both"/>
        <w:rPr>
          <w:rFonts w:ascii="Myriad Pro" w:hAnsi="Myriad Pro" w:cs="Tahoma"/>
        </w:rPr>
      </w:pPr>
      <w:r w:rsidRPr="0076060F">
        <w:rPr>
          <w:rFonts w:ascii="Myriad Pro" w:hAnsi="Myriad Pro" w:cs="Tahoma"/>
        </w:rPr>
        <w:t>Poskusno obratovanje se šteje za uspešno zaključeno, ko so odpravljene vse bistvene pomanjkljivosti in je sistem sposoben varnega, zanesljivega in nemotenega obratovanja.</w:t>
      </w:r>
    </w:p>
    <w:p w14:paraId="3277D4DD" w14:textId="77777777" w:rsidR="002A281E" w:rsidRPr="0076060F" w:rsidRDefault="002A281E" w:rsidP="002A281E">
      <w:pPr>
        <w:keepNext/>
        <w:keepLines/>
        <w:jc w:val="both"/>
        <w:rPr>
          <w:rFonts w:ascii="Myriad Pro" w:hAnsi="Myriad Pro" w:cs="Tahoma"/>
        </w:rPr>
      </w:pPr>
      <w:r w:rsidRPr="0076060F">
        <w:rPr>
          <w:rFonts w:ascii="Myriad Pro" w:hAnsi="Myriad Pro" w:cs="Tahoma"/>
        </w:rPr>
        <w:t>Uspešno zaključeno poskusno obratovanje je pogoj za izvedbo primopredaje, če projektna dokumentacija ali veljavni predpisi določajo njegovo izvedbo</w:t>
      </w:r>
    </w:p>
    <w:p w14:paraId="7290E861" w14:textId="77777777" w:rsidR="0043665D" w:rsidRDefault="0043665D" w:rsidP="00F2485E">
      <w:pPr>
        <w:keepNext/>
        <w:keepLines/>
        <w:spacing w:after="60"/>
        <w:jc w:val="both"/>
        <w:rPr>
          <w:rFonts w:ascii="Myriad Pro" w:hAnsi="Myriad Pro" w:cs="Tahoma"/>
        </w:rPr>
      </w:pPr>
    </w:p>
    <w:p w14:paraId="0D91BB1F" w14:textId="73C58EDF" w:rsidR="0043665D" w:rsidRPr="0043665D" w:rsidRDefault="0043665D" w:rsidP="00F2485E">
      <w:pPr>
        <w:keepNext/>
        <w:keepLines/>
        <w:spacing w:after="60"/>
        <w:jc w:val="both"/>
        <w:rPr>
          <w:rFonts w:ascii="Myriad Pro" w:hAnsi="Myriad Pro" w:cs="Tahoma"/>
          <w:u w:val="single"/>
        </w:rPr>
      </w:pPr>
      <w:r w:rsidRPr="0043665D">
        <w:rPr>
          <w:rFonts w:ascii="Myriad Pro" w:hAnsi="Myriad Pro" w:cs="Tahoma"/>
          <w:u w:val="single"/>
        </w:rPr>
        <w:t>Terminski plan</w:t>
      </w:r>
    </w:p>
    <w:p w14:paraId="2B68FCBF" w14:textId="77777777" w:rsidR="0043665D" w:rsidRPr="0043665D" w:rsidRDefault="0043665D" w:rsidP="0043665D">
      <w:pPr>
        <w:keepNext/>
        <w:keepLines/>
        <w:spacing w:after="60"/>
        <w:jc w:val="both"/>
        <w:rPr>
          <w:rFonts w:ascii="Myriad Pro" w:hAnsi="Myriad Pro" w:cs="Tahoma"/>
        </w:rPr>
      </w:pPr>
      <w:r w:rsidRPr="0043665D">
        <w:rPr>
          <w:rFonts w:ascii="Myriad Pro" w:hAnsi="Myriad Pro" w:cs="Tahoma"/>
        </w:rPr>
        <w:t xml:space="preserve">Izbrani izvajalec mora najkasneje v osmih (8) koledarskih dneh po podpisu pogodbe naročniku predložiti podroben terminski plan izvedbe vseh pogodbenih del v obliki </w:t>
      </w:r>
      <w:proofErr w:type="spellStart"/>
      <w:r w:rsidRPr="0043665D">
        <w:rPr>
          <w:rFonts w:ascii="Myriad Pro" w:hAnsi="Myriad Pro" w:cs="Tahoma"/>
        </w:rPr>
        <w:t>Ganttovega</w:t>
      </w:r>
      <w:proofErr w:type="spellEnd"/>
      <w:r w:rsidRPr="0043665D">
        <w:rPr>
          <w:rFonts w:ascii="Myriad Pro" w:hAnsi="Myriad Pro" w:cs="Tahoma"/>
        </w:rPr>
        <w:t xml:space="preserve"> diagrama.</w:t>
      </w:r>
    </w:p>
    <w:p w14:paraId="75B4FD6E" w14:textId="77777777" w:rsidR="0043665D" w:rsidRPr="0043665D" w:rsidRDefault="0043665D" w:rsidP="0043665D">
      <w:pPr>
        <w:keepNext/>
        <w:keepLines/>
        <w:spacing w:after="60"/>
        <w:jc w:val="both"/>
        <w:rPr>
          <w:rFonts w:ascii="Myriad Pro" w:hAnsi="Myriad Pro" w:cs="Tahoma"/>
        </w:rPr>
      </w:pPr>
      <w:r w:rsidRPr="0043665D">
        <w:rPr>
          <w:rFonts w:ascii="Myriad Pro" w:hAnsi="Myriad Pro" w:cs="Tahoma"/>
        </w:rPr>
        <w:t>Terminski plan mora vsebovati najmanj:</w:t>
      </w:r>
    </w:p>
    <w:p w14:paraId="3B6B6131"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pripravljalna dela, </w:t>
      </w:r>
    </w:p>
    <w:p w14:paraId="217C74F0"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demontaže, </w:t>
      </w:r>
    </w:p>
    <w:p w14:paraId="3E9ED063"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gradbena dela, </w:t>
      </w:r>
    </w:p>
    <w:p w14:paraId="6DAD3E74"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strojne instalacije, </w:t>
      </w:r>
    </w:p>
    <w:p w14:paraId="2A41D5D6" w14:textId="77777777" w:rsidR="0043665D" w:rsidRPr="0043665D" w:rsidRDefault="0043665D">
      <w:pPr>
        <w:keepNext/>
        <w:keepLines/>
        <w:numPr>
          <w:ilvl w:val="0"/>
          <w:numId w:val="51"/>
        </w:numPr>
        <w:spacing w:after="60"/>
        <w:jc w:val="both"/>
        <w:rPr>
          <w:rFonts w:ascii="Myriad Pro" w:hAnsi="Myriad Pro" w:cs="Tahoma"/>
        </w:rPr>
      </w:pPr>
      <w:proofErr w:type="spellStart"/>
      <w:r w:rsidRPr="0043665D">
        <w:rPr>
          <w:rFonts w:ascii="Myriad Pro" w:hAnsi="Myriad Pro" w:cs="Tahoma"/>
        </w:rPr>
        <w:t>elektroinstalacije</w:t>
      </w:r>
      <w:proofErr w:type="spellEnd"/>
      <w:r w:rsidRPr="0043665D">
        <w:rPr>
          <w:rFonts w:ascii="Myriad Pro" w:hAnsi="Myriad Pro" w:cs="Tahoma"/>
        </w:rPr>
        <w:t xml:space="preserve">, </w:t>
      </w:r>
    </w:p>
    <w:p w14:paraId="3AB54996"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regulacijo, </w:t>
      </w:r>
    </w:p>
    <w:p w14:paraId="57D4C6F9"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zagon, </w:t>
      </w:r>
    </w:p>
    <w:p w14:paraId="18E2233D"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funkcionalne preizkuse, </w:t>
      </w:r>
    </w:p>
    <w:p w14:paraId="366E9A67"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odpravo pomanjkljivosti, </w:t>
      </w:r>
    </w:p>
    <w:p w14:paraId="4C262095"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primopredajo. </w:t>
      </w:r>
    </w:p>
    <w:p w14:paraId="6DBCD2B0" w14:textId="77777777" w:rsidR="0043665D" w:rsidRPr="0043665D" w:rsidRDefault="0043665D" w:rsidP="0043665D">
      <w:pPr>
        <w:keepNext/>
        <w:keepLines/>
        <w:spacing w:after="60"/>
        <w:jc w:val="both"/>
        <w:rPr>
          <w:rFonts w:ascii="Myriad Pro" w:hAnsi="Myriad Pro" w:cs="Tahoma"/>
        </w:rPr>
      </w:pPr>
      <w:r w:rsidRPr="0043665D">
        <w:rPr>
          <w:rFonts w:ascii="Myriad Pro" w:hAnsi="Myriad Pro" w:cs="Tahoma"/>
        </w:rPr>
        <w:t>Vsako spremembo terminskega plana mora predhodno potrditi naročnik.</w:t>
      </w:r>
    </w:p>
    <w:p w14:paraId="1019F47D" w14:textId="77777777" w:rsidR="0043665D" w:rsidRPr="00F2485E" w:rsidRDefault="0043665D" w:rsidP="00F2485E">
      <w:pPr>
        <w:keepNext/>
        <w:keepLines/>
        <w:spacing w:after="60"/>
        <w:jc w:val="both"/>
        <w:rPr>
          <w:rFonts w:ascii="Myriad Pro" w:hAnsi="Myriad Pro" w:cs="Tahoma"/>
        </w:rPr>
      </w:pPr>
    </w:p>
    <w:p w14:paraId="44AE5B85" w14:textId="77777777" w:rsidR="00F2485E" w:rsidRDefault="00F2485E" w:rsidP="002E710B">
      <w:pPr>
        <w:keepNext/>
        <w:keepLines/>
        <w:spacing w:after="60"/>
        <w:jc w:val="both"/>
        <w:rPr>
          <w:rFonts w:ascii="Myriad Pro" w:hAnsi="Myriad Pro" w:cs="Tahoma"/>
          <w:u w:val="single"/>
        </w:rPr>
      </w:pPr>
    </w:p>
    <w:p w14:paraId="4BFAF4C4" w14:textId="2AE10C55" w:rsidR="00563CDA" w:rsidRDefault="00563CDA" w:rsidP="002E710B">
      <w:pPr>
        <w:keepNext/>
        <w:keepLines/>
        <w:spacing w:after="60"/>
        <w:jc w:val="both"/>
        <w:rPr>
          <w:rFonts w:ascii="Myriad Pro" w:hAnsi="Myriad Pro" w:cs="Tahoma"/>
          <w:u w:val="single"/>
        </w:rPr>
      </w:pPr>
      <w:r>
        <w:rPr>
          <w:rFonts w:ascii="Myriad Pro" w:hAnsi="Myriad Pro" w:cs="Tahoma"/>
          <w:u w:val="single"/>
        </w:rPr>
        <w:t>Projektna dokumentacija</w:t>
      </w:r>
    </w:p>
    <w:p w14:paraId="2973144D" w14:textId="77777777" w:rsidR="00C54FE9" w:rsidRPr="00C54FE9" w:rsidRDefault="00C54FE9" w:rsidP="00C54FE9">
      <w:pPr>
        <w:keepNext/>
        <w:keepLines/>
        <w:spacing w:after="60"/>
        <w:jc w:val="both"/>
        <w:rPr>
          <w:rFonts w:ascii="Myriad Pro" w:hAnsi="Myriad Pro" w:cs="Tahoma"/>
        </w:rPr>
      </w:pPr>
      <w:r w:rsidRPr="00C54FE9">
        <w:rPr>
          <w:rFonts w:ascii="Myriad Pro" w:hAnsi="Myriad Pro" w:cs="Tahoma"/>
        </w:rPr>
        <w:t>Izvajalec mora pri izvedbi del upoštevati celotno projektno dokumentacijo PZI G-28/21.</w:t>
      </w:r>
    </w:p>
    <w:p w14:paraId="3EDE9920" w14:textId="77777777" w:rsidR="00C54FE9" w:rsidRPr="00C54FE9" w:rsidRDefault="00C54FE9" w:rsidP="00C54FE9">
      <w:pPr>
        <w:keepNext/>
        <w:keepLines/>
        <w:spacing w:after="60"/>
        <w:jc w:val="both"/>
        <w:rPr>
          <w:rFonts w:ascii="Myriad Pro" w:hAnsi="Myriad Pro" w:cs="Tahoma"/>
        </w:rPr>
      </w:pPr>
      <w:r w:rsidRPr="00C54FE9">
        <w:rPr>
          <w:rFonts w:ascii="Myriad Pro" w:hAnsi="Myriad Pro" w:cs="Tahoma"/>
        </w:rPr>
        <w:t>V primeru ugotovljenih neskladij med projektno dokumentacijo, popisom del in razpisno dokumentacijo mora izvajalec o tem nemudoma pisno obvestiti naročnika in nadzor, pred izvedbo spornih del.</w:t>
      </w:r>
    </w:p>
    <w:p w14:paraId="7CA54194" w14:textId="77777777" w:rsidR="00C54FE9" w:rsidRPr="00C54FE9" w:rsidRDefault="00C54FE9" w:rsidP="00C54FE9">
      <w:pPr>
        <w:keepNext/>
        <w:keepLines/>
        <w:spacing w:after="60"/>
        <w:jc w:val="both"/>
        <w:rPr>
          <w:rFonts w:ascii="Myriad Pro" w:hAnsi="Myriad Pro" w:cs="Tahoma"/>
        </w:rPr>
      </w:pPr>
      <w:r w:rsidRPr="00C54FE9">
        <w:rPr>
          <w:rFonts w:ascii="Myriad Pro" w:hAnsi="Myriad Pro" w:cs="Tahoma"/>
        </w:rPr>
        <w:t>Izvajalec ne sme samovoljno spreminjati projektnih rešitev.</w:t>
      </w:r>
    </w:p>
    <w:p w14:paraId="3F5AF6DC" w14:textId="77777777" w:rsidR="00F12A7E" w:rsidRDefault="00F12A7E" w:rsidP="002E710B">
      <w:pPr>
        <w:keepNext/>
        <w:keepLines/>
        <w:spacing w:after="60"/>
        <w:jc w:val="both"/>
        <w:rPr>
          <w:rFonts w:ascii="Myriad Pro" w:hAnsi="Myriad Pro" w:cs="Tahoma"/>
          <w:u w:val="single"/>
        </w:rPr>
      </w:pPr>
    </w:p>
    <w:p w14:paraId="03D40DC4" w14:textId="77777777" w:rsidR="0096603A" w:rsidRPr="00E93B15" w:rsidRDefault="0096603A" w:rsidP="0096603A">
      <w:pPr>
        <w:jc w:val="both"/>
        <w:rPr>
          <w:rFonts w:ascii="Myriad Pro" w:hAnsi="Myriad Pro"/>
          <w:bCs/>
          <w:u w:val="single"/>
        </w:rPr>
      </w:pPr>
      <w:r w:rsidRPr="00E93B15">
        <w:rPr>
          <w:rFonts w:ascii="Myriad Pro" w:hAnsi="Myriad Pro"/>
          <w:bCs/>
          <w:u w:val="single"/>
        </w:rPr>
        <w:t>Naročnik ponudnikom omogoča ogled objekta.</w:t>
      </w:r>
    </w:p>
    <w:p w14:paraId="7920D185" w14:textId="77777777" w:rsidR="0096603A" w:rsidRPr="0096603A" w:rsidRDefault="0096603A" w:rsidP="0096603A">
      <w:pPr>
        <w:jc w:val="both"/>
        <w:rPr>
          <w:rFonts w:ascii="Myriad Pro" w:hAnsi="Myriad Pro"/>
          <w:bCs/>
        </w:rPr>
      </w:pPr>
      <w:r w:rsidRPr="0096603A">
        <w:rPr>
          <w:rFonts w:ascii="Myriad Pro" w:hAnsi="Myriad Pro"/>
          <w:bCs/>
        </w:rPr>
        <w:t>Ogled ni obvezen.</w:t>
      </w:r>
    </w:p>
    <w:p w14:paraId="7B12D9CB" w14:textId="77777777" w:rsidR="0096603A" w:rsidRPr="0096603A" w:rsidRDefault="0096603A" w:rsidP="0096603A">
      <w:pPr>
        <w:jc w:val="both"/>
        <w:rPr>
          <w:rFonts w:ascii="Myriad Pro" w:hAnsi="Myriad Pro"/>
          <w:bCs/>
        </w:rPr>
      </w:pPr>
      <w:r w:rsidRPr="0096603A">
        <w:rPr>
          <w:rFonts w:ascii="Myriad Pro" w:hAnsi="Myriad Pro"/>
          <w:bCs/>
        </w:rPr>
        <w:t>Ponudnik mora pred oddajo ponudbe preveriti stanje objekta v obsegu, ki je potreben za pripravo kakovostne ponudbe.</w:t>
      </w:r>
    </w:p>
    <w:p w14:paraId="1D3A31F7" w14:textId="77777777" w:rsidR="0096603A" w:rsidRDefault="0096603A" w:rsidP="0096603A">
      <w:pPr>
        <w:jc w:val="both"/>
        <w:rPr>
          <w:rFonts w:ascii="Myriad Pro" w:hAnsi="Myriad Pro"/>
          <w:bCs/>
        </w:rPr>
      </w:pPr>
      <w:r w:rsidRPr="0096603A">
        <w:rPr>
          <w:rFonts w:ascii="Myriad Pro" w:hAnsi="Myriad Pro"/>
          <w:bCs/>
        </w:rPr>
        <w:lastRenderedPageBreak/>
        <w:t xml:space="preserve">Kasnejše sklicevanje na okoliščine, ki bi jih bilo mogoče ugotoviti ob običajnem ogledu, samo po sebi ne predstavlja razloga za spremembo pogodbe. Če pa se med izvedbo pokažejo </w:t>
      </w:r>
      <w:r w:rsidRPr="0096603A">
        <w:rPr>
          <w:rFonts w:ascii="Myriad Pro" w:hAnsi="Myriad Pro"/>
          <w:b/>
          <w:bCs/>
        </w:rPr>
        <w:t>skrite okoliščine</w:t>
      </w:r>
      <w:r w:rsidRPr="0096603A">
        <w:rPr>
          <w:rFonts w:ascii="Myriad Pro" w:hAnsi="Myriad Pro"/>
          <w:bCs/>
        </w:rPr>
        <w:t>, ki jih ob običajno skrbnem ogledu ni bilo mogoče zaznati, se te obravnavajo skladno z določbami pogodbe in veljavno zakonodajo.</w:t>
      </w:r>
    </w:p>
    <w:p w14:paraId="21166F07" w14:textId="77777777" w:rsidR="00E93B15" w:rsidRDefault="00E93B15" w:rsidP="0096603A">
      <w:pPr>
        <w:jc w:val="both"/>
        <w:rPr>
          <w:rFonts w:ascii="Myriad Pro" w:hAnsi="Myriad Pro"/>
          <w:bCs/>
        </w:rPr>
      </w:pPr>
    </w:p>
    <w:p w14:paraId="324D3C46" w14:textId="1DD3C111" w:rsidR="00353F42" w:rsidRPr="00353F42" w:rsidRDefault="00353F42" w:rsidP="00353F42">
      <w:pPr>
        <w:jc w:val="both"/>
        <w:rPr>
          <w:rFonts w:ascii="Myriad Pro" w:hAnsi="Myriad Pro"/>
          <w:bCs/>
          <w:u w:val="single"/>
        </w:rPr>
      </w:pPr>
      <w:r w:rsidRPr="00353F42">
        <w:rPr>
          <w:rFonts w:ascii="Myriad Pro" w:hAnsi="Myriad Pro"/>
          <w:bCs/>
          <w:u w:val="single"/>
        </w:rPr>
        <w:t>Varovanje obstoječih inštalacij</w:t>
      </w:r>
    </w:p>
    <w:p w14:paraId="243AD185" w14:textId="65B38048" w:rsidR="00353F42" w:rsidRPr="00353F42" w:rsidRDefault="00353F42" w:rsidP="00353F42">
      <w:pPr>
        <w:jc w:val="both"/>
        <w:rPr>
          <w:rFonts w:ascii="Myriad Pro" w:hAnsi="Myriad Pro"/>
          <w:bCs/>
        </w:rPr>
      </w:pPr>
      <w:r w:rsidRPr="00353F42">
        <w:rPr>
          <w:rFonts w:ascii="Myriad Pro" w:hAnsi="Myriad Pro"/>
          <w:bCs/>
        </w:rPr>
        <w:t>Izvajalec mora pred začetkom del preveriti položaj vseh obstoječih instalacij.</w:t>
      </w:r>
    </w:p>
    <w:p w14:paraId="7F84B1EE" w14:textId="77777777" w:rsidR="00353F42" w:rsidRPr="00353F42" w:rsidRDefault="00353F42" w:rsidP="00353F42">
      <w:pPr>
        <w:jc w:val="both"/>
        <w:rPr>
          <w:rFonts w:ascii="Myriad Pro" w:hAnsi="Myriad Pro"/>
          <w:bCs/>
        </w:rPr>
      </w:pPr>
      <w:r w:rsidRPr="00353F42">
        <w:rPr>
          <w:rFonts w:ascii="Myriad Pro" w:hAnsi="Myriad Pro"/>
          <w:bCs/>
        </w:rPr>
        <w:t>Poškodovane instalacije mora na lastne stroške sanirati, če je do poškodbe prišlo zaradi njegovega ravnanja.</w:t>
      </w:r>
    </w:p>
    <w:p w14:paraId="20AAF6C4" w14:textId="77777777" w:rsidR="00353F42" w:rsidRPr="00353F42" w:rsidRDefault="00353F42" w:rsidP="00353F42">
      <w:pPr>
        <w:jc w:val="both"/>
        <w:rPr>
          <w:rFonts w:ascii="Myriad Pro" w:hAnsi="Myriad Pro"/>
          <w:bCs/>
        </w:rPr>
      </w:pPr>
      <w:r w:rsidRPr="00353F42">
        <w:rPr>
          <w:rFonts w:ascii="Myriad Pro" w:hAnsi="Myriad Pro"/>
          <w:bCs/>
        </w:rPr>
        <w:t>Če ugotovi neskladje med dejanskim stanjem in projektno dokumentacijo, mora o tem takoj pisno obvestiti naročnika in nadzor.</w:t>
      </w:r>
    </w:p>
    <w:p w14:paraId="579A9BC7" w14:textId="77777777" w:rsidR="00E93B15" w:rsidRPr="0096603A" w:rsidRDefault="00E93B15" w:rsidP="0096603A">
      <w:pPr>
        <w:jc w:val="both"/>
        <w:rPr>
          <w:rFonts w:ascii="Myriad Pro" w:hAnsi="Myriad Pro"/>
          <w:bCs/>
        </w:rPr>
      </w:pPr>
    </w:p>
    <w:p w14:paraId="6D391973" w14:textId="0659F253" w:rsidR="00D13242" w:rsidRPr="00D13242" w:rsidRDefault="00D13242" w:rsidP="005367CD">
      <w:pPr>
        <w:jc w:val="both"/>
        <w:rPr>
          <w:rFonts w:ascii="Myriad Pro" w:hAnsi="Myriad Pro"/>
          <w:bCs/>
          <w:u w:val="single"/>
        </w:rPr>
      </w:pPr>
      <w:bookmarkStart w:id="12" w:name="_Hlk137034243"/>
      <w:r w:rsidRPr="00D13242">
        <w:rPr>
          <w:rFonts w:ascii="Myriad Pro" w:hAnsi="Myriad Pro"/>
          <w:bCs/>
          <w:u w:val="single"/>
        </w:rPr>
        <w:t>Kakovost materiala</w:t>
      </w:r>
    </w:p>
    <w:p w14:paraId="314B68F5" w14:textId="77777777" w:rsidR="00D13242" w:rsidRPr="00D13242" w:rsidRDefault="00D13242" w:rsidP="00D13242">
      <w:pPr>
        <w:jc w:val="both"/>
        <w:rPr>
          <w:rFonts w:ascii="Myriad Pro" w:hAnsi="Myriad Pro"/>
          <w:bCs/>
        </w:rPr>
      </w:pPr>
      <w:r w:rsidRPr="00D13242">
        <w:rPr>
          <w:rFonts w:ascii="Myriad Pro" w:hAnsi="Myriad Pro"/>
          <w:bCs/>
        </w:rPr>
        <w:t>Vsi vgrajeni materiali, oprema in proizvodi morajo biti novi, nerabljeni in ustrezati zahtevam projektne dokumentacije ter veljavnim standardom.</w:t>
      </w:r>
    </w:p>
    <w:p w14:paraId="35065998" w14:textId="77777777" w:rsidR="00D13242" w:rsidRPr="00D13242" w:rsidRDefault="00D13242" w:rsidP="00D13242">
      <w:pPr>
        <w:jc w:val="both"/>
        <w:rPr>
          <w:rFonts w:ascii="Myriad Pro" w:hAnsi="Myriad Pro"/>
          <w:bCs/>
        </w:rPr>
      </w:pPr>
      <w:r w:rsidRPr="00D13242">
        <w:rPr>
          <w:rFonts w:ascii="Myriad Pro" w:hAnsi="Myriad Pro"/>
          <w:bCs/>
        </w:rPr>
        <w:t>Na zahtevo naročnika mora izvajalec pred vgradnjo predložiti:</w:t>
      </w:r>
    </w:p>
    <w:p w14:paraId="4FA7E6D9"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tehnične liste, </w:t>
      </w:r>
    </w:p>
    <w:p w14:paraId="774FE95F"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izjave o lastnostih, </w:t>
      </w:r>
    </w:p>
    <w:p w14:paraId="4FB8D9D9"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certifikate, </w:t>
      </w:r>
    </w:p>
    <w:p w14:paraId="018A28E3"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ateste, </w:t>
      </w:r>
    </w:p>
    <w:p w14:paraId="2C4F31C8"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CE oznake, kadar so zahtevane, </w:t>
      </w:r>
    </w:p>
    <w:p w14:paraId="75358AAA"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drugo dokumentacijo, ki izkazuje ustreznost materialov. </w:t>
      </w:r>
    </w:p>
    <w:p w14:paraId="22158C44" w14:textId="77777777" w:rsidR="00D13242" w:rsidRDefault="00D13242" w:rsidP="00D13242">
      <w:pPr>
        <w:jc w:val="both"/>
        <w:rPr>
          <w:rFonts w:ascii="Myriad Pro" w:hAnsi="Myriad Pro"/>
          <w:bCs/>
        </w:rPr>
      </w:pPr>
      <w:r w:rsidRPr="00D13242">
        <w:rPr>
          <w:rFonts w:ascii="Myriad Pro" w:hAnsi="Myriad Pro"/>
          <w:bCs/>
        </w:rPr>
        <w:t>Materialov brez odobritve nadzora ni dovoljeno vgrajevati.</w:t>
      </w:r>
    </w:p>
    <w:p w14:paraId="58435416" w14:textId="77777777" w:rsidR="00032A8A" w:rsidRDefault="00032A8A" w:rsidP="00D13242">
      <w:pPr>
        <w:jc w:val="both"/>
        <w:rPr>
          <w:rFonts w:ascii="Myriad Pro" w:hAnsi="Myriad Pro"/>
          <w:bCs/>
        </w:rPr>
      </w:pPr>
    </w:p>
    <w:p w14:paraId="77AB1037" w14:textId="77777777" w:rsidR="00FB13D4" w:rsidRPr="00FB13D4" w:rsidRDefault="00FB13D4" w:rsidP="00FB13D4">
      <w:pPr>
        <w:jc w:val="both"/>
        <w:rPr>
          <w:rFonts w:ascii="Myriad Pro" w:hAnsi="Myriad Pro"/>
          <w:bCs/>
        </w:rPr>
      </w:pPr>
      <w:r w:rsidRPr="00FB13D4">
        <w:rPr>
          <w:rFonts w:ascii="Myriad Pro" w:hAnsi="Myriad Pro"/>
          <w:bCs/>
        </w:rPr>
        <w:t xml:space="preserve">Kadar so v projektni dokumentaciji, popisu del ali drugih delih razpisne dokumentacije navedeni proizvajalec, blagovna znamka, tip, patent ali izvor, se šteje, da je navedbi dodan izraz </w:t>
      </w:r>
      <w:r w:rsidRPr="00FB13D4">
        <w:rPr>
          <w:rFonts w:ascii="Myriad Pro" w:hAnsi="Myriad Pro"/>
          <w:b/>
          <w:bCs/>
        </w:rPr>
        <w:t>"ali enakovredno"</w:t>
      </w:r>
      <w:r w:rsidRPr="00FB13D4">
        <w:rPr>
          <w:rFonts w:ascii="Myriad Pro" w:hAnsi="Myriad Pro"/>
          <w:bCs/>
        </w:rPr>
        <w:t>.</w:t>
      </w:r>
    </w:p>
    <w:p w14:paraId="789A0ACF" w14:textId="77777777" w:rsidR="00FB13D4" w:rsidRPr="00FB13D4" w:rsidRDefault="00FB13D4" w:rsidP="00FB13D4">
      <w:pPr>
        <w:jc w:val="both"/>
        <w:rPr>
          <w:rFonts w:ascii="Myriad Pro" w:hAnsi="Myriad Pro"/>
          <w:bCs/>
        </w:rPr>
      </w:pPr>
      <w:r w:rsidRPr="00FB13D4">
        <w:rPr>
          <w:rFonts w:ascii="Myriad Pro" w:hAnsi="Myriad Pro"/>
          <w:bCs/>
        </w:rPr>
        <w:t>Ponudnik mora v primeru ponudbe enakovrednega proizvoda dokazati, da ta po tehničnih, funkcionalnih in kakovostnih lastnostih v celoti ustreza zahtevam projektne dokumentacije.</w:t>
      </w:r>
    </w:p>
    <w:p w14:paraId="489D98B7" w14:textId="77777777" w:rsidR="00FB13D4" w:rsidRPr="00FB13D4" w:rsidRDefault="00FB13D4" w:rsidP="00FB13D4">
      <w:pPr>
        <w:jc w:val="both"/>
        <w:rPr>
          <w:rFonts w:ascii="Myriad Pro" w:hAnsi="Myriad Pro"/>
          <w:bCs/>
        </w:rPr>
      </w:pPr>
      <w:r w:rsidRPr="00FB13D4">
        <w:rPr>
          <w:rFonts w:ascii="Myriad Pro" w:hAnsi="Myriad Pro"/>
          <w:bCs/>
        </w:rPr>
        <w:t>Dokazno breme glede enakovrednosti nosi ponudnik.</w:t>
      </w:r>
    </w:p>
    <w:p w14:paraId="7C70737D" w14:textId="77777777" w:rsidR="00FB13D4" w:rsidRDefault="00FB13D4" w:rsidP="005367CD">
      <w:pPr>
        <w:jc w:val="both"/>
        <w:rPr>
          <w:rFonts w:ascii="Myriad Pro" w:hAnsi="Myriad Pro"/>
          <w:bCs/>
        </w:rPr>
      </w:pPr>
    </w:p>
    <w:p w14:paraId="0D0B34DA" w14:textId="77777777" w:rsidR="00032A8A" w:rsidRPr="00032A8A" w:rsidRDefault="00032A8A" w:rsidP="00032A8A">
      <w:pPr>
        <w:jc w:val="both"/>
        <w:rPr>
          <w:rFonts w:ascii="Myriad Pro" w:hAnsi="Myriad Pro"/>
          <w:bCs/>
        </w:rPr>
      </w:pPr>
      <w:r w:rsidRPr="00032A8A">
        <w:rPr>
          <w:rFonts w:ascii="Myriad Pro" w:hAnsi="Myriad Pro"/>
          <w:bCs/>
        </w:rPr>
        <w:t>Vsa dela morajo biti izvedena:</w:t>
      </w:r>
    </w:p>
    <w:p w14:paraId="01F74AC4"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strokovno, </w:t>
      </w:r>
    </w:p>
    <w:p w14:paraId="06FC0431"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kakovostno, </w:t>
      </w:r>
    </w:p>
    <w:p w14:paraId="0D398E1E"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s projektom, </w:t>
      </w:r>
    </w:p>
    <w:p w14:paraId="740DD5D9"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s pravili stroke, </w:t>
      </w:r>
    </w:p>
    <w:p w14:paraId="51D1E949"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z veljavnimi standardi, </w:t>
      </w:r>
    </w:p>
    <w:p w14:paraId="7CEF676A"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z navodili proizvajalcev. </w:t>
      </w:r>
    </w:p>
    <w:p w14:paraId="075F3BCE" w14:textId="77777777" w:rsidR="00032A8A" w:rsidRDefault="00032A8A" w:rsidP="00032A8A">
      <w:pPr>
        <w:jc w:val="both"/>
        <w:rPr>
          <w:rFonts w:ascii="Myriad Pro" w:hAnsi="Myriad Pro"/>
          <w:bCs/>
        </w:rPr>
      </w:pPr>
      <w:r w:rsidRPr="00032A8A">
        <w:rPr>
          <w:rFonts w:ascii="Myriad Pro" w:hAnsi="Myriad Pro"/>
          <w:bCs/>
        </w:rPr>
        <w:t>Naročnik oziroma nadzor lahko zahteva odstranitev vseh del, ki niso izvedena kakovostno.</w:t>
      </w:r>
    </w:p>
    <w:p w14:paraId="71E279D6" w14:textId="77777777" w:rsidR="000C1465" w:rsidRDefault="000C1465" w:rsidP="00032A8A">
      <w:pPr>
        <w:jc w:val="both"/>
        <w:rPr>
          <w:rFonts w:ascii="Myriad Pro" w:hAnsi="Myriad Pro"/>
          <w:bCs/>
        </w:rPr>
      </w:pPr>
    </w:p>
    <w:p w14:paraId="0F5FBB32" w14:textId="77777777" w:rsidR="000C1465" w:rsidRPr="000C1465" w:rsidRDefault="000C1465" w:rsidP="000C1465">
      <w:pPr>
        <w:jc w:val="both"/>
        <w:rPr>
          <w:rFonts w:ascii="Myriad Pro" w:hAnsi="Myriad Pro"/>
          <w:bCs/>
        </w:rPr>
      </w:pPr>
      <w:r w:rsidRPr="000C1465">
        <w:rPr>
          <w:rFonts w:ascii="Myriad Pro" w:hAnsi="Myriad Pro"/>
          <w:bCs/>
        </w:rPr>
        <w:t>Nadzorni organ lahko kadar koli:</w:t>
      </w:r>
    </w:p>
    <w:p w14:paraId="669D334B"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pregleda materiale, </w:t>
      </w:r>
    </w:p>
    <w:p w14:paraId="37C5C50C"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pregleda opremo, </w:t>
      </w:r>
    </w:p>
    <w:p w14:paraId="3925406A"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zahteva dodatna dokazila, </w:t>
      </w:r>
    </w:p>
    <w:p w14:paraId="6525014A"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zahteva preizkuse, </w:t>
      </w:r>
    </w:p>
    <w:p w14:paraId="57AF6B78"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zahteva zamenjavo materialov, </w:t>
      </w:r>
    </w:p>
    <w:p w14:paraId="7FBAB088"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prepove vgradnjo neustrezne opreme. </w:t>
      </w:r>
    </w:p>
    <w:p w14:paraId="38135EB9" w14:textId="77777777" w:rsidR="000C1465" w:rsidRDefault="000C1465" w:rsidP="000C1465">
      <w:pPr>
        <w:jc w:val="both"/>
        <w:rPr>
          <w:rFonts w:ascii="Myriad Pro" w:hAnsi="Myriad Pro"/>
          <w:bCs/>
        </w:rPr>
      </w:pPr>
      <w:r w:rsidRPr="000C1465">
        <w:rPr>
          <w:rFonts w:ascii="Myriad Pro" w:hAnsi="Myriad Pro"/>
          <w:bCs/>
        </w:rPr>
        <w:t>To izvajalca ne razbremeni odgovornosti za kakovost izvedenih del.</w:t>
      </w:r>
    </w:p>
    <w:p w14:paraId="00F3EBDB" w14:textId="77777777" w:rsidR="00C65C1A" w:rsidRDefault="00C65C1A" w:rsidP="000C1465">
      <w:pPr>
        <w:jc w:val="both"/>
        <w:rPr>
          <w:rFonts w:ascii="Myriad Pro" w:hAnsi="Myriad Pro"/>
          <w:bCs/>
        </w:rPr>
      </w:pPr>
    </w:p>
    <w:p w14:paraId="147D2F09" w14:textId="77777777" w:rsidR="00C65C1A" w:rsidRPr="00C65C1A" w:rsidRDefault="00C65C1A" w:rsidP="00C65C1A">
      <w:pPr>
        <w:jc w:val="both"/>
        <w:rPr>
          <w:rFonts w:ascii="Myriad Pro" w:hAnsi="Myriad Pro"/>
          <w:bCs/>
        </w:rPr>
      </w:pPr>
      <w:r w:rsidRPr="00C65C1A">
        <w:rPr>
          <w:rFonts w:ascii="Myriad Pro" w:hAnsi="Myriad Pro"/>
          <w:bCs/>
        </w:rPr>
        <w:t>Izvajalec mora pred primopredajo izvesti usposabljanje predstavnikov naročnika za:</w:t>
      </w:r>
    </w:p>
    <w:p w14:paraId="2182303B"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upravljanje sistema, </w:t>
      </w:r>
    </w:p>
    <w:p w14:paraId="1A81179C"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redno vzdrževanje, </w:t>
      </w:r>
    </w:p>
    <w:p w14:paraId="65737CC8"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uporabo regulacije, </w:t>
      </w:r>
    </w:p>
    <w:p w14:paraId="1A86FEF1"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ukrepanje ob napakah. </w:t>
      </w:r>
    </w:p>
    <w:p w14:paraId="47EF27CF" w14:textId="77777777" w:rsidR="00C65C1A" w:rsidRPr="00C65C1A" w:rsidRDefault="00C65C1A" w:rsidP="00C65C1A">
      <w:pPr>
        <w:jc w:val="both"/>
        <w:rPr>
          <w:rFonts w:ascii="Myriad Pro" w:hAnsi="Myriad Pro"/>
          <w:bCs/>
        </w:rPr>
      </w:pPr>
      <w:r w:rsidRPr="00C65C1A">
        <w:rPr>
          <w:rFonts w:ascii="Myriad Pro" w:hAnsi="Myriad Pro"/>
          <w:bCs/>
        </w:rPr>
        <w:t>Usposabljanje mora biti dokumentirano z zapisnikom.</w:t>
      </w:r>
    </w:p>
    <w:p w14:paraId="6515E1EA" w14:textId="77777777" w:rsidR="00C65C1A" w:rsidRPr="000C1465" w:rsidRDefault="00C65C1A" w:rsidP="000C1465">
      <w:pPr>
        <w:jc w:val="both"/>
        <w:rPr>
          <w:rFonts w:ascii="Myriad Pro" w:hAnsi="Myriad Pro"/>
          <w:bCs/>
        </w:rPr>
      </w:pPr>
    </w:p>
    <w:p w14:paraId="01CF2329" w14:textId="77777777" w:rsidR="005367CD" w:rsidRPr="00E6719F" w:rsidRDefault="005367CD" w:rsidP="005367CD">
      <w:pPr>
        <w:jc w:val="both"/>
        <w:rPr>
          <w:rFonts w:ascii="Myriad Pro" w:hAnsi="Myriad Pro"/>
        </w:rPr>
      </w:pPr>
    </w:p>
    <w:p w14:paraId="02848F60" w14:textId="77777777" w:rsidR="005367CD" w:rsidRPr="00E81595" w:rsidRDefault="005367CD" w:rsidP="005367CD">
      <w:pPr>
        <w:jc w:val="both"/>
        <w:rPr>
          <w:rFonts w:ascii="Myriad Pro" w:hAnsi="Myriad Pro"/>
          <w:b/>
          <w:i/>
          <w:iCs/>
          <w:u w:val="single"/>
        </w:rPr>
      </w:pPr>
      <w:r w:rsidRPr="00E81595">
        <w:rPr>
          <w:rFonts w:ascii="Myriad Pro" w:hAnsi="Myriad Pro"/>
          <w:b/>
          <w:i/>
          <w:iCs/>
          <w:u w:val="single"/>
        </w:rPr>
        <w:t>Rok izvedbe:</w:t>
      </w:r>
    </w:p>
    <w:p w14:paraId="327D0130" w14:textId="0F2DCBBE" w:rsidR="005367CD" w:rsidRPr="00E81595" w:rsidRDefault="005367CD" w:rsidP="005367CD">
      <w:pPr>
        <w:jc w:val="both"/>
        <w:rPr>
          <w:rFonts w:ascii="Myriad Pro" w:hAnsi="Myriad Pro"/>
          <w:bCs/>
        </w:rPr>
      </w:pPr>
      <w:r w:rsidRPr="00E81595">
        <w:rPr>
          <w:rFonts w:ascii="Myriad Pro" w:hAnsi="Myriad Pro"/>
          <w:bCs/>
        </w:rPr>
        <w:t xml:space="preserve">Zaključek del najpozneje v </w:t>
      </w:r>
      <w:r w:rsidR="00923868" w:rsidRPr="00E81595">
        <w:rPr>
          <w:rFonts w:ascii="Myriad Pro" w:hAnsi="Myriad Pro"/>
          <w:bCs/>
        </w:rPr>
        <w:t>75</w:t>
      </w:r>
      <w:r w:rsidRPr="00E81595">
        <w:rPr>
          <w:rFonts w:ascii="Myriad Pro" w:hAnsi="Myriad Pro"/>
          <w:bCs/>
        </w:rPr>
        <w:t xml:space="preserve"> koledarskih dneh od uvedbe v delo.</w:t>
      </w:r>
    </w:p>
    <w:bookmarkEnd w:id="12"/>
    <w:p w14:paraId="00A35877" w14:textId="77777777" w:rsidR="005367CD" w:rsidRPr="00E81595" w:rsidRDefault="005367CD" w:rsidP="005367CD">
      <w:pPr>
        <w:jc w:val="both"/>
        <w:rPr>
          <w:rFonts w:ascii="Myriad Pro" w:hAnsi="Myriad Pro"/>
          <w:bCs/>
        </w:rPr>
      </w:pPr>
    </w:p>
    <w:p w14:paraId="15858AC0" w14:textId="77777777" w:rsidR="005367CD" w:rsidRPr="00E81595" w:rsidRDefault="005367CD" w:rsidP="005367CD">
      <w:pPr>
        <w:jc w:val="both"/>
        <w:rPr>
          <w:rFonts w:ascii="Myriad Pro" w:hAnsi="Myriad Pro"/>
          <w:bCs/>
        </w:rPr>
      </w:pPr>
      <w:r w:rsidRPr="00E81595">
        <w:rPr>
          <w:rFonts w:ascii="Myriad Pro" w:hAnsi="Myriad Pro"/>
          <w:bCs/>
        </w:rPr>
        <w:lastRenderedPageBreak/>
        <w:t xml:space="preserve">Splošni </w:t>
      </w:r>
      <w:r w:rsidRPr="00E81595">
        <w:rPr>
          <w:rFonts w:ascii="Myriad Pro" w:hAnsi="Myriad Pro"/>
          <w:b/>
          <w:u w:val="single"/>
        </w:rPr>
        <w:t>garancijski rok</w:t>
      </w:r>
      <w:r w:rsidRPr="00E81595">
        <w:rPr>
          <w:rFonts w:ascii="Myriad Pro" w:hAnsi="Myriad Pro"/>
          <w:bCs/>
        </w:rPr>
        <w:t xml:space="preserve"> je najmanj 5 let, ponudnik lahko ponudi več.</w:t>
      </w:r>
    </w:p>
    <w:p w14:paraId="3F28A019" w14:textId="77777777" w:rsidR="005367CD" w:rsidRPr="00E81595" w:rsidRDefault="005367CD" w:rsidP="005367CD">
      <w:pPr>
        <w:jc w:val="both"/>
        <w:rPr>
          <w:rFonts w:ascii="Myriad Pro" w:hAnsi="Myriad Pro"/>
          <w:bCs/>
        </w:rPr>
      </w:pPr>
    </w:p>
    <w:p w14:paraId="1492B4D7" w14:textId="77777777" w:rsidR="005367CD" w:rsidRPr="00ED345A" w:rsidRDefault="005367CD" w:rsidP="005367CD">
      <w:pPr>
        <w:jc w:val="both"/>
        <w:rPr>
          <w:rFonts w:ascii="Myriad Pro" w:hAnsi="Myriad Pro"/>
          <w:bCs/>
        </w:rPr>
      </w:pPr>
      <w:r w:rsidRPr="00E81595">
        <w:rPr>
          <w:rFonts w:ascii="Myriad Pro" w:hAnsi="Myriad Pro"/>
          <w:bCs/>
        </w:rPr>
        <w:t>Podrobnejša specifikacija naročila je razvidna iz tehničnih specifikacij.</w:t>
      </w:r>
    </w:p>
    <w:p w14:paraId="5B305E7E" w14:textId="77777777" w:rsidR="005367CD" w:rsidRDefault="005367CD" w:rsidP="005367CD">
      <w:pPr>
        <w:jc w:val="both"/>
        <w:rPr>
          <w:rFonts w:ascii="Myriad Pro" w:hAnsi="Myriad Pro"/>
          <w:bCs/>
        </w:rPr>
      </w:pPr>
    </w:p>
    <w:p w14:paraId="4DB89369" w14:textId="77777777" w:rsidR="002A281E" w:rsidRDefault="002A281E" w:rsidP="002A281E">
      <w:pPr>
        <w:jc w:val="both"/>
        <w:rPr>
          <w:rFonts w:ascii="Myriad Pro" w:hAnsi="Myriad Pro"/>
          <w:bCs/>
        </w:rPr>
      </w:pPr>
      <w:r w:rsidRPr="00ED345A">
        <w:rPr>
          <w:rFonts w:ascii="Myriad Pro" w:hAnsi="Myriad Pro"/>
          <w:bCs/>
        </w:rPr>
        <w:t>Naročilo ni razdeljeno na sklope.</w:t>
      </w:r>
    </w:p>
    <w:p w14:paraId="54BDE748" w14:textId="77777777" w:rsidR="003A7B91" w:rsidRDefault="003A7B91" w:rsidP="005367CD">
      <w:pPr>
        <w:jc w:val="both"/>
        <w:rPr>
          <w:rFonts w:ascii="Myriad Pro" w:hAnsi="Myriad Pro"/>
          <w:bCs/>
          <w:i/>
          <w:iCs/>
        </w:rPr>
      </w:pPr>
    </w:p>
    <w:p w14:paraId="69A5DF10" w14:textId="2F330E72" w:rsidR="005367CD" w:rsidRPr="002A281E" w:rsidRDefault="005367CD" w:rsidP="005367CD">
      <w:pPr>
        <w:jc w:val="both"/>
        <w:rPr>
          <w:rFonts w:ascii="Myriad Pro" w:hAnsi="Myriad Pro"/>
          <w:bCs/>
        </w:rPr>
      </w:pPr>
      <w:r w:rsidRPr="002A281E">
        <w:rPr>
          <w:rFonts w:ascii="Myriad Pro" w:hAnsi="Myriad Pro"/>
          <w:bCs/>
        </w:rPr>
        <w:t>Izvajalec mora zagotavljati popolno revizijsko sled vseh aktivnosti in dokumentacije, povezane z izvedbo projekta, ter omogočiti nadzor s strani naročnika, sofinancerja in drugih pristojnih organov.</w:t>
      </w:r>
    </w:p>
    <w:p w14:paraId="70519316" w14:textId="668D5FD5" w:rsidR="00D12766" w:rsidRPr="00E05177" w:rsidRDefault="00D12766" w:rsidP="002E710B">
      <w:pPr>
        <w:keepNext/>
        <w:keepLines/>
        <w:numPr>
          <w:ilvl w:val="1"/>
          <w:numId w:val="2"/>
        </w:numPr>
        <w:jc w:val="both"/>
        <w:rPr>
          <w:rFonts w:ascii="Myriad Pro" w:hAnsi="Myriad Pro" w:cs="Tahoma"/>
          <w:b/>
        </w:rPr>
      </w:pPr>
      <w:r w:rsidRPr="00E05177">
        <w:rPr>
          <w:rFonts w:ascii="Myriad Pro" w:hAnsi="Myriad Pro" w:cs="Tahoma"/>
          <w:b/>
        </w:rPr>
        <w:lastRenderedPageBreak/>
        <w:t>Ostali ponudbeni pogoji in zahteve</w:t>
      </w:r>
    </w:p>
    <w:p w14:paraId="0484A6FC" w14:textId="77777777" w:rsidR="00D12766" w:rsidRPr="00E05177" w:rsidRDefault="00D12766" w:rsidP="002E710B">
      <w:pPr>
        <w:keepNext/>
        <w:keepLines/>
        <w:rPr>
          <w:rFonts w:ascii="Myriad Pro" w:hAnsi="Myriad Pro" w:cs="Tahoma"/>
          <w:b/>
        </w:rPr>
      </w:pPr>
    </w:p>
    <w:p w14:paraId="7006CBEA" w14:textId="77777777" w:rsidR="00D12766" w:rsidRPr="00E05177" w:rsidRDefault="00D12766" w:rsidP="002E710B">
      <w:pPr>
        <w:keepNext/>
        <w:keepLines/>
        <w:numPr>
          <w:ilvl w:val="2"/>
          <w:numId w:val="2"/>
        </w:numPr>
        <w:jc w:val="both"/>
        <w:rPr>
          <w:rFonts w:ascii="Myriad Pro" w:hAnsi="Myriad Pro" w:cs="Tahoma"/>
        </w:rPr>
      </w:pPr>
      <w:r w:rsidRPr="00E05177">
        <w:rPr>
          <w:rFonts w:ascii="Myriad Pro" w:hAnsi="Myriad Pro" w:cs="Tahoma"/>
        </w:rPr>
        <w:t xml:space="preserve">Rok izvedbe </w:t>
      </w:r>
    </w:p>
    <w:p w14:paraId="3ECA7717" w14:textId="78478AF0" w:rsidR="003C6A8A" w:rsidRPr="00E05177" w:rsidRDefault="003C6A8A" w:rsidP="002E710B">
      <w:pPr>
        <w:keepNext/>
        <w:keepLines/>
        <w:tabs>
          <w:tab w:val="left" w:pos="0"/>
          <w:tab w:val="left" w:pos="567"/>
          <w:tab w:val="left" w:pos="851"/>
        </w:tabs>
        <w:jc w:val="both"/>
        <w:rPr>
          <w:rFonts w:ascii="Myriad Pro" w:eastAsia="Frutiger" w:hAnsi="Myriad Pro" w:cs="Tahoma"/>
          <w:lang w:eastAsia="en-US"/>
        </w:rPr>
      </w:pPr>
    </w:p>
    <w:p w14:paraId="76DC4BA9" w14:textId="1A57142A" w:rsidR="003C6A8A" w:rsidRPr="00B14D9C" w:rsidRDefault="003C6A8A" w:rsidP="003C6A8A">
      <w:pPr>
        <w:keepNext/>
        <w:keepLines/>
        <w:tabs>
          <w:tab w:val="left" w:pos="0"/>
          <w:tab w:val="left" w:pos="567"/>
          <w:tab w:val="left" w:pos="851"/>
        </w:tabs>
        <w:jc w:val="both"/>
        <w:rPr>
          <w:rFonts w:ascii="Myriad Pro" w:eastAsia="Frutiger" w:hAnsi="Myriad Pro" w:cs="Tahoma"/>
          <w:lang w:eastAsia="en-US"/>
        </w:rPr>
      </w:pPr>
      <w:r w:rsidRPr="00B14D9C">
        <w:rPr>
          <w:rFonts w:ascii="Myriad Pro" w:eastAsia="Frutiger" w:hAnsi="Myriad Pro" w:cs="Tahoma"/>
          <w:b/>
          <w:bCs/>
          <w:lang w:eastAsia="en-US"/>
        </w:rPr>
        <w:t xml:space="preserve">Rok za izvedbo del je </w:t>
      </w:r>
      <w:r w:rsidR="00923868" w:rsidRPr="00B14D9C">
        <w:rPr>
          <w:rFonts w:ascii="Myriad Pro" w:eastAsia="Frutiger" w:hAnsi="Myriad Pro" w:cs="Tahoma"/>
          <w:b/>
          <w:bCs/>
          <w:lang w:eastAsia="en-US"/>
        </w:rPr>
        <w:t>75</w:t>
      </w:r>
      <w:r w:rsidR="005367CD" w:rsidRPr="00B14D9C">
        <w:rPr>
          <w:rFonts w:ascii="Myriad Pro" w:eastAsia="Frutiger" w:hAnsi="Myriad Pro" w:cs="Tahoma"/>
          <w:b/>
          <w:bCs/>
          <w:lang w:eastAsia="en-US"/>
        </w:rPr>
        <w:t xml:space="preserve"> dni</w:t>
      </w:r>
      <w:r w:rsidRPr="00B14D9C">
        <w:rPr>
          <w:rFonts w:ascii="Myriad Pro" w:eastAsia="Frutiger" w:hAnsi="Myriad Pro" w:cs="Tahoma"/>
          <w:b/>
          <w:bCs/>
          <w:lang w:eastAsia="en-US"/>
        </w:rPr>
        <w:t xml:space="preserve"> od uvedbe v delo</w:t>
      </w:r>
      <w:r w:rsidRPr="00B14D9C">
        <w:rPr>
          <w:rFonts w:ascii="Myriad Pro" w:eastAsia="Frutiger" w:hAnsi="Myriad Pro" w:cs="Tahoma"/>
          <w:lang w:eastAsia="en-US"/>
        </w:rPr>
        <w:t xml:space="preserve"> (dan uvedbe v delo se vpiše v gradbeni dnevnik) </w:t>
      </w:r>
      <w:r w:rsidR="00AD4B37" w:rsidRPr="00B14D9C">
        <w:rPr>
          <w:rFonts w:ascii="Myriad Pro" w:eastAsia="Frutiger" w:hAnsi="Myriad Pro" w:cs="Tahoma"/>
          <w:lang w:eastAsia="en-US"/>
        </w:rPr>
        <w:t xml:space="preserve">z </w:t>
      </w:r>
      <w:r w:rsidRPr="00B14D9C">
        <w:rPr>
          <w:rFonts w:ascii="Myriad Pro" w:eastAsia="Frutiger" w:hAnsi="Myriad Pro" w:cs="Tahoma"/>
          <w:lang w:eastAsia="en-US"/>
        </w:rPr>
        <w:t>naročnikom, pri čemer mora izbrani ponudnik:</w:t>
      </w:r>
    </w:p>
    <w:p w14:paraId="7C4F99C9" w14:textId="158AB78A" w:rsidR="003C6A8A" w:rsidRPr="00B14D9C" w:rsidRDefault="003C6A8A">
      <w:pPr>
        <w:pStyle w:val="Odstavekseznama"/>
        <w:keepNext/>
        <w:keepLines/>
        <w:numPr>
          <w:ilvl w:val="0"/>
          <w:numId w:val="34"/>
        </w:numPr>
        <w:ind w:left="426" w:hanging="284"/>
        <w:contextualSpacing/>
        <w:jc w:val="both"/>
        <w:rPr>
          <w:rFonts w:ascii="Myriad Pro" w:hAnsi="Myriad Pro" w:cs="Tahoma"/>
          <w:color w:val="000000" w:themeColor="text1"/>
        </w:rPr>
      </w:pPr>
      <w:r w:rsidRPr="00B14D9C">
        <w:rPr>
          <w:rFonts w:ascii="Myriad Pro" w:hAnsi="Myriad Pro" w:cs="Tahoma"/>
          <w:color w:val="000000" w:themeColor="text1"/>
        </w:rPr>
        <w:t>gradbena dela izvajati skladno s podrobnim potrjenim terminskim planom gradnje. Šteje se, da so gradbena dela po pogodbi končana, ko je objekt zgrajen in pripravljen za komisijski pregled izvedenih del,</w:t>
      </w:r>
    </w:p>
    <w:p w14:paraId="14CBBCEB" w14:textId="738DC4D7" w:rsidR="003C6A8A" w:rsidRPr="00B14D9C" w:rsidRDefault="0009618B" w:rsidP="0009618B">
      <w:pPr>
        <w:keepNext/>
        <w:keepLines/>
        <w:contextualSpacing/>
        <w:jc w:val="both"/>
        <w:rPr>
          <w:rFonts w:ascii="Myriad Pro" w:eastAsia="Frutiger" w:hAnsi="Myriad Pro" w:cs="Tahoma"/>
          <w:lang w:eastAsia="en-US"/>
        </w:rPr>
      </w:pPr>
      <w:r w:rsidRPr="00B14D9C">
        <w:rPr>
          <w:rFonts w:ascii="Myriad Pro" w:hAnsi="Myriad Pro" w:cs="Tahoma"/>
          <w:color w:val="000000" w:themeColor="text1"/>
        </w:rPr>
        <w:t xml:space="preserve">-    </w:t>
      </w:r>
      <w:r w:rsidR="003C6A8A" w:rsidRPr="00B14D9C">
        <w:rPr>
          <w:rFonts w:ascii="Myriad Pro" w:hAnsi="Myriad Pro" w:cs="Tahoma"/>
          <w:color w:val="000000" w:themeColor="text1"/>
        </w:rPr>
        <w:t>ostala dela po pogodbi, ki zajemajo izdelavo posnetka objekta, predaja PID dokumentacije, predajo dokumentov o kvaliteti izvedenih del,</w:t>
      </w:r>
      <w:r w:rsidR="008C7584" w:rsidRPr="00B14D9C">
        <w:rPr>
          <w:rFonts w:ascii="Myriad Pro" w:hAnsi="Myriad Pro" w:cs="Tahoma"/>
          <w:color w:val="000000" w:themeColor="text1"/>
        </w:rPr>
        <w:t xml:space="preserve"> predajo tehnične dokumentacije proizvajalca, iz katere izhaja, da uporabljeni gradbeni proizvodi izpolnjujejo naročnikove zahteve, </w:t>
      </w:r>
      <w:r w:rsidR="003C6A8A" w:rsidRPr="00B14D9C">
        <w:rPr>
          <w:rFonts w:ascii="Myriad Pro" w:hAnsi="Myriad Pro" w:cs="Tahoma"/>
          <w:color w:val="000000" w:themeColor="text1"/>
        </w:rPr>
        <w:t xml:space="preserve">izvedbo komisijskega pregleda in primopredajo objekta ter odprava ugotovljenih pomanjkljivosti in napak, ugotovljene na prevzemnem pregledu, izvesti </w:t>
      </w:r>
      <w:r w:rsidR="003C6A8A" w:rsidRPr="00B14D9C">
        <w:rPr>
          <w:rFonts w:ascii="Myriad Pro" w:hAnsi="Myriad Pro" w:cs="Tahoma"/>
          <w:b/>
          <w:bCs/>
          <w:color w:val="000000" w:themeColor="text1"/>
        </w:rPr>
        <w:t xml:space="preserve">najkasneje v </w:t>
      </w:r>
      <w:r w:rsidR="004D208E" w:rsidRPr="00B14D9C">
        <w:rPr>
          <w:rFonts w:ascii="Myriad Pro" w:hAnsi="Myriad Pro" w:cs="Tahoma"/>
          <w:b/>
          <w:bCs/>
          <w:color w:val="000000" w:themeColor="text1"/>
        </w:rPr>
        <w:t xml:space="preserve">enem </w:t>
      </w:r>
      <w:r w:rsidR="003C6A8A" w:rsidRPr="00B14D9C">
        <w:rPr>
          <w:rFonts w:ascii="Myriad Pro" w:hAnsi="Myriad Pro" w:cs="Tahoma"/>
          <w:b/>
          <w:bCs/>
          <w:color w:val="000000" w:themeColor="text1"/>
        </w:rPr>
        <w:t>(</w:t>
      </w:r>
      <w:r w:rsidR="004D208E" w:rsidRPr="00B14D9C">
        <w:rPr>
          <w:rFonts w:ascii="Myriad Pro" w:hAnsi="Myriad Pro" w:cs="Tahoma"/>
          <w:b/>
          <w:bCs/>
          <w:color w:val="000000" w:themeColor="text1"/>
        </w:rPr>
        <w:t>1</w:t>
      </w:r>
      <w:r w:rsidR="003C6A8A" w:rsidRPr="00B14D9C">
        <w:rPr>
          <w:rFonts w:ascii="Myriad Pro" w:hAnsi="Myriad Pro" w:cs="Tahoma"/>
          <w:b/>
          <w:bCs/>
          <w:color w:val="000000" w:themeColor="text1"/>
        </w:rPr>
        <w:t xml:space="preserve">) </w:t>
      </w:r>
      <w:r w:rsidR="004D208E" w:rsidRPr="00B14D9C">
        <w:rPr>
          <w:rFonts w:ascii="Myriad Pro" w:hAnsi="Myriad Pro" w:cs="Tahoma"/>
          <w:b/>
          <w:bCs/>
          <w:color w:val="000000" w:themeColor="text1"/>
        </w:rPr>
        <w:t xml:space="preserve">mesecu </w:t>
      </w:r>
      <w:r w:rsidR="003C6A8A" w:rsidRPr="00B14D9C">
        <w:rPr>
          <w:rFonts w:ascii="Myriad Pro" w:hAnsi="Myriad Pro" w:cs="Tahoma"/>
          <w:b/>
          <w:bCs/>
          <w:color w:val="000000" w:themeColor="text1"/>
        </w:rPr>
        <w:t>od zaključka gradbenih del</w:t>
      </w:r>
      <w:r w:rsidR="003C6A8A" w:rsidRPr="00B14D9C">
        <w:rPr>
          <w:rFonts w:ascii="Myriad Pro" w:hAnsi="Myriad Pro" w:cs="Tahoma"/>
          <w:color w:val="000000" w:themeColor="text1"/>
        </w:rPr>
        <w:t>.</w:t>
      </w:r>
    </w:p>
    <w:p w14:paraId="6BAA145E" w14:textId="77777777" w:rsidR="003C6A8A" w:rsidRPr="00E05177" w:rsidRDefault="003C6A8A" w:rsidP="002E710B">
      <w:pPr>
        <w:keepNext/>
        <w:keepLines/>
        <w:tabs>
          <w:tab w:val="left" w:pos="0"/>
          <w:tab w:val="left" w:pos="567"/>
          <w:tab w:val="left" w:pos="851"/>
        </w:tabs>
        <w:jc w:val="both"/>
        <w:rPr>
          <w:rFonts w:ascii="Myriad Pro" w:eastAsia="Frutiger" w:hAnsi="Myriad Pro" w:cs="Tahoma"/>
          <w:lang w:eastAsia="en-US"/>
        </w:rPr>
      </w:pPr>
    </w:p>
    <w:p w14:paraId="58501E7E" w14:textId="45B7E977" w:rsidR="00600829" w:rsidRPr="00E05177" w:rsidRDefault="00600829" w:rsidP="002E710B">
      <w:pPr>
        <w:keepNext/>
        <w:keepLines/>
        <w:jc w:val="both"/>
        <w:rPr>
          <w:rFonts w:ascii="Myriad Pro" w:hAnsi="Myriad Pro" w:cs="Tahoma"/>
          <w:kern w:val="16"/>
        </w:rPr>
      </w:pPr>
      <w:r w:rsidRPr="00E05177">
        <w:rPr>
          <w:rFonts w:ascii="Myriad Pro" w:hAnsi="Myriad Pro" w:cs="Tahoma"/>
          <w:kern w:val="16"/>
        </w:rPr>
        <w:t xml:space="preserve">Zahteve glede roka izvedbe so podrobno opredeljene </w:t>
      </w:r>
      <w:r w:rsidRPr="00E05177">
        <w:rPr>
          <w:rFonts w:ascii="Myriad Pro" w:hAnsi="Myriad Pro" w:cs="Tahoma"/>
        </w:rPr>
        <w:t>v osnutkih pogodb (Priloga 8/1-8/</w:t>
      </w:r>
      <w:r w:rsidR="005367CD">
        <w:rPr>
          <w:rFonts w:ascii="Myriad Pro" w:hAnsi="Myriad Pro" w:cs="Tahoma"/>
        </w:rPr>
        <w:t>2</w:t>
      </w:r>
      <w:r w:rsidRPr="00E05177">
        <w:rPr>
          <w:rFonts w:ascii="Myriad Pro" w:hAnsi="Myriad Pro" w:cs="Tahoma"/>
        </w:rPr>
        <w:t>).</w:t>
      </w:r>
    </w:p>
    <w:p w14:paraId="0965E2C8" w14:textId="77777777" w:rsidR="00D12766" w:rsidRPr="00E05177" w:rsidRDefault="00D12766" w:rsidP="002E710B">
      <w:pPr>
        <w:keepNext/>
        <w:keepLines/>
        <w:numPr>
          <w:ilvl w:val="2"/>
          <w:numId w:val="2"/>
        </w:numPr>
        <w:jc w:val="both"/>
        <w:rPr>
          <w:rFonts w:ascii="Myriad Pro" w:hAnsi="Myriad Pro" w:cs="Tahoma"/>
        </w:rPr>
      </w:pPr>
      <w:r w:rsidRPr="00E05177">
        <w:rPr>
          <w:rFonts w:ascii="Myriad Pro" w:hAnsi="Myriad Pro" w:cs="Tahoma"/>
        </w:rPr>
        <w:t>Garancijska doba</w:t>
      </w:r>
    </w:p>
    <w:p w14:paraId="5D06C0FA" w14:textId="77777777" w:rsidR="00F30DA5" w:rsidRPr="00E05177" w:rsidRDefault="00F30DA5" w:rsidP="002E710B">
      <w:pPr>
        <w:keepNext/>
        <w:keepLines/>
        <w:jc w:val="both"/>
        <w:rPr>
          <w:rFonts w:ascii="Myriad Pro" w:hAnsi="Myriad Pro" w:cs="Tahoma"/>
          <w:color w:val="000000"/>
        </w:rPr>
      </w:pPr>
    </w:p>
    <w:p w14:paraId="092BD2E9" w14:textId="1A08C1FD" w:rsidR="003C2396" w:rsidRPr="00E05177" w:rsidRDefault="00D12766" w:rsidP="002E710B">
      <w:pPr>
        <w:keepNext/>
        <w:keepLines/>
        <w:jc w:val="both"/>
        <w:rPr>
          <w:rFonts w:ascii="Myriad Pro" w:hAnsi="Myriad Pro" w:cs="Tahoma"/>
          <w:color w:val="000000"/>
        </w:rPr>
      </w:pPr>
      <w:r w:rsidRPr="00E05177">
        <w:rPr>
          <w:rFonts w:ascii="Myriad Pro" w:hAnsi="Myriad Pro" w:cs="Tahoma"/>
          <w:color w:val="000000"/>
        </w:rPr>
        <w:t>Naročnik zahteva garancijo za vsa opravljena dela</w:t>
      </w:r>
      <w:r w:rsidR="00D471C0" w:rsidRPr="00E05177">
        <w:rPr>
          <w:rFonts w:ascii="Myriad Pro" w:hAnsi="Myriad Pro" w:cs="Tahoma"/>
          <w:color w:val="000000"/>
        </w:rPr>
        <w:t>, v skladu relevantno zakonodajo</w:t>
      </w:r>
      <w:r w:rsidRPr="00E05177">
        <w:rPr>
          <w:rFonts w:ascii="Myriad Pro" w:hAnsi="Myriad Pro" w:cs="Tahoma"/>
          <w:color w:val="000000"/>
        </w:rPr>
        <w:t xml:space="preserve"> (tudi za dela podizvajalcev in za subjekt/e, katerih zmogljivost</w:t>
      </w:r>
      <w:r w:rsidR="00D471C0" w:rsidRPr="00E05177">
        <w:rPr>
          <w:rFonts w:ascii="Myriad Pro" w:hAnsi="Myriad Pro" w:cs="Tahoma"/>
          <w:color w:val="000000"/>
        </w:rPr>
        <w:t xml:space="preserve"> uporablja ponudnik v ponudbi), ki se na predmet javnega naročila nanaša.</w:t>
      </w:r>
    </w:p>
    <w:p w14:paraId="7146EE30" w14:textId="77777777" w:rsidR="006D6E39" w:rsidRPr="00E05177" w:rsidRDefault="006D6E39"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492C9475" w14:textId="5FE77935" w:rsidR="00D471C0" w:rsidRPr="00E05177" w:rsidRDefault="00D471C0" w:rsidP="002E710B">
      <w:pPr>
        <w:keepNext/>
        <w:keepLines/>
        <w:jc w:val="both"/>
        <w:rPr>
          <w:rFonts w:ascii="Myriad Pro" w:hAnsi="Myriad Pro" w:cs="Tahoma"/>
          <w:kern w:val="16"/>
        </w:rPr>
      </w:pPr>
      <w:r w:rsidRPr="00E05177">
        <w:rPr>
          <w:rFonts w:ascii="Myriad Pro" w:hAnsi="Myriad Pro" w:cs="Tahoma"/>
          <w:kern w:val="16"/>
        </w:rPr>
        <w:t xml:space="preserve">Zahteve glede garancijskih pogojev so podrobno opredeljene </w:t>
      </w:r>
      <w:r w:rsidRPr="00E05177">
        <w:rPr>
          <w:rFonts w:ascii="Myriad Pro" w:hAnsi="Myriad Pro" w:cs="Tahoma"/>
        </w:rPr>
        <w:t>v osnutk</w:t>
      </w:r>
      <w:r w:rsidR="00482D63" w:rsidRPr="00E05177">
        <w:rPr>
          <w:rFonts w:ascii="Myriad Pro" w:hAnsi="Myriad Pro" w:cs="Tahoma"/>
        </w:rPr>
        <w:t>ih</w:t>
      </w:r>
      <w:r w:rsidRPr="00E05177">
        <w:rPr>
          <w:rFonts w:ascii="Myriad Pro" w:hAnsi="Myriad Pro" w:cs="Tahoma"/>
        </w:rPr>
        <w:t xml:space="preserve"> pogodb (Priloga </w:t>
      </w:r>
      <w:r w:rsidR="00397CEF" w:rsidRPr="00E05177">
        <w:rPr>
          <w:rFonts w:ascii="Myriad Pro" w:hAnsi="Myriad Pro" w:cs="Tahoma"/>
        </w:rPr>
        <w:t>8/1-8/</w:t>
      </w:r>
      <w:r w:rsidR="005367CD">
        <w:rPr>
          <w:rFonts w:ascii="Myriad Pro" w:hAnsi="Myriad Pro" w:cs="Tahoma"/>
        </w:rPr>
        <w:t>2</w:t>
      </w:r>
      <w:r w:rsidRPr="00E05177">
        <w:rPr>
          <w:rFonts w:ascii="Myriad Pro" w:hAnsi="Myriad Pro" w:cs="Tahoma"/>
        </w:rPr>
        <w:t>).</w:t>
      </w:r>
    </w:p>
    <w:p w14:paraId="47D029BF" w14:textId="77777777" w:rsidR="00816987" w:rsidRPr="00E05177" w:rsidRDefault="00816987"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429D3C80" w14:textId="77777777" w:rsidR="002F4E5A" w:rsidRPr="00B14D9C" w:rsidRDefault="001159B2" w:rsidP="002E710B">
      <w:pPr>
        <w:keepNext/>
        <w:keepLines/>
        <w:numPr>
          <w:ilvl w:val="2"/>
          <w:numId w:val="2"/>
        </w:numPr>
        <w:jc w:val="both"/>
        <w:rPr>
          <w:rFonts w:ascii="Myriad Pro" w:hAnsi="Myriad Pro" w:cs="Tahoma"/>
        </w:rPr>
      </w:pPr>
      <w:proofErr w:type="spellStart"/>
      <w:r w:rsidRPr="00B14D9C">
        <w:rPr>
          <w:rFonts w:ascii="Myriad Pro" w:hAnsi="Myriad Pro" w:cs="Tahoma"/>
        </w:rPr>
        <w:t>Okoljski</w:t>
      </w:r>
      <w:proofErr w:type="spellEnd"/>
      <w:r w:rsidR="002F4E5A" w:rsidRPr="00B14D9C">
        <w:rPr>
          <w:rFonts w:ascii="Myriad Pro" w:hAnsi="Myriad Pro" w:cs="Tahoma"/>
        </w:rPr>
        <w:t xml:space="preserve"> vidiki </w:t>
      </w:r>
    </w:p>
    <w:p w14:paraId="2526D7CA" w14:textId="77777777" w:rsidR="002F4E5A" w:rsidRPr="00B14D9C" w:rsidRDefault="002F4E5A"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340"/>
        <w:jc w:val="both"/>
        <w:rPr>
          <w:rFonts w:ascii="Myriad Pro" w:hAnsi="Myriad Pro" w:cs="Tahoma"/>
        </w:rPr>
      </w:pPr>
    </w:p>
    <w:p w14:paraId="3A1A74F1" w14:textId="2FB6F25B" w:rsidR="007C68E4" w:rsidRPr="00B14D9C" w:rsidRDefault="007C68E4" w:rsidP="002E710B">
      <w:pPr>
        <w:keepNext/>
        <w:keepLines/>
        <w:jc w:val="both"/>
        <w:rPr>
          <w:rFonts w:ascii="Myriad Pro" w:hAnsi="Myriad Pro" w:cs="Tahoma"/>
        </w:rPr>
      </w:pPr>
      <w:r w:rsidRPr="00B14D9C">
        <w:rPr>
          <w:rFonts w:ascii="Myriad Pro" w:hAnsi="Myriad Pro" w:cs="Tahoma"/>
        </w:rPr>
        <w:t xml:space="preserve">Izbrani izvajalec bo moral predmet javnega naročila izvajati na način, da je izpolnjen cilj, ki je za predmetno javno naročilo opredeljen v drugem odstavka 6. člena Uredbe o </w:t>
      </w:r>
      <w:proofErr w:type="spellStart"/>
      <w:r w:rsidR="00942B30" w:rsidRPr="00B14D9C">
        <w:rPr>
          <w:rFonts w:ascii="Myriad Pro" w:hAnsi="Myriad Pro" w:cs="Tahoma"/>
        </w:rPr>
        <w:t>ZeJN</w:t>
      </w:r>
      <w:proofErr w:type="spellEnd"/>
      <w:r w:rsidRPr="00B14D9C">
        <w:rPr>
          <w:rFonts w:ascii="Myriad Pro" w:hAnsi="Myriad Pro" w:cs="Tahoma"/>
        </w:rPr>
        <w:t xml:space="preserve"> in v skladu z vsemi pogodbenimi določili, ki so opredeljena v osnutkih pogodb (Priloga 8/1-8/3). </w:t>
      </w:r>
    </w:p>
    <w:p w14:paraId="24050A3C" w14:textId="77777777" w:rsidR="007C68E4" w:rsidRPr="00B14D9C" w:rsidRDefault="007C68E4"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70665A9D" w14:textId="2C14A6A7" w:rsidR="007C68E4" w:rsidRPr="00B14D9C" w:rsidRDefault="007C68E4" w:rsidP="002E710B">
      <w:pPr>
        <w:keepNext/>
        <w:keepLines/>
        <w:jc w:val="both"/>
        <w:rPr>
          <w:rFonts w:ascii="Myriad Pro" w:hAnsi="Myriad Pro" w:cs="Tahoma"/>
          <w:bCs/>
        </w:rPr>
      </w:pPr>
      <w:r w:rsidRPr="00B14D9C">
        <w:rPr>
          <w:rFonts w:ascii="Myriad Pro" w:hAnsi="Myriad Pro" w:cs="Tahoma"/>
          <w:bCs/>
        </w:rPr>
        <w:t>V skladu z drugim odstavkom 6. člena Uredbe</w:t>
      </w:r>
      <w:r w:rsidR="00942B30" w:rsidRPr="00B14D9C">
        <w:rPr>
          <w:rFonts w:ascii="Myriad Pro" w:hAnsi="Myriad Pro" w:cs="Tahoma"/>
          <w:bCs/>
        </w:rPr>
        <w:t xml:space="preserve"> </w:t>
      </w:r>
      <w:r w:rsidR="00942B30" w:rsidRPr="00B14D9C">
        <w:rPr>
          <w:rFonts w:ascii="Myriad Pro" w:hAnsi="Myriad Pro" w:cs="Tahoma"/>
        </w:rPr>
        <w:t xml:space="preserve">o </w:t>
      </w:r>
      <w:proofErr w:type="spellStart"/>
      <w:r w:rsidR="00942B30" w:rsidRPr="00B14D9C">
        <w:rPr>
          <w:rFonts w:ascii="Myriad Pro" w:hAnsi="Myriad Pro" w:cs="Tahoma"/>
        </w:rPr>
        <w:t>ZeJN</w:t>
      </w:r>
      <w:proofErr w:type="spellEnd"/>
      <w:r w:rsidRPr="00B14D9C">
        <w:rPr>
          <w:rFonts w:ascii="Myriad Pro" w:hAnsi="Myriad Pro" w:cs="Tahoma"/>
          <w:bCs/>
        </w:rPr>
        <w:t xml:space="preserve"> mora naročnik javno naročilo, ki vključuje predmet iz </w:t>
      </w:r>
      <w:r w:rsidRPr="00B14D9C">
        <w:rPr>
          <w:rFonts w:ascii="Myriad Pro" w:hAnsi="Myriad Pro" w:cs="Tahoma"/>
          <w:bCs/>
          <w:lang w:val="sl"/>
        </w:rPr>
        <w:t>14. točke prvega</w:t>
      </w:r>
      <w:r w:rsidRPr="00B14D9C">
        <w:rPr>
          <w:rFonts w:ascii="Myriad Pro" w:hAnsi="Myriad Pro" w:cs="Tahoma"/>
          <w:bCs/>
        </w:rPr>
        <w:t xml:space="preserve"> odstavka 4. člena Uredbe</w:t>
      </w:r>
      <w:r w:rsidR="00942B30" w:rsidRPr="00B14D9C">
        <w:rPr>
          <w:rFonts w:ascii="Myriad Pro" w:hAnsi="Myriad Pro" w:cs="Tahoma"/>
          <w:bCs/>
        </w:rPr>
        <w:t xml:space="preserve"> </w:t>
      </w:r>
      <w:r w:rsidR="00942B30" w:rsidRPr="00B14D9C">
        <w:rPr>
          <w:rFonts w:ascii="Myriad Pro" w:hAnsi="Myriad Pro" w:cs="Tahoma"/>
        </w:rPr>
        <w:t xml:space="preserve">o </w:t>
      </w:r>
      <w:proofErr w:type="spellStart"/>
      <w:r w:rsidR="00942B30" w:rsidRPr="00B14D9C">
        <w:rPr>
          <w:rFonts w:ascii="Myriad Pro" w:hAnsi="Myriad Pro" w:cs="Tahoma"/>
        </w:rPr>
        <w:t>ZeJN</w:t>
      </w:r>
      <w:proofErr w:type="spellEnd"/>
      <w:r w:rsidRPr="00B14D9C">
        <w:rPr>
          <w:rFonts w:ascii="Myriad Pro" w:hAnsi="Myriad Pro" w:cs="Tahoma"/>
          <w:bCs/>
        </w:rPr>
        <w:t>, oddati tako, da se v posameznem naročilu izpolni tisti cilj, ki je v nadaljevanju določen za ta predmet</w:t>
      </w:r>
      <w:r w:rsidR="00B14D9C" w:rsidRPr="00B14D9C">
        <w:rPr>
          <w:rFonts w:ascii="Myriad Pro" w:hAnsi="Myriad Pro" w:cs="Tahoma"/>
          <w:bCs/>
        </w:rPr>
        <w:t>.</w:t>
      </w:r>
    </w:p>
    <w:p w14:paraId="57D5261E" w14:textId="77777777" w:rsidR="007C68E4" w:rsidRPr="00D82688" w:rsidRDefault="007C68E4"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Cs/>
          <w:highlight w:val="yellow"/>
        </w:rPr>
      </w:pPr>
    </w:p>
    <w:p w14:paraId="3B07CE9D" w14:textId="77777777" w:rsidR="007C68E4" w:rsidRPr="00E05177" w:rsidRDefault="007C68E4"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
          <w:lang w:val="sl"/>
        </w:rPr>
      </w:pPr>
      <w:r w:rsidRPr="00E05177">
        <w:rPr>
          <w:rFonts w:ascii="Myriad Pro" w:hAnsi="Myriad Pro" w:cs="Tahoma"/>
          <w:b/>
          <w:lang w:val="sl"/>
        </w:rPr>
        <w:t>Način dokazovanja:</w:t>
      </w:r>
    </w:p>
    <w:p w14:paraId="358E2BC9" w14:textId="77777777" w:rsidR="007C68E4" w:rsidRPr="00E05177" w:rsidRDefault="007C68E4" w:rsidP="002E710B">
      <w:pPr>
        <w:keepNext/>
        <w:keepLines/>
        <w:jc w:val="both"/>
        <w:rPr>
          <w:rFonts w:ascii="Myriad Pro" w:hAnsi="Myriad Pro" w:cs="Tahoma"/>
        </w:rPr>
      </w:pPr>
      <w:r w:rsidRPr="00E05177">
        <w:rPr>
          <w:rFonts w:ascii="Myriad Pro" w:hAnsi="Myriad Pro" w:cs="Tahoma"/>
        </w:rPr>
        <w:t>Gospodarski subjekt izkaže izpolnjevanje teh pogojev s podpisom in s predložitvijo:</w:t>
      </w:r>
    </w:p>
    <w:p w14:paraId="2A329430" w14:textId="68973F3B" w:rsidR="007C68E4" w:rsidRPr="00E05177" w:rsidRDefault="007C68E4">
      <w:pPr>
        <w:pStyle w:val="Odstavekseznama"/>
        <w:keepNext/>
        <w:keepLines/>
        <w:numPr>
          <w:ilvl w:val="0"/>
          <w:numId w:val="2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284"/>
        <w:jc w:val="both"/>
        <w:rPr>
          <w:rFonts w:ascii="Myriad Pro" w:hAnsi="Myriad Pro" w:cs="Tahoma"/>
        </w:rPr>
      </w:pPr>
      <w:r w:rsidRPr="00E05177">
        <w:rPr>
          <w:rFonts w:ascii="Myriad Pro" w:hAnsi="Myriad Pro" w:cs="Tahoma"/>
        </w:rPr>
        <w:t>Priloga 3/</w:t>
      </w:r>
      <w:r w:rsidR="00942B30" w:rsidRPr="00E05177">
        <w:rPr>
          <w:rFonts w:ascii="Myriad Pro" w:hAnsi="Myriad Pro" w:cs="Tahoma"/>
        </w:rPr>
        <w:t>6</w:t>
      </w:r>
      <w:r w:rsidRPr="00E05177">
        <w:rPr>
          <w:rFonts w:ascii="Myriad Pro" w:hAnsi="Myriad Pro" w:cs="Tahoma"/>
        </w:rPr>
        <w:t xml:space="preserve"> IZJAVA O IZPOLNJEVANJU OKOLJSKIH VIDIKOV.</w:t>
      </w:r>
    </w:p>
    <w:p w14:paraId="7E485F3F" w14:textId="77777777" w:rsidR="002E710B" w:rsidRPr="00E05177" w:rsidRDefault="002E710B"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5F36A656" w14:textId="11867D90" w:rsidR="00482D63" w:rsidRPr="00E05177" w:rsidRDefault="00482D63" w:rsidP="002E710B">
      <w:pPr>
        <w:pStyle w:val="Telobesedila"/>
        <w:keepNext/>
        <w:keepLines/>
        <w:widowControl/>
        <w:rPr>
          <w:rFonts w:ascii="Myriad Pro" w:hAnsi="Myriad Pro" w:cs="Tahoma"/>
          <w:b w:val="0"/>
        </w:rPr>
      </w:pPr>
    </w:p>
    <w:p w14:paraId="6577600C" w14:textId="2D913AEE" w:rsidR="00D12766" w:rsidRPr="00E05177" w:rsidRDefault="005D09A1" w:rsidP="002E710B">
      <w:pPr>
        <w:pStyle w:val="Odstavekseznama"/>
        <w:keepNext/>
        <w:keepLines/>
        <w:numPr>
          <w:ilvl w:val="2"/>
          <w:numId w:val="2"/>
        </w:numPr>
        <w:rPr>
          <w:rFonts w:ascii="Myriad Pro" w:hAnsi="Myriad Pro" w:cs="Tahoma"/>
        </w:rPr>
      </w:pPr>
      <w:r w:rsidRPr="00E05177">
        <w:rPr>
          <w:rFonts w:ascii="Myriad Pro" w:hAnsi="Myriad Pro" w:cs="Tahoma"/>
        </w:rPr>
        <w:t xml:space="preserve">Zagotavljanje </w:t>
      </w:r>
      <w:r w:rsidR="00D12766" w:rsidRPr="00E05177">
        <w:rPr>
          <w:rFonts w:ascii="Myriad Pro" w:hAnsi="Myriad Pro" w:cs="Tahoma"/>
        </w:rPr>
        <w:t>varnosti in zdravja pri delu</w:t>
      </w:r>
    </w:p>
    <w:p w14:paraId="2FAC99D5" w14:textId="77777777" w:rsidR="00D12766" w:rsidRPr="00E05177" w:rsidRDefault="00D12766" w:rsidP="002E710B">
      <w:pPr>
        <w:keepNext/>
        <w:keepLines/>
        <w:jc w:val="both"/>
        <w:rPr>
          <w:rFonts w:ascii="Myriad Pro" w:hAnsi="Myriad Pro" w:cs="Tahoma"/>
        </w:rPr>
      </w:pPr>
    </w:p>
    <w:p w14:paraId="0B964252" w14:textId="3ED399A5" w:rsidR="00D12766" w:rsidRPr="00E05177" w:rsidRDefault="00D12766" w:rsidP="002E710B">
      <w:pPr>
        <w:keepNext/>
        <w:keepLines/>
        <w:jc w:val="both"/>
        <w:rPr>
          <w:rFonts w:ascii="Myriad Pro" w:hAnsi="Myriad Pro" w:cs="Tahoma"/>
        </w:rPr>
      </w:pPr>
      <w:r w:rsidRPr="00E05177">
        <w:rPr>
          <w:rFonts w:ascii="Myriad Pro" w:hAnsi="Myriad Pro" w:cs="Tahoma"/>
        </w:rPr>
        <w:t xml:space="preserve">Ponudnik bo moral dosledno upoštevati določbe Uredbe o zagotavljanju varnosti in zdravja pri delu na začasnih in premičnih gradbiščih (Ur. </w:t>
      </w:r>
      <w:r w:rsidR="003A6132" w:rsidRPr="00E05177">
        <w:rPr>
          <w:rFonts w:ascii="Myriad Pro" w:hAnsi="Myriad Pro" w:cs="Tahoma"/>
        </w:rPr>
        <w:t>l</w:t>
      </w:r>
      <w:r w:rsidR="00E9210C" w:rsidRPr="00E05177">
        <w:rPr>
          <w:rFonts w:ascii="Myriad Pro" w:hAnsi="Myriad Pro" w:cs="Tahoma"/>
        </w:rPr>
        <w:t>. RS, št. 83/</w:t>
      </w:r>
      <w:r w:rsidRPr="00E05177">
        <w:rPr>
          <w:rFonts w:ascii="Myriad Pro" w:hAnsi="Myriad Pro" w:cs="Tahoma"/>
        </w:rPr>
        <w:t>05</w:t>
      </w:r>
      <w:r w:rsidR="006F2FCB" w:rsidRPr="00E05177">
        <w:rPr>
          <w:rFonts w:ascii="Myriad Pro" w:hAnsi="Myriad Pro" w:cs="Tahoma"/>
        </w:rPr>
        <w:t xml:space="preserve"> s spremembami</w:t>
      </w:r>
      <w:r w:rsidRPr="00E05177">
        <w:rPr>
          <w:rFonts w:ascii="Myriad Pro" w:hAnsi="Myriad Pro" w:cs="Tahoma"/>
        </w:rPr>
        <w:t>). Nespoštovanje določil je razlog za prekinitev pogodbe.</w:t>
      </w:r>
    </w:p>
    <w:p w14:paraId="1E7AF146" w14:textId="77777777" w:rsidR="00D12766" w:rsidRPr="00E05177" w:rsidRDefault="00D12766" w:rsidP="002E710B">
      <w:pPr>
        <w:keepNext/>
        <w:keepLines/>
        <w:jc w:val="both"/>
        <w:rPr>
          <w:rFonts w:ascii="Myriad Pro" w:hAnsi="Myriad Pro" w:cs="Tahoma"/>
        </w:rPr>
      </w:pPr>
    </w:p>
    <w:p w14:paraId="6D86C7B8" w14:textId="362A1329" w:rsidR="00FB0B59" w:rsidRPr="00E05177" w:rsidRDefault="00A956CC" w:rsidP="002E710B">
      <w:pPr>
        <w:keepNext/>
        <w:keepLines/>
        <w:jc w:val="both"/>
        <w:rPr>
          <w:rFonts w:ascii="Myriad Pro" w:hAnsi="Myriad Pro" w:cs="Tahoma"/>
        </w:rPr>
      </w:pPr>
      <w:r w:rsidRPr="00E05177">
        <w:rPr>
          <w:rFonts w:ascii="Myriad Pro" w:hAnsi="Myriad Pro" w:cs="Tahoma"/>
        </w:rPr>
        <w:t xml:space="preserve">Ponudnik </w:t>
      </w:r>
      <w:r w:rsidR="00D12766" w:rsidRPr="00E05177">
        <w:rPr>
          <w:rFonts w:ascii="Myriad Pro" w:hAnsi="Myriad Pro" w:cs="Tahoma"/>
        </w:rPr>
        <w:t>bo zagotovil izdelavo varnostnega načrta</w:t>
      </w:r>
      <w:r w:rsidRPr="00E05177">
        <w:rPr>
          <w:rFonts w:ascii="Myriad Pro" w:hAnsi="Myriad Pro" w:cs="Tahoma"/>
        </w:rPr>
        <w:t>, ki je zajeta v posebni postavki ponudbenega predračuna</w:t>
      </w:r>
      <w:r w:rsidR="00D12766" w:rsidRPr="00E05177">
        <w:rPr>
          <w:rFonts w:ascii="Myriad Pro" w:hAnsi="Myriad Pro" w:cs="Tahoma"/>
        </w:rPr>
        <w:t xml:space="preserve">. Ponudnik bo dolžan pri izdelavi varnostnega načrta </w:t>
      </w:r>
      <w:r w:rsidRPr="00E05177">
        <w:rPr>
          <w:rFonts w:ascii="Myriad Pro" w:hAnsi="Myriad Pro" w:cs="Tahoma"/>
        </w:rPr>
        <w:t xml:space="preserve">upoštevati vse podatke </w:t>
      </w:r>
      <w:r w:rsidR="00D12766" w:rsidRPr="00E05177">
        <w:rPr>
          <w:rFonts w:ascii="Myriad Pro" w:hAnsi="Myriad Pro" w:cs="Tahoma"/>
        </w:rPr>
        <w:t>o tehnološkem postopku, uporabljeni opremi, uporabljenih materialih in delavcih, ki bodo zaposleni na gradbišču ipd.</w:t>
      </w:r>
    </w:p>
    <w:p w14:paraId="66A8CE02" w14:textId="534D4021" w:rsidR="00D23F54" w:rsidRDefault="00D23F54" w:rsidP="002E710B">
      <w:pPr>
        <w:keepNext/>
        <w:keepLines/>
        <w:jc w:val="both"/>
        <w:rPr>
          <w:rFonts w:ascii="Myriad Pro" w:hAnsi="Myriad Pro" w:cs="Tahoma"/>
        </w:rPr>
      </w:pPr>
    </w:p>
    <w:p w14:paraId="2CD7022F" w14:textId="77777777" w:rsidR="002A281E" w:rsidRDefault="002A281E" w:rsidP="002E710B">
      <w:pPr>
        <w:keepNext/>
        <w:keepLines/>
        <w:jc w:val="both"/>
        <w:rPr>
          <w:rFonts w:ascii="Myriad Pro" w:hAnsi="Myriad Pro" w:cs="Tahoma"/>
        </w:rPr>
      </w:pPr>
    </w:p>
    <w:p w14:paraId="4FFD3D2F" w14:textId="77777777" w:rsidR="002A281E" w:rsidRDefault="002A281E" w:rsidP="002E710B">
      <w:pPr>
        <w:keepNext/>
        <w:keepLines/>
        <w:jc w:val="both"/>
        <w:rPr>
          <w:rFonts w:ascii="Myriad Pro" w:hAnsi="Myriad Pro" w:cs="Tahoma"/>
        </w:rPr>
      </w:pPr>
    </w:p>
    <w:p w14:paraId="2F94F3D9" w14:textId="77777777" w:rsidR="002A281E" w:rsidRPr="00E05177" w:rsidRDefault="002A281E" w:rsidP="002E710B">
      <w:pPr>
        <w:keepNext/>
        <w:keepLines/>
        <w:jc w:val="both"/>
        <w:rPr>
          <w:rFonts w:ascii="Myriad Pro" w:hAnsi="Myriad Pro" w:cs="Tahoma"/>
        </w:rPr>
      </w:pPr>
    </w:p>
    <w:p w14:paraId="4D66238E" w14:textId="77777777" w:rsidR="007C70A1" w:rsidRPr="00E05177" w:rsidRDefault="009F4E76" w:rsidP="002E710B">
      <w:pPr>
        <w:keepNext/>
        <w:keepLines/>
        <w:numPr>
          <w:ilvl w:val="0"/>
          <w:numId w:val="2"/>
        </w:numPr>
        <w:jc w:val="both"/>
        <w:rPr>
          <w:rFonts w:ascii="Myriad Pro" w:hAnsi="Myriad Pro" w:cs="Tahoma"/>
          <w:b/>
        </w:rPr>
      </w:pPr>
      <w:r w:rsidRPr="00E05177">
        <w:rPr>
          <w:rFonts w:ascii="Myriad Pro" w:hAnsi="Myriad Pro" w:cs="Tahoma"/>
          <w:b/>
        </w:rPr>
        <w:t>UGOTAVLJANJE SPOSOBNOSTI</w:t>
      </w:r>
    </w:p>
    <w:p w14:paraId="626EE60F" w14:textId="77777777" w:rsidR="007C70A1" w:rsidRPr="00E05177" w:rsidRDefault="007C70A1" w:rsidP="002E710B">
      <w:pPr>
        <w:keepNext/>
        <w:keepLines/>
        <w:jc w:val="both"/>
        <w:rPr>
          <w:rFonts w:ascii="Myriad Pro" w:hAnsi="Myriad Pro" w:cs="Tahoma"/>
        </w:rPr>
      </w:pPr>
    </w:p>
    <w:p w14:paraId="59176AE8"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Za ugotavljanje sposobnosti mora gospodarski subjekt izpolnjevati pogoje in zahteve skladno z določbami ZJN-3 in določbami razpisne dokumentacije. </w:t>
      </w:r>
    </w:p>
    <w:p w14:paraId="726D3BFE" w14:textId="77777777" w:rsidR="00FD19E4" w:rsidRPr="00E05177" w:rsidRDefault="00FD19E4" w:rsidP="002E710B">
      <w:pPr>
        <w:keepNext/>
        <w:keepLines/>
        <w:jc w:val="both"/>
        <w:rPr>
          <w:rFonts w:ascii="Myriad Pro" w:hAnsi="Myriad Pro" w:cs="Tahoma"/>
          <w:bCs/>
        </w:rPr>
      </w:pPr>
    </w:p>
    <w:p w14:paraId="63A366D3"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V primeru, da gospodarski subjekt nastopa v skupni ponudbi, mora zahtevane pogoje za ugotavljanje sposobnosti, kjer je to v razpisni dokumentaciji določeno, izpolnjevati tudi vsak ponudnik iz skupine ponudnikov. </w:t>
      </w:r>
    </w:p>
    <w:p w14:paraId="0EAC87B2" w14:textId="77777777" w:rsidR="00FD19E4" w:rsidRPr="00E05177" w:rsidRDefault="00FD19E4" w:rsidP="002E710B">
      <w:pPr>
        <w:keepNext/>
        <w:keepLines/>
        <w:jc w:val="both"/>
        <w:rPr>
          <w:rFonts w:ascii="Myriad Pro" w:hAnsi="Myriad Pro" w:cs="Tahoma"/>
          <w:bCs/>
        </w:rPr>
      </w:pPr>
    </w:p>
    <w:p w14:paraId="0BDE5F61"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CFDCA0D" w14:textId="77777777" w:rsidR="00FD19E4" w:rsidRPr="00E05177" w:rsidRDefault="00FD19E4" w:rsidP="002E710B">
      <w:pPr>
        <w:keepNext/>
        <w:keepLines/>
        <w:jc w:val="both"/>
        <w:rPr>
          <w:rFonts w:ascii="Myriad Pro" w:hAnsi="Myriad Pro" w:cs="Tahoma"/>
          <w:bCs/>
        </w:rPr>
      </w:pPr>
    </w:p>
    <w:p w14:paraId="5F3D4F4E" w14:textId="1F9D2802" w:rsidR="00FD19E4" w:rsidRPr="00E05177" w:rsidRDefault="00FD19E4" w:rsidP="002E710B">
      <w:pPr>
        <w:keepNext/>
        <w:keepLines/>
        <w:jc w:val="both"/>
        <w:rPr>
          <w:rFonts w:ascii="Myriad Pro" w:hAnsi="Myriad Pro" w:cs="Tahoma"/>
        </w:rPr>
      </w:pPr>
      <w:r w:rsidRPr="00E05177">
        <w:rPr>
          <w:rFonts w:ascii="Myriad Pro" w:hAnsi="Myriad Pro"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6B148F65" w14:textId="77777777" w:rsidR="005E1F55" w:rsidRPr="00E05177" w:rsidRDefault="005E1F55" w:rsidP="002E710B">
      <w:pPr>
        <w:keepNext/>
        <w:keepLines/>
        <w:jc w:val="both"/>
        <w:rPr>
          <w:rFonts w:ascii="Myriad Pro" w:hAnsi="Myriad Pro" w:cs="Tahoma"/>
        </w:rPr>
      </w:pPr>
    </w:p>
    <w:p w14:paraId="13E12E29"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40B48D06" w14:textId="77777777" w:rsidR="00FD19E4" w:rsidRPr="00E05177" w:rsidRDefault="00FD19E4" w:rsidP="002E710B">
      <w:pPr>
        <w:keepNext/>
        <w:keepLines/>
        <w:jc w:val="both"/>
        <w:rPr>
          <w:rFonts w:ascii="Myriad Pro" w:hAnsi="Myriad Pro" w:cs="Tahoma"/>
          <w:bCs/>
        </w:rPr>
      </w:pPr>
    </w:p>
    <w:p w14:paraId="6992E682" w14:textId="378E8E6F" w:rsidR="00FD19E4" w:rsidRPr="00E05177" w:rsidRDefault="00FD19E4" w:rsidP="002E710B">
      <w:pPr>
        <w:keepNext/>
        <w:keepLines/>
        <w:jc w:val="both"/>
        <w:rPr>
          <w:rFonts w:ascii="Myriad Pro" w:hAnsi="Myriad Pro" w:cs="Tahoma"/>
        </w:rPr>
      </w:pPr>
      <w:r w:rsidRPr="00E05177">
        <w:rPr>
          <w:rFonts w:ascii="Myriad Pro" w:hAnsi="Myriad Pro" w:cs="Tahoma"/>
        </w:rPr>
        <w:t xml:space="preserve">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w:t>
      </w:r>
      <w:r w:rsidR="005D09A1" w:rsidRPr="00E05177">
        <w:rPr>
          <w:rFonts w:ascii="Myriad Pro" w:hAnsi="Myriad Pro" w:cs="Tahoma"/>
        </w:rPr>
        <w:t xml:space="preserve">izpolnjevanja </w:t>
      </w:r>
      <w:r w:rsidRPr="00E05177">
        <w:rPr>
          <w:rFonts w:ascii="Myriad Pro" w:hAnsi="Myriad Pro" w:cs="Tahoma"/>
        </w:rPr>
        <w:t>zahtevanih pogojev oziroma podatkov, predložitev podatkov o naslovih, kjer je mogoče preveriti izpolnjevanje pogojev oziroma vse potrebno za pregled in preveritev ponudb.</w:t>
      </w:r>
    </w:p>
    <w:p w14:paraId="43A2066F" w14:textId="77777777" w:rsidR="00FD19E4" w:rsidRPr="00E05177" w:rsidRDefault="00FD19E4" w:rsidP="002E710B">
      <w:pPr>
        <w:keepNext/>
        <w:keepLines/>
        <w:jc w:val="both"/>
        <w:rPr>
          <w:rFonts w:ascii="Myriad Pro" w:hAnsi="Myriad Pro" w:cs="Tahoma"/>
          <w:bCs/>
        </w:rPr>
      </w:pPr>
    </w:p>
    <w:p w14:paraId="39DD97CE" w14:textId="21C0C23C"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Gospodarski subjekt s podpisom Priloge 3/1 oziroma 3/2 soglaša, da lahko naročnik v zvezi z oddajo predmetnega javnega naročila pridobi podatke za preveritev ponudbe v skladu z 89. členom ZJN-3 v enotnem informacijskem sistemu – </w:t>
      </w:r>
      <w:proofErr w:type="spellStart"/>
      <w:r w:rsidRPr="00E05177">
        <w:rPr>
          <w:rFonts w:ascii="Myriad Pro" w:hAnsi="Myriad Pro" w:cs="Tahoma"/>
          <w:bCs/>
        </w:rPr>
        <w:t>eDosje</w:t>
      </w:r>
      <w:proofErr w:type="spellEnd"/>
      <w:r w:rsidRPr="00E05177">
        <w:rPr>
          <w:rFonts w:ascii="Myriad Pro" w:hAnsi="Myriad Pro" w:cs="Tahoma"/>
          <w:bCs/>
        </w:rPr>
        <w:t xml:space="preserve"> iz devetega odstavka 77. člena ZJN-3.</w:t>
      </w:r>
    </w:p>
    <w:p w14:paraId="7AE83276" w14:textId="77777777" w:rsidR="00AE0E45" w:rsidRPr="00E05177" w:rsidRDefault="00AE0E45" w:rsidP="002E710B">
      <w:pPr>
        <w:keepNext/>
        <w:keepLines/>
        <w:jc w:val="both"/>
        <w:rPr>
          <w:rFonts w:ascii="Myriad Pro" w:hAnsi="Myriad Pro" w:cs="Tahoma"/>
          <w:bCs/>
        </w:rPr>
      </w:pPr>
    </w:p>
    <w:p w14:paraId="2972D2A4" w14:textId="2035161E" w:rsidR="00FD19E4" w:rsidRPr="00E05177" w:rsidRDefault="00FD19E4" w:rsidP="002E710B">
      <w:pPr>
        <w:keepNext/>
        <w:keepLines/>
        <w:jc w:val="both"/>
        <w:rPr>
          <w:rFonts w:ascii="Myriad Pro" w:hAnsi="Myriad Pro" w:cs="Tahoma"/>
          <w:bCs/>
          <w:lang w:val="x-none"/>
        </w:rPr>
      </w:pPr>
      <w:r w:rsidRPr="00E05177">
        <w:rPr>
          <w:rFonts w:ascii="Myriad Pro" w:hAnsi="Myriad Pro" w:cs="Tahoma"/>
          <w:bCs/>
          <w:lang w:val="x-none"/>
        </w:rPr>
        <w:t xml:space="preserve">Ponudniki in posamezni člani skupine ponudnikov v okviru skupne ponudbe, podizvajalci ter subjekti, katerih zmogljivosti uporablja ponudnik, </w:t>
      </w:r>
      <w:r w:rsidRPr="00E05177">
        <w:rPr>
          <w:rFonts w:ascii="Myriad Pro" w:hAnsi="Myriad Pro" w:cs="Tahoma"/>
          <w:b/>
          <w:bCs/>
          <w:u w:val="single"/>
          <w:lang w:val="x-none"/>
        </w:rPr>
        <w:t>ki nimajo sedeža v Republiki Sloveniji</w:t>
      </w:r>
      <w:r w:rsidRPr="00E05177">
        <w:rPr>
          <w:rFonts w:ascii="Myriad Pro" w:hAnsi="Myriad Pro" w:cs="Tahoma"/>
          <w:bCs/>
          <w:lang w:val="x-none"/>
        </w:rPr>
        <w:t>, morajo posamezno sposobnost dokazovati v skladu z zahtevami naročnika iz razpisne dokumentacije, ki velja za vse ponudnike ter v ponudbi predložiti vsa potrdila/dokazila, izdana s strani pristojnega organa, ki taka potrdila/dokazila izdaja</w:t>
      </w:r>
      <w:r w:rsidR="00A62955" w:rsidRPr="00E05177">
        <w:rPr>
          <w:rFonts w:ascii="Myriad Pro" w:hAnsi="Myriad Pro" w:cs="Tahoma"/>
          <w:bCs/>
        </w:rPr>
        <w:t>,</w:t>
      </w:r>
      <w:r w:rsidRPr="00E05177">
        <w:rPr>
          <w:rFonts w:ascii="Myriad Pro" w:hAnsi="Myriad Pro" w:cs="Tahoma"/>
          <w:bCs/>
          <w:lang w:val="x-none"/>
        </w:rPr>
        <w:t xml:space="preserve"> iz katerih izhaja, da za gospodarski subjekt ne obstajajo razlogi za izključitev in le ta izpolnjuje pogoje za sodelovanje, v kolikor takšnega potrdila iz ustreznega registra ne bo mogel pridobiti naročnik.</w:t>
      </w:r>
    </w:p>
    <w:p w14:paraId="72DB376D" w14:textId="77777777" w:rsidR="00B63CEE" w:rsidRPr="00E05177" w:rsidRDefault="00B63CEE" w:rsidP="002E710B">
      <w:pPr>
        <w:keepNext/>
        <w:keepLines/>
        <w:jc w:val="both"/>
        <w:rPr>
          <w:rFonts w:ascii="Myriad Pro" w:hAnsi="Myriad Pro" w:cs="Tahoma"/>
          <w:bCs/>
        </w:rPr>
      </w:pPr>
    </w:p>
    <w:p w14:paraId="4EB6D4EA" w14:textId="77777777" w:rsidR="001769DE" w:rsidRPr="00E05177" w:rsidRDefault="001769DE" w:rsidP="002E710B">
      <w:pPr>
        <w:keepNext/>
        <w:keepLines/>
        <w:numPr>
          <w:ilvl w:val="1"/>
          <w:numId w:val="2"/>
        </w:numPr>
        <w:jc w:val="both"/>
        <w:rPr>
          <w:rFonts w:ascii="Myriad Pro" w:hAnsi="Myriad Pro" w:cs="Tahoma"/>
          <w:b/>
        </w:rPr>
      </w:pPr>
      <w:r w:rsidRPr="00E05177">
        <w:rPr>
          <w:rFonts w:ascii="Myriad Pro" w:hAnsi="Myriad Pro" w:cs="Tahoma"/>
          <w:b/>
        </w:rPr>
        <w:t>Razlogi za izključitev</w:t>
      </w:r>
    </w:p>
    <w:p w14:paraId="571302B4" w14:textId="77777777" w:rsidR="001769DE" w:rsidRPr="00E05177" w:rsidRDefault="001769DE" w:rsidP="002E710B">
      <w:pPr>
        <w:keepNext/>
        <w:keepLines/>
        <w:jc w:val="both"/>
        <w:rPr>
          <w:rFonts w:ascii="Myriad Pro" w:hAnsi="Myriad Pro" w:cs="Tahoma"/>
        </w:rPr>
      </w:pPr>
    </w:p>
    <w:p w14:paraId="34FF711A" w14:textId="77777777" w:rsidR="00FD19E4" w:rsidRPr="00E05177" w:rsidRDefault="00FD19E4" w:rsidP="002E710B">
      <w:pPr>
        <w:keepNext/>
        <w:keepLines/>
        <w:jc w:val="both"/>
        <w:rPr>
          <w:rFonts w:ascii="Myriad Pro" w:hAnsi="Myriad Pro" w:cs="Tahoma"/>
          <w:bCs/>
        </w:rPr>
      </w:pPr>
      <w:r w:rsidRPr="00E05177">
        <w:rPr>
          <w:rFonts w:ascii="Myriad Pro" w:hAnsi="Myriad Pro" w:cs="Tahoma"/>
        </w:rPr>
        <w:t xml:space="preserve">Pogoj mora izpolniti ponudnik. V primeru skupne ponudbe mora pogoj izpolniti vsak izmed partnerjev. V primeru ponudbe s podizvajalci mora pogoj izpolniti vsak izmed nominiranih podizvajalcev. </w:t>
      </w:r>
      <w:r w:rsidRPr="00E05177">
        <w:rPr>
          <w:rFonts w:ascii="Myriad Pro" w:hAnsi="Myriad Pro" w:cs="Tahoma"/>
          <w:bCs/>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46A2B7AE" w14:textId="77777777" w:rsidR="00FD19E4" w:rsidRPr="00E05177" w:rsidRDefault="00FD19E4" w:rsidP="002E710B">
      <w:pPr>
        <w:keepNext/>
        <w:keepLines/>
        <w:jc w:val="both"/>
        <w:rPr>
          <w:rFonts w:ascii="Myriad Pro" w:hAnsi="Myriad Pro" w:cs="Tahoma"/>
          <w:bCs/>
        </w:rPr>
      </w:pPr>
    </w:p>
    <w:p w14:paraId="6B6D61C1" w14:textId="5D2CD694" w:rsidR="00FD19E4" w:rsidRPr="00E05177" w:rsidRDefault="00FD19E4" w:rsidP="002E710B">
      <w:pPr>
        <w:keepNext/>
        <w:keepLines/>
        <w:jc w:val="both"/>
        <w:rPr>
          <w:rFonts w:ascii="Myriad Pro" w:hAnsi="Myriad Pro" w:cs="Tahoma"/>
          <w:bCs/>
        </w:rPr>
      </w:pPr>
      <w:r w:rsidRPr="00E05177">
        <w:rPr>
          <w:rFonts w:ascii="Myriad Pro" w:hAnsi="Myriad Pro" w:cs="Tahoma"/>
          <w:bCs/>
        </w:rPr>
        <w:t>Naročnik iz postopka javnega naročanja kadarkoli v postopku izključi gospodarski subjekt, če se izkaže, da je pred ali med postopkom javnega naročanja ta subjekt glede na storjena ali neizvedena dejanja v enem od položajev iz prvega, drugega ali četrtega odstavka 75. člena ZJN-3.</w:t>
      </w:r>
    </w:p>
    <w:p w14:paraId="7CC466C7" w14:textId="77777777" w:rsidR="00816987" w:rsidRPr="00E05177" w:rsidRDefault="00816987" w:rsidP="002E710B">
      <w:pPr>
        <w:pStyle w:val="Telobesedila2"/>
        <w:keepNext/>
        <w:keepLines/>
        <w:rPr>
          <w:rFonts w:ascii="Myriad Pro" w:hAnsi="Myriad Pro" w:cs="Tahoma"/>
          <w:b w:val="0"/>
          <w:lang w:val="sl-SI"/>
        </w:rPr>
      </w:pPr>
    </w:p>
    <w:p w14:paraId="4B832C63" w14:textId="77777777" w:rsidR="00FD19E4" w:rsidRPr="00E05177" w:rsidRDefault="00FD19E4" w:rsidP="002E710B">
      <w:pPr>
        <w:pStyle w:val="Telobesedila2"/>
        <w:keepNext/>
        <w:keepLines/>
        <w:rPr>
          <w:rFonts w:ascii="Myriad Pro" w:hAnsi="Myriad Pro" w:cs="Tahoma"/>
          <w:lang w:val="sl-SI"/>
        </w:rPr>
      </w:pPr>
      <w:r w:rsidRPr="00E05177">
        <w:rPr>
          <w:rFonts w:ascii="Myriad Pro" w:hAnsi="Myriad Pro" w:cs="Tahoma"/>
          <w:lang w:val="sl-SI"/>
        </w:rPr>
        <w:t>A: Razlogi, povezani s kazenskimi obsodbami (prvi odstavek 75. člena ZJN-3)</w:t>
      </w:r>
    </w:p>
    <w:p w14:paraId="024AC0CA" w14:textId="40FEC968" w:rsidR="00FD19E4" w:rsidRPr="00E05177" w:rsidRDefault="00FD19E4" w:rsidP="002E710B">
      <w:pPr>
        <w:pStyle w:val="Telobesedila2"/>
        <w:keepNext/>
        <w:keepLines/>
        <w:rPr>
          <w:rFonts w:ascii="Myriad Pro" w:hAnsi="Myriad Pro" w:cs="Tahoma"/>
          <w:b w:val="0"/>
          <w:lang w:val="sl-SI"/>
        </w:rPr>
      </w:pPr>
      <w:r w:rsidRPr="00E05177">
        <w:rPr>
          <w:rFonts w:ascii="Myriad Pro" w:hAnsi="Myriad Pro" w:cs="Tahoma"/>
          <w:b w:val="0"/>
          <w:lang w:val="sl-SI"/>
        </w:rPr>
        <w:t xml:space="preserve">Naročnik </w:t>
      </w:r>
      <w:r w:rsidR="00BB2691" w:rsidRPr="00E05177">
        <w:rPr>
          <w:rFonts w:ascii="Myriad Pro" w:hAnsi="Myriad Pro" w:cs="Tahoma"/>
          <w:b w:val="0"/>
          <w:lang w:val="sl-SI"/>
        </w:rPr>
        <w:t>bo</w:t>
      </w:r>
      <w:r w:rsidRPr="00E05177">
        <w:rPr>
          <w:rFonts w:ascii="Myriad Pro" w:hAnsi="Myriad Pro" w:cs="Tahoma"/>
          <w:b w:val="0"/>
          <w:lang w:val="sl-SI"/>
        </w:rPr>
        <w:t xml:space="preserve">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E05177">
        <w:rPr>
          <w:rFonts w:ascii="Myriad Pro" w:hAnsi="Myriad Pro" w:cs="Tahoma"/>
          <w:b w:val="0"/>
          <w:lang w:val="sl-SI"/>
        </w:rPr>
        <w:t>popr</w:t>
      </w:r>
      <w:proofErr w:type="spellEnd"/>
      <w:r w:rsidRPr="00E05177">
        <w:rPr>
          <w:rFonts w:ascii="Myriad Pro" w:hAnsi="Myriad Pro" w:cs="Tahoma"/>
          <w:b w:val="0"/>
          <w:lang w:val="sl-SI"/>
        </w:rPr>
        <w:t>., 54/15, 38/16, 27/17, 23/20, 91/20, 95/21, 186/21 in 105/22 - ZZNŠPP; v nadaljnjem besedilu: KZ-1) ali za primerljiva kazniva dejanja, ki so jih izrekla tuja sodišča.</w:t>
      </w:r>
    </w:p>
    <w:p w14:paraId="08D2AB4D" w14:textId="77777777" w:rsidR="00FD19E4" w:rsidRPr="00E05177" w:rsidRDefault="00FD19E4" w:rsidP="002E710B">
      <w:pPr>
        <w:pStyle w:val="Telobesedila2"/>
        <w:keepNext/>
        <w:keepLines/>
        <w:rPr>
          <w:rFonts w:ascii="Myriad Pro" w:hAnsi="Myriad Pro" w:cs="Tahoma"/>
          <w:b w:val="0"/>
          <w:lang w:val="sl-SI"/>
        </w:rPr>
      </w:pPr>
    </w:p>
    <w:p w14:paraId="15025902" w14:textId="3FAA9481" w:rsidR="00FD19E4" w:rsidRPr="00E05177" w:rsidRDefault="00FD19E4" w:rsidP="002E710B">
      <w:pPr>
        <w:pStyle w:val="Telobesedila2"/>
        <w:keepNext/>
        <w:keepLines/>
        <w:rPr>
          <w:rFonts w:ascii="Myriad Pro" w:hAnsi="Myriad Pro" w:cs="Tahoma"/>
          <w:b w:val="0"/>
          <w:lang w:val="sl-SI"/>
        </w:rPr>
      </w:pPr>
      <w:r w:rsidRPr="00E05177">
        <w:rPr>
          <w:rFonts w:ascii="Myriad Pro" w:hAnsi="Myriad Pro" w:cs="Tahoma"/>
          <w:b w:val="0"/>
          <w:lang w:val="sl-SI"/>
        </w:rPr>
        <w:t>Osebe, ki so člani upravnega, vodstvenega ali nadzornega organa ponudnika, partnerja v primeru skupne ponudbe, podizvajalca in subjekta, katerega zmogljivosti uporablja ponudnik</w:t>
      </w:r>
      <w:r w:rsidR="00B77499" w:rsidRPr="00E05177">
        <w:rPr>
          <w:rFonts w:ascii="Myriad Pro" w:hAnsi="Myriad Pro" w:cs="Tahoma"/>
          <w:b w:val="0"/>
          <w:lang w:val="sl-SI"/>
        </w:rPr>
        <w:t>,</w:t>
      </w:r>
      <w:r w:rsidRPr="00E05177">
        <w:rPr>
          <w:rFonts w:ascii="Myriad Pro" w:hAnsi="Myriad Pro" w:cs="Tahoma"/>
          <w:b w:val="0"/>
          <w:lang w:val="sl-SI"/>
        </w:rPr>
        <w:t xml:space="preserve"> ali ki imajo pooblastila za njegovo zastopanje ali odločanje ali nadzor v njem, morajo izpolniti in podpisati Prilogo 3/3.</w:t>
      </w:r>
    </w:p>
    <w:p w14:paraId="161D5665" w14:textId="77777777" w:rsidR="00FD19E4" w:rsidRPr="00E05177" w:rsidRDefault="00FD19E4" w:rsidP="002E710B">
      <w:pPr>
        <w:pStyle w:val="Telobesedila2"/>
        <w:keepNext/>
        <w:keepLines/>
        <w:rPr>
          <w:rFonts w:ascii="Myriad Pro" w:hAnsi="Myriad Pro" w:cs="Tahoma"/>
          <w:b w:val="0"/>
          <w:lang w:val="sl-SI"/>
        </w:rPr>
      </w:pPr>
    </w:p>
    <w:p w14:paraId="7E881F84" w14:textId="77777777" w:rsidR="00FD19E4" w:rsidRPr="00E05177" w:rsidRDefault="00FD19E4" w:rsidP="002E710B">
      <w:pPr>
        <w:pStyle w:val="Telobesedila2"/>
        <w:keepNext/>
        <w:keepLines/>
        <w:rPr>
          <w:rFonts w:ascii="Myriad Pro" w:hAnsi="Myriad Pro" w:cs="Tahoma"/>
          <w:lang w:val="sl-SI"/>
        </w:rPr>
      </w:pPr>
      <w:r w:rsidRPr="00E05177">
        <w:rPr>
          <w:rFonts w:ascii="Myriad Pro" w:hAnsi="Myriad Pro" w:cs="Tahoma"/>
          <w:lang w:val="sl-SI"/>
        </w:rPr>
        <w:lastRenderedPageBreak/>
        <w:t>B: Razlogi, povezani s plačilom davkov ali prispevkov za socialno varnost (drugi odstavek 75. člena ZJN-3)</w:t>
      </w:r>
    </w:p>
    <w:p w14:paraId="472E03B3" w14:textId="1C30DEEF" w:rsidR="00FD19E4" w:rsidRPr="00E05177" w:rsidRDefault="00FD19E4" w:rsidP="002E710B">
      <w:pPr>
        <w:keepNext/>
        <w:keepLines/>
        <w:jc w:val="both"/>
        <w:rPr>
          <w:rFonts w:ascii="Myriad Pro" w:hAnsi="Myriad Pro" w:cs="Tahoma"/>
        </w:rPr>
      </w:pPr>
      <w:r w:rsidRPr="00E05177">
        <w:rPr>
          <w:rFonts w:ascii="Myriad Pro" w:hAnsi="Myriad Pro" w:cs="Tahoma"/>
        </w:rPr>
        <w:t xml:space="preserve">Naročnik </w:t>
      </w:r>
      <w:r w:rsidR="00BB2691" w:rsidRPr="00E05177">
        <w:rPr>
          <w:rFonts w:ascii="Myriad Pro" w:hAnsi="Myriad Pro" w:cs="Tahoma"/>
        </w:rPr>
        <w:t>bo</w:t>
      </w:r>
      <w:r w:rsidRPr="00E05177">
        <w:rPr>
          <w:rFonts w:ascii="Myriad Pro" w:hAnsi="Myriad Pro" w:cs="Tahoma"/>
        </w:rPr>
        <w:t xml:space="preserve"> iz sodelovanja v postopku javnega naročanja izključi</w:t>
      </w:r>
      <w:r w:rsidR="0082508B" w:rsidRPr="00E05177">
        <w:rPr>
          <w:rFonts w:ascii="Myriad Pro" w:hAnsi="Myriad Pro" w:cs="Tahoma"/>
        </w:rPr>
        <w:t>l</w:t>
      </w:r>
      <w:r w:rsidRPr="00E05177">
        <w:rPr>
          <w:rFonts w:ascii="Myriad Pro" w:hAnsi="Myriad Pro" w:cs="Tahoma"/>
        </w:rPr>
        <w:t xml:space="preserve">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sidR="0082508B" w:rsidRPr="00E05177">
        <w:rPr>
          <w:rFonts w:ascii="Myriad Pro" w:hAnsi="Myriad Pro" w:cs="Tahoma"/>
        </w:rPr>
        <w:t>,</w:t>
      </w:r>
      <w:r w:rsidRPr="00E05177">
        <w:rPr>
          <w:rFonts w:ascii="Myriad Pro" w:hAnsi="Myriad Pro" w:cs="Tahoma"/>
        </w:rPr>
        <w:t xml:space="preserve"> in predloži vse obračune davčnih odtegljajev za dohodke iz delovnega razmerja za obdobje zadnjih pet let do roka za oddajo prijave ali ponudbe.</w:t>
      </w:r>
    </w:p>
    <w:p w14:paraId="4B50CC1C" w14:textId="77777777" w:rsidR="00FD19E4" w:rsidRPr="00E05177" w:rsidRDefault="00FD19E4" w:rsidP="002E710B">
      <w:pPr>
        <w:pStyle w:val="Telobesedila2"/>
        <w:keepNext/>
        <w:keepLines/>
        <w:rPr>
          <w:rFonts w:ascii="Myriad Pro" w:hAnsi="Myriad Pro" w:cs="Tahoma"/>
          <w:lang w:val="sl-SI"/>
        </w:rPr>
      </w:pPr>
    </w:p>
    <w:p w14:paraId="4F77015A" w14:textId="77777777" w:rsidR="00A65D4D" w:rsidRPr="00E05177" w:rsidRDefault="00A65D4D" w:rsidP="00A65D4D">
      <w:pPr>
        <w:keepNext/>
        <w:keepLines/>
        <w:ind w:right="-2"/>
        <w:jc w:val="both"/>
        <w:rPr>
          <w:rFonts w:ascii="Myriad Pro" w:hAnsi="Myriad Pro" w:cs="Tahoma"/>
          <w:b/>
        </w:rPr>
      </w:pPr>
      <w:r w:rsidRPr="00E05177">
        <w:rPr>
          <w:rFonts w:ascii="Myriad Pro" w:hAnsi="Myriad Pro" w:cs="Tahoma"/>
          <w:b/>
        </w:rPr>
        <w:t>D: Nacionalni razlogi za izključitev (četrti odstavek 75. člena ZJN-3)</w:t>
      </w:r>
    </w:p>
    <w:p w14:paraId="237BBD6D" w14:textId="77777777" w:rsidR="00A65D4D" w:rsidRPr="00E05177" w:rsidRDefault="00A65D4D" w:rsidP="00A65D4D">
      <w:pPr>
        <w:keepNext/>
        <w:keepLines/>
        <w:jc w:val="both"/>
        <w:rPr>
          <w:rFonts w:ascii="Myriad Pro" w:hAnsi="Myriad Pro" w:cs="Tahoma"/>
        </w:rPr>
      </w:pPr>
      <w:r w:rsidRPr="00E05177">
        <w:rPr>
          <w:rFonts w:ascii="Myriad Pro" w:hAnsi="Myriad Pro" w:cs="Tahoma"/>
        </w:rPr>
        <w:t>Naročnik bo iz posameznega postopka javnega naročanja izključil gospodarski subjekt:</w:t>
      </w:r>
    </w:p>
    <w:p w14:paraId="5D1ECF5E" w14:textId="77777777" w:rsidR="00A65D4D" w:rsidRPr="00E05177" w:rsidRDefault="00A65D4D" w:rsidP="00A65D4D">
      <w:pPr>
        <w:keepNext/>
        <w:keepLines/>
        <w:jc w:val="both"/>
        <w:rPr>
          <w:rFonts w:ascii="Myriad Pro" w:hAnsi="Myriad Pro" w:cs="Tahoma"/>
        </w:rPr>
      </w:pPr>
    </w:p>
    <w:p w14:paraId="02064203" w14:textId="77777777" w:rsidR="00A65D4D" w:rsidRPr="00E05177" w:rsidRDefault="00A65D4D" w:rsidP="00A65D4D">
      <w:pPr>
        <w:keepNext/>
        <w:keepLines/>
        <w:ind w:left="284" w:hanging="284"/>
        <w:jc w:val="both"/>
        <w:rPr>
          <w:rFonts w:ascii="Myriad Pro" w:hAnsi="Myriad Pro" w:cs="Tahoma"/>
        </w:rPr>
      </w:pPr>
      <w:r w:rsidRPr="00E05177">
        <w:rPr>
          <w:rFonts w:ascii="Myriad Pro" w:hAnsi="Myriad Pro" w:cs="Tahoma"/>
          <w:b/>
        </w:rPr>
        <w:t>D.1: Točka a) četrtega odstavka 75. člena ZJN-3</w:t>
      </w:r>
    </w:p>
    <w:p w14:paraId="451F200B" w14:textId="77777777" w:rsidR="00A65D4D" w:rsidRPr="00E05177" w:rsidRDefault="00A65D4D">
      <w:pPr>
        <w:keepNext/>
        <w:keepLines/>
        <w:numPr>
          <w:ilvl w:val="0"/>
          <w:numId w:val="41"/>
        </w:numPr>
        <w:ind w:left="284" w:hanging="284"/>
        <w:jc w:val="both"/>
        <w:rPr>
          <w:rFonts w:ascii="Myriad Pro" w:hAnsi="Myriad Pro" w:cs="Tahoma"/>
        </w:rPr>
      </w:pPr>
      <w:r w:rsidRPr="00E05177">
        <w:rPr>
          <w:rFonts w:ascii="Myriad Pro" w:hAnsi="Myriad Pro" w:cs="Tahoma"/>
        </w:rPr>
        <w:t>če je ta na dan, ko poteče rok za oddajo ponudb, izločen iz postopkov oddaje javnih naročil zaradi uvrstitve v evidenco gospodarskih subjektov z izrečenimi stranskimi sankcijami izločitve iz postopkov javnega naročanja;</w:t>
      </w:r>
    </w:p>
    <w:p w14:paraId="561D0D41" w14:textId="77777777" w:rsidR="00A65D4D" w:rsidRPr="00E05177" w:rsidRDefault="00A65D4D" w:rsidP="00A65D4D">
      <w:pPr>
        <w:keepNext/>
        <w:keepLines/>
        <w:jc w:val="both"/>
        <w:rPr>
          <w:rFonts w:ascii="Myriad Pro" w:hAnsi="Myriad Pro" w:cs="Tahoma"/>
          <w:b/>
        </w:rPr>
      </w:pPr>
    </w:p>
    <w:p w14:paraId="33925D7E" w14:textId="77777777" w:rsidR="00A65D4D" w:rsidRPr="00E05177" w:rsidRDefault="00A65D4D" w:rsidP="00A65D4D">
      <w:pPr>
        <w:keepNext/>
        <w:keepLines/>
        <w:jc w:val="both"/>
        <w:rPr>
          <w:rFonts w:ascii="Myriad Pro" w:hAnsi="Myriad Pro" w:cs="Tahoma"/>
        </w:rPr>
      </w:pPr>
      <w:r w:rsidRPr="00E05177">
        <w:rPr>
          <w:rFonts w:ascii="Myriad Pro" w:hAnsi="Myriad Pro" w:cs="Tahoma"/>
          <w:b/>
        </w:rPr>
        <w:t>D.2: Točka b) četrtega odstavka 75. člena ZJN-3</w:t>
      </w:r>
    </w:p>
    <w:p w14:paraId="11196D50" w14:textId="77777777" w:rsidR="00A65D4D" w:rsidRPr="00E05177" w:rsidRDefault="00A65D4D">
      <w:pPr>
        <w:keepNext/>
        <w:keepLines/>
        <w:numPr>
          <w:ilvl w:val="0"/>
          <w:numId w:val="41"/>
        </w:numPr>
        <w:ind w:left="284" w:hanging="284"/>
        <w:jc w:val="both"/>
        <w:rPr>
          <w:rFonts w:ascii="Myriad Pro" w:hAnsi="Myriad Pro" w:cs="Tahoma"/>
        </w:rPr>
      </w:pPr>
      <w:r w:rsidRPr="00E05177">
        <w:rPr>
          <w:rFonts w:ascii="Myriad Pro" w:hAnsi="Myriad Pro"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09B64E" w14:textId="77777777" w:rsidR="004A5D08" w:rsidRPr="00E05177" w:rsidRDefault="004A5D08" w:rsidP="00A65D4D">
      <w:pPr>
        <w:keepNext/>
        <w:keepLines/>
        <w:jc w:val="both"/>
        <w:rPr>
          <w:rFonts w:ascii="Myriad Pro" w:hAnsi="Myriad Pro" w:cs="Tahoma"/>
          <w:b/>
        </w:rPr>
      </w:pPr>
    </w:p>
    <w:p w14:paraId="64696E59" w14:textId="77777777" w:rsidR="00A65D4D" w:rsidRPr="00E05177" w:rsidRDefault="00A65D4D" w:rsidP="00A65D4D">
      <w:pPr>
        <w:keepNext/>
        <w:keepLines/>
        <w:jc w:val="both"/>
        <w:rPr>
          <w:rFonts w:ascii="Myriad Pro" w:hAnsi="Myriad Pro" w:cs="Tahoma"/>
          <w:b/>
        </w:rPr>
      </w:pPr>
      <w:r w:rsidRPr="00E05177">
        <w:rPr>
          <w:rFonts w:ascii="Myriad Pro" w:hAnsi="Myriad Pro" w:cs="Tahoma"/>
          <w:b/>
        </w:rPr>
        <w:t>D.3: Kršitev temeljnih pravic delavcev (196. člen KZ-1), prvi odstavek 75. člena ZJN-3</w:t>
      </w:r>
    </w:p>
    <w:p w14:paraId="3BBB37C8" w14:textId="77777777" w:rsidR="00A65D4D" w:rsidRPr="00E05177" w:rsidRDefault="00A65D4D">
      <w:pPr>
        <w:keepNext/>
        <w:keepLines/>
        <w:numPr>
          <w:ilvl w:val="0"/>
          <w:numId w:val="41"/>
        </w:numPr>
        <w:ind w:left="284" w:hanging="284"/>
        <w:jc w:val="both"/>
        <w:rPr>
          <w:rFonts w:ascii="Myriad Pro" w:hAnsi="Myriad Pro" w:cs="Tahoma"/>
        </w:rPr>
      </w:pPr>
      <w:r w:rsidRPr="00E05177">
        <w:rPr>
          <w:rFonts w:ascii="Myriad Pro" w:hAnsi="Myriad Pro"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70165AFF" w14:textId="77777777" w:rsidR="00FD19E4" w:rsidRPr="00E05177" w:rsidRDefault="00FD19E4" w:rsidP="002E710B">
      <w:pPr>
        <w:pStyle w:val="Telobesedila2"/>
        <w:keepNext/>
        <w:keepLines/>
        <w:rPr>
          <w:rFonts w:ascii="Myriad Pro" w:hAnsi="Myriad Pro" w:cs="Tahoma"/>
          <w:b w:val="0"/>
          <w:lang w:val="sl-SI"/>
        </w:rPr>
      </w:pPr>
    </w:p>
    <w:p w14:paraId="0BD10F43" w14:textId="77777777" w:rsidR="00BB2691" w:rsidRPr="00E05177" w:rsidRDefault="00BB2691">
      <w:pPr>
        <w:keepNext/>
        <w:keepLines/>
        <w:numPr>
          <w:ilvl w:val="0"/>
          <w:numId w:val="22"/>
        </w:numPr>
        <w:ind w:left="284" w:hanging="284"/>
        <w:jc w:val="both"/>
        <w:rPr>
          <w:rFonts w:ascii="Myriad Pro" w:hAnsi="Myriad Pro" w:cs="Tahoma"/>
          <w:b/>
          <w:bCs/>
        </w:rPr>
      </w:pPr>
      <w:r w:rsidRPr="00E05177">
        <w:rPr>
          <w:rFonts w:ascii="Myriad Pro" w:hAnsi="Myriad Pro" w:cs="Tahoma"/>
          <w:b/>
          <w:bCs/>
        </w:rPr>
        <w:t>POPRAVNI MEHANIZMI:</w:t>
      </w:r>
    </w:p>
    <w:p w14:paraId="417A8991" w14:textId="77777777" w:rsidR="00BB2691" w:rsidRPr="00E05177" w:rsidRDefault="00BB2691" w:rsidP="002E710B">
      <w:pPr>
        <w:keepNext/>
        <w:keepLines/>
        <w:jc w:val="both"/>
        <w:rPr>
          <w:rFonts w:ascii="Myriad Pro" w:hAnsi="Myriad Pro" w:cs="Tahoma"/>
          <w:bCs/>
        </w:rPr>
      </w:pPr>
    </w:p>
    <w:p w14:paraId="14FC4729" w14:textId="77777777" w:rsidR="00BB2691" w:rsidRPr="00E05177" w:rsidRDefault="00BB2691" w:rsidP="002E710B">
      <w:pPr>
        <w:keepNext/>
        <w:keepLines/>
        <w:jc w:val="both"/>
        <w:rPr>
          <w:rFonts w:ascii="Myriad Pro" w:hAnsi="Myriad Pro" w:cs="Tahoma"/>
          <w:b/>
          <w:bCs/>
          <w:u w:val="single"/>
        </w:rPr>
      </w:pPr>
      <w:r w:rsidRPr="00E05177">
        <w:rPr>
          <w:rFonts w:ascii="Myriad Pro" w:hAnsi="Myriad Pro" w:cs="Tahoma"/>
          <w:b/>
          <w:bCs/>
          <w:u w:val="single"/>
        </w:rPr>
        <w:t>1. odstavek in b) točka 4. odstavka 75. člena ZJN-3:</w:t>
      </w:r>
    </w:p>
    <w:p w14:paraId="2D42AE50" w14:textId="77777777" w:rsidR="00BB2691" w:rsidRPr="00E05177" w:rsidRDefault="00BB2691" w:rsidP="002E710B">
      <w:pPr>
        <w:keepNext/>
        <w:keepLines/>
        <w:jc w:val="both"/>
        <w:rPr>
          <w:rFonts w:ascii="Myriad Pro" w:hAnsi="Myriad Pro" w:cs="Tahoma"/>
          <w:bCs/>
        </w:rPr>
      </w:pPr>
    </w:p>
    <w:p w14:paraId="7225F24D" w14:textId="77777777" w:rsidR="00BB2691" w:rsidRPr="00E05177" w:rsidRDefault="00BB2691" w:rsidP="002E710B">
      <w:pPr>
        <w:keepNext/>
        <w:keepLines/>
        <w:jc w:val="both"/>
        <w:rPr>
          <w:rFonts w:ascii="Myriad Pro" w:hAnsi="Myriad Pro" w:cs="Tahoma"/>
          <w:bCs/>
        </w:rPr>
      </w:pPr>
      <w:r w:rsidRPr="00E05177">
        <w:rPr>
          <w:rFonts w:ascii="Myriad Pro" w:hAnsi="Myriad Pro" w:cs="Tahoma"/>
          <w:bCs/>
        </w:rPr>
        <w:t xml:space="preserve">Gospodarski subjekt, ki je v enem od položajev iz 1. ali b) točke 4. odstavka 75. člena ZJN-3, lahko </w:t>
      </w:r>
      <w:r w:rsidRPr="00E05177">
        <w:rPr>
          <w:rFonts w:ascii="Myriad Pro" w:hAnsi="Myriad Pro" w:cs="Tahoma"/>
          <w:b/>
          <w:bCs/>
        </w:rPr>
        <w:t>najkasneje do roka za oddajo ponudb</w:t>
      </w:r>
      <w:r w:rsidRPr="00E05177">
        <w:rPr>
          <w:rFonts w:ascii="Myriad Pro" w:hAnsi="Myriad Pro" w:cs="Tahoma"/>
          <w:bCs/>
        </w:rPr>
        <w:t xml:space="preserve"> naročniku </w:t>
      </w:r>
      <w:r w:rsidRPr="00E05177">
        <w:rPr>
          <w:rFonts w:ascii="Myriad Pro" w:hAnsi="Myriad Pro" w:cs="Tahoma"/>
          <w:bCs/>
          <w:u w:val="single"/>
        </w:rPr>
        <w:t>predloži dokaze</w:t>
      </w:r>
      <w:r w:rsidRPr="00E05177">
        <w:rPr>
          <w:rFonts w:ascii="Myriad Pro" w:hAnsi="Myriad Pro" w:cs="Tahoma"/>
          <w:bCs/>
        </w:rPr>
        <w:t xml:space="preserve">, </w:t>
      </w:r>
      <w:r w:rsidRPr="00E05177">
        <w:rPr>
          <w:rFonts w:ascii="Myriad Pro" w:hAnsi="Myriad Pro" w:cs="Tahoma"/>
          <w:bCs/>
          <w:u w:val="single"/>
        </w:rPr>
        <w:t>da je sprejel zadostne ukrepe</w:t>
      </w:r>
      <w:r w:rsidRPr="00E05177">
        <w:rPr>
          <w:rFonts w:ascii="Myriad Pro" w:hAnsi="Myriad Pro" w:cs="Tahoma"/>
          <w:bCs/>
        </w:rPr>
        <w:t xml:space="preserve">, s katerimi lahko dokaže svojo zanesljivost kljub obstoju razlogov za izključitev. </w:t>
      </w:r>
    </w:p>
    <w:p w14:paraId="34CD5980" w14:textId="77777777" w:rsidR="00BB2691" w:rsidRPr="00E05177" w:rsidRDefault="00BB2691" w:rsidP="002E710B">
      <w:pPr>
        <w:keepNext/>
        <w:keepLines/>
        <w:jc w:val="both"/>
        <w:rPr>
          <w:rFonts w:ascii="Myriad Pro" w:hAnsi="Myriad Pro" w:cs="Tahoma"/>
          <w:bCs/>
        </w:rPr>
      </w:pPr>
    </w:p>
    <w:p w14:paraId="44EF6222" w14:textId="77777777" w:rsidR="00BB2691" w:rsidRPr="00E05177" w:rsidRDefault="00BB2691" w:rsidP="002E710B">
      <w:pPr>
        <w:keepNext/>
        <w:keepLines/>
        <w:jc w:val="both"/>
        <w:rPr>
          <w:rFonts w:ascii="Myriad Pro" w:hAnsi="Myriad Pro" w:cs="Tahoma"/>
          <w:bCs/>
        </w:rPr>
      </w:pPr>
      <w:r w:rsidRPr="00E05177">
        <w:rPr>
          <w:rFonts w:ascii="Myriad Pro" w:hAnsi="Myriad Pro"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E949C00" w14:textId="77777777" w:rsidR="00BB2691" w:rsidRPr="00E05177" w:rsidRDefault="00BB2691" w:rsidP="002E710B">
      <w:pPr>
        <w:keepNext/>
        <w:keepLines/>
        <w:jc w:val="both"/>
        <w:rPr>
          <w:rFonts w:ascii="Myriad Pro" w:hAnsi="Myriad Pro" w:cs="Tahoma"/>
          <w:bCs/>
        </w:rPr>
      </w:pPr>
    </w:p>
    <w:p w14:paraId="16318A30" w14:textId="77777777" w:rsidR="00BB2691" w:rsidRPr="00E05177" w:rsidRDefault="00BB2691" w:rsidP="002E710B">
      <w:pPr>
        <w:keepNext/>
        <w:keepLines/>
        <w:jc w:val="both"/>
        <w:rPr>
          <w:rFonts w:ascii="Myriad Pro" w:hAnsi="Myriad Pro" w:cs="Tahoma"/>
          <w:bCs/>
        </w:rPr>
      </w:pPr>
      <w:r w:rsidRPr="00E05177">
        <w:rPr>
          <w:rFonts w:ascii="Myriad Pro" w:hAnsi="Myriad Pro"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058F1348" w14:textId="77777777" w:rsidR="00BB2691" w:rsidRPr="00E05177" w:rsidRDefault="00BB2691" w:rsidP="002E710B">
      <w:pPr>
        <w:keepNext/>
        <w:keepLines/>
        <w:jc w:val="both"/>
        <w:rPr>
          <w:rFonts w:ascii="Myriad Pro" w:hAnsi="Myriad Pro" w:cs="Tahoma"/>
          <w:bCs/>
        </w:rPr>
      </w:pPr>
    </w:p>
    <w:p w14:paraId="5CE35B57" w14:textId="6C72D1CB" w:rsidR="00BB2691" w:rsidRPr="00E05177" w:rsidRDefault="00BB2691" w:rsidP="002E710B">
      <w:pPr>
        <w:keepNext/>
        <w:keepLines/>
        <w:jc w:val="both"/>
        <w:rPr>
          <w:rFonts w:ascii="Myriad Pro" w:hAnsi="Myriad Pro" w:cs="Tahoma"/>
          <w:bCs/>
        </w:rPr>
      </w:pPr>
      <w:r w:rsidRPr="00E05177">
        <w:rPr>
          <w:rFonts w:ascii="Myriad Pro" w:hAnsi="Myriad Pro" w:cs="Tahoma"/>
          <w:bCs/>
        </w:rPr>
        <w:lastRenderedPageBreak/>
        <w:t>V kolikor je gospodarski subjekt v enem od položajev iz prvega ali b) točke četrtega odstavka 75. člena ZJN-3 in uveljavlja popravni mehanizem, besedilo v tem delu Prilog prečrta in k Prilogi 3/1 in 3/2</w:t>
      </w:r>
      <w:r w:rsidRPr="00E05177">
        <w:rPr>
          <w:rFonts w:ascii="Myriad Pro" w:hAnsi="Myriad Pro" w:cs="Tahoma"/>
          <w:bCs/>
          <w:i/>
        </w:rPr>
        <w:t xml:space="preserve"> </w:t>
      </w:r>
      <w:r w:rsidRPr="00E05177">
        <w:rPr>
          <w:rFonts w:ascii="Myriad Pro" w:hAnsi="Myriad Pro" w:cs="Tahoma"/>
          <w:bCs/>
        </w:rPr>
        <w:t xml:space="preserve">predloži lasten dokument, v katerem navede kršitve in ukrepe za </w:t>
      </w:r>
      <w:proofErr w:type="spellStart"/>
      <w:r w:rsidRPr="00E05177">
        <w:rPr>
          <w:rFonts w:ascii="Myriad Pro" w:hAnsi="Myriad Pro" w:cs="Tahoma"/>
          <w:bCs/>
        </w:rPr>
        <w:t>samoočiščenje</w:t>
      </w:r>
      <w:proofErr w:type="spellEnd"/>
      <w:r w:rsidRPr="00E05177">
        <w:rPr>
          <w:rFonts w:ascii="Myriad Pro" w:hAnsi="Myriad Pro" w:cs="Tahoma"/>
          <w:bCs/>
        </w:rPr>
        <w:t xml:space="preserve"> </w:t>
      </w:r>
      <w:r w:rsidRPr="00E05177">
        <w:rPr>
          <w:rFonts w:ascii="Myriad Pro" w:hAnsi="Myriad Pro" w:cs="Tahoma"/>
          <w:b/>
          <w:bCs/>
          <w:u w:val="single"/>
        </w:rPr>
        <w:t>ali</w:t>
      </w:r>
      <w:r w:rsidRPr="00E05177">
        <w:rPr>
          <w:rFonts w:ascii="Myriad Pro" w:hAnsi="Myriad Pro" w:cs="Tahoma"/>
          <w:bCs/>
        </w:rPr>
        <w:t xml:space="preserve"> predloži lastno izjavo z navedbo kršitev in ukrepov za </w:t>
      </w:r>
      <w:proofErr w:type="spellStart"/>
      <w:r w:rsidRPr="00E05177">
        <w:rPr>
          <w:rFonts w:ascii="Myriad Pro" w:hAnsi="Myriad Pro" w:cs="Tahoma"/>
          <w:bCs/>
        </w:rPr>
        <w:t>samoočiščenje</w:t>
      </w:r>
      <w:proofErr w:type="spellEnd"/>
      <w:r w:rsidRPr="00E05177">
        <w:rPr>
          <w:rFonts w:ascii="Myriad Pro" w:hAnsi="Myriad Pro" w:cs="Tahoma"/>
          <w:bCs/>
        </w:rPr>
        <w:t>, ter predloži dokaze, da je sprejel zadostne ukrepe, s katerimi lahko dokaže svojo zanesljivost kljub obstoju razlogov za izključitev.</w:t>
      </w:r>
    </w:p>
    <w:p w14:paraId="1ED1EC0D" w14:textId="0E8B7D30" w:rsidR="00BB2691" w:rsidRPr="00E05177" w:rsidRDefault="00BB2691" w:rsidP="002E710B">
      <w:pPr>
        <w:keepNext/>
        <w:keepLines/>
        <w:jc w:val="both"/>
        <w:rPr>
          <w:rFonts w:ascii="Myriad Pro" w:hAnsi="Myriad Pro" w:cs="Tahoma"/>
          <w:b/>
        </w:rPr>
      </w:pPr>
    </w:p>
    <w:p w14:paraId="36C123AB" w14:textId="08303E39" w:rsidR="00FD19E4" w:rsidRPr="00E05177" w:rsidRDefault="00FD19E4" w:rsidP="002E710B">
      <w:pPr>
        <w:keepNext/>
        <w:keepLines/>
        <w:jc w:val="both"/>
        <w:rPr>
          <w:rFonts w:ascii="Myriad Pro" w:hAnsi="Myriad Pro" w:cs="Tahoma"/>
          <w:b/>
        </w:rPr>
      </w:pPr>
      <w:r w:rsidRPr="00E05177">
        <w:rPr>
          <w:rFonts w:ascii="Myriad Pro" w:hAnsi="Myriad Pro" w:cs="Tahoma"/>
          <w:b/>
        </w:rPr>
        <w:t>DOKAZILA za tč. A, B, D:</w:t>
      </w:r>
    </w:p>
    <w:p w14:paraId="2A8226C6" w14:textId="77777777" w:rsidR="00FD19E4" w:rsidRPr="00E05177" w:rsidRDefault="00FD19E4" w:rsidP="002E710B">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5E1630A0" w14:textId="77777777" w:rsidR="00FD19E4" w:rsidRPr="00E05177" w:rsidRDefault="00FD19E4">
      <w:pPr>
        <w:keepNext/>
        <w:keepLines/>
        <w:numPr>
          <w:ilvl w:val="0"/>
          <w:numId w:val="13"/>
        </w:numPr>
        <w:ind w:left="426" w:hanging="284"/>
        <w:jc w:val="both"/>
        <w:rPr>
          <w:rFonts w:ascii="Myriad Pro" w:hAnsi="Myriad Pro" w:cs="Tahoma"/>
        </w:rPr>
      </w:pPr>
      <w:r w:rsidRPr="00E05177">
        <w:rPr>
          <w:rFonts w:ascii="Myriad Pro" w:hAnsi="Myriad Pro" w:cs="Tahoma"/>
        </w:rPr>
        <w:t xml:space="preserve">Priloga 3/1 IZJAVA O IZPOLNJEVANJU SPOSOBNOSTI PONUDNIKA/PARTNERJA, </w:t>
      </w:r>
    </w:p>
    <w:p w14:paraId="14545AE5" w14:textId="617E1E64" w:rsidR="00FD19E4" w:rsidRPr="00E05177" w:rsidRDefault="00FD19E4">
      <w:pPr>
        <w:keepNext/>
        <w:keepLines/>
        <w:numPr>
          <w:ilvl w:val="0"/>
          <w:numId w:val="13"/>
        </w:numPr>
        <w:ind w:left="426" w:hanging="284"/>
        <w:jc w:val="both"/>
        <w:rPr>
          <w:rFonts w:ascii="Myriad Pro" w:hAnsi="Myriad Pro" w:cs="Tahoma"/>
        </w:rPr>
      </w:pPr>
      <w:r w:rsidRPr="00E05177">
        <w:rPr>
          <w:rFonts w:ascii="Myriad Pro" w:hAnsi="Myriad Pro" w:cs="Tahoma"/>
        </w:rPr>
        <w:t>Priloga 3/2 IZJAVA O IZPOLNJEVANJU SPOSOBNOSTI PODIZVAJALCA/DRUGEGA SUBJEKTA</w:t>
      </w:r>
      <w:r w:rsidR="00996126" w:rsidRPr="00E05177">
        <w:rPr>
          <w:rFonts w:ascii="Myriad Pro" w:hAnsi="Myriad Pro" w:cs="Tahoma"/>
        </w:rPr>
        <w:t>,</w:t>
      </w:r>
    </w:p>
    <w:p w14:paraId="032FC4D5" w14:textId="77777777" w:rsidR="00FD19E4" w:rsidRPr="00E05177" w:rsidRDefault="00FD19E4">
      <w:pPr>
        <w:keepNext/>
        <w:keepLines/>
        <w:numPr>
          <w:ilvl w:val="0"/>
          <w:numId w:val="13"/>
        </w:numPr>
        <w:ind w:left="426" w:hanging="284"/>
        <w:jc w:val="both"/>
        <w:rPr>
          <w:rFonts w:ascii="Myriad Pro" w:hAnsi="Myriad Pro" w:cs="Tahoma"/>
        </w:rPr>
      </w:pPr>
      <w:r w:rsidRPr="00E05177">
        <w:rPr>
          <w:rFonts w:ascii="Myriad Pro" w:hAnsi="Myriad Pro" w:cs="Tahoma"/>
        </w:rPr>
        <w:t>Priloga 3/3 IZJAVA FIZIČNE OSEBE.</w:t>
      </w:r>
    </w:p>
    <w:p w14:paraId="02EDF612" w14:textId="77777777" w:rsidR="00600829" w:rsidRPr="00E05177" w:rsidRDefault="00600829" w:rsidP="002E710B">
      <w:pPr>
        <w:keepNext/>
        <w:keepLines/>
        <w:jc w:val="both"/>
        <w:rPr>
          <w:rFonts w:ascii="Myriad Pro" w:hAnsi="Myriad Pro" w:cs="Tahoma"/>
          <w:bCs/>
        </w:rPr>
      </w:pPr>
    </w:p>
    <w:p w14:paraId="1AB8657A" w14:textId="77A152AF" w:rsidR="00FD19E4" w:rsidRPr="00E05177" w:rsidRDefault="00FD19E4" w:rsidP="002E710B">
      <w:pPr>
        <w:keepNext/>
        <w:keepLines/>
        <w:jc w:val="both"/>
        <w:rPr>
          <w:rFonts w:ascii="Myriad Pro" w:hAnsi="Myriad Pro" w:cs="Tahoma"/>
          <w:bCs/>
        </w:rPr>
      </w:pPr>
      <w:r w:rsidRPr="00E05177">
        <w:rPr>
          <w:rFonts w:ascii="Myriad Pro" w:hAnsi="Myriad Pro" w:cs="Tahoma"/>
          <w:bCs/>
        </w:rPr>
        <w:t>Naročnik lahko zahteva potrdila, izjave in druga dokazila iz 77. člena ZJN-3 kot dokaz neobstoja razlogov za izključitev iz 75. člena ZJN-3.</w:t>
      </w:r>
    </w:p>
    <w:p w14:paraId="2F19B244" w14:textId="77777777" w:rsidR="00FD19E4" w:rsidRPr="00E05177" w:rsidRDefault="00FD19E4" w:rsidP="002E710B">
      <w:pPr>
        <w:keepNext/>
        <w:keepLines/>
        <w:jc w:val="both"/>
        <w:rPr>
          <w:rFonts w:ascii="Myriad Pro" w:hAnsi="Myriad Pro" w:cs="Tahoma"/>
          <w:bCs/>
        </w:rPr>
      </w:pPr>
    </w:p>
    <w:p w14:paraId="07D8B658" w14:textId="3A4112B9" w:rsidR="00FD19E4" w:rsidRPr="00E05177" w:rsidRDefault="00FD19E4" w:rsidP="002E710B">
      <w:pPr>
        <w:keepNext/>
        <w:keepLines/>
        <w:jc w:val="both"/>
        <w:rPr>
          <w:rFonts w:ascii="Myriad Pro" w:hAnsi="Myriad Pro" w:cs="Tahoma"/>
          <w:bCs/>
        </w:rPr>
      </w:pPr>
      <w:r w:rsidRPr="00E05177">
        <w:rPr>
          <w:rFonts w:ascii="Myriad Pro" w:hAnsi="Myriad Pro" w:cs="Tahoma"/>
          <w:bCs/>
        </w:rPr>
        <w:t>Podatke, ki se vodijo v uradnih evidencah in ponudnik zanje ni predložil dokazila sam, lahko naročnik v uradnih evidencah preveri z uporabo enotnega informacijskega sistema, ki ga vodi ministrstvo, pristojno za javna naročila.</w:t>
      </w:r>
    </w:p>
    <w:p w14:paraId="6D78286F" w14:textId="77777777" w:rsidR="00600829" w:rsidRPr="00E05177" w:rsidRDefault="00600829" w:rsidP="002E710B">
      <w:pPr>
        <w:keepNext/>
        <w:keepLines/>
        <w:jc w:val="both"/>
        <w:rPr>
          <w:rFonts w:ascii="Myriad Pro" w:hAnsi="Myriad Pro" w:cs="Tahoma"/>
          <w:bCs/>
        </w:rPr>
      </w:pPr>
    </w:p>
    <w:p w14:paraId="3D93DA63"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lang w:val="x-none"/>
        </w:rPr>
        <w:t xml:space="preserve">Če država članica ali tretja država </w:t>
      </w:r>
      <w:r w:rsidRPr="00E05177">
        <w:rPr>
          <w:rFonts w:ascii="Myriad Pro" w:hAnsi="Myriad Pro" w:cs="Tahoma"/>
          <w:bCs/>
        </w:rPr>
        <w:t xml:space="preserve">gospodarskega </w:t>
      </w:r>
      <w:r w:rsidRPr="00E05177">
        <w:rPr>
          <w:rFonts w:ascii="Myriad Pro" w:hAnsi="Myriad Pro" w:cs="Tahoma"/>
          <w:bCs/>
          <w:lang w:val="x-none"/>
        </w:rPr>
        <w:t>subjekta, ki</w:t>
      </w:r>
      <w:r w:rsidRPr="00E05177">
        <w:rPr>
          <w:rFonts w:ascii="Myriad Pro" w:hAnsi="Myriad Pro" w:cs="Tahoma"/>
          <w:bCs/>
        </w:rPr>
        <w:t xml:space="preserve"> ni</w:t>
      </w:r>
      <w:r w:rsidRPr="00E05177">
        <w:rPr>
          <w:rFonts w:ascii="Myriad Pro" w:hAnsi="Myriad Pro" w:cs="Tahoma"/>
          <w:bCs/>
          <w:lang w:val="x-none"/>
        </w:rPr>
        <w:t>ma sedeža v Republiki Sloveniji</w:t>
      </w:r>
      <w:r w:rsidRPr="00E05177">
        <w:rPr>
          <w:rFonts w:ascii="Myriad Pro" w:hAnsi="Myriad Pro" w:cs="Tahoma"/>
          <w:bCs/>
        </w:rPr>
        <w:t>,</w:t>
      </w:r>
      <w:r w:rsidRPr="00E05177">
        <w:rPr>
          <w:rFonts w:ascii="Myriad Pro" w:hAnsi="Myriad Pro" w:cs="Tahoma"/>
          <w:bCs/>
          <w:lang w:val="x-none"/>
        </w:rPr>
        <w:t xml:space="preserve"> dokumentov in potrdil iz </w:t>
      </w:r>
      <w:r w:rsidRPr="00E05177">
        <w:rPr>
          <w:rFonts w:ascii="Myriad Pro" w:hAnsi="Myriad Pro" w:cs="Tahoma"/>
          <w:bCs/>
        </w:rPr>
        <w:t>tretjega</w:t>
      </w:r>
      <w:r w:rsidRPr="00E05177">
        <w:rPr>
          <w:rFonts w:ascii="Myriad Pro" w:hAnsi="Myriad Pro" w:cs="Tahoma"/>
          <w:bCs/>
          <w:lang w:val="x-none"/>
        </w:rPr>
        <w:t xml:space="preserve"> odstavka </w:t>
      </w:r>
      <w:r w:rsidRPr="00E05177">
        <w:rPr>
          <w:rFonts w:ascii="Myriad Pro" w:hAnsi="Myriad Pro" w:cs="Tahoma"/>
          <w:bCs/>
        </w:rPr>
        <w:t xml:space="preserve">77. člena ZJN-3 </w:t>
      </w:r>
      <w:r w:rsidRPr="00E05177">
        <w:rPr>
          <w:rFonts w:ascii="Myriad Pro" w:hAnsi="Myriad Pro" w:cs="Tahoma"/>
          <w:bCs/>
          <w:lang w:val="x-none"/>
        </w:rPr>
        <w:t xml:space="preserve">ne izdaja ali če ti ne zajemajo vseh primerov iz prvega in drugega odstavka ter b) točke četrtega odstavka 75. člena </w:t>
      </w:r>
      <w:r w:rsidRPr="00E05177">
        <w:rPr>
          <w:rFonts w:ascii="Myriad Pro" w:hAnsi="Myriad Pro" w:cs="Tahoma"/>
          <w:bCs/>
        </w:rPr>
        <w:t>ZJN-3</w:t>
      </w:r>
      <w:r w:rsidRPr="00E05177">
        <w:rPr>
          <w:rFonts w:ascii="Myriad Pro" w:hAnsi="Myriad Pro" w:cs="Tahoma"/>
          <w:bCs/>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4238DBB" w14:textId="77777777" w:rsidR="004A5D08" w:rsidRPr="00E05177" w:rsidRDefault="004A5D08" w:rsidP="002E710B">
      <w:pPr>
        <w:keepNext/>
        <w:keepLines/>
        <w:jc w:val="both"/>
        <w:rPr>
          <w:rFonts w:ascii="Myriad Pro" w:hAnsi="Myriad Pro" w:cs="Tahoma"/>
        </w:rPr>
      </w:pPr>
    </w:p>
    <w:p w14:paraId="0B56FEA8" w14:textId="77777777" w:rsidR="004A5D08" w:rsidRPr="00E05177" w:rsidRDefault="004A5D08" w:rsidP="002E710B">
      <w:pPr>
        <w:keepNext/>
        <w:keepLines/>
        <w:jc w:val="both"/>
        <w:rPr>
          <w:rFonts w:ascii="Myriad Pro" w:hAnsi="Myriad Pro" w:cs="Tahoma"/>
        </w:rPr>
      </w:pPr>
    </w:p>
    <w:p w14:paraId="2F52B188" w14:textId="77777777" w:rsidR="001769DE" w:rsidRPr="00E05177" w:rsidRDefault="001769DE" w:rsidP="002E710B">
      <w:pPr>
        <w:keepNext/>
        <w:keepLines/>
        <w:numPr>
          <w:ilvl w:val="1"/>
          <w:numId w:val="2"/>
        </w:numPr>
        <w:jc w:val="both"/>
        <w:rPr>
          <w:rFonts w:ascii="Myriad Pro" w:hAnsi="Myriad Pro" w:cs="Tahoma"/>
          <w:b/>
        </w:rPr>
      </w:pPr>
      <w:r w:rsidRPr="00E05177">
        <w:rPr>
          <w:rFonts w:ascii="Myriad Pro" w:hAnsi="Myriad Pro" w:cs="Tahoma"/>
          <w:b/>
        </w:rPr>
        <w:t xml:space="preserve">Pogoji za sodelovanje </w:t>
      </w:r>
    </w:p>
    <w:p w14:paraId="12718148" w14:textId="77777777" w:rsidR="001769DE" w:rsidRPr="00E05177" w:rsidRDefault="001769DE" w:rsidP="002E710B">
      <w:pPr>
        <w:keepNext/>
        <w:keepLines/>
        <w:ind w:left="720"/>
        <w:jc w:val="both"/>
        <w:rPr>
          <w:rFonts w:ascii="Myriad Pro" w:hAnsi="Myriad Pro" w:cs="Tahoma"/>
          <w:b/>
        </w:rPr>
      </w:pPr>
    </w:p>
    <w:p w14:paraId="27795696" w14:textId="77777777" w:rsidR="001769DE" w:rsidRPr="00E05177" w:rsidRDefault="001769DE" w:rsidP="002E710B">
      <w:pPr>
        <w:keepNext/>
        <w:keepLines/>
        <w:numPr>
          <w:ilvl w:val="2"/>
          <w:numId w:val="2"/>
        </w:numPr>
        <w:jc w:val="both"/>
        <w:rPr>
          <w:rFonts w:ascii="Myriad Pro" w:hAnsi="Myriad Pro" w:cs="Tahoma"/>
        </w:rPr>
      </w:pPr>
      <w:r w:rsidRPr="00E05177">
        <w:rPr>
          <w:rFonts w:ascii="Myriad Pro" w:hAnsi="Myriad Pro" w:cs="Tahoma"/>
        </w:rPr>
        <w:t>Ustreznost za opravljanje poklicne dejavnosti</w:t>
      </w:r>
    </w:p>
    <w:p w14:paraId="74FB9181" w14:textId="77777777" w:rsidR="001769DE" w:rsidRPr="00E05177" w:rsidRDefault="001769DE" w:rsidP="002E710B">
      <w:pPr>
        <w:keepNext/>
        <w:keepLines/>
        <w:jc w:val="both"/>
        <w:rPr>
          <w:rFonts w:ascii="Myriad Pro" w:hAnsi="Myriad Pro" w:cs="Tahoma"/>
        </w:rPr>
      </w:pPr>
    </w:p>
    <w:p w14:paraId="7209F9F8" w14:textId="3DCFCC33" w:rsidR="00AE13F6" w:rsidRPr="00E05177" w:rsidRDefault="00AE13F6" w:rsidP="002E710B">
      <w:pPr>
        <w:keepNext/>
        <w:keepLines/>
        <w:jc w:val="both"/>
        <w:rPr>
          <w:rFonts w:ascii="Myriad Pro" w:hAnsi="Myriad Pro" w:cs="Tahoma"/>
          <w:bCs/>
        </w:rPr>
      </w:pPr>
      <w:r w:rsidRPr="00E05177">
        <w:rPr>
          <w:rFonts w:ascii="Myriad Pro" w:hAnsi="Myriad Pro"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7D9A2E8" w14:textId="77777777" w:rsidR="00A6582A" w:rsidRPr="00E05177" w:rsidRDefault="00A6582A" w:rsidP="002E710B">
      <w:pPr>
        <w:keepNext/>
        <w:keepLines/>
        <w:jc w:val="both"/>
        <w:rPr>
          <w:rFonts w:ascii="Myriad Pro" w:hAnsi="Myriad Pro" w:cs="Tahoma"/>
          <w:bCs/>
        </w:rPr>
      </w:pPr>
    </w:p>
    <w:p w14:paraId="1D33ECFA" w14:textId="77777777" w:rsidR="00AE13F6" w:rsidRPr="00E05177" w:rsidRDefault="00AE13F6" w:rsidP="002E710B">
      <w:pPr>
        <w:keepNext/>
        <w:keepLines/>
        <w:jc w:val="both"/>
        <w:rPr>
          <w:rFonts w:ascii="Myriad Pro" w:hAnsi="Myriad Pro" w:cs="Tahoma"/>
          <w:bCs/>
        </w:rPr>
      </w:pPr>
      <w:r w:rsidRPr="00E05177">
        <w:rPr>
          <w:rFonts w:ascii="Myriad Pro" w:hAnsi="Myriad Pro"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C1701CB" w14:textId="77777777" w:rsidR="00AE13F6" w:rsidRPr="00E05177" w:rsidRDefault="00AE13F6" w:rsidP="002E710B">
      <w:pPr>
        <w:keepNext/>
        <w:keepLines/>
        <w:jc w:val="both"/>
        <w:rPr>
          <w:rFonts w:ascii="Myriad Pro" w:hAnsi="Myriad Pro" w:cs="Tahoma"/>
          <w:b/>
        </w:rPr>
      </w:pPr>
    </w:p>
    <w:p w14:paraId="49ACB3D2" w14:textId="77777777" w:rsidR="00AE13F6" w:rsidRPr="00E05177" w:rsidRDefault="00AE13F6" w:rsidP="002E710B">
      <w:pPr>
        <w:keepNext/>
        <w:keepLines/>
        <w:jc w:val="both"/>
        <w:rPr>
          <w:rFonts w:ascii="Myriad Pro" w:hAnsi="Myriad Pro" w:cs="Tahoma"/>
          <w:b/>
          <w:u w:val="single"/>
        </w:rPr>
      </w:pPr>
      <w:r w:rsidRPr="00E05177">
        <w:rPr>
          <w:rFonts w:ascii="Myriad Pro" w:hAnsi="Myriad Pro" w:cs="Tahoma"/>
          <w:b/>
        </w:rPr>
        <w:t xml:space="preserve">Zgoraj navedeni pogoji veljajo tudi za posamezne člane skupine ponudnikov v okviru skupne ponudbe, za vse v ponudbi navedene podizvajalce in za vse druge subjekte, katerih </w:t>
      </w:r>
      <w:r w:rsidRPr="00E05177">
        <w:rPr>
          <w:rFonts w:ascii="Myriad Pro" w:hAnsi="Myriad Pro" w:cs="Tahoma"/>
          <w:b/>
          <w:bCs/>
        </w:rPr>
        <w:t>zmogljivosti uporablja gospodarski subjekt (ponudnik ali skupina ponudnikov).</w:t>
      </w:r>
    </w:p>
    <w:p w14:paraId="017B4880" w14:textId="77777777" w:rsidR="00602923" w:rsidRPr="00E05177" w:rsidRDefault="00602923" w:rsidP="002E710B">
      <w:pPr>
        <w:keepNext/>
        <w:keepLines/>
        <w:jc w:val="both"/>
        <w:rPr>
          <w:rFonts w:ascii="Myriad Pro" w:hAnsi="Myriad Pro" w:cs="Tahoma"/>
          <w:b/>
        </w:rPr>
      </w:pPr>
    </w:p>
    <w:p w14:paraId="7198F55E" w14:textId="77777777" w:rsidR="00AE13F6" w:rsidRPr="00E05177" w:rsidRDefault="00AE13F6" w:rsidP="002E710B">
      <w:pPr>
        <w:keepNext/>
        <w:keepLines/>
        <w:jc w:val="both"/>
        <w:rPr>
          <w:rFonts w:ascii="Myriad Pro" w:hAnsi="Myriad Pro" w:cs="Tahoma"/>
          <w:b/>
        </w:rPr>
      </w:pPr>
      <w:r w:rsidRPr="00E05177">
        <w:rPr>
          <w:rFonts w:ascii="Myriad Pro" w:hAnsi="Myriad Pro" w:cs="Tahoma"/>
          <w:b/>
        </w:rPr>
        <w:t>DOKAZILA:</w:t>
      </w:r>
    </w:p>
    <w:p w14:paraId="140A1110" w14:textId="77777777" w:rsidR="00AE13F6" w:rsidRPr="00E05177" w:rsidRDefault="00AE13F6" w:rsidP="002E710B">
      <w:pPr>
        <w:keepNext/>
        <w:keepLines/>
        <w:spacing w:after="120"/>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613D3FD8" w14:textId="77777777" w:rsidR="00397CEF" w:rsidRPr="00E05177" w:rsidRDefault="00397CEF">
      <w:pPr>
        <w:keepNext/>
        <w:keepLines/>
        <w:numPr>
          <w:ilvl w:val="0"/>
          <w:numId w:val="13"/>
        </w:numPr>
        <w:ind w:left="714" w:hanging="357"/>
        <w:jc w:val="both"/>
        <w:rPr>
          <w:rFonts w:ascii="Myriad Pro" w:hAnsi="Myriad Pro" w:cs="Tahoma"/>
        </w:rPr>
      </w:pPr>
      <w:r w:rsidRPr="00E05177">
        <w:rPr>
          <w:rFonts w:ascii="Myriad Pro" w:hAnsi="Myriad Pro" w:cs="Tahoma"/>
        </w:rPr>
        <w:t xml:space="preserve">Priloga 3/1 IZJAVA O IZPOLNJEVANJU SPOSOBNOSTI PONUDNIKA/PARTNERJA, </w:t>
      </w:r>
    </w:p>
    <w:p w14:paraId="05C721AE" w14:textId="77777777" w:rsidR="00AE13F6" w:rsidRPr="00E05177" w:rsidRDefault="00397CEF">
      <w:pPr>
        <w:keepNext/>
        <w:keepLines/>
        <w:numPr>
          <w:ilvl w:val="0"/>
          <w:numId w:val="13"/>
        </w:numPr>
        <w:ind w:left="714" w:hanging="357"/>
        <w:jc w:val="both"/>
        <w:rPr>
          <w:rFonts w:ascii="Myriad Pro" w:hAnsi="Myriad Pro" w:cs="Tahoma"/>
        </w:rPr>
      </w:pPr>
      <w:r w:rsidRPr="00E05177">
        <w:rPr>
          <w:rFonts w:ascii="Myriad Pro" w:hAnsi="Myriad Pro" w:cs="Tahoma"/>
        </w:rPr>
        <w:t>Priloga 3/2 IZJAVA O IZPOLNJEVANJU SPOSOBNOSTI PODIZVAJALCA/DRUGEGA SUBJEKTA</w:t>
      </w:r>
      <w:r w:rsidR="00AE13F6" w:rsidRPr="00E05177">
        <w:rPr>
          <w:rFonts w:ascii="Myriad Pro" w:hAnsi="Myriad Pro" w:cs="Tahoma"/>
        </w:rPr>
        <w:t>,</w:t>
      </w:r>
    </w:p>
    <w:p w14:paraId="4363CC61" w14:textId="480FDFA6" w:rsidR="00AE13F6" w:rsidRPr="00E05177" w:rsidRDefault="00AE13F6">
      <w:pPr>
        <w:keepNext/>
        <w:keepLines/>
        <w:numPr>
          <w:ilvl w:val="0"/>
          <w:numId w:val="13"/>
        </w:numPr>
        <w:ind w:left="714" w:hanging="357"/>
        <w:jc w:val="both"/>
        <w:rPr>
          <w:rFonts w:ascii="Myriad Pro" w:hAnsi="Myriad Pro" w:cs="Tahoma"/>
        </w:rPr>
      </w:pPr>
      <w:r w:rsidRPr="00E05177">
        <w:rPr>
          <w:rFonts w:ascii="Myriad Pro" w:hAnsi="Myriad Pro" w:cs="Tahoma"/>
        </w:rPr>
        <w:t>ustrezna dokazila, ki izkazuje</w:t>
      </w:r>
      <w:r w:rsidR="00AE0E45" w:rsidRPr="00E05177">
        <w:rPr>
          <w:rFonts w:ascii="Myriad Pro" w:hAnsi="Myriad Pro" w:cs="Tahoma"/>
        </w:rPr>
        <w:t>jo</w:t>
      </w:r>
      <w:r w:rsidRPr="00E05177">
        <w:rPr>
          <w:rFonts w:ascii="Myriad Pro" w:hAnsi="Myriad Pro" w:cs="Tahoma"/>
        </w:rPr>
        <w:t xml:space="preserve"> izpolnjevanje zahteve iz drugega odstavka te točke, v kolikor je tako dovoljenje ali članstvo potrebno. </w:t>
      </w:r>
    </w:p>
    <w:p w14:paraId="66A4799B" w14:textId="77777777" w:rsidR="00AE13F6" w:rsidRPr="00E05177" w:rsidRDefault="00AE13F6" w:rsidP="002E710B">
      <w:pPr>
        <w:keepNext/>
        <w:keepLines/>
        <w:jc w:val="both"/>
        <w:rPr>
          <w:rFonts w:ascii="Myriad Pro" w:hAnsi="Myriad Pro" w:cs="Tahoma"/>
        </w:rPr>
      </w:pPr>
    </w:p>
    <w:p w14:paraId="4EDA1D61" w14:textId="77777777" w:rsidR="00B6464B" w:rsidRPr="00E05177" w:rsidRDefault="00B6464B" w:rsidP="002E710B">
      <w:pPr>
        <w:keepNext/>
        <w:keepLines/>
        <w:numPr>
          <w:ilvl w:val="2"/>
          <w:numId w:val="2"/>
        </w:numPr>
        <w:jc w:val="both"/>
        <w:rPr>
          <w:rFonts w:ascii="Myriad Pro" w:hAnsi="Myriad Pro" w:cs="Tahoma"/>
        </w:rPr>
      </w:pPr>
      <w:r w:rsidRPr="00E05177">
        <w:rPr>
          <w:rFonts w:ascii="Myriad Pro" w:hAnsi="Myriad Pro" w:cs="Tahoma"/>
        </w:rPr>
        <w:t>Ekonomski in finančni položaj</w:t>
      </w:r>
    </w:p>
    <w:p w14:paraId="20A5E590" w14:textId="77777777" w:rsidR="00B6464B" w:rsidRPr="00E05177" w:rsidRDefault="00B6464B" w:rsidP="002E710B">
      <w:pPr>
        <w:keepNext/>
        <w:keepLines/>
        <w:jc w:val="both"/>
        <w:rPr>
          <w:rFonts w:ascii="Myriad Pro" w:hAnsi="Myriad Pro" w:cs="Tahoma"/>
        </w:rPr>
      </w:pPr>
    </w:p>
    <w:p w14:paraId="17647831" w14:textId="77777777" w:rsidR="00E70D83" w:rsidRPr="00E05177" w:rsidRDefault="0070203D" w:rsidP="002E710B">
      <w:pPr>
        <w:keepNext/>
        <w:keepLines/>
        <w:jc w:val="both"/>
        <w:rPr>
          <w:rFonts w:ascii="Myriad Pro" w:hAnsi="Myriad Pro" w:cs="Tahoma"/>
        </w:rPr>
      </w:pPr>
      <w:r w:rsidRPr="00E05177">
        <w:rPr>
          <w:rFonts w:ascii="Myriad Pro" w:hAnsi="Myriad Pro" w:cs="Tahoma"/>
        </w:rPr>
        <w:t xml:space="preserve">Gospodarski subjekt </w:t>
      </w:r>
      <w:r w:rsidR="00B6464B" w:rsidRPr="00E05177">
        <w:rPr>
          <w:rFonts w:ascii="Myriad Pro" w:hAnsi="Myriad Pro" w:cs="Tahoma"/>
        </w:rPr>
        <w:t>mora imeti stabilno poslovanje, ter mora biti ekonomsko in finančno sposoben i</w:t>
      </w:r>
      <w:r w:rsidR="00E70D83" w:rsidRPr="00E05177">
        <w:rPr>
          <w:rFonts w:ascii="Myriad Pro" w:hAnsi="Myriad Pro" w:cs="Tahoma"/>
        </w:rPr>
        <w:t>zvesti predmet javnega naročila.</w:t>
      </w:r>
    </w:p>
    <w:p w14:paraId="0463B018" w14:textId="77777777" w:rsidR="00B6464B" w:rsidRPr="00E05177" w:rsidRDefault="00B6464B" w:rsidP="002E710B">
      <w:pPr>
        <w:keepNext/>
        <w:keepLines/>
        <w:jc w:val="both"/>
        <w:rPr>
          <w:rFonts w:ascii="Myriad Pro" w:hAnsi="Myriad Pro" w:cs="Tahoma"/>
        </w:rPr>
      </w:pPr>
    </w:p>
    <w:p w14:paraId="7F673659" w14:textId="58DA94EE" w:rsidR="00A03185" w:rsidRPr="00E05177" w:rsidRDefault="00A03185" w:rsidP="002E710B">
      <w:pPr>
        <w:keepNext/>
        <w:keepLines/>
        <w:jc w:val="both"/>
        <w:rPr>
          <w:rFonts w:ascii="Myriad Pro" w:hAnsi="Myriad Pro" w:cs="Tahoma"/>
        </w:rPr>
      </w:pPr>
      <w:r w:rsidRPr="00E05177">
        <w:rPr>
          <w:rFonts w:ascii="Myriad Pro" w:hAnsi="Myriad Pro" w:cs="Tahoma"/>
        </w:rPr>
        <w:t>Gospodarski subjekt na datum, določen za predložitev ponudb</w:t>
      </w:r>
      <w:r w:rsidR="00C078F3" w:rsidRPr="00E05177">
        <w:rPr>
          <w:rFonts w:ascii="Myriad Pro" w:hAnsi="Myriad Pro" w:cs="Tahoma"/>
        </w:rPr>
        <w:t>,</w:t>
      </w:r>
      <w:r w:rsidRPr="00E05177">
        <w:rPr>
          <w:rFonts w:ascii="Myriad Pro" w:hAnsi="Myriad Pro" w:cs="Tahoma"/>
        </w:rPr>
        <w:t xml:space="preserve"> ne sme imeti blokiranega poslovnega računa pri katerikoli banki, ki vodi njegov transakcijski račun.</w:t>
      </w:r>
    </w:p>
    <w:p w14:paraId="359CE5ED" w14:textId="77777777" w:rsidR="00A03185" w:rsidRPr="00E05177" w:rsidRDefault="00A03185" w:rsidP="002E710B">
      <w:pPr>
        <w:keepNext/>
        <w:keepLines/>
        <w:jc w:val="both"/>
        <w:rPr>
          <w:rFonts w:ascii="Myriad Pro" w:hAnsi="Myriad Pro" w:cs="Tahoma"/>
        </w:rPr>
      </w:pPr>
    </w:p>
    <w:p w14:paraId="5F2D76A9" w14:textId="43BED04B" w:rsidR="00B6464B" w:rsidRPr="00E05177" w:rsidRDefault="0070203D" w:rsidP="002E710B">
      <w:pPr>
        <w:keepNext/>
        <w:keepLines/>
        <w:jc w:val="both"/>
        <w:rPr>
          <w:rFonts w:ascii="Myriad Pro" w:hAnsi="Myriad Pro" w:cs="Tahoma"/>
        </w:rPr>
      </w:pPr>
      <w:r w:rsidRPr="00E05177">
        <w:rPr>
          <w:rFonts w:ascii="Myriad Pro" w:hAnsi="Myriad Pro" w:cs="Tahoma"/>
        </w:rPr>
        <w:lastRenderedPageBreak/>
        <w:t>Gospodarski subjekt</w:t>
      </w:r>
      <w:r w:rsidR="00B6464B" w:rsidRPr="00E05177">
        <w:rPr>
          <w:rFonts w:ascii="Myriad Pro" w:hAnsi="Myriad Pro" w:cs="Tahoma"/>
        </w:rPr>
        <w:t xml:space="preserve"> v preteklih šestih (6) mesecih pred oddajo ponudbe </w:t>
      </w:r>
      <w:r w:rsidR="004F64A9" w:rsidRPr="00E05177">
        <w:rPr>
          <w:rFonts w:ascii="Myriad Pro" w:hAnsi="Myriad Pro" w:cs="Tahoma"/>
        </w:rPr>
        <w:t>ne sme</w:t>
      </w:r>
      <w:r w:rsidR="00B6464B" w:rsidRPr="00E05177">
        <w:rPr>
          <w:rFonts w:ascii="Myriad Pro" w:hAnsi="Myriad Pro" w:cs="Tahoma"/>
        </w:rPr>
        <w:t xml:space="preserve"> imeti d</w:t>
      </w:r>
      <w:r w:rsidR="00E70D83" w:rsidRPr="00E05177">
        <w:rPr>
          <w:rFonts w:ascii="Myriad Pro" w:hAnsi="Myriad Pro" w:cs="Tahoma"/>
        </w:rPr>
        <w:t>ospelih neporavnanih obveznosti.</w:t>
      </w:r>
    </w:p>
    <w:p w14:paraId="6E2E08C2" w14:textId="77777777" w:rsidR="00B6464B" w:rsidRPr="00E05177" w:rsidRDefault="00B6464B" w:rsidP="002E710B">
      <w:pPr>
        <w:keepNext/>
        <w:keepLines/>
        <w:jc w:val="both"/>
        <w:rPr>
          <w:rFonts w:ascii="Myriad Pro" w:hAnsi="Myriad Pro" w:cs="Tahoma"/>
          <w:b/>
        </w:rPr>
      </w:pPr>
    </w:p>
    <w:p w14:paraId="7712F2BC" w14:textId="77777777" w:rsidR="00B6464B" w:rsidRPr="00E05177" w:rsidRDefault="00B6464B" w:rsidP="002E710B">
      <w:pPr>
        <w:keepNext/>
        <w:keepLines/>
        <w:jc w:val="both"/>
        <w:rPr>
          <w:rFonts w:ascii="Myriad Pro" w:hAnsi="Myriad Pro" w:cs="Tahoma"/>
          <w:b/>
        </w:rPr>
      </w:pPr>
      <w:r w:rsidRPr="00E05177">
        <w:rPr>
          <w:rFonts w:ascii="Myriad Pro" w:hAnsi="Myriad Pro" w:cs="Tahoma"/>
          <w:b/>
        </w:rPr>
        <w:t>V primeru skupne ponudbe mora navedene pogoje izpolnjevati vsak izmed partnerjev v skupni ponudbi.</w:t>
      </w:r>
    </w:p>
    <w:p w14:paraId="2CF704AB" w14:textId="77777777" w:rsidR="00B6464B" w:rsidRPr="00E05177" w:rsidRDefault="00B6464B" w:rsidP="002E710B">
      <w:pPr>
        <w:keepNext/>
        <w:keepLines/>
        <w:jc w:val="both"/>
        <w:rPr>
          <w:rFonts w:ascii="Myriad Pro" w:hAnsi="Myriad Pro" w:cs="Tahoma"/>
        </w:rPr>
      </w:pPr>
    </w:p>
    <w:p w14:paraId="1B7ADD07" w14:textId="77777777" w:rsidR="00E70D83" w:rsidRPr="00E05177" w:rsidRDefault="00E70D83" w:rsidP="002E710B">
      <w:pPr>
        <w:keepNext/>
        <w:keepLines/>
        <w:jc w:val="both"/>
        <w:rPr>
          <w:rFonts w:ascii="Myriad Pro" w:hAnsi="Myriad Pro" w:cs="Tahoma"/>
          <w:b/>
        </w:rPr>
      </w:pPr>
      <w:r w:rsidRPr="00E05177">
        <w:rPr>
          <w:rFonts w:ascii="Myriad Pro" w:hAnsi="Myriad Pro" w:cs="Tahoma"/>
          <w:b/>
        </w:rPr>
        <w:t>DOKAZILA:</w:t>
      </w:r>
    </w:p>
    <w:p w14:paraId="537E2544" w14:textId="77777777" w:rsidR="00E70D83" w:rsidRPr="00E05177" w:rsidRDefault="00E70D83" w:rsidP="002E710B">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296885BC" w14:textId="397AE4CE" w:rsidR="00E70D83" w:rsidRPr="00E05177" w:rsidRDefault="00E70D83">
      <w:pPr>
        <w:keepNext/>
        <w:keepLines/>
        <w:numPr>
          <w:ilvl w:val="0"/>
          <w:numId w:val="13"/>
        </w:numPr>
        <w:ind w:left="714" w:hanging="357"/>
        <w:jc w:val="both"/>
        <w:rPr>
          <w:rFonts w:ascii="Myriad Pro" w:hAnsi="Myriad Pro" w:cs="Tahoma"/>
        </w:rPr>
      </w:pPr>
      <w:r w:rsidRPr="00E05177">
        <w:rPr>
          <w:rFonts w:ascii="Myriad Pro" w:hAnsi="Myriad Pro" w:cs="Tahoma"/>
        </w:rPr>
        <w:t xml:space="preserve">Priloga </w:t>
      </w:r>
      <w:r w:rsidR="00A03185" w:rsidRPr="00E05177">
        <w:rPr>
          <w:rFonts w:ascii="Myriad Pro" w:hAnsi="Myriad Pro" w:cs="Tahoma"/>
        </w:rPr>
        <w:t>5</w:t>
      </w:r>
      <w:r w:rsidR="00833EB0" w:rsidRPr="00E05177">
        <w:rPr>
          <w:rFonts w:ascii="Myriad Pro" w:hAnsi="Myriad Pro" w:cs="Tahoma"/>
        </w:rPr>
        <w:t xml:space="preserve"> </w:t>
      </w:r>
      <w:r w:rsidR="00A03185" w:rsidRPr="00E05177">
        <w:rPr>
          <w:rFonts w:ascii="Myriad Pro" w:hAnsi="Myriad Pro" w:cs="Tahoma"/>
        </w:rPr>
        <w:t>EKONOMSKI IN FINANČNI POLOŽAJ</w:t>
      </w:r>
      <w:r w:rsidRPr="00E05177">
        <w:rPr>
          <w:rFonts w:ascii="Myriad Pro" w:hAnsi="Myriad Pro" w:cs="Tahoma"/>
        </w:rPr>
        <w:t>.</w:t>
      </w:r>
    </w:p>
    <w:p w14:paraId="3AA8827C" w14:textId="77777777" w:rsidR="002E710B" w:rsidRPr="00E05177" w:rsidRDefault="002E710B" w:rsidP="002E710B">
      <w:pPr>
        <w:keepNext/>
        <w:keepLines/>
        <w:jc w:val="both"/>
        <w:rPr>
          <w:rFonts w:ascii="Myriad Pro" w:hAnsi="Myriad Pro" w:cs="Tahoma"/>
        </w:rPr>
      </w:pPr>
    </w:p>
    <w:p w14:paraId="75306D23" w14:textId="77777777" w:rsidR="00B6464B" w:rsidRPr="00E05177" w:rsidRDefault="00B6464B" w:rsidP="002E710B">
      <w:pPr>
        <w:keepNext/>
        <w:keepLines/>
        <w:numPr>
          <w:ilvl w:val="2"/>
          <w:numId w:val="2"/>
        </w:numPr>
        <w:jc w:val="both"/>
        <w:rPr>
          <w:rFonts w:ascii="Myriad Pro" w:hAnsi="Myriad Pro" w:cs="Tahoma"/>
        </w:rPr>
      </w:pPr>
      <w:r w:rsidRPr="00E05177">
        <w:rPr>
          <w:rFonts w:ascii="Myriad Pro" w:hAnsi="Myriad Pro" w:cs="Tahoma"/>
        </w:rPr>
        <w:t xml:space="preserve">Tehnična in strokovna sposobnost </w:t>
      </w:r>
    </w:p>
    <w:p w14:paraId="5DD7D8E4" w14:textId="77777777" w:rsidR="00B6464B" w:rsidRPr="00E05177" w:rsidRDefault="00B6464B" w:rsidP="002E710B">
      <w:pPr>
        <w:keepNext/>
        <w:keepLines/>
        <w:jc w:val="both"/>
        <w:rPr>
          <w:rFonts w:ascii="Myriad Pro" w:eastAsia="Calibri" w:hAnsi="Myriad Pro" w:cs="Tahoma"/>
          <w:bCs/>
          <w:i/>
        </w:rPr>
      </w:pPr>
    </w:p>
    <w:p w14:paraId="3CA8825D" w14:textId="77777777" w:rsidR="00B6464B" w:rsidRPr="00E05177" w:rsidRDefault="00B6464B" w:rsidP="002E710B">
      <w:pPr>
        <w:keepNext/>
        <w:keepLines/>
        <w:jc w:val="both"/>
        <w:rPr>
          <w:rFonts w:ascii="Myriad Pro" w:eastAsia="Calibri" w:hAnsi="Myriad Pro" w:cs="Tahoma"/>
          <w:bCs/>
          <w:i/>
        </w:rPr>
      </w:pPr>
      <w:r w:rsidRPr="00E05177">
        <w:rPr>
          <w:rFonts w:ascii="Myriad Pro" w:eastAsia="Calibri" w:hAnsi="Myriad Pro" w:cs="Tahoma"/>
          <w:bCs/>
          <w:i/>
        </w:rPr>
        <w:t xml:space="preserve">V nadaljevanju navedene tehnične in strokovne pogoje oz. sposobnost/i lahko ponudnik izpolni samostojno, kot skupina ponudnikov (partnerji) v primeru skupne ponudbe ali s podizvajalci (glede na dejavnosti, ki so predmet javnega naročila in jih bo v okviru ponudbe posamezni subjekt izvajal), </w:t>
      </w:r>
      <w:r w:rsidRPr="00E05177">
        <w:rPr>
          <w:rFonts w:ascii="Myriad Pro" w:eastAsia="Calibri" w:hAnsi="Myriad Pro" w:cs="Tahoma"/>
          <w:bCs/>
          <w:i/>
          <w:u w:val="single"/>
        </w:rPr>
        <w:t>vendar bo moral ta subjekt (s katerim se izkazuje pogoje oz. sposobnost) predmetna dela javnega naročila tudi izvesti</w:t>
      </w:r>
      <w:r w:rsidRPr="00E05177">
        <w:rPr>
          <w:rFonts w:ascii="Myriad Pro" w:eastAsia="Calibri" w:hAnsi="Myriad Pro" w:cs="Tahoma"/>
          <w:bCs/>
          <w:i/>
        </w:rPr>
        <w:t>.</w:t>
      </w:r>
    </w:p>
    <w:p w14:paraId="72971659" w14:textId="77777777" w:rsidR="005F38B4" w:rsidRPr="00E05177" w:rsidRDefault="005F38B4" w:rsidP="002E710B">
      <w:pPr>
        <w:keepNext/>
        <w:keepLines/>
        <w:jc w:val="both"/>
        <w:rPr>
          <w:rFonts w:ascii="Myriad Pro" w:eastAsia="Calibri" w:hAnsi="Myriad Pro" w:cs="Tahoma"/>
          <w:bCs/>
          <w:i/>
        </w:rPr>
      </w:pPr>
    </w:p>
    <w:p w14:paraId="71A51DD3" w14:textId="11E0A7EE" w:rsidR="00EB4E0A" w:rsidRPr="00E05177" w:rsidRDefault="00EB4E0A" w:rsidP="002E710B">
      <w:pPr>
        <w:keepNext/>
        <w:keepLines/>
        <w:jc w:val="both"/>
        <w:rPr>
          <w:rFonts w:ascii="Myriad Pro" w:eastAsia="Calibri" w:hAnsi="Myriad Pro" w:cs="Tahoma"/>
          <w:bCs/>
          <w:i/>
        </w:rPr>
      </w:pPr>
      <w:r w:rsidRPr="00E05177">
        <w:rPr>
          <w:rFonts w:ascii="Myriad Pro" w:eastAsia="Calibri" w:hAnsi="Myriad Pro" w:cs="Tahoma"/>
          <w:bCs/>
          <w:i/>
        </w:rPr>
        <w:t>Naročnik je upravičen opraviti p</w:t>
      </w:r>
      <w:r w:rsidR="00ED58BA" w:rsidRPr="00E05177">
        <w:rPr>
          <w:rFonts w:ascii="Myriad Pro" w:eastAsia="Calibri" w:hAnsi="Myriad Pro" w:cs="Tahoma"/>
          <w:bCs/>
          <w:i/>
        </w:rPr>
        <w:t>oizvedbe o navedenih referencah</w:t>
      </w:r>
      <w:r w:rsidRPr="00E05177">
        <w:rPr>
          <w:rFonts w:ascii="Myriad Pro" w:eastAsia="Calibri" w:hAnsi="Myriad Pro" w:cs="Tahoma"/>
          <w:bCs/>
          <w:i/>
        </w:rPr>
        <w:t>, zato si pridržuje pravico, da ponudnik na podlagi poziva naročnika v zahtevanem roku predloži dodatna dokazila o uspešni izvedbi navedenih referenčnih del. Če navedene reference ne izkazujejo resničnega stanja jih naročnik ne bo upošteval.</w:t>
      </w:r>
    </w:p>
    <w:p w14:paraId="66761259" w14:textId="77777777" w:rsidR="00EB4E0A" w:rsidRPr="00E05177" w:rsidRDefault="00EB4E0A" w:rsidP="002E710B">
      <w:pPr>
        <w:keepNext/>
        <w:keepLines/>
        <w:jc w:val="both"/>
        <w:rPr>
          <w:rFonts w:ascii="Myriad Pro" w:hAnsi="Myriad Pro" w:cs="Tahoma"/>
        </w:rPr>
      </w:pPr>
    </w:p>
    <w:p w14:paraId="5AAAD358" w14:textId="77777777" w:rsidR="002A4ECB" w:rsidRPr="00E05177" w:rsidRDefault="002A4ECB" w:rsidP="002E710B">
      <w:pPr>
        <w:keepNext/>
        <w:keepLines/>
        <w:jc w:val="both"/>
        <w:rPr>
          <w:rFonts w:ascii="Myriad Pro" w:eastAsia="Calibri" w:hAnsi="Myriad Pro" w:cs="Tahoma"/>
          <w:bCs/>
          <w:i/>
        </w:rPr>
      </w:pPr>
      <w:r w:rsidRPr="00E05177">
        <w:rPr>
          <w:rFonts w:ascii="Myriad Pro" w:eastAsia="Calibri" w:hAnsi="Myriad Pro" w:cs="Tahoma"/>
          <w:bCs/>
          <w:i/>
        </w:rPr>
        <w:t xml:space="preserve">Referenčna potrdila (reference) lahko potrdi izključno končni naročnik/investitor/plačnik referenčnega posla. </w:t>
      </w:r>
    </w:p>
    <w:p w14:paraId="667AD033" w14:textId="77777777" w:rsidR="00BA771A" w:rsidRPr="00E05177" w:rsidRDefault="00BA771A" w:rsidP="002E710B">
      <w:pPr>
        <w:keepNext/>
        <w:keepLines/>
        <w:jc w:val="both"/>
        <w:rPr>
          <w:rFonts w:ascii="Myriad Pro" w:eastAsia="Calibri" w:hAnsi="Myriad Pro" w:cs="Tahoma"/>
          <w:bCs/>
          <w:i/>
        </w:rPr>
      </w:pPr>
    </w:p>
    <w:p w14:paraId="109230B0" w14:textId="3EF57FC6" w:rsidR="00B6464B" w:rsidRPr="00E05177" w:rsidRDefault="00B6464B" w:rsidP="002E710B">
      <w:pPr>
        <w:keepNext/>
        <w:keepLines/>
        <w:numPr>
          <w:ilvl w:val="3"/>
          <w:numId w:val="2"/>
        </w:numPr>
        <w:jc w:val="both"/>
        <w:rPr>
          <w:rFonts w:ascii="Myriad Pro" w:hAnsi="Myriad Pro" w:cs="Tahoma"/>
        </w:rPr>
      </w:pPr>
      <w:r w:rsidRPr="00E05177">
        <w:rPr>
          <w:rFonts w:ascii="Myriad Pro" w:hAnsi="Myriad Pro" w:cs="Tahoma"/>
        </w:rPr>
        <w:t>Te</w:t>
      </w:r>
      <w:r w:rsidR="00D73CCB" w:rsidRPr="00E05177">
        <w:rPr>
          <w:rFonts w:ascii="Myriad Pro" w:hAnsi="Myriad Pro" w:cs="Tahoma"/>
        </w:rPr>
        <w:t>hnična sposobnost</w:t>
      </w:r>
      <w:r w:rsidR="007D22D0" w:rsidRPr="00E05177">
        <w:rPr>
          <w:rFonts w:ascii="Myriad Pro" w:hAnsi="Myriad Pro" w:cs="Tahoma"/>
        </w:rPr>
        <w:t xml:space="preserve"> </w:t>
      </w:r>
      <w:r w:rsidR="0070203D" w:rsidRPr="00E05177">
        <w:rPr>
          <w:rFonts w:ascii="Myriad Pro" w:hAnsi="Myriad Pro" w:cs="Tahoma"/>
        </w:rPr>
        <w:t xml:space="preserve">– ponudnik </w:t>
      </w:r>
    </w:p>
    <w:p w14:paraId="53628297" w14:textId="77777777" w:rsidR="00B6464B" w:rsidRPr="00E05177" w:rsidRDefault="00B6464B" w:rsidP="002E710B">
      <w:pPr>
        <w:keepNext/>
        <w:keepLines/>
        <w:jc w:val="both"/>
        <w:rPr>
          <w:rFonts w:ascii="Myriad Pro" w:hAnsi="Myriad Pro" w:cs="Tahoma"/>
          <w:b/>
        </w:rPr>
      </w:pPr>
    </w:p>
    <w:p w14:paraId="0538AC9B" w14:textId="77777777" w:rsidR="00B6464B" w:rsidRPr="00E05177" w:rsidRDefault="00EC69E1" w:rsidP="002E710B">
      <w:pPr>
        <w:keepNext/>
        <w:keepLines/>
        <w:jc w:val="both"/>
        <w:rPr>
          <w:rFonts w:ascii="Myriad Pro" w:hAnsi="Myriad Pro" w:cs="Tahoma"/>
          <w:bCs/>
        </w:rPr>
      </w:pPr>
      <w:r w:rsidRPr="00E05177">
        <w:rPr>
          <w:rFonts w:ascii="Myriad Pro" w:hAnsi="Myriad Pro" w:cs="Tahoma"/>
          <w:bCs/>
        </w:rPr>
        <w:t>Ponudnik</w:t>
      </w:r>
      <w:r w:rsidR="00B6464B" w:rsidRPr="00E05177">
        <w:rPr>
          <w:rFonts w:ascii="Myriad Pro" w:hAnsi="Myriad Pro" w:cs="Tahoma"/>
          <w:bCs/>
        </w:rPr>
        <w:t xml:space="preserve"> mora razpolagati z vsemi tehničnimi sredstvi in opremo,</w:t>
      </w:r>
      <w:r w:rsidR="00B6464B" w:rsidRPr="00E05177">
        <w:rPr>
          <w:rFonts w:ascii="Myriad Pro" w:hAnsi="Myriad Pro" w:cs="Tahoma"/>
        </w:rPr>
        <w:t xml:space="preserve"> ter </w:t>
      </w:r>
      <w:r w:rsidR="00B6464B" w:rsidRPr="00E05177">
        <w:rPr>
          <w:rFonts w:ascii="Myriad Pro" w:hAnsi="Myriad Pro"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6A42704D" w14:textId="77777777" w:rsidR="00E70D83" w:rsidRPr="00E05177" w:rsidRDefault="00E70D83" w:rsidP="002E710B">
      <w:pPr>
        <w:keepNext/>
        <w:keepLines/>
        <w:ind w:right="-2"/>
        <w:jc w:val="both"/>
        <w:rPr>
          <w:rFonts w:ascii="Myriad Pro" w:hAnsi="Myriad Pro" w:cs="Tahoma"/>
          <w:smallCaps/>
        </w:rPr>
      </w:pPr>
    </w:p>
    <w:p w14:paraId="11DB2A71" w14:textId="6CF3B70E" w:rsidR="00E70D83" w:rsidRPr="00E05177" w:rsidRDefault="00E70D83" w:rsidP="002E710B">
      <w:pPr>
        <w:keepNext/>
        <w:keepLines/>
        <w:jc w:val="both"/>
        <w:rPr>
          <w:rFonts w:ascii="Myriad Pro" w:hAnsi="Myriad Pro" w:cs="Tahoma"/>
        </w:rPr>
      </w:pPr>
      <w:r w:rsidRPr="00E05177">
        <w:rPr>
          <w:rFonts w:ascii="Myriad Pro" w:hAnsi="Myriad Pro" w:cs="Tahoma"/>
        </w:rPr>
        <w:t>Predmet ponudbe mora izpolnjevati vse standarde, pogoje</w:t>
      </w:r>
      <w:r w:rsidR="00B42357" w:rsidRPr="00E05177">
        <w:rPr>
          <w:rFonts w:ascii="Myriad Pro" w:hAnsi="Myriad Pro" w:cs="Tahoma"/>
        </w:rPr>
        <w:t xml:space="preserve">, tehnične specifikacije </w:t>
      </w:r>
      <w:r w:rsidRPr="00E05177">
        <w:rPr>
          <w:rFonts w:ascii="Myriad Pro" w:hAnsi="Myriad Pro" w:cs="Tahoma"/>
        </w:rPr>
        <w:t xml:space="preserve">in </w:t>
      </w:r>
      <w:r w:rsidR="00B42357" w:rsidRPr="00E05177">
        <w:rPr>
          <w:rFonts w:ascii="Myriad Pro" w:hAnsi="Myriad Pro" w:cs="Tahoma"/>
        </w:rPr>
        <w:t xml:space="preserve">ostale </w:t>
      </w:r>
      <w:r w:rsidRPr="00E05177">
        <w:rPr>
          <w:rFonts w:ascii="Myriad Pro" w:hAnsi="Myriad Pro" w:cs="Tahoma"/>
        </w:rPr>
        <w:t>zahteve naročnika, ki so navedene v razpisni dokumentaciji</w:t>
      </w:r>
      <w:r w:rsidR="00103980" w:rsidRPr="00E05177">
        <w:rPr>
          <w:rFonts w:ascii="Myriad Pro" w:hAnsi="Myriad Pro" w:cs="Tahoma"/>
        </w:rPr>
        <w:t>,</w:t>
      </w:r>
      <w:r w:rsidRPr="00E05177">
        <w:rPr>
          <w:rFonts w:ascii="Myriad Pro" w:hAnsi="Myriad Pro" w:cs="Tahoma"/>
        </w:rPr>
        <w:t xml:space="preserve"> in </w:t>
      </w:r>
      <w:r w:rsidR="00103980" w:rsidRPr="00E05177">
        <w:rPr>
          <w:rFonts w:ascii="Myriad Pro" w:hAnsi="Myriad Pro" w:cs="Tahoma"/>
        </w:rPr>
        <w:t xml:space="preserve">biti </w:t>
      </w:r>
      <w:r w:rsidRPr="00E05177">
        <w:rPr>
          <w:rFonts w:ascii="Myriad Pro" w:hAnsi="Myriad Pro" w:cs="Tahoma"/>
        </w:rPr>
        <w:t xml:space="preserve">izveden v skladu s pravili stroke ter v skladu z določbami predpisov in standardov s področja predmeta javnega naročila in v skladu z vsemi zahtevami in pogoji naročnika, navedenimi v razpisni dokumentaciji. </w:t>
      </w:r>
    </w:p>
    <w:p w14:paraId="5CC298A2" w14:textId="77777777" w:rsidR="002B7F5F" w:rsidRPr="00E05177" w:rsidRDefault="002B7F5F" w:rsidP="002E710B">
      <w:pPr>
        <w:keepNext/>
        <w:keepLines/>
        <w:jc w:val="both"/>
        <w:rPr>
          <w:rFonts w:ascii="Myriad Pro" w:hAnsi="Myriad Pro" w:cs="Tahoma"/>
        </w:rPr>
      </w:pPr>
    </w:p>
    <w:p w14:paraId="60AC2450" w14:textId="592400E3" w:rsidR="007D22D0" w:rsidRPr="00E05177" w:rsidRDefault="007D22D0" w:rsidP="002E710B">
      <w:pPr>
        <w:pStyle w:val="Odstavekseznama"/>
        <w:keepNext/>
        <w:keepLines/>
        <w:numPr>
          <w:ilvl w:val="4"/>
          <w:numId w:val="2"/>
        </w:numPr>
        <w:tabs>
          <w:tab w:val="clear" w:pos="1440"/>
        </w:tabs>
        <w:ind w:left="1134" w:hanging="1156"/>
        <w:jc w:val="both"/>
        <w:rPr>
          <w:rFonts w:ascii="Myriad Pro" w:hAnsi="Myriad Pro" w:cs="Tahoma"/>
        </w:rPr>
      </w:pPr>
      <w:r w:rsidRPr="00E05177">
        <w:rPr>
          <w:rFonts w:ascii="Myriad Pro" w:hAnsi="Myriad Pro" w:cs="Tahoma"/>
        </w:rPr>
        <w:t>Reference ponudnika</w:t>
      </w:r>
    </w:p>
    <w:p w14:paraId="6699B01A" w14:textId="77777777" w:rsidR="007D22D0" w:rsidRPr="00E05177" w:rsidRDefault="007D22D0" w:rsidP="002E710B">
      <w:pPr>
        <w:keepNext/>
        <w:keepLines/>
        <w:jc w:val="both"/>
        <w:rPr>
          <w:rFonts w:ascii="Myriad Pro" w:hAnsi="Myriad Pro" w:cs="Tahoma"/>
        </w:rPr>
      </w:pPr>
    </w:p>
    <w:p w14:paraId="0CDE479C" w14:textId="63CECB5F" w:rsidR="0048365C" w:rsidRPr="0048365C" w:rsidRDefault="0048365C" w:rsidP="0048365C">
      <w:pPr>
        <w:keepNext/>
        <w:keepLines/>
        <w:contextualSpacing/>
        <w:jc w:val="both"/>
        <w:rPr>
          <w:rFonts w:ascii="Myriad Pro" w:hAnsi="Myriad Pro" w:cs="Tahoma"/>
          <w:bCs/>
        </w:rPr>
      </w:pPr>
      <w:r w:rsidRPr="0048365C">
        <w:rPr>
          <w:rFonts w:ascii="Myriad Pro" w:hAnsi="Myriad Pro" w:cs="Tahoma"/>
          <w:bCs/>
        </w:rPr>
        <w:t xml:space="preserve">Gospodarski subjekt je moral v zadnjih petih (5) letih pred rokom za oddajo ponudb uspešno izvesti najmanj </w:t>
      </w:r>
      <w:r w:rsidR="008B3C1D">
        <w:rPr>
          <w:rFonts w:ascii="Myriad Pro" w:hAnsi="Myriad Pro" w:cs="Tahoma"/>
          <w:bCs/>
        </w:rPr>
        <w:t>eno</w:t>
      </w:r>
      <w:r w:rsidRPr="0048365C">
        <w:rPr>
          <w:rFonts w:ascii="Myriad Pro" w:hAnsi="Myriad Pro" w:cs="Tahoma"/>
          <w:bCs/>
        </w:rPr>
        <w:t xml:space="preserve"> (</w:t>
      </w:r>
      <w:r w:rsidR="008B3C1D">
        <w:rPr>
          <w:rFonts w:ascii="Myriad Pro" w:hAnsi="Myriad Pro" w:cs="Tahoma"/>
          <w:bCs/>
        </w:rPr>
        <w:t>1</w:t>
      </w:r>
      <w:r w:rsidRPr="0048365C">
        <w:rPr>
          <w:rFonts w:ascii="Myriad Pro" w:hAnsi="Myriad Pro" w:cs="Tahoma"/>
          <w:bCs/>
        </w:rPr>
        <w:t>) gradnj</w:t>
      </w:r>
      <w:r w:rsidR="008B3C1D">
        <w:rPr>
          <w:rFonts w:ascii="Myriad Pro" w:hAnsi="Myriad Pro" w:cs="Tahoma"/>
          <w:bCs/>
        </w:rPr>
        <w:t>o</w:t>
      </w:r>
      <w:r w:rsidRPr="0048365C">
        <w:rPr>
          <w:rFonts w:ascii="Myriad Pro" w:hAnsi="Myriad Pro" w:cs="Tahoma"/>
          <w:bCs/>
        </w:rPr>
        <w:t xml:space="preserve"> oziroma rekonstrukcij</w:t>
      </w:r>
      <w:r w:rsidR="008B3C1D">
        <w:rPr>
          <w:rFonts w:ascii="Myriad Pro" w:hAnsi="Myriad Pro" w:cs="Tahoma"/>
          <w:bCs/>
        </w:rPr>
        <w:t>o</w:t>
      </w:r>
      <w:r w:rsidRPr="0048365C">
        <w:rPr>
          <w:rFonts w:ascii="Myriad Pro" w:hAnsi="Myriad Pro" w:cs="Tahoma"/>
          <w:bCs/>
        </w:rPr>
        <w:t xml:space="preserve"> primerljive zahtevnosti</w:t>
      </w:r>
      <w:r w:rsidR="00292D68">
        <w:rPr>
          <w:rFonts w:ascii="Myriad Pro" w:hAnsi="Myriad Pro" w:cs="Tahoma"/>
          <w:bCs/>
        </w:rPr>
        <w:t xml:space="preserve"> (toplotna črpalka voda/voda</w:t>
      </w:r>
      <w:r w:rsidR="003C4B28">
        <w:rPr>
          <w:rFonts w:ascii="Myriad Pro" w:hAnsi="Myriad Pro" w:cs="Tahoma"/>
          <w:bCs/>
        </w:rPr>
        <w:t xml:space="preserve"> </w:t>
      </w:r>
      <w:r w:rsidR="00253704">
        <w:rPr>
          <w:rFonts w:ascii="Myriad Pro" w:hAnsi="Myriad Pro" w:cs="Tahoma"/>
          <w:bCs/>
        </w:rPr>
        <w:t>minimalne moči 1</w:t>
      </w:r>
      <w:r w:rsidR="00B262E3">
        <w:rPr>
          <w:rFonts w:ascii="Myriad Pro" w:hAnsi="Myriad Pro" w:cs="Tahoma"/>
          <w:bCs/>
        </w:rPr>
        <w:t>5</w:t>
      </w:r>
      <w:r w:rsidR="00253704">
        <w:rPr>
          <w:rFonts w:ascii="Myriad Pro" w:hAnsi="Myriad Pro" w:cs="Tahoma"/>
          <w:bCs/>
        </w:rPr>
        <w:t>0 kW</w:t>
      </w:r>
      <w:r w:rsidR="00333D59">
        <w:rPr>
          <w:rFonts w:ascii="Myriad Pro" w:hAnsi="Myriad Pro" w:cs="Tahoma"/>
          <w:bCs/>
        </w:rPr>
        <w:t xml:space="preserve"> po referenci</w:t>
      </w:r>
      <w:r w:rsidR="00CE4AE8">
        <w:rPr>
          <w:rFonts w:ascii="Myriad Pro" w:hAnsi="Myriad Pro" w:cs="Tahoma"/>
          <w:bCs/>
        </w:rPr>
        <w:t>)</w:t>
      </w:r>
      <w:r w:rsidRPr="0048365C">
        <w:rPr>
          <w:rFonts w:ascii="Myriad Pro" w:hAnsi="Myriad Pro" w:cs="Tahoma"/>
          <w:bCs/>
        </w:rPr>
        <w:t xml:space="preserve">, ki sta obsegali izvedbo strojnih instalacij ogrevanja oziroma prenovo ali izgradnjo kotlovnice v posamezni vrednosti najmanj </w:t>
      </w:r>
      <w:r w:rsidRPr="0048365C">
        <w:rPr>
          <w:rFonts w:ascii="Myriad Pro" w:hAnsi="Myriad Pro" w:cs="Tahoma"/>
          <w:b/>
          <w:bCs/>
        </w:rPr>
        <w:t>250.000 EUR brez DDV</w:t>
      </w:r>
      <w:r w:rsidRPr="0048365C">
        <w:rPr>
          <w:rFonts w:ascii="Myriad Pro" w:hAnsi="Myriad Pro" w:cs="Tahoma"/>
          <w:bCs/>
        </w:rPr>
        <w:t>.</w:t>
      </w:r>
    </w:p>
    <w:p w14:paraId="466DEC8F" w14:textId="77777777" w:rsidR="0048365C" w:rsidRPr="0048365C" w:rsidRDefault="0048365C" w:rsidP="0048365C">
      <w:pPr>
        <w:keepNext/>
        <w:keepLines/>
        <w:contextualSpacing/>
        <w:jc w:val="both"/>
        <w:rPr>
          <w:rFonts w:ascii="Myriad Pro" w:hAnsi="Myriad Pro" w:cs="Tahoma"/>
          <w:bCs/>
        </w:rPr>
      </w:pPr>
      <w:r w:rsidRPr="0048365C">
        <w:rPr>
          <w:rFonts w:ascii="Myriad Pro" w:hAnsi="Myriad Pro" w:cs="Tahoma"/>
          <w:bCs/>
        </w:rPr>
        <w:t>Za uspešno izvedeno referenco se šteje investicija, za katero je bila izvedena uspešna primopredaja in je naročnik potrdil, da so bila dela izvedena kakovostno, pravočasno in v skladu s pogodbo.</w:t>
      </w:r>
    </w:p>
    <w:p w14:paraId="40E31CC3" w14:textId="02747F99" w:rsidR="0048365C" w:rsidRDefault="0048365C" w:rsidP="002E710B">
      <w:pPr>
        <w:keepNext/>
        <w:keepLines/>
        <w:contextualSpacing/>
        <w:jc w:val="both"/>
        <w:rPr>
          <w:rFonts w:ascii="Myriad Pro" w:hAnsi="Myriad Pro" w:cs="Tahoma"/>
          <w:bCs/>
        </w:rPr>
      </w:pPr>
      <w:r w:rsidRPr="0048365C">
        <w:rPr>
          <w:rFonts w:ascii="Myriad Pro" w:hAnsi="Myriad Pro" w:cs="Tahoma"/>
          <w:bCs/>
        </w:rPr>
        <w:t>Reference so lahko izvedene za javnega ali zasebnega naročnika.</w:t>
      </w:r>
    </w:p>
    <w:p w14:paraId="022C605B" w14:textId="77777777" w:rsidR="00555A21" w:rsidRPr="001D2B4C" w:rsidRDefault="00555A21" w:rsidP="00555A21">
      <w:pPr>
        <w:keepNext/>
        <w:keepLines/>
        <w:contextualSpacing/>
        <w:jc w:val="both"/>
        <w:rPr>
          <w:rFonts w:ascii="Myriad Pro" w:hAnsi="Myriad Pro" w:cs="Tahoma"/>
          <w:bCs/>
          <w:iCs/>
        </w:rPr>
      </w:pPr>
    </w:p>
    <w:p w14:paraId="0218BC5B" w14:textId="79B55DFA" w:rsidR="002E710B" w:rsidRPr="00E05177" w:rsidRDefault="002E710B" w:rsidP="002E710B">
      <w:pPr>
        <w:keepNext/>
        <w:keepLines/>
        <w:contextualSpacing/>
        <w:jc w:val="both"/>
        <w:rPr>
          <w:rFonts w:ascii="Myriad Pro" w:hAnsi="Myriad Pro" w:cs="Tahoma"/>
        </w:rPr>
      </w:pPr>
      <w:r w:rsidRPr="00E05177">
        <w:rPr>
          <w:rFonts w:ascii="Myriad Pro" w:hAnsi="Myriad Pro" w:cs="Tahoma"/>
        </w:rPr>
        <w:t>Kot zaključek del se šteje datum uspešne primopredaje celotnega referenčnega objekta. Naročnik bo štel eno pogodbo za eno referenco.</w:t>
      </w:r>
    </w:p>
    <w:p w14:paraId="603A1D92" w14:textId="764150DF" w:rsidR="0052337E" w:rsidRPr="00E05177" w:rsidRDefault="0052337E" w:rsidP="002E710B">
      <w:pPr>
        <w:keepNext/>
        <w:keepLines/>
        <w:contextualSpacing/>
        <w:jc w:val="both"/>
        <w:rPr>
          <w:rFonts w:ascii="Myriad Pro" w:hAnsi="Myriad Pro" w:cs="Tahoma"/>
          <w:highlight w:val="yellow"/>
        </w:rPr>
      </w:pPr>
    </w:p>
    <w:p w14:paraId="3F4E0F07" w14:textId="0F5CF5A6" w:rsidR="007D22D0" w:rsidRPr="00E05177" w:rsidRDefault="007D22D0" w:rsidP="002E710B">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ali skupaj s </w:t>
      </w:r>
      <w:r w:rsidRPr="001D2B4C">
        <w:rPr>
          <w:rFonts w:ascii="Myriad Pro" w:hAnsi="Myriad Pro" w:cs="Tahoma"/>
          <w:b/>
        </w:rPr>
        <w:t>prijavljenimi podizvajalci</w:t>
      </w:r>
      <w:r w:rsidR="000F2EAC" w:rsidRPr="001D2B4C">
        <w:rPr>
          <w:rFonts w:ascii="Myriad Pro" w:hAnsi="Myriad Pro" w:cs="Tahoma"/>
          <w:b/>
        </w:rPr>
        <w:t xml:space="preserve"> (vendar ta del za katerega podajajo referenco morajo sami izvesti</w:t>
      </w:r>
      <w:r w:rsidR="00AF6073" w:rsidRPr="001D2B4C">
        <w:rPr>
          <w:rFonts w:ascii="Myriad Pro" w:hAnsi="Myriad Pro" w:cs="Tahoma"/>
          <w:b/>
        </w:rPr>
        <w:t>)</w:t>
      </w:r>
      <w:r w:rsidRPr="001D2B4C">
        <w:rPr>
          <w:rFonts w:ascii="Myriad Pro" w:hAnsi="Myriad Pro" w:cs="Tahoma"/>
          <w:b/>
        </w:rPr>
        <w:t>.</w:t>
      </w:r>
      <w:r w:rsidRPr="00E05177">
        <w:rPr>
          <w:rFonts w:ascii="Myriad Pro" w:hAnsi="Myriad Pro" w:cs="Tahoma"/>
          <w:b/>
        </w:rPr>
        <w:t xml:space="preserve"> </w:t>
      </w:r>
    </w:p>
    <w:p w14:paraId="109CFA7D" w14:textId="77777777" w:rsidR="001E5C5E" w:rsidRPr="00E05177" w:rsidRDefault="001E5C5E" w:rsidP="002E710B">
      <w:pPr>
        <w:keepNext/>
        <w:keepLines/>
        <w:jc w:val="both"/>
        <w:rPr>
          <w:rFonts w:ascii="Myriad Pro" w:hAnsi="Myriad Pro" w:cs="Tahoma"/>
          <w:bCs/>
        </w:rPr>
      </w:pPr>
    </w:p>
    <w:p w14:paraId="5273B10D" w14:textId="77777777" w:rsidR="008D660E" w:rsidRPr="00E05177" w:rsidRDefault="008D660E" w:rsidP="002E710B">
      <w:pPr>
        <w:keepNext/>
        <w:keepLines/>
        <w:jc w:val="both"/>
        <w:rPr>
          <w:rFonts w:ascii="Myriad Pro" w:hAnsi="Myriad Pro" w:cs="Tahoma"/>
          <w:b/>
        </w:rPr>
      </w:pPr>
      <w:r w:rsidRPr="00E05177">
        <w:rPr>
          <w:rFonts w:ascii="Myriad Pro" w:hAnsi="Myriad Pro" w:cs="Tahoma"/>
          <w:b/>
        </w:rPr>
        <w:t>DOKAZILA:</w:t>
      </w:r>
    </w:p>
    <w:p w14:paraId="3B5C22B4" w14:textId="77777777" w:rsidR="00135152" w:rsidRPr="00E05177" w:rsidRDefault="00EC69E1" w:rsidP="002E710B">
      <w:pPr>
        <w:keepNext/>
        <w:keepLines/>
        <w:jc w:val="both"/>
        <w:rPr>
          <w:rFonts w:ascii="Myriad Pro" w:hAnsi="Myriad Pro" w:cs="Tahoma"/>
        </w:rPr>
      </w:pPr>
      <w:r w:rsidRPr="00E05177">
        <w:rPr>
          <w:rFonts w:ascii="Myriad Pro" w:hAnsi="Myriad Pro" w:cs="Tahoma"/>
        </w:rPr>
        <w:t>Ponudnik</w:t>
      </w:r>
      <w:r w:rsidR="008D660E" w:rsidRPr="00E05177">
        <w:rPr>
          <w:rFonts w:ascii="Myriad Pro" w:hAnsi="Myriad Pro" w:cs="Tahoma"/>
        </w:rPr>
        <w:t xml:space="preserve"> izkaže izpolnjevanje teh pogojev </w:t>
      </w:r>
      <w:r w:rsidR="00135152" w:rsidRPr="00E05177">
        <w:rPr>
          <w:rFonts w:ascii="Myriad Pro" w:hAnsi="Myriad Pro" w:cs="Tahoma"/>
        </w:rPr>
        <w:t xml:space="preserve">z izpolnjenimi in podpisani </w:t>
      </w:r>
      <w:r w:rsidR="00EF3FF3" w:rsidRPr="00E05177">
        <w:rPr>
          <w:rFonts w:ascii="Myriad Pro" w:hAnsi="Myriad Pro" w:cs="Tahoma"/>
        </w:rPr>
        <w:t xml:space="preserve">predloženimi </w:t>
      </w:r>
      <w:r w:rsidR="00135152" w:rsidRPr="00E05177">
        <w:rPr>
          <w:rFonts w:ascii="Myriad Pro" w:hAnsi="Myriad Pro" w:cs="Tahoma"/>
        </w:rPr>
        <w:t>naslednjimi prilogami:</w:t>
      </w:r>
      <w:r w:rsidR="008D660E" w:rsidRPr="00E05177">
        <w:rPr>
          <w:rFonts w:ascii="Myriad Pro" w:hAnsi="Myriad Pro" w:cs="Tahoma"/>
        </w:rPr>
        <w:t xml:space="preserve"> </w:t>
      </w:r>
      <w:r w:rsidR="00135152" w:rsidRPr="00E05177">
        <w:rPr>
          <w:rFonts w:ascii="Myriad Pro" w:hAnsi="Myriad Pro" w:cs="Tahoma"/>
        </w:rPr>
        <w:t xml:space="preserve">        </w:t>
      </w:r>
    </w:p>
    <w:p w14:paraId="7018359D" w14:textId="01C1FD7A" w:rsidR="00AA1B21" w:rsidRPr="00E05177" w:rsidRDefault="00AA1B21">
      <w:pPr>
        <w:keepNext/>
        <w:keepLines/>
        <w:numPr>
          <w:ilvl w:val="0"/>
          <w:numId w:val="17"/>
        </w:numPr>
        <w:jc w:val="both"/>
        <w:rPr>
          <w:rFonts w:ascii="Myriad Pro" w:hAnsi="Myriad Pro" w:cs="Tahoma"/>
        </w:rPr>
      </w:pPr>
      <w:r w:rsidRPr="00E05177">
        <w:rPr>
          <w:rFonts w:ascii="Myriad Pro" w:hAnsi="Myriad Pro" w:cs="Tahoma"/>
        </w:rPr>
        <w:t>Priloga 6</w:t>
      </w:r>
      <w:r w:rsidR="007D22D0" w:rsidRPr="00E05177">
        <w:rPr>
          <w:rFonts w:ascii="Myriad Pro" w:hAnsi="Myriad Pro" w:cs="Tahoma"/>
        </w:rPr>
        <w:t>/1</w:t>
      </w:r>
      <w:r w:rsidRPr="00E05177">
        <w:rPr>
          <w:rFonts w:ascii="Myriad Pro" w:hAnsi="Myriad Pro" w:cs="Tahoma"/>
        </w:rPr>
        <w:t xml:space="preserve"> »SEZNAM REFERENC«,</w:t>
      </w:r>
    </w:p>
    <w:p w14:paraId="3559DCBA" w14:textId="3A4D1CB4" w:rsidR="00877F69" w:rsidRPr="00E05177" w:rsidRDefault="00EF3FF3">
      <w:pPr>
        <w:keepNext/>
        <w:keepLines/>
        <w:numPr>
          <w:ilvl w:val="0"/>
          <w:numId w:val="17"/>
        </w:numPr>
        <w:jc w:val="both"/>
        <w:rPr>
          <w:rFonts w:ascii="Myriad Pro" w:hAnsi="Myriad Pro" w:cs="Tahoma"/>
        </w:rPr>
      </w:pPr>
      <w:r w:rsidRPr="00E05177">
        <w:rPr>
          <w:rFonts w:ascii="Myriad Pro" w:hAnsi="Myriad Pro" w:cs="Tahoma"/>
        </w:rPr>
        <w:t xml:space="preserve">Priloga </w:t>
      </w:r>
      <w:r w:rsidR="0018624B" w:rsidRPr="00E05177">
        <w:rPr>
          <w:rFonts w:ascii="Myriad Pro" w:hAnsi="Myriad Pro" w:cs="Tahoma"/>
        </w:rPr>
        <w:t>6/2</w:t>
      </w:r>
      <w:r w:rsidRPr="00E05177">
        <w:rPr>
          <w:rFonts w:ascii="Myriad Pro" w:hAnsi="Myriad Pro" w:cs="Tahoma"/>
        </w:rPr>
        <w:t xml:space="preserve"> »POTRDITEV REFERENC S STRANI POSAMEZNIH NAROČNIKOV</w:t>
      </w:r>
      <w:r w:rsidR="006B6C6B" w:rsidRPr="00E05177">
        <w:rPr>
          <w:rFonts w:ascii="Myriad Pro" w:hAnsi="Myriad Pro" w:cs="Tahoma"/>
        </w:rPr>
        <w:t xml:space="preserve"> – </w:t>
      </w:r>
      <w:r w:rsidR="007D22D0" w:rsidRPr="00E05177">
        <w:rPr>
          <w:rFonts w:ascii="Myriad Pro" w:hAnsi="Myriad Pro" w:cs="Tahoma"/>
        </w:rPr>
        <w:t>Gospodarski subjekt</w:t>
      </w:r>
      <w:r w:rsidR="006B6C6B" w:rsidRPr="00E05177">
        <w:rPr>
          <w:rFonts w:ascii="Myriad Pro" w:hAnsi="Myriad Pro" w:cs="Tahoma"/>
        </w:rPr>
        <w:t>«</w:t>
      </w:r>
      <w:r w:rsidR="00877F69" w:rsidRPr="00E05177">
        <w:rPr>
          <w:rFonts w:ascii="Myriad Pro" w:eastAsia="Calibri" w:hAnsi="Myriad Pro" w:cs="Tahoma"/>
          <w:color w:val="000000"/>
        </w:rPr>
        <w:t xml:space="preserve">. </w:t>
      </w:r>
    </w:p>
    <w:p w14:paraId="60026598" w14:textId="1D1C9723" w:rsidR="00F62103" w:rsidRPr="00E05177" w:rsidRDefault="00F62103" w:rsidP="002E710B">
      <w:pPr>
        <w:keepNext/>
        <w:keepLines/>
        <w:shd w:val="clear" w:color="auto" w:fill="FFFFFF"/>
        <w:ind w:right="62"/>
        <w:jc w:val="both"/>
        <w:rPr>
          <w:rFonts w:ascii="Myriad Pro" w:hAnsi="Myriad Pro" w:cs="Tahoma"/>
        </w:rPr>
      </w:pPr>
    </w:p>
    <w:p w14:paraId="5DEF6E1F" w14:textId="77777777" w:rsidR="00E6179B" w:rsidRPr="00E05177" w:rsidRDefault="00E6179B" w:rsidP="002E710B">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6CDED25C" w14:textId="77777777" w:rsidR="00E6179B" w:rsidRPr="00E05177" w:rsidRDefault="00E6179B" w:rsidP="002E710B">
      <w:pPr>
        <w:keepNext/>
        <w:keepLines/>
        <w:shd w:val="clear" w:color="auto" w:fill="FFFFFF"/>
        <w:ind w:right="62"/>
        <w:jc w:val="both"/>
        <w:rPr>
          <w:rFonts w:ascii="Myriad Pro" w:hAnsi="Myriad Pro" w:cs="Tahoma"/>
        </w:rPr>
      </w:pPr>
    </w:p>
    <w:p w14:paraId="57007426" w14:textId="77777777" w:rsidR="00135152" w:rsidRPr="00E05177" w:rsidRDefault="00135152" w:rsidP="002E710B">
      <w:pPr>
        <w:keepNext/>
        <w:keepLines/>
        <w:shd w:val="clear" w:color="auto" w:fill="FFFFFF"/>
        <w:ind w:right="62"/>
        <w:jc w:val="both"/>
        <w:rPr>
          <w:rFonts w:ascii="Myriad Pro" w:hAnsi="Myriad Pro" w:cs="Tahoma"/>
        </w:rPr>
      </w:pPr>
      <w:r w:rsidRPr="00E05177">
        <w:rPr>
          <w:rFonts w:ascii="Myriad Pro" w:hAnsi="Myriad Pro" w:cs="Tahoma"/>
        </w:rPr>
        <w:lastRenderedPageBreak/>
        <w:t>Naročnik si pridržuje pravico, da zahteva dodatna dokazila (na primer: pogodbo z investitorjem ali delodajalcem,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09B988BB" w14:textId="77777777" w:rsidR="0070022D" w:rsidRPr="00E05177" w:rsidRDefault="0070022D" w:rsidP="002E710B">
      <w:pPr>
        <w:keepNext/>
        <w:keepLines/>
        <w:jc w:val="both"/>
        <w:rPr>
          <w:rFonts w:ascii="Myriad Pro" w:hAnsi="Myriad Pro" w:cs="Tahoma"/>
          <w:highlight w:val="yellow"/>
        </w:rPr>
      </w:pPr>
    </w:p>
    <w:p w14:paraId="650141E7" w14:textId="530C5B71" w:rsidR="00D73CCB" w:rsidRPr="00E05177" w:rsidRDefault="006B6C6B" w:rsidP="002E710B">
      <w:pPr>
        <w:keepNext/>
        <w:keepLines/>
        <w:numPr>
          <w:ilvl w:val="3"/>
          <w:numId w:val="2"/>
        </w:numPr>
        <w:jc w:val="both"/>
        <w:rPr>
          <w:rFonts w:ascii="Myriad Pro" w:hAnsi="Myriad Pro" w:cs="Tahoma"/>
        </w:rPr>
      </w:pPr>
      <w:r w:rsidRPr="00E05177">
        <w:rPr>
          <w:rFonts w:ascii="Myriad Pro" w:hAnsi="Myriad Pro" w:cs="Tahoma"/>
        </w:rPr>
        <w:t>S</w:t>
      </w:r>
      <w:r w:rsidR="00F01D80" w:rsidRPr="00E05177">
        <w:rPr>
          <w:rFonts w:ascii="Myriad Pro" w:hAnsi="Myriad Pro" w:cs="Tahoma"/>
        </w:rPr>
        <w:t>trokovna sposobnost</w:t>
      </w:r>
      <w:r w:rsidR="00D73CCB" w:rsidRPr="00E05177">
        <w:rPr>
          <w:rFonts w:ascii="Myriad Pro" w:hAnsi="Myriad Pro" w:cs="Tahoma"/>
        </w:rPr>
        <w:t xml:space="preserve"> </w:t>
      </w:r>
      <w:r w:rsidR="00F01D80" w:rsidRPr="00E05177">
        <w:rPr>
          <w:rFonts w:ascii="Myriad Pro" w:hAnsi="Myriad Pro" w:cs="Tahoma"/>
        </w:rPr>
        <w:t>– kad</w:t>
      </w:r>
      <w:r w:rsidR="00B22B2C" w:rsidRPr="00E05177">
        <w:rPr>
          <w:rFonts w:ascii="Myriad Pro" w:hAnsi="Myriad Pro" w:cs="Tahoma"/>
        </w:rPr>
        <w:t>er</w:t>
      </w:r>
    </w:p>
    <w:p w14:paraId="7C4A1A26" w14:textId="77777777" w:rsidR="00D73CCB" w:rsidRPr="00E05177" w:rsidRDefault="00D73CCB" w:rsidP="002E710B">
      <w:pPr>
        <w:keepNext/>
        <w:keepLines/>
        <w:jc w:val="both"/>
        <w:rPr>
          <w:rFonts w:ascii="Myriad Pro" w:hAnsi="Myriad Pro" w:cs="Tahoma"/>
        </w:rPr>
      </w:pPr>
    </w:p>
    <w:p w14:paraId="292FDDF6" w14:textId="1241E621" w:rsidR="00EB7147" w:rsidRPr="00E05177" w:rsidRDefault="00EC69E1" w:rsidP="002E710B">
      <w:pPr>
        <w:keepNext/>
        <w:keepLines/>
        <w:autoSpaceDE w:val="0"/>
        <w:autoSpaceDN w:val="0"/>
        <w:adjustRightInd w:val="0"/>
        <w:spacing w:after="25"/>
        <w:jc w:val="both"/>
        <w:rPr>
          <w:rFonts w:ascii="Myriad Pro" w:hAnsi="Myriad Pro" w:cs="Tahoma"/>
        </w:rPr>
      </w:pPr>
      <w:r w:rsidRPr="00E05177">
        <w:rPr>
          <w:rFonts w:ascii="Myriad Pro" w:hAnsi="Myriad Pro" w:cs="Tahoma"/>
        </w:rPr>
        <w:t>Ponudnik</w:t>
      </w:r>
      <w:r w:rsidR="00437150" w:rsidRPr="00E05177">
        <w:rPr>
          <w:rFonts w:ascii="Myriad Pro" w:hAnsi="Myriad Pro" w:cs="Tahoma"/>
        </w:rPr>
        <w:t xml:space="preserve"> mora razpolagati z ustreznimi kadri, ki so izkušeni, strokovno usposobljeni in sposobni izvesti predmet javnega naročila.       </w:t>
      </w:r>
    </w:p>
    <w:p w14:paraId="1F0A1F01" w14:textId="77777777" w:rsidR="009532FB" w:rsidRPr="00E05177" w:rsidRDefault="009532FB" w:rsidP="002E710B">
      <w:pPr>
        <w:keepNext/>
        <w:keepLines/>
        <w:autoSpaceDE w:val="0"/>
        <w:autoSpaceDN w:val="0"/>
        <w:adjustRightInd w:val="0"/>
        <w:spacing w:after="25"/>
        <w:jc w:val="both"/>
        <w:rPr>
          <w:rFonts w:ascii="Myriad Pro" w:hAnsi="Myriad Pro" w:cs="Tahoma"/>
        </w:rPr>
      </w:pPr>
    </w:p>
    <w:p w14:paraId="6B7A20CC" w14:textId="77777777" w:rsidR="00587624" w:rsidRPr="00587624" w:rsidRDefault="00587624" w:rsidP="00587624">
      <w:pPr>
        <w:keepNext/>
        <w:keepLines/>
        <w:jc w:val="both"/>
        <w:rPr>
          <w:rFonts w:ascii="Myriad Pro" w:hAnsi="Myriad Pro" w:cs="Tahoma"/>
        </w:rPr>
      </w:pPr>
      <w:r w:rsidRPr="00587624">
        <w:rPr>
          <w:rFonts w:ascii="Myriad Pro" w:hAnsi="Myriad Pro" w:cs="Tahoma"/>
        </w:rPr>
        <w:t>Vodja del mora:</w:t>
      </w:r>
    </w:p>
    <w:p w14:paraId="47492799" w14:textId="77777777" w:rsidR="00587624" w:rsidRPr="00587624" w:rsidRDefault="00587624">
      <w:pPr>
        <w:keepNext/>
        <w:keepLines/>
        <w:numPr>
          <w:ilvl w:val="0"/>
          <w:numId w:val="48"/>
        </w:numPr>
        <w:jc w:val="both"/>
        <w:rPr>
          <w:rFonts w:ascii="Myriad Pro" w:hAnsi="Myriad Pro" w:cs="Tahoma"/>
        </w:rPr>
      </w:pPr>
      <w:r w:rsidRPr="00587624">
        <w:rPr>
          <w:rFonts w:ascii="Myriad Pro" w:hAnsi="Myriad Pro" w:cs="Tahoma"/>
        </w:rPr>
        <w:t xml:space="preserve">izpolnjevati pogoje po Gradbenem zakonu, </w:t>
      </w:r>
    </w:p>
    <w:p w14:paraId="5C80EB3A" w14:textId="77777777" w:rsidR="00587624" w:rsidRPr="00587624" w:rsidRDefault="00587624">
      <w:pPr>
        <w:keepNext/>
        <w:keepLines/>
        <w:numPr>
          <w:ilvl w:val="0"/>
          <w:numId w:val="48"/>
        </w:numPr>
        <w:jc w:val="both"/>
        <w:rPr>
          <w:rFonts w:ascii="Myriad Pro" w:hAnsi="Myriad Pro" w:cs="Tahoma"/>
        </w:rPr>
      </w:pPr>
      <w:r w:rsidRPr="00587624">
        <w:rPr>
          <w:rFonts w:ascii="Myriad Pro" w:hAnsi="Myriad Pro" w:cs="Tahoma"/>
        </w:rPr>
        <w:t xml:space="preserve">biti zaposlen pri ponudniku ali drugem gospodarskem subjektu, katerega zmogljivosti ponudnik uporablja, </w:t>
      </w:r>
    </w:p>
    <w:p w14:paraId="58CCF752" w14:textId="77777777" w:rsidR="00587624" w:rsidRPr="00587624" w:rsidRDefault="00587624">
      <w:pPr>
        <w:keepNext/>
        <w:keepLines/>
        <w:numPr>
          <w:ilvl w:val="0"/>
          <w:numId w:val="48"/>
        </w:numPr>
        <w:jc w:val="both"/>
        <w:rPr>
          <w:rFonts w:ascii="Myriad Pro" w:hAnsi="Myriad Pro" w:cs="Tahoma"/>
        </w:rPr>
      </w:pPr>
      <w:r w:rsidRPr="00587624">
        <w:rPr>
          <w:rFonts w:ascii="Myriad Pro" w:hAnsi="Myriad Pro" w:cs="Tahoma"/>
        </w:rPr>
        <w:t>v zadnjih petih letih voditi najmanj eno primerljivo investicijo.</w:t>
      </w:r>
    </w:p>
    <w:p w14:paraId="469DC22B" w14:textId="47254AB7" w:rsidR="0018624B" w:rsidRPr="00E05177" w:rsidRDefault="0018624B" w:rsidP="002E710B">
      <w:pPr>
        <w:keepNext/>
        <w:keepLines/>
        <w:jc w:val="both"/>
        <w:rPr>
          <w:rFonts w:ascii="Myriad Pro" w:hAnsi="Myriad Pro" w:cs="Tahoma"/>
          <w:highlight w:val="yellow"/>
        </w:rPr>
      </w:pPr>
    </w:p>
    <w:p w14:paraId="22089A5D" w14:textId="69ACE289" w:rsidR="00A04010" w:rsidRPr="00E05177" w:rsidRDefault="00A04010" w:rsidP="002E710B">
      <w:pPr>
        <w:keepNext/>
        <w:keepLines/>
        <w:jc w:val="both"/>
        <w:rPr>
          <w:rFonts w:ascii="Myriad Pro" w:hAnsi="Myriad Pro" w:cs="Tahoma"/>
          <w:b/>
        </w:rPr>
      </w:pPr>
      <w:r w:rsidRPr="00E05177">
        <w:rPr>
          <w:rFonts w:ascii="Myriad Pro" w:hAnsi="Myriad Pro" w:cs="Tahoma"/>
          <w:b/>
        </w:rPr>
        <w:t xml:space="preserve">Izbrani gospodarski subjekt bo zavezan, da bo prevzeti posel dejansko opravljal s kadrovsko zasedbo, ki jo bo v fazi podaje </w:t>
      </w:r>
      <w:r w:rsidR="00284055" w:rsidRPr="00E05177">
        <w:rPr>
          <w:rFonts w:ascii="Myriad Pro" w:hAnsi="Myriad Pro" w:cs="Tahoma"/>
          <w:b/>
        </w:rPr>
        <w:t>ponudbe</w:t>
      </w:r>
      <w:r w:rsidRPr="00E05177">
        <w:rPr>
          <w:rFonts w:ascii="Myriad Pro" w:hAnsi="Myriad Pro" w:cs="Tahoma"/>
          <w:b/>
        </w:rPr>
        <w:t xml:space="preserve"> navedel in z njo izpolnjeval referenčn</w:t>
      </w:r>
      <w:r w:rsidR="00284055" w:rsidRPr="00E05177">
        <w:rPr>
          <w:rFonts w:ascii="Myriad Pro" w:hAnsi="Myriad Pro" w:cs="Tahoma"/>
          <w:b/>
        </w:rPr>
        <w:t>e</w:t>
      </w:r>
      <w:r w:rsidRPr="00E05177">
        <w:rPr>
          <w:rFonts w:ascii="Myriad Pro" w:hAnsi="Myriad Pro" w:cs="Tahoma"/>
          <w:b/>
        </w:rPr>
        <w:t xml:space="preserve"> pogoj</w:t>
      </w:r>
      <w:r w:rsidR="00284055" w:rsidRPr="00E05177">
        <w:rPr>
          <w:rFonts w:ascii="Myriad Pro" w:hAnsi="Myriad Pro" w:cs="Tahoma"/>
          <w:b/>
        </w:rPr>
        <w:t>e</w:t>
      </w:r>
      <w:r w:rsidRPr="00E05177">
        <w:rPr>
          <w:rFonts w:ascii="Myriad Pro" w:hAnsi="Myriad Pro" w:cs="Tahoma"/>
          <w:b/>
        </w:rPr>
        <w:t xml:space="preserve">.   </w:t>
      </w:r>
    </w:p>
    <w:p w14:paraId="535D0D72" w14:textId="36F43613" w:rsidR="00A04010" w:rsidRPr="00E05177" w:rsidRDefault="00A04010" w:rsidP="002E710B">
      <w:pPr>
        <w:keepNext/>
        <w:keepLines/>
        <w:jc w:val="both"/>
        <w:rPr>
          <w:rFonts w:ascii="Myriad Pro" w:hAnsi="Myriad Pro" w:cs="Tahoma"/>
        </w:rPr>
      </w:pPr>
    </w:p>
    <w:p w14:paraId="1BCDE28A" w14:textId="12FED79C" w:rsidR="004910EC" w:rsidRDefault="004910EC" w:rsidP="002E710B">
      <w:pPr>
        <w:keepNext/>
        <w:keepLines/>
        <w:jc w:val="both"/>
        <w:rPr>
          <w:rFonts w:ascii="Myriad Pro" w:hAnsi="Myriad Pro" w:cs="Tahoma"/>
          <w:color w:val="000000" w:themeColor="text1"/>
        </w:rPr>
      </w:pPr>
      <w:r w:rsidRPr="00E05177">
        <w:rPr>
          <w:rFonts w:ascii="Myriad Pro" w:hAnsi="Myriad Pro" w:cs="Tahoma"/>
          <w:color w:val="000000" w:themeColor="text1"/>
        </w:rPr>
        <w:t>Kot zaključek del se šteje datum uspešne primopredaje celotnega referenčnega objekta. Naročnik bo štel eno pogodbo za eno referenco.</w:t>
      </w:r>
    </w:p>
    <w:p w14:paraId="22161A2F" w14:textId="77777777" w:rsidR="00BE601B" w:rsidRDefault="00BE601B" w:rsidP="002E710B">
      <w:pPr>
        <w:keepNext/>
        <w:keepLines/>
        <w:jc w:val="both"/>
        <w:rPr>
          <w:rFonts w:ascii="Myriad Pro" w:hAnsi="Myriad Pro" w:cs="Tahoma"/>
          <w:color w:val="000000" w:themeColor="text1"/>
        </w:rPr>
      </w:pPr>
    </w:p>
    <w:p w14:paraId="5D0540C0" w14:textId="19985772" w:rsidR="00BE601B" w:rsidRPr="00E05177" w:rsidRDefault="00BE601B" w:rsidP="002E710B">
      <w:pPr>
        <w:keepNext/>
        <w:keepLines/>
        <w:jc w:val="both"/>
        <w:rPr>
          <w:rFonts w:ascii="Myriad Pro" w:hAnsi="Myriad Pro" w:cs="Tahoma"/>
          <w:color w:val="000000" w:themeColor="text1"/>
        </w:rPr>
      </w:pPr>
      <w:r w:rsidRPr="00BE601B">
        <w:rPr>
          <w:rFonts w:ascii="Myriad Pro" w:hAnsi="Myriad Pro" w:cs="Tahoma"/>
          <w:color w:val="000000" w:themeColor="text1"/>
        </w:rPr>
        <w:t>Naročnik si pridržuje pravico preveriti resničnost navedenih referenc pri investitorju.</w:t>
      </w:r>
    </w:p>
    <w:p w14:paraId="01A36487" w14:textId="4548B937" w:rsidR="004910EC" w:rsidRPr="00E05177" w:rsidRDefault="004910EC" w:rsidP="002E710B">
      <w:pPr>
        <w:keepNext/>
        <w:keepLines/>
        <w:jc w:val="both"/>
        <w:rPr>
          <w:rFonts w:ascii="Myriad Pro" w:hAnsi="Myriad Pro" w:cs="Tahoma"/>
          <w:highlight w:val="yellow"/>
        </w:rPr>
      </w:pPr>
    </w:p>
    <w:p w14:paraId="3318AD01" w14:textId="15D3E25D" w:rsidR="009532FB" w:rsidRPr="00E05177" w:rsidRDefault="009532FB" w:rsidP="009532FB">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w:t>
      </w:r>
    </w:p>
    <w:p w14:paraId="11F65B49" w14:textId="77777777" w:rsidR="009532FB" w:rsidRPr="00E05177" w:rsidRDefault="009532FB" w:rsidP="002E710B">
      <w:pPr>
        <w:keepNext/>
        <w:keepLines/>
        <w:jc w:val="both"/>
        <w:rPr>
          <w:rFonts w:ascii="Myriad Pro" w:hAnsi="Myriad Pro" w:cs="Tahoma"/>
          <w:highlight w:val="yellow"/>
        </w:rPr>
      </w:pPr>
    </w:p>
    <w:p w14:paraId="2D2EC430" w14:textId="239053A4" w:rsidR="0018624B" w:rsidRPr="00E05177" w:rsidRDefault="0018624B" w:rsidP="002E710B">
      <w:pPr>
        <w:keepNext/>
        <w:keepLines/>
        <w:jc w:val="both"/>
        <w:rPr>
          <w:rFonts w:ascii="Myriad Pro" w:hAnsi="Myriad Pro" w:cs="Tahoma"/>
        </w:rPr>
      </w:pPr>
      <w:r w:rsidRPr="00E05177">
        <w:rPr>
          <w:rFonts w:ascii="Myriad Pro" w:hAnsi="Myriad Pro"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r w:rsidR="00A04010" w:rsidRPr="00E05177">
        <w:rPr>
          <w:rFonts w:ascii="Myriad Pro" w:hAnsi="Myriad Pro" w:cs="Tahoma"/>
        </w:rPr>
        <w:t>L</w:t>
      </w:r>
      <w:r w:rsidRPr="00E05177">
        <w:rPr>
          <w:rFonts w:ascii="Myriad Pro" w:hAnsi="Myriad Pro" w:cs="Tahoma"/>
        </w:rPr>
        <w:t>).</w:t>
      </w:r>
    </w:p>
    <w:p w14:paraId="56845D71" w14:textId="694E2324" w:rsidR="0018624B" w:rsidRPr="00E05177" w:rsidRDefault="0018624B" w:rsidP="002E710B">
      <w:pPr>
        <w:keepNext/>
        <w:keepLines/>
        <w:jc w:val="both"/>
        <w:rPr>
          <w:rFonts w:ascii="Myriad Pro" w:hAnsi="Myriad Pro" w:cs="Tahoma"/>
        </w:rPr>
      </w:pPr>
    </w:p>
    <w:p w14:paraId="75A704E6" w14:textId="63B0986F" w:rsidR="00A04010" w:rsidRPr="00E05177" w:rsidRDefault="00A04010" w:rsidP="002E710B">
      <w:pPr>
        <w:keepNext/>
        <w:keepLines/>
        <w:jc w:val="both"/>
        <w:rPr>
          <w:rFonts w:ascii="Myriad Pro" w:hAnsi="Myriad Pro" w:cs="Tahoma"/>
          <w:bCs/>
        </w:rPr>
      </w:pPr>
      <w:r w:rsidRPr="00E05177">
        <w:rPr>
          <w:rFonts w:ascii="Myriad Pro" w:hAnsi="Myriad Pro" w:cs="Tahoma"/>
          <w:bCs/>
        </w:rPr>
        <w:t xml:space="preserve">V primeru, da vodja gradnje ob oddaji ponudbe še nima dokazila, ki je izdano s strani ustrezno pooblaščene institucije o znanju slovenskega jezika na nivoju B2, v skladu </w:t>
      </w:r>
      <w:r w:rsidRPr="00E05177">
        <w:rPr>
          <w:rFonts w:ascii="Myriad Pro" w:hAnsi="Myriad Pro" w:cs="Tahoma"/>
        </w:rPr>
        <w:t>Skupni</w:t>
      </w:r>
      <w:r w:rsidR="00A43256" w:rsidRPr="00E05177">
        <w:rPr>
          <w:rFonts w:ascii="Myriad Pro" w:hAnsi="Myriad Pro" w:cs="Tahoma"/>
        </w:rPr>
        <w:t>m</w:t>
      </w:r>
      <w:r w:rsidRPr="00E05177">
        <w:rPr>
          <w:rFonts w:ascii="Myriad Pro" w:hAnsi="Myriad Pro" w:cs="Tahoma"/>
        </w:rPr>
        <w:t xml:space="preserve"> evropski</w:t>
      </w:r>
      <w:r w:rsidR="00A43256" w:rsidRPr="00E05177">
        <w:rPr>
          <w:rFonts w:ascii="Myriad Pro" w:hAnsi="Myriad Pro" w:cs="Tahoma"/>
        </w:rPr>
        <w:t>m</w:t>
      </w:r>
      <w:r w:rsidRPr="00E05177">
        <w:rPr>
          <w:rFonts w:ascii="Myriad Pro" w:hAnsi="Myriad Pro" w:cs="Tahoma"/>
        </w:rPr>
        <w:t xml:space="preserve"> referenčni</w:t>
      </w:r>
      <w:r w:rsidR="00A43256" w:rsidRPr="00E05177">
        <w:rPr>
          <w:rFonts w:ascii="Myriad Pro" w:hAnsi="Myriad Pro" w:cs="Tahoma"/>
        </w:rPr>
        <w:t>m</w:t>
      </w:r>
      <w:r w:rsidRPr="00E05177">
        <w:rPr>
          <w:rFonts w:ascii="Myriad Pro" w:hAnsi="Myriad Pro" w:cs="Tahoma"/>
        </w:rPr>
        <w:t xml:space="preserve"> okvir</w:t>
      </w:r>
      <w:r w:rsidR="00A43256" w:rsidRPr="00E05177">
        <w:rPr>
          <w:rFonts w:ascii="Myriad Pro" w:hAnsi="Myriad Pro" w:cs="Tahoma"/>
        </w:rPr>
        <w:t>jem</w:t>
      </w:r>
      <w:r w:rsidRPr="00E05177">
        <w:rPr>
          <w:rFonts w:ascii="Myriad Pro" w:hAnsi="Myriad Pro" w:cs="Tahoma"/>
        </w:rPr>
        <w:t xml:space="preserve"> za jezike (CEFRL)</w:t>
      </w:r>
      <w:r w:rsidRPr="00E05177">
        <w:rPr>
          <w:rFonts w:ascii="Myriad Pro" w:hAnsi="Myriad Pro" w:cs="Tahoma"/>
          <w:bCs/>
        </w:rPr>
        <w:t>, mora ponudnik podati izjavo</w:t>
      </w:r>
      <w:r w:rsidR="00273391" w:rsidRPr="00E05177">
        <w:rPr>
          <w:rFonts w:ascii="Myriad Pro" w:hAnsi="Myriad Pro" w:cs="Tahoma"/>
          <w:bCs/>
        </w:rPr>
        <w:t xml:space="preserve"> (Obrazec </w:t>
      </w:r>
      <w:r w:rsidR="00A43256" w:rsidRPr="00E05177">
        <w:rPr>
          <w:rFonts w:ascii="Myriad Pro" w:hAnsi="Myriad Pro" w:cs="Tahoma"/>
          <w:bCs/>
        </w:rPr>
        <w:t>1</w:t>
      </w:r>
      <w:r w:rsidR="00273391" w:rsidRPr="00E05177">
        <w:rPr>
          <w:rFonts w:ascii="Myriad Pro" w:hAnsi="Myriad Pro" w:cs="Tahoma"/>
          <w:bCs/>
        </w:rPr>
        <w:t xml:space="preserve"> k Prilogi 7/1 ali lastna izjava)</w:t>
      </w:r>
      <w:r w:rsidRPr="00E05177">
        <w:rPr>
          <w:rFonts w:ascii="Myriad Pro" w:hAnsi="Myriad Pro" w:cs="Tahoma"/>
          <w:bCs/>
        </w:rPr>
        <w:t>, da izpolnjuje vse predpisane pogoje za pridobitev potrdila in da bo v primeru, če bo na javnem naročilu izbran, pred oziroma najkasneje ob podpisu pogodbe za imenovanega vodjo gradnje</w:t>
      </w:r>
      <w:r w:rsidR="00273391" w:rsidRPr="00E05177">
        <w:rPr>
          <w:rFonts w:ascii="Myriad Pro" w:hAnsi="Myriad Pro" w:cs="Tahoma"/>
          <w:bCs/>
        </w:rPr>
        <w:t xml:space="preserve"> </w:t>
      </w:r>
      <w:r w:rsidRPr="00E05177">
        <w:rPr>
          <w:rFonts w:ascii="Myriad Pro" w:hAnsi="Myriad Pro" w:cs="Tahoma"/>
          <w:bCs/>
        </w:rPr>
        <w:t>predložil dokazilo o znanju slovenskega jezika na nivoju B2.</w:t>
      </w:r>
    </w:p>
    <w:p w14:paraId="5CFB29A0" w14:textId="77777777" w:rsidR="00273391" w:rsidRPr="00E05177" w:rsidRDefault="00273391" w:rsidP="002E710B">
      <w:pPr>
        <w:keepNext/>
        <w:keepLines/>
        <w:jc w:val="both"/>
        <w:rPr>
          <w:rFonts w:ascii="Myriad Pro" w:hAnsi="Myriad Pro" w:cs="Tahoma"/>
        </w:rPr>
      </w:pPr>
    </w:p>
    <w:p w14:paraId="23834D20" w14:textId="7371EFA5" w:rsidR="007B2841" w:rsidRDefault="007B2841" w:rsidP="002E710B">
      <w:pPr>
        <w:keepNext/>
        <w:keepLines/>
        <w:jc w:val="both"/>
        <w:rPr>
          <w:rFonts w:ascii="Myriad Pro" w:hAnsi="Myriad Pro" w:cs="Tahoma"/>
        </w:rPr>
      </w:pPr>
      <w:r w:rsidRPr="00E05177">
        <w:rPr>
          <w:rFonts w:ascii="Myriad Pro" w:hAnsi="Myriad Pro" w:cs="Tahoma"/>
        </w:rPr>
        <w:t>Vodja gradnje mora biti obvezno dnevno prisoten na gradbišču. V kolikor bo izbrani ponudnik po sklenitvi pogodbe zamenjal vodjo gradnje, mora nov</w:t>
      </w:r>
      <w:r w:rsidR="00A04010" w:rsidRPr="00E05177">
        <w:rPr>
          <w:rFonts w:ascii="Myriad Pro" w:hAnsi="Myriad Pro" w:cs="Tahoma"/>
        </w:rPr>
        <w:t xml:space="preserve">o </w:t>
      </w:r>
      <w:r w:rsidR="00273391" w:rsidRPr="00E05177">
        <w:rPr>
          <w:rFonts w:ascii="Myriad Pro" w:hAnsi="Myriad Pro" w:cs="Tahoma"/>
        </w:rPr>
        <w:t>nominirani</w:t>
      </w:r>
      <w:r w:rsidRPr="00E05177">
        <w:rPr>
          <w:rFonts w:ascii="Myriad Pro" w:hAnsi="Myriad Pro" w:cs="Tahoma"/>
        </w:rPr>
        <w:t xml:space="preserve"> vodja gradnje izpolnjevati </w:t>
      </w:r>
      <w:r w:rsidR="00273391" w:rsidRPr="00E05177">
        <w:rPr>
          <w:rFonts w:ascii="Myriad Pro" w:hAnsi="Myriad Pro" w:cs="Tahoma"/>
        </w:rPr>
        <w:t>pogoje, določene v tej razpisni dokumentaciji za vodjo gradnje</w:t>
      </w:r>
      <w:r w:rsidRPr="00E05177">
        <w:rPr>
          <w:rFonts w:ascii="Myriad Pro" w:hAnsi="Myriad Pro" w:cs="Tahoma"/>
        </w:rPr>
        <w:t>.</w:t>
      </w:r>
      <w:r w:rsidR="008B3C1D">
        <w:rPr>
          <w:rFonts w:ascii="Myriad Pro" w:hAnsi="Myriad Pro" w:cs="Tahoma"/>
        </w:rPr>
        <w:t xml:space="preserve"> Vodja gradnje je lahko tudi strojne stroke.</w:t>
      </w:r>
    </w:p>
    <w:p w14:paraId="20A6591B" w14:textId="77777777" w:rsidR="00685BDF" w:rsidRDefault="00685BDF" w:rsidP="002E710B">
      <w:pPr>
        <w:keepNext/>
        <w:keepLines/>
        <w:jc w:val="both"/>
        <w:rPr>
          <w:rFonts w:ascii="Myriad Pro" w:hAnsi="Myriad Pro" w:cs="Tahoma"/>
        </w:rPr>
      </w:pPr>
    </w:p>
    <w:p w14:paraId="0711464F" w14:textId="3D7EAF8C" w:rsidR="00685BDF" w:rsidRPr="00E05177" w:rsidRDefault="00685BDF" w:rsidP="00685BDF">
      <w:pPr>
        <w:keepNext/>
        <w:keepLines/>
        <w:numPr>
          <w:ilvl w:val="3"/>
          <w:numId w:val="2"/>
        </w:numPr>
        <w:jc w:val="both"/>
        <w:rPr>
          <w:rFonts w:ascii="Myriad Pro" w:hAnsi="Myriad Pro" w:cs="Tahoma"/>
        </w:rPr>
      </w:pPr>
      <w:r w:rsidRPr="00E05177">
        <w:rPr>
          <w:rFonts w:ascii="Myriad Pro" w:hAnsi="Myriad Pro" w:cs="Tahoma"/>
        </w:rPr>
        <w:t xml:space="preserve">Strokovna sposobnost – </w:t>
      </w:r>
      <w:r w:rsidR="00A875EE">
        <w:rPr>
          <w:rFonts w:ascii="Myriad Pro" w:hAnsi="Myriad Pro" w:cs="Tahoma"/>
        </w:rPr>
        <w:t>oprema in tehnične zmogljivosti</w:t>
      </w:r>
    </w:p>
    <w:p w14:paraId="76ED3682" w14:textId="77777777" w:rsidR="00685BDF" w:rsidRDefault="00685BDF" w:rsidP="002E710B">
      <w:pPr>
        <w:keepNext/>
        <w:keepLines/>
        <w:jc w:val="both"/>
        <w:rPr>
          <w:rFonts w:ascii="Myriad Pro" w:hAnsi="Myriad Pro" w:cs="Tahoma"/>
        </w:rPr>
      </w:pPr>
    </w:p>
    <w:p w14:paraId="4705BBD2" w14:textId="14E94E4D" w:rsidR="00685BDF" w:rsidRDefault="00685BDF" w:rsidP="002E710B">
      <w:pPr>
        <w:keepNext/>
        <w:keepLines/>
        <w:jc w:val="both"/>
        <w:rPr>
          <w:rFonts w:ascii="Myriad Pro" w:hAnsi="Myriad Pro" w:cs="Tahoma"/>
        </w:rPr>
      </w:pPr>
      <w:r w:rsidRPr="00685BDF">
        <w:rPr>
          <w:rFonts w:ascii="Myriad Pro" w:hAnsi="Myriad Pro" w:cs="Tahoma"/>
        </w:rPr>
        <w:t>Gospodarski subjekt mora razpolagati z ustrezno opremo, kadri in tehničnimi zmogljivostmi za izvedbo vseh pogodbenih obveznosti.</w:t>
      </w:r>
    </w:p>
    <w:p w14:paraId="1A25191D" w14:textId="77777777" w:rsidR="00B62675" w:rsidRDefault="00B62675" w:rsidP="002E710B">
      <w:pPr>
        <w:keepNext/>
        <w:keepLines/>
        <w:jc w:val="both"/>
        <w:rPr>
          <w:rFonts w:ascii="Myriad Pro" w:hAnsi="Myriad Pro" w:cs="Tahoma"/>
        </w:rPr>
      </w:pPr>
    </w:p>
    <w:p w14:paraId="774B158D" w14:textId="1CBA6C18" w:rsidR="00B62675" w:rsidRDefault="00356330" w:rsidP="00B62675">
      <w:pPr>
        <w:keepNext/>
        <w:keepLines/>
        <w:numPr>
          <w:ilvl w:val="3"/>
          <w:numId w:val="2"/>
        </w:numPr>
        <w:jc w:val="both"/>
        <w:rPr>
          <w:rFonts w:ascii="Myriad Pro" w:hAnsi="Myriad Pro" w:cs="Tahoma"/>
        </w:rPr>
      </w:pPr>
      <w:r>
        <w:rPr>
          <w:rFonts w:ascii="Myriad Pro" w:hAnsi="Myriad Pro" w:cs="Tahoma"/>
        </w:rPr>
        <w:t>Organizacija gradbišča</w:t>
      </w:r>
    </w:p>
    <w:p w14:paraId="205CCC96" w14:textId="77777777" w:rsidR="00356330" w:rsidRPr="00E05177" w:rsidRDefault="00356330" w:rsidP="00356330">
      <w:pPr>
        <w:keepNext/>
        <w:keepLines/>
        <w:jc w:val="both"/>
        <w:rPr>
          <w:rFonts w:ascii="Myriad Pro" w:hAnsi="Myriad Pro" w:cs="Tahoma"/>
        </w:rPr>
      </w:pPr>
    </w:p>
    <w:p w14:paraId="0D1199EF" w14:textId="5B83B7FF" w:rsidR="00B62675" w:rsidRPr="00E05177" w:rsidRDefault="00356330" w:rsidP="002E710B">
      <w:pPr>
        <w:keepNext/>
        <w:keepLines/>
        <w:jc w:val="both"/>
        <w:rPr>
          <w:rFonts w:ascii="Myriad Pro" w:hAnsi="Myriad Pro" w:cs="Tahoma"/>
        </w:rPr>
      </w:pPr>
      <w:r w:rsidRPr="00356330">
        <w:rPr>
          <w:rFonts w:ascii="Myriad Pro" w:hAnsi="Myriad Pro" w:cs="Tahoma"/>
        </w:rPr>
        <w:t>Izvajalec mora zagotoviti, da bodo dela organizirana tako, da bo moteno izvajanje vzgojno-izobraževalnega procesa čim manjše.</w:t>
      </w:r>
    </w:p>
    <w:p w14:paraId="60A49BA3" w14:textId="77777777" w:rsidR="007B2841" w:rsidRPr="00E05177" w:rsidRDefault="007B2841" w:rsidP="002E710B">
      <w:pPr>
        <w:keepNext/>
        <w:keepLines/>
        <w:jc w:val="both"/>
        <w:rPr>
          <w:rFonts w:ascii="Myriad Pro" w:hAnsi="Myriad Pro" w:cs="Tahoma"/>
        </w:rPr>
      </w:pPr>
    </w:p>
    <w:p w14:paraId="5A568044" w14:textId="77777777" w:rsidR="007B2841" w:rsidRPr="00E05177" w:rsidRDefault="007B2841">
      <w:pPr>
        <w:pStyle w:val="Odstavekseznama"/>
        <w:keepNext/>
        <w:keepLines/>
        <w:numPr>
          <w:ilvl w:val="0"/>
          <w:numId w:val="22"/>
        </w:numPr>
        <w:jc w:val="both"/>
        <w:rPr>
          <w:rFonts w:ascii="Myriad Pro" w:eastAsia="Frutiger" w:hAnsi="Myriad Pro" w:cs="Tahoma"/>
          <w:i/>
          <w:color w:val="000000" w:themeColor="text1"/>
          <w:lang w:eastAsia="en-US"/>
        </w:rPr>
      </w:pPr>
      <w:r w:rsidRPr="00E05177">
        <w:rPr>
          <w:rFonts w:ascii="Myriad Pro" w:eastAsia="Frutiger" w:hAnsi="Myriad Pro" w:cs="Tahoma"/>
          <w:i/>
          <w:color w:val="000000" w:themeColor="text1"/>
          <w:lang w:eastAsia="en-US"/>
        </w:rPr>
        <w:t>Pogodbena kazen:</w:t>
      </w:r>
    </w:p>
    <w:p w14:paraId="43839555" w14:textId="77777777" w:rsidR="007B2841" w:rsidRPr="00E05177" w:rsidRDefault="007B2841" w:rsidP="002E710B">
      <w:pPr>
        <w:keepNext/>
        <w:keepLines/>
        <w:jc w:val="both"/>
        <w:rPr>
          <w:rFonts w:ascii="Myriad Pro" w:eastAsia="Frutiger" w:hAnsi="Myriad Pro" w:cs="Tahoma"/>
          <w:i/>
          <w:color w:val="000000" w:themeColor="text1"/>
          <w:lang w:eastAsia="en-US"/>
        </w:rPr>
      </w:pPr>
    </w:p>
    <w:p w14:paraId="4ED08617" w14:textId="61B4FCE2" w:rsidR="00AA1B21" w:rsidRPr="00E05177" w:rsidRDefault="007B2841" w:rsidP="002E710B">
      <w:pPr>
        <w:keepNext/>
        <w:keepLines/>
        <w:jc w:val="both"/>
        <w:rPr>
          <w:rFonts w:ascii="Myriad Pro" w:eastAsia="Frutiger" w:hAnsi="Myriad Pro" w:cs="Tahoma"/>
          <w:color w:val="000000" w:themeColor="text1"/>
          <w:lang w:eastAsia="en-US"/>
        </w:rPr>
      </w:pPr>
      <w:r w:rsidRPr="00E05177">
        <w:rPr>
          <w:rFonts w:ascii="Myriad Pro" w:hAnsi="Myriad Pro" w:cs="Tahoma"/>
        </w:rPr>
        <w:lastRenderedPageBreak/>
        <w:t>Naročnik je upravičen obračunati pogodbeno kazen, in sicer v višini</w:t>
      </w:r>
      <w:r w:rsidRPr="00E05177">
        <w:rPr>
          <w:rFonts w:ascii="Myriad Pro" w:eastAsia="Frutiger" w:hAnsi="Myriad Pro" w:cs="Tahoma"/>
          <w:color w:val="000000" w:themeColor="text1"/>
          <w:lang w:eastAsia="en-US"/>
        </w:rPr>
        <w:t xml:space="preserve"> pet promilov (5 ‰) skupne pogodbene vrednosti brez DDV, navedene v 3. členu pogodbe, za vsak zamujen koledarski dan prekoračitve roka za predložitev dokazila o vpisu v imenik pooblaščenih inženirjev z aktivnim poklicnim nazivom pri IZS kot vodja del ali pooblaščeni inženir (tretji odstavek 14. člena pogodbe) brez omejitve </w:t>
      </w:r>
      <w:r w:rsidRPr="00E05177">
        <w:rPr>
          <w:rFonts w:ascii="Myriad Pro" w:eastAsia="Frutiger" w:hAnsi="Myriad Pro" w:cs="Tahoma"/>
          <w:i/>
          <w:color w:val="000000" w:themeColor="text1"/>
          <w:lang w:eastAsia="en-US"/>
        </w:rPr>
        <w:t>(alineja se upošteva, če izvajalec v ponudbi za vodjo gradenj ni predložil dokazila o zahtevanem vpisu v imenik IZS)</w:t>
      </w:r>
      <w:r w:rsidRPr="00E05177">
        <w:rPr>
          <w:rFonts w:ascii="Myriad Pro" w:eastAsia="Frutiger" w:hAnsi="Myriad Pro" w:cs="Tahoma"/>
          <w:color w:val="000000" w:themeColor="text1"/>
          <w:lang w:eastAsia="en-US"/>
        </w:rPr>
        <w:t>.</w:t>
      </w:r>
    </w:p>
    <w:p w14:paraId="77566761" w14:textId="77777777" w:rsidR="007B2841" w:rsidRPr="00E05177" w:rsidRDefault="007B2841" w:rsidP="002E710B">
      <w:pPr>
        <w:keepNext/>
        <w:keepLines/>
        <w:jc w:val="both"/>
        <w:rPr>
          <w:rFonts w:ascii="Myriad Pro" w:hAnsi="Myriad Pro" w:cs="Tahoma"/>
        </w:rPr>
      </w:pPr>
    </w:p>
    <w:p w14:paraId="736CDCF5" w14:textId="77777777" w:rsidR="008D660E" w:rsidRPr="00E05177" w:rsidRDefault="008D660E" w:rsidP="002E710B">
      <w:pPr>
        <w:keepNext/>
        <w:keepLines/>
        <w:jc w:val="both"/>
        <w:rPr>
          <w:rFonts w:ascii="Myriad Pro" w:hAnsi="Myriad Pro" w:cs="Tahoma"/>
          <w:b/>
        </w:rPr>
      </w:pPr>
      <w:r w:rsidRPr="00E05177">
        <w:rPr>
          <w:rFonts w:ascii="Myriad Pro" w:hAnsi="Myriad Pro" w:cs="Tahoma"/>
          <w:b/>
        </w:rPr>
        <w:t>DOKAZILA:</w:t>
      </w:r>
    </w:p>
    <w:p w14:paraId="3265A874" w14:textId="4326960F" w:rsidR="00EC69E1" w:rsidRPr="00E05177" w:rsidRDefault="00EC69E1" w:rsidP="002E710B">
      <w:pPr>
        <w:keepNext/>
        <w:keepLines/>
        <w:jc w:val="both"/>
        <w:rPr>
          <w:rFonts w:ascii="Myriad Pro" w:hAnsi="Myriad Pro" w:cs="Tahoma"/>
        </w:rPr>
      </w:pPr>
      <w:r w:rsidRPr="00E05177">
        <w:rPr>
          <w:rFonts w:ascii="Myriad Pro" w:hAnsi="Myriad Pro" w:cs="Tahoma"/>
        </w:rPr>
        <w:t>Ponudnik izkaže izpolnjevanje teh pogojev z izpolnjenimi in podpisani naslednjimi prilogami:</w:t>
      </w:r>
    </w:p>
    <w:p w14:paraId="00FC30F4" w14:textId="2CCC76FD" w:rsidR="00A03185" w:rsidRPr="00E05177" w:rsidRDefault="00A03185">
      <w:pPr>
        <w:keepNext/>
        <w:keepLines/>
        <w:numPr>
          <w:ilvl w:val="0"/>
          <w:numId w:val="13"/>
        </w:numPr>
        <w:tabs>
          <w:tab w:val="clear" w:pos="1077"/>
        </w:tabs>
        <w:ind w:left="426" w:hanging="284"/>
        <w:jc w:val="both"/>
        <w:rPr>
          <w:rFonts w:ascii="Myriad Pro" w:hAnsi="Myriad Pro" w:cs="Tahoma"/>
        </w:rPr>
      </w:pPr>
      <w:r w:rsidRPr="00E05177">
        <w:rPr>
          <w:rFonts w:ascii="Myriad Pro" w:hAnsi="Myriad Pro" w:cs="Tahoma"/>
        </w:rPr>
        <w:t>Priloga 7/1 STROKO</w:t>
      </w:r>
      <w:r w:rsidR="00EB61B9" w:rsidRPr="00E05177">
        <w:rPr>
          <w:rFonts w:ascii="Myriad Pro" w:hAnsi="Myriad Pro" w:cs="Tahoma"/>
        </w:rPr>
        <w:t xml:space="preserve">VNA SPOSOBNOST – Vodja gradnje, v katerega ponudnik vpiše </w:t>
      </w:r>
      <w:r w:rsidRPr="00E05177">
        <w:rPr>
          <w:rFonts w:ascii="Myriad Pro" w:hAnsi="Myriad Pro" w:cs="Tahoma"/>
        </w:rPr>
        <w:t>podatk</w:t>
      </w:r>
      <w:r w:rsidR="00EB61B9" w:rsidRPr="00E05177">
        <w:rPr>
          <w:rFonts w:ascii="Myriad Pro" w:hAnsi="Myriad Pro" w:cs="Tahoma"/>
        </w:rPr>
        <w:t>e</w:t>
      </w:r>
      <w:r w:rsidRPr="00E05177">
        <w:rPr>
          <w:rFonts w:ascii="Myriad Pro" w:hAnsi="Myriad Pro" w:cs="Tahoma"/>
        </w:rPr>
        <w:t xml:space="preserve"> o nominiranem vodji </w:t>
      </w:r>
      <w:r w:rsidR="00494B8F" w:rsidRPr="00E05177">
        <w:rPr>
          <w:rFonts w:ascii="Myriad Pro" w:hAnsi="Myriad Pro" w:cs="Tahoma"/>
        </w:rPr>
        <w:t>gradenj</w:t>
      </w:r>
      <w:r w:rsidRPr="00E05177">
        <w:rPr>
          <w:rFonts w:ascii="Myriad Pro" w:hAnsi="Myriad Pro" w:cs="Tahoma"/>
        </w:rPr>
        <w:t>; vpis v pristojno poklicno zbornico</w:t>
      </w:r>
      <w:r w:rsidR="00EB61B9" w:rsidRPr="00E05177">
        <w:rPr>
          <w:rFonts w:ascii="Myriad Pro" w:hAnsi="Myriad Pro" w:cs="Tahoma"/>
        </w:rPr>
        <w:t>/navedba identifikacijske številke iz imenika IZS</w:t>
      </w:r>
      <w:r w:rsidRPr="00E05177">
        <w:rPr>
          <w:rFonts w:ascii="Myriad Pro" w:hAnsi="Myriad Pro" w:cs="Tahoma"/>
        </w:rPr>
        <w:t>, zaposlenost),</w:t>
      </w:r>
    </w:p>
    <w:p w14:paraId="3AFD9011" w14:textId="16DEBF9B" w:rsidR="007265A1" w:rsidRPr="00A670F2" w:rsidRDefault="007265A1">
      <w:pPr>
        <w:keepNext/>
        <w:keepLines/>
        <w:numPr>
          <w:ilvl w:val="0"/>
          <w:numId w:val="13"/>
        </w:numPr>
        <w:tabs>
          <w:tab w:val="clear" w:pos="1077"/>
        </w:tabs>
        <w:ind w:left="426" w:hanging="284"/>
        <w:jc w:val="both"/>
        <w:rPr>
          <w:rFonts w:ascii="Myriad Pro" w:hAnsi="Myriad Pro" w:cs="Tahoma"/>
        </w:rPr>
      </w:pPr>
      <w:r w:rsidRPr="00A670F2">
        <w:rPr>
          <w:rFonts w:ascii="Myriad Pro" w:hAnsi="Myriad Pro" w:cs="Tahoma"/>
        </w:rPr>
        <w:t xml:space="preserve">Obrazec 1 k Prilogi 7/1 IZJAVA O VPISU V IMENIK VODIJ DEL IN ZNANJU JEZIKA, v kolikor vodja gradnje do roka za oddajo ponudb ni vpisan v imenik vodij del pri IZS ali ne izkazuje </w:t>
      </w:r>
      <w:r w:rsidRPr="00A670F2">
        <w:rPr>
          <w:rFonts w:ascii="Myriad Pro" w:hAnsi="Myriad Pro" w:cs="Tahoma"/>
          <w:bCs/>
        </w:rPr>
        <w:t>znanja slovenskega jezika na nivoju B2,</w:t>
      </w:r>
    </w:p>
    <w:p w14:paraId="717D5BF1" w14:textId="54407C34" w:rsidR="00FA7B1E" w:rsidRPr="00A670F2" w:rsidRDefault="00FA7B1E">
      <w:pPr>
        <w:keepNext/>
        <w:keepLines/>
        <w:numPr>
          <w:ilvl w:val="0"/>
          <w:numId w:val="13"/>
        </w:numPr>
        <w:tabs>
          <w:tab w:val="clear" w:pos="1077"/>
        </w:tabs>
        <w:ind w:left="426" w:hanging="284"/>
        <w:jc w:val="both"/>
        <w:rPr>
          <w:rFonts w:ascii="Myriad Pro" w:hAnsi="Myriad Pro" w:cs="Tahoma"/>
        </w:rPr>
      </w:pPr>
      <w:r w:rsidRPr="00A670F2">
        <w:rPr>
          <w:rFonts w:ascii="Myriad Pro" w:hAnsi="Myriad Pro" w:cs="Tahoma"/>
          <w:bCs/>
        </w:rPr>
        <w:t>DODATI IZJAVO ZA OPREMO IN ORGANIZACIJO GRADBIŠČA</w:t>
      </w:r>
    </w:p>
    <w:p w14:paraId="65EEA6B4" w14:textId="00324650" w:rsidR="00A03185" w:rsidRPr="00E05177" w:rsidRDefault="00A03185">
      <w:pPr>
        <w:keepNext/>
        <w:keepLines/>
        <w:numPr>
          <w:ilvl w:val="0"/>
          <w:numId w:val="13"/>
        </w:numPr>
        <w:tabs>
          <w:tab w:val="clear" w:pos="1077"/>
        </w:tabs>
        <w:ind w:left="426" w:hanging="284"/>
        <w:jc w:val="both"/>
        <w:rPr>
          <w:rFonts w:ascii="Myriad Pro" w:hAnsi="Myriad Pro" w:cs="Tahoma"/>
        </w:rPr>
      </w:pPr>
      <w:r w:rsidRPr="00E05177">
        <w:rPr>
          <w:rFonts w:ascii="Myriad Pro" w:hAnsi="Myriad Pro" w:cs="Tahoma"/>
        </w:rPr>
        <w:t>Priloga 7/2</w:t>
      </w:r>
      <w:r w:rsidR="00E06E2C" w:rsidRPr="00E05177">
        <w:rPr>
          <w:rFonts w:ascii="Myriad Pro" w:hAnsi="Myriad Pro" w:cs="Tahoma"/>
        </w:rPr>
        <w:t xml:space="preserve"> </w:t>
      </w:r>
      <w:r w:rsidRPr="00E05177">
        <w:rPr>
          <w:rFonts w:ascii="Myriad Pro" w:hAnsi="Myriad Pro" w:cs="Tahoma"/>
        </w:rPr>
        <w:t>»POTRDITEV REFERENC S STRANI POSAMEZNIH NAROČNIKOV – Vodja gradnje«.</w:t>
      </w:r>
    </w:p>
    <w:p w14:paraId="6C5E0BAE" w14:textId="77777777" w:rsidR="00D04B56" w:rsidRPr="00E05177" w:rsidRDefault="00D04B56" w:rsidP="002E710B">
      <w:pPr>
        <w:keepNext/>
        <w:keepLines/>
        <w:jc w:val="both"/>
        <w:rPr>
          <w:rFonts w:ascii="Myriad Pro" w:hAnsi="Myriad Pro" w:cs="Tahoma"/>
        </w:rPr>
      </w:pPr>
    </w:p>
    <w:p w14:paraId="1ECB5808" w14:textId="03A858A9" w:rsidR="00E6179B" w:rsidRPr="00E05177" w:rsidRDefault="00E6179B" w:rsidP="002E710B">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01619226" w14:textId="77777777" w:rsidR="00E6179B" w:rsidRPr="00E05177" w:rsidRDefault="00E6179B" w:rsidP="002E710B">
      <w:pPr>
        <w:keepNext/>
        <w:keepLines/>
        <w:jc w:val="both"/>
        <w:rPr>
          <w:rFonts w:ascii="Myriad Pro" w:hAnsi="Myriad Pro" w:cs="Tahoma"/>
        </w:rPr>
      </w:pPr>
    </w:p>
    <w:p w14:paraId="76601F76" w14:textId="638FD69E" w:rsidR="00A03185" w:rsidRPr="00E05177" w:rsidRDefault="00A03185" w:rsidP="002E710B">
      <w:pPr>
        <w:keepNext/>
        <w:keepLines/>
        <w:shd w:val="clear" w:color="auto" w:fill="FFFFFF"/>
        <w:ind w:right="62"/>
        <w:jc w:val="both"/>
        <w:rPr>
          <w:rFonts w:ascii="Myriad Pro" w:hAnsi="Myriad Pro" w:cs="Tahoma"/>
        </w:rPr>
      </w:pPr>
      <w:r w:rsidRPr="00E05177">
        <w:rPr>
          <w:rFonts w:ascii="Myriad Pro" w:hAnsi="Myriad Pro" w:cs="Tahoma"/>
        </w:rPr>
        <w:t>Naročnik si pridržuje pravico, da zahteva dodatna dokazila (na primer: dokazilo o zaposlitvi, dokazilo o vpisu v pristojno poklicno zbornico, pogodbo z investitorjem,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0B0F6F3E" w14:textId="77777777" w:rsidR="000E5FD5" w:rsidRPr="00E05177" w:rsidRDefault="000E5FD5" w:rsidP="002E710B">
      <w:pPr>
        <w:keepNext/>
        <w:keepLines/>
        <w:shd w:val="clear" w:color="auto" w:fill="FFFFFF"/>
        <w:ind w:right="62"/>
        <w:jc w:val="both"/>
        <w:rPr>
          <w:rFonts w:ascii="Myriad Pro" w:hAnsi="Myriad Pro" w:cs="Tahoma"/>
        </w:rPr>
      </w:pPr>
    </w:p>
    <w:p w14:paraId="37D073F7" w14:textId="77777777" w:rsidR="00E12A2F" w:rsidRPr="00E05177" w:rsidRDefault="00E12A2F" w:rsidP="002E710B">
      <w:pPr>
        <w:keepNext/>
        <w:keepLines/>
        <w:numPr>
          <w:ilvl w:val="2"/>
          <w:numId w:val="2"/>
        </w:numPr>
        <w:tabs>
          <w:tab w:val="num" w:pos="1222"/>
        </w:tabs>
        <w:jc w:val="both"/>
        <w:rPr>
          <w:rFonts w:ascii="Myriad Pro" w:hAnsi="Myriad Pro" w:cs="Tahoma"/>
        </w:rPr>
      </w:pPr>
      <w:bookmarkStart w:id="13" w:name="_Toc161110918"/>
      <w:r w:rsidRPr="00E05177">
        <w:rPr>
          <w:rFonts w:ascii="Myriad Pro" w:hAnsi="Myriad Pro" w:cs="Tahoma"/>
        </w:rPr>
        <w:t>Zavarovanje odgovornosti</w:t>
      </w:r>
      <w:bookmarkEnd w:id="13"/>
    </w:p>
    <w:p w14:paraId="52FD901D" w14:textId="0F5AAC1C" w:rsidR="00E12A2F" w:rsidRPr="00E05177" w:rsidRDefault="00E12A2F" w:rsidP="002E710B">
      <w:pPr>
        <w:keepNext/>
        <w:keepLines/>
        <w:rPr>
          <w:rFonts w:ascii="Myriad Pro" w:hAnsi="Myriad Pro" w:cs="Tahoma"/>
        </w:rPr>
      </w:pPr>
    </w:p>
    <w:p w14:paraId="4D674183" w14:textId="77777777" w:rsidR="006B594E" w:rsidRPr="00E05177" w:rsidRDefault="006B594E" w:rsidP="006B594E">
      <w:pPr>
        <w:keepNext/>
        <w:keepLines/>
        <w:jc w:val="both"/>
        <w:rPr>
          <w:rFonts w:ascii="Myriad Pro" w:hAnsi="Myriad Pro" w:cs="Tahoma"/>
        </w:rPr>
      </w:pPr>
      <w:r w:rsidRPr="00E05177">
        <w:rPr>
          <w:rFonts w:ascii="Myriad Pro" w:hAnsi="Myriad Pro" w:cs="Tahoma"/>
        </w:rPr>
        <w:t>Gospodarski subjekt mora imeti sklenjeno zavarovanje v skladu z določili osnutka pogodbe in ostalih prilog (Priloge 8/1 in Priloga 12/1).</w:t>
      </w:r>
    </w:p>
    <w:p w14:paraId="0A80744C" w14:textId="77777777" w:rsidR="005570F1" w:rsidRPr="00E05177" w:rsidRDefault="005570F1" w:rsidP="002E710B">
      <w:pPr>
        <w:keepNext/>
        <w:keepLines/>
        <w:jc w:val="both"/>
        <w:rPr>
          <w:rFonts w:ascii="Myriad Pro" w:hAnsi="Myriad Pro" w:cs="Tahoma"/>
          <w:b/>
        </w:rPr>
      </w:pPr>
    </w:p>
    <w:p w14:paraId="43E22456" w14:textId="77777777" w:rsidR="006D4A39" w:rsidRPr="00E05177" w:rsidRDefault="006D4A39" w:rsidP="002E710B">
      <w:pPr>
        <w:keepNext/>
        <w:keepLines/>
        <w:jc w:val="both"/>
        <w:rPr>
          <w:rFonts w:ascii="Myriad Pro" w:hAnsi="Myriad Pro" w:cs="Tahoma"/>
          <w:b/>
        </w:rPr>
      </w:pPr>
      <w:r w:rsidRPr="00E05177">
        <w:rPr>
          <w:rFonts w:ascii="Myriad Pro" w:hAnsi="Myriad Pro" w:cs="Tahoma"/>
          <w:b/>
        </w:rPr>
        <w:t>DOKAZILA:</w:t>
      </w:r>
    </w:p>
    <w:p w14:paraId="5598CBC3" w14:textId="389369BD" w:rsidR="006D4A39" w:rsidRPr="00E05177" w:rsidRDefault="006D4A39" w:rsidP="002E710B">
      <w:pPr>
        <w:keepNext/>
        <w:keepLines/>
        <w:jc w:val="both"/>
        <w:rPr>
          <w:rFonts w:ascii="Myriad Pro" w:hAnsi="Myriad Pro" w:cs="Tahoma"/>
        </w:rPr>
      </w:pPr>
      <w:r w:rsidRPr="00E05177">
        <w:rPr>
          <w:rFonts w:ascii="Myriad Pro" w:hAnsi="Myriad Pro" w:cs="Tahoma"/>
        </w:rPr>
        <w:t xml:space="preserve">Kot dokazilo za izpolnjevanje pogoja za naročnika </w:t>
      </w:r>
      <w:r w:rsidR="00A75F31">
        <w:rPr>
          <w:rFonts w:ascii="Myriad Pro" w:hAnsi="Myriad Pro" w:cs="Tahoma"/>
        </w:rPr>
        <w:t>MO MS</w:t>
      </w:r>
      <w:r w:rsidRPr="00E05177">
        <w:rPr>
          <w:rFonts w:ascii="Myriad Pro" w:hAnsi="Myriad Pro" w:cs="Tahoma"/>
        </w:rPr>
        <w:t xml:space="preserve"> mora potencialni ponudnik/partner/podizvajalec potrdilo/izjavo zavarovalnice, da ima ponudnik sklenjeno zavarovanje, ki izpolnjuje zahteve iz razpisne dokumentacije (Priloga 12/1).</w:t>
      </w:r>
    </w:p>
    <w:p w14:paraId="1E25D997" w14:textId="77777777" w:rsidR="006D4A39" w:rsidRPr="00E05177" w:rsidRDefault="006D4A39" w:rsidP="002E710B">
      <w:pPr>
        <w:keepNext/>
        <w:keepLines/>
        <w:jc w:val="both"/>
        <w:rPr>
          <w:rFonts w:ascii="Myriad Pro" w:hAnsi="Myriad Pro" w:cs="Tahoma"/>
          <w:b/>
        </w:rPr>
      </w:pPr>
      <w:r w:rsidRPr="00E05177">
        <w:rPr>
          <w:rFonts w:ascii="Myriad Pro" w:hAnsi="Myriad Pro" w:cs="Tahoma"/>
          <w:b/>
        </w:rPr>
        <w:t>DOKAZILA:</w:t>
      </w:r>
    </w:p>
    <w:p w14:paraId="7FB9F84B" w14:textId="3B5987A7" w:rsidR="006D4A39" w:rsidRPr="00E05177" w:rsidRDefault="006D4A39" w:rsidP="002E710B">
      <w:pPr>
        <w:keepNext/>
        <w:keepLines/>
        <w:jc w:val="both"/>
        <w:rPr>
          <w:rFonts w:ascii="Myriad Pro" w:hAnsi="Myriad Pro" w:cs="Tahoma"/>
          <w:bCs/>
        </w:rPr>
      </w:pPr>
      <w:r w:rsidRPr="00E05177">
        <w:rPr>
          <w:rFonts w:ascii="Myriad Pro" w:hAnsi="Myriad Pro" w:cs="Tahoma"/>
          <w:bCs/>
        </w:rPr>
        <w:t xml:space="preserve">Kot dokazilo o izpolnjevanju pogoja mora ponudnik predložiti kopijo veljavne zavarovalne pogodbe </w:t>
      </w:r>
      <w:r w:rsidR="00A424A3" w:rsidRPr="00E05177">
        <w:rPr>
          <w:rFonts w:ascii="Myriad Pro" w:hAnsi="Myriad Pro" w:cs="Tahoma"/>
          <w:bCs/>
        </w:rPr>
        <w:t xml:space="preserve">/ </w:t>
      </w:r>
      <w:r w:rsidRPr="00E05177">
        <w:rPr>
          <w:rFonts w:ascii="Myriad Pro" w:hAnsi="Myriad Pro" w:cs="Tahoma"/>
          <w:bCs/>
        </w:rPr>
        <w:t>police</w:t>
      </w:r>
      <w:r w:rsidR="00A424A3" w:rsidRPr="00E05177">
        <w:rPr>
          <w:rFonts w:ascii="Myriad Pro" w:hAnsi="Myriad Pro" w:cs="Tahoma"/>
          <w:bCs/>
        </w:rPr>
        <w:t xml:space="preserve"> </w:t>
      </w:r>
      <w:r w:rsidR="00A424A3" w:rsidRPr="00E05177">
        <w:rPr>
          <w:rFonts w:ascii="Myriad Pro" w:hAnsi="Myriad Pro" w:cs="Tahoma"/>
        </w:rPr>
        <w:t>ali veljavno potrdilo zavarovalnice</w:t>
      </w:r>
      <w:r w:rsidRPr="00E05177">
        <w:rPr>
          <w:rFonts w:ascii="Myriad Pro" w:hAnsi="Myriad Pro" w:cs="Tahoma"/>
          <w:bCs/>
        </w:rPr>
        <w:t>, iz katere morajo biti razvidni</w:t>
      </w:r>
      <w:r w:rsidR="00A424A3" w:rsidRPr="00E05177">
        <w:rPr>
          <w:rFonts w:ascii="Myriad Pro" w:hAnsi="Myriad Pro" w:cs="Tahoma"/>
          <w:bCs/>
        </w:rPr>
        <w:t xml:space="preserve"> najmanj</w:t>
      </w:r>
      <w:r w:rsidRPr="00E05177">
        <w:rPr>
          <w:rFonts w:ascii="Myriad Pro" w:hAnsi="Myriad Pro" w:cs="Tahoma"/>
          <w:bCs/>
        </w:rPr>
        <w:t>: vrsta zavarovanja, višina letne zavarovalne vsote in obdobje njene veljavnosti (</w:t>
      </w:r>
      <w:r w:rsidR="00237717" w:rsidRPr="00E05177">
        <w:rPr>
          <w:rFonts w:ascii="Myriad Pro" w:hAnsi="Myriad Pro" w:cs="Tahoma"/>
          <w:bCs/>
        </w:rPr>
        <w:t>P</w:t>
      </w:r>
      <w:r w:rsidRPr="00E05177">
        <w:rPr>
          <w:rFonts w:ascii="Myriad Pro" w:hAnsi="Myriad Pro" w:cs="Tahoma"/>
          <w:bCs/>
        </w:rPr>
        <w:t xml:space="preserve">riloga 12/2). </w:t>
      </w:r>
    </w:p>
    <w:p w14:paraId="1C774976" w14:textId="77777777" w:rsidR="006D4A39" w:rsidRPr="00E05177" w:rsidRDefault="006D4A39" w:rsidP="002E710B">
      <w:pPr>
        <w:keepNext/>
        <w:keepLines/>
        <w:jc w:val="both"/>
        <w:rPr>
          <w:rFonts w:ascii="Myriad Pro" w:hAnsi="Myriad Pro" w:cs="Tahoma"/>
          <w:bCs/>
        </w:rPr>
      </w:pPr>
    </w:p>
    <w:p w14:paraId="274A0338" w14:textId="77777777" w:rsidR="006D4A39" w:rsidRPr="00E05177" w:rsidRDefault="006D4A39" w:rsidP="002E710B">
      <w:pPr>
        <w:keepNext/>
        <w:keepLines/>
        <w:jc w:val="both"/>
        <w:rPr>
          <w:rFonts w:ascii="Myriad Pro" w:hAnsi="Myriad Pro" w:cs="Tahoma"/>
          <w:bCs/>
        </w:rPr>
      </w:pPr>
      <w:r w:rsidRPr="00E05177">
        <w:rPr>
          <w:rFonts w:ascii="Myriad Pro" w:hAnsi="Myriad Pro" w:cs="Tahoma"/>
          <w:bCs/>
        </w:rPr>
        <w:t xml:space="preserve">V primeru skupne ponudbe mora pogoj izpolniti vsak izmed partnerjev. </w:t>
      </w:r>
    </w:p>
    <w:p w14:paraId="565B5370" w14:textId="77777777" w:rsidR="00EB7147" w:rsidRPr="00E05177" w:rsidRDefault="00EB7147" w:rsidP="002E710B">
      <w:pPr>
        <w:keepNext/>
        <w:keepLines/>
        <w:jc w:val="both"/>
        <w:rPr>
          <w:rFonts w:ascii="Myriad Pro" w:hAnsi="Myriad Pro" w:cs="Tahoma"/>
          <w:b/>
        </w:rPr>
      </w:pPr>
    </w:p>
    <w:p w14:paraId="79049949" w14:textId="77777777" w:rsidR="00695813" w:rsidRPr="00E05177" w:rsidRDefault="008873D9" w:rsidP="002E710B">
      <w:pPr>
        <w:keepNext/>
        <w:keepLines/>
        <w:numPr>
          <w:ilvl w:val="0"/>
          <w:numId w:val="2"/>
        </w:numPr>
        <w:jc w:val="both"/>
        <w:rPr>
          <w:rFonts w:ascii="Myriad Pro" w:hAnsi="Myriad Pro" w:cs="Tahoma"/>
          <w:b/>
        </w:rPr>
      </w:pPr>
      <w:r w:rsidRPr="00E05177">
        <w:rPr>
          <w:rFonts w:ascii="Myriad Pro" w:hAnsi="Myriad Pro" w:cs="Tahoma"/>
          <w:b/>
        </w:rPr>
        <w:t>FINANČNA ZAVAROVANJA</w:t>
      </w:r>
      <w:r w:rsidR="005B288F" w:rsidRPr="00E05177">
        <w:rPr>
          <w:rFonts w:ascii="Myriad Pro" w:hAnsi="Myriad Pro" w:cs="Tahoma"/>
          <w:b/>
        </w:rPr>
        <w:t xml:space="preserve"> </w:t>
      </w:r>
    </w:p>
    <w:p w14:paraId="40798619" w14:textId="77777777" w:rsidR="00763FCA" w:rsidRPr="00E05177" w:rsidRDefault="00763FCA" w:rsidP="002E710B">
      <w:pPr>
        <w:keepNext/>
        <w:keepLines/>
        <w:jc w:val="both"/>
        <w:rPr>
          <w:rFonts w:ascii="Myriad Pro" w:hAnsi="Myriad Pro" w:cs="Tahoma"/>
          <w:b/>
        </w:rPr>
      </w:pPr>
    </w:p>
    <w:p w14:paraId="111A3B3C" w14:textId="77777777" w:rsidR="00763FCA" w:rsidRPr="00E05177" w:rsidRDefault="00763FCA" w:rsidP="002E710B">
      <w:pPr>
        <w:keepNext/>
        <w:keepLines/>
        <w:numPr>
          <w:ilvl w:val="1"/>
          <w:numId w:val="2"/>
        </w:numPr>
        <w:spacing w:after="200" w:line="276" w:lineRule="auto"/>
        <w:jc w:val="both"/>
        <w:rPr>
          <w:rFonts w:ascii="Myriad Pro" w:hAnsi="Myriad Pro" w:cs="Tahoma"/>
          <w:b/>
        </w:rPr>
      </w:pPr>
      <w:r w:rsidRPr="00E05177">
        <w:rPr>
          <w:rFonts w:ascii="Myriad Pro" w:hAnsi="Myriad Pro" w:cs="Tahoma"/>
          <w:b/>
        </w:rPr>
        <w:t>Splošna določila</w:t>
      </w:r>
    </w:p>
    <w:p w14:paraId="365F3195" w14:textId="77777777" w:rsidR="00C155A2" w:rsidRPr="00E05177" w:rsidRDefault="00C155A2" w:rsidP="002E710B">
      <w:pPr>
        <w:keepNext/>
        <w:keepLines/>
        <w:jc w:val="both"/>
        <w:rPr>
          <w:rFonts w:ascii="Myriad Pro" w:hAnsi="Myriad Pro" w:cs="Tahoma"/>
        </w:rPr>
      </w:pPr>
      <w:r w:rsidRPr="00E05177">
        <w:rPr>
          <w:rFonts w:ascii="Myriad Pro" w:hAnsi="Myriad Pro" w:cs="Tahoma"/>
        </w:rPr>
        <w:t xml:space="preserve">Ponudnik mora za zavarovanje izpolnitve svoje obveznosti do naročnika, naročniku predložiti finančno zavarovanje v skladu z zahtevami glede finančnih zavarovanj v posameznih podtočkah tega poglavja. </w:t>
      </w:r>
    </w:p>
    <w:p w14:paraId="7CFDF139" w14:textId="77777777" w:rsidR="00C155A2" w:rsidRPr="00E05177" w:rsidRDefault="00C155A2" w:rsidP="002E710B">
      <w:pPr>
        <w:keepNext/>
        <w:keepLines/>
        <w:jc w:val="both"/>
        <w:rPr>
          <w:rFonts w:ascii="Myriad Pro" w:hAnsi="Myriad Pro" w:cs="Tahoma"/>
        </w:rPr>
      </w:pPr>
    </w:p>
    <w:p w14:paraId="351C1E94" w14:textId="54B07C33" w:rsidR="00C155A2" w:rsidRPr="00E05177" w:rsidRDefault="00C155A2" w:rsidP="002E710B">
      <w:pPr>
        <w:keepNext/>
        <w:keepLines/>
        <w:jc w:val="both"/>
        <w:rPr>
          <w:rFonts w:ascii="Myriad Pro" w:hAnsi="Myriad Pro" w:cs="Tahoma"/>
        </w:rPr>
      </w:pPr>
      <w:r w:rsidRPr="00E05177">
        <w:rPr>
          <w:rFonts w:ascii="Myriad Pro" w:hAnsi="Myriad Pro"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sidR="000D402C" w:rsidRPr="00E05177">
        <w:rPr>
          <w:rFonts w:ascii="Myriad Pro" w:hAnsi="Myriad Pro" w:cs="Tahoma"/>
        </w:rPr>
        <w:t>,</w:t>
      </w:r>
      <w:r w:rsidRPr="00E05177">
        <w:rPr>
          <w:rFonts w:ascii="Myriad Pro" w:hAnsi="Myriad Pro" w:cs="Tahoma"/>
        </w:rPr>
        <w:t xml:space="preserve"> ali spremembe krajevne pristojnosti za reševanje sporov med upravičencem in banko. Enako velja za</w:t>
      </w:r>
      <w:r w:rsidR="003D2137" w:rsidRPr="00E05177">
        <w:rPr>
          <w:rFonts w:ascii="Myriad Pro" w:hAnsi="Myriad Pro" w:cs="Tahoma"/>
        </w:rPr>
        <w:t xml:space="preserve"> finančna </w:t>
      </w:r>
      <w:r w:rsidRPr="00E05177">
        <w:rPr>
          <w:rFonts w:ascii="Myriad Pro" w:hAnsi="Myriad Pro" w:cs="Tahoma"/>
        </w:rPr>
        <w:t>zavarovanj</w:t>
      </w:r>
      <w:r w:rsidR="003D2137" w:rsidRPr="00E05177">
        <w:rPr>
          <w:rFonts w:ascii="Myriad Pro" w:hAnsi="Myriad Pro" w:cs="Tahoma"/>
        </w:rPr>
        <w:t>a</w:t>
      </w:r>
      <w:r w:rsidRPr="00E05177">
        <w:rPr>
          <w:rFonts w:ascii="Myriad Pro" w:hAnsi="Myriad Pro" w:cs="Tahoma"/>
        </w:rPr>
        <w:t xml:space="preserve"> v obliki kavcijskega zavarovanja.</w:t>
      </w:r>
      <w:r w:rsidR="00763FCA" w:rsidRPr="00E05177">
        <w:rPr>
          <w:rFonts w:ascii="Myriad Pro" w:hAnsi="Myriad Pro" w:cs="Tahoma"/>
        </w:rPr>
        <w:t xml:space="preserve"> </w:t>
      </w:r>
    </w:p>
    <w:p w14:paraId="12CDEBCF" w14:textId="77777777" w:rsidR="00C155A2" w:rsidRPr="00E05177" w:rsidRDefault="00C155A2" w:rsidP="002E710B">
      <w:pPr>
        <w:keepNext/>
        <w:keepLines/>
        <w:jc w:val="both"/>
        <w:rPr>
          <w:rFonts w:ascii="Myriad Pro" w:hAnsi="Myriad Pro" w:cs="Tahoma"/>
        </w:rPr>
      </w:pPr>
    </w:p>
    <w:p w14:paraId="00DC2817" w14:textId="1C0047F0" w:rsidR="00763FCA" w:rsidRPr="00E05177" w:rsidRDefault="00C155A2" w:rsidP="002E710B">
      <w:pPr>
        <w:keepNext/>
        <w:keepLines/>
        <w:jc w:val="both"/>
        <w:rPr>
          <w:rFonts w:ascii="Myriad Pro" w:hAnsi="Myriad Pro" w:cs="Tahoma"/>
        </w:rPr>
      </w:pPr>
      <w:r w:rsidRPr="00E05177">
        <w:rPr>
          <w:rFonts w:ascii="Myriad Pro" w:hAnsi="Myriad Pro" w:cs="Tahoma"/>
        </w:rPr>
        <w:lastRenderedPageBreak/>
        <w:t xml:space="preserve">Finančna zavarovanja </w:t>
      </w:r>
      <w:r w:rsidR="00763FCA" w:rsidRPr="00E05177">
        <w:rPr>
          <w:rFonts w:ascii="Myriad Pro" w:hAnsi="Myriad Pro" w:cs="Tahoma"/>
        </w:rPr>
        <w:t>morajo biti nepreklicna, brezpogojn</w:t>
      </w:r>
      <w:r w:rsidR="000D402C" w:rsidRPr="00E05177">
        <w:rPr>
          <w:rFonts w:ascii="Myriad Pro" w:hAnsi="Myriad Pro" w:cs="Tahoma"/>
        </w:rPr>
        <w:t>a</w:t>
      </w:r>
      <w:r w:rsidR="00763FCA" w:rsidRPr="00E05177">
        <w:rPr>
          <w:rFonts w:ascii="Myriad Pro" w:hAnsi="Myriad Pro" w:cs="Tahoma"/>
        </w:rPr>
        <w:t xml:space="preserve"> in plačljiv</w:t>
      </w:r>
      <w:r w:rsidR="000D402C" w:rsidRPr="00E05177">
        <w:rPr>
          <w:rFonts w:ascii="Myriad Pro" w:hAnsi="Myriad Pro" w:cs="Tahoma"/>
        </w:rPr>
        <w:t>a</w:t>
      </w:r>
      <w:r w:rsidR="00763FCA" w:rsidRPr="00E05177">
        <w:rPr>
          <w:rFonts w:ascii="Myriad Pro" w:hAnsi="Myriad Pro" w:cs="Tahoma"/>
        </w:rPr>
        <w:t xml:space="preserve"> na prvi poziv in morajo biti izdan</w:t>
      </w:r>
      <w:r w:rsidR="000D402C" w:rsidRPr="00E05177">
        <w:rPr>
          <w:rFonts w:ascii="Myriad Pro" w:hAnsi="Myriad Pro" w:cs="Tahoma"/>
        </w:rPr>
        <w:t>a</w:t>
      </w:r>
      <w:r w:rsidR="00763FCA" w:rsidRPr="00E05177">
        <w:rPr>
          <w:rFonts w:ascii="Myriad Pro" w:hAnsi="Myriad Pro" w:cs="Tahoma"/>
        </w:rPr>
        <w:t xml:space="preserve"> po vzorcih iz razpisne dokumentacije.  </w:t>
      </w:r>
    </w:p>
    <w:p w14:paraId="18FA9D33" w14:textId="77777777" w:rsidR="00756602" w:rsidRPr="00E05177" w:rsidRDefault="00756602" w:rsidP="002E710B">
      <w:pPr>
        <w:keepNext/>
        <w:keepLines/>
        <w:jc w:val="both"/>
        <w:rPr>
          <w:rFonts w:ascii="Myriad Pro" w:hAnsi="Myriad Pro" w:cs="Tahoma"/>
        </w:rPr>
      </w:pPr>
    </w:p>
    <w:p w14:paraId="616D72C3" w14:textId="78105D71" w:rsidR="00763FCA" w:rsidRPr="00E05177" w:rsidRDefault="00763FCA" w:rsidP="002E710B">
      <w:pPr>
        <w:keepNext/>
        <w:keepLines/>
        <w:jc w:val="both"/>
        <w:rPr>
          <w:rFonts w:ascii="Myriad Pro" w:hAnsi="Myriad Pro" w:cs="Tahoma"/>
          <w:i/>
          <w:kern w:val="16"/>
        </w:rPr>
      </w:pPr>
      <w:bookmarkStart w:id="14" w:name="_Hlk508788160"/>
      <w:r w:rsidRPr="00E05177">
        <w:rPr>
          <w:rFonts w:ascii="Myriad Pro" w:hAnsi="Myriad Pro" w:cs="Tahoma"/>
          <w:b/>
          <w:i/>
          <w:kern w:val="16"/>
          <w:u w:val="single"/>
        </w:rPr>
        <w:t>Bančne garancije</w:t>
      </w:r>
      <w:r w:rsidR="00CE2724" w:rsidRPr="00E05177">
        <w:rPr>
          <w:rFonts w:ascii="Myriad Pro" w:hAnsi="Myriad Pro" w:cs="Tahoma"/>
          <w:b/>
          <w:i/>
          <w:kern w:val="16"/>
          <w:u w:val="single"/>
        </w:rPr>
        <w:t xml:space="preserve"> in kavcijska zavarovanja</w:t>
      </w:r>
      <w:r w:rsidRPr="00E05177">
        <w:rPr>
          <w:rFonts w:ascii="Myriad Pro" w:hAnsi="Myriad Pro" w:cs="Tahoma"/>
          <w:b/>
          <w:i/>
          <w:kern w:val="16"/>
          <w:u w:val="single"/>
        </w:rPr>
        <w:t xml:space="preserve"> morajo vsebovati klavzulo</w:t>
      </w:r>
      <w:r w:rsidRPr="00E05177">
        <w:rPr>
          <w:rFonts w:ascii="Myriad Pro" w:hAnsi="Myriad Pro" w:cs="Tahoma"/>
          <w:i/>
          <w:kern w:val="16"/>
        </w:rPr>
        <w:t>: »Za to zavarovanje veljajo Enotna pravila za garancije na poziv (EPGP)</w:t>
      </w:r>
      <w:r w:rsidR="000D402C" w:rsidRPr="00E05177">
        <w:rPr>
          <w:rFonts w:ascii="Myriad Pro" w:hAnsi="Myriad Pro" w:cs="Tahoma"/>
          <w:i/>
          <w:kern w:val="16"/>
        </w:rPr>
        <w:t>,</w:t>
      </w:r>
      <w:r w:rsidRPr="00E05177">
        <w:rPr>
          <w:rFonts w:ascii="Myriad Pro" w:hAnsi="Myriad Pro" w:cs="Tahoma"/>
          <w:i/>
          <w:kern w:val="16"/>
        </w:rPr>
        <w:t xml:space="preserve"> revizija iz leta 2010, izdana pri MTZ pod št. 758.«</w:t>
      </w:r>
    </w:p>
    <w:p w14:paraId="3ED881E3" w14:textId="77777777" w:rsidR="00763FCA" w:rsidRPr="00E05177" w:rsidRDefault="00763FCA" w:rsidP="002E710B">
      <w:pPr>
        <w:keepNext/>
        <w:keepLines/>
        <w:jc w:val="both"/>
        <w:rPr>
          <w:rFonts w:ascii="Myriad Pro" w:hAnsi="Myriad Pro" w:cs="Tahoma"/>
          <w:i/>
          <w:kern w:val="16"/>
        </w:rPr>
      </w:pPr>
    </w:p>
    <w:p w14:paraId="12FBB7EF" w14:textId="6EF30C91" w:rsidR="00763FCA" w:rsidRPr="00E05177" w:rsidRDefault="00763FCA" w:rsidP="002E710B">
      <w:pPr>
        <w:keepNext/>
        <w:keepLines/>
        <w:jc w:val="both"/>
        <w:rPr>
          <w:rFonts w:ascii="Myriad Pro" w:hAnsi="Myriad Pro" w:cs="Tahoma"/>
          <w:i/>
          <w:kern w:val="16"/>
        </w:rPr>
      </w:pPr>
      <w:r w:rsidRPr="00E05177">
        <w:rPr>
          <w:rFonts w:ascii="Myriad Pro" w:hAnsi="Myriad Pro" w:cs="Tahoma"/>
          <w:b/>
          <w:i/>
          <w:kern w:val="16"/>
          <w:u w:val="single"/>
        </w:rPr>
        <w:t>Kavcijsko zavarovanje mora vsebovati klavzulo:</w:t>
      </w:r>
      <w:r w:rsidRPr="00E05177">
        <w:rPr>
          <w:rFonts w:ascii="Myriad Pro" w:hAnsi="Myriad Pro" w:cs="Tahoma"/>
          <w:i/>
          <w:kern w:val="16"/>
        </w:rPr>
        <w:t xml:space="preserve"> »Zahtevi za plačilo ni potrebno priložiti originalnega izvoda zavarovanja.« </w:t>
      </w:r>
    </w:p>
    <w:bookmarkEnd w:id="14"/>
    <w:p w14:paraId="4C82EE20" w14:textId="77777777" w:rsidR="00467F0B" w:rsidRPr="00E05177" w:rsidRDefault="00467F0B" w:rsidP="002E710B">
      <w:pPr>
        <w:keepNext/>
        <w:keepLines/>
        <w:jc w:val="both"/>
        <w:rPr>
          <w:rFonts w:ascii="Myriad Pro" w:hAnsi="Myriad Pro" w:cs="Tahoma"/>
          <w:b/>
        </w:rPr>
      </w:pPr>
    </w:p>
    <w:p w14:paraId="20EC8AA6" w14:textId="08C3255F" w:rsidR="00BC5962" w:rsidRPr="00E05177" w:rsidRDefault="00D7115C" w:rsidP="002E710B">
      <w:pPr>
        <w:keepNext/>
        <w:keepLines/>
        <w:numPr>
          <w:ilvl w:val="1"/>
          <w:numId w:val="2"/>
        </w:numPr>
        <w:jc w:val="both"/>
        <w:rPr>
          <w:rFonts w:ascii="Myriad Pro" w:hAnsi="Myriad Pro" w:cs="Tahoma"/>
          <w:b/>
        </w:rPr>
      </w:pPr>
      <w:r w:rsidRPr="00E05177">
        <w:rPr>
          <w:rFonts w:ascii="Myriad Pro" w:hAnsi="Myriad Pro" w:cs="Tahoma"/>
          <w:b/>
        </w:rPr>
        <w:t>Finančno zavarovanje za dobro izvedbo</w:t>
      </w:r>
      <w:r w:rsidR="00BC5962" w:rsidRPr="00E05177">
        <w:rPr>
          <w:rFonts w:ascii="Myriad Pro" w:hAnsi="Myriad Pro" w:cs="Tahoma"/>
          <w:b/>
        </w:rPr>
        <w:t xml:space="preserve"> pogodbenih obveznosti</w:t>
      </w:r>
    </w:p>
    <w:p w14:paraId="4637AAB4" w14:textId="42A5D933" w:rsidR="007A3216" w:rsidRPr="00E05177" w:rsidRDefault="007A3216" w:rsidP="002E710B">
      <w:pPr>
        <w:keepNext/>
        <w:keepLines/>
        <w:jc w:val="both"/>
        <w:rPr>
          <w:rFonts w:ascii="Myriad Pro" w:hAnsi="Myriad Pro" w:cs="Tahoma"/>
        </w:rPr>
      </w:pPr>
    </w:p>
    <w:p w14:paraId="29C672D9" w14:textId="77777777" w:rsidR="005F76DE" w:rsidRPr="00E05177" w:rsidRDefault="005611D7" w:rsidP="002E710B">
      <w:pPr>
        <w:keepNext/>
        <w:keepLines/>
        <w:jc w:val="both"/>
        <w:rPr>
          <w:rFonts w:ascii="Myriad Pro" w:hAnsi="Myriad Pro" w:cs="Tahoma"/>
        </w:rPr>
      </w:pPr>
      <w:r w:rsidRPr="00E05177">
        <w:rPr>
          <w:rFonts w:ascii="Myriad Pro" w:hAnsi="Myriad Pro" w:cs="Tahoma"/>
        </w:rPr>
        <w:t>Izb</w:t>
      </w:r>
      <w:r w:rsidR="00820164" w:rsidRPr="00E05177">
        <w:rPr>
          <w:rFonts w:ascii="Myriad Pro" w:hAnsi="Myriad Pro" w:cs="Tahoma"/>
        </w:rPr>
        <w:t>rani ponudnik bo moral,</w:t>
      </w:r>
      <w:r w:rsidRPr="00E05177">
        <w:rPr>
          <w:rFonts w:ascii="Myriad Pro" w:hAnsi="Myriad Pro" w:cs="Tahoma"/>
        </w:rPr>
        <w:t xml:space="preserve"> </w:t>
      </w:r>
      <w:r w:rsidR="00B5007F" w:rsidRPr="00E05177">
        <w:rPr>
          <w:rFonts w:ascii="Myriad Pro" w:hAnsi="Myriad Pro" w:cs="Tahoma"/>
        </w:rPr>
        <w:t xml:space="preserve">v roku petnajstih (15) koledarskih dni od sklenitve pogodbe, </w:t>
      </w:r>
      <w:r w:rsidR="00B5007F" w:rsidRPr="00E05177">
        <w:rPr>
          <w:rFonts w:ascii="Myriad Pro" w:hAnsi="Myriad Pro" w:cs="Tahoma"/>
          <w:u w:val="single"/>
        </w:rPr>
        <w:t>posameznemu naročniku</w:t>
      </w:r>
      <w:r w:rsidR="00B5007F" w:rsidRPr="00E05177">
        <w:rPr>
          <w:rFonts w:ascii="Myriad Pro" w:hAnsi="Myriad Pro" w:cs="Tahoma"/>
        </w:rPr>
        <w:t xml:space="preserve"> </w:t>
      </w:r>
      <w:r w:rsidR="00B56416" w:rsidRPr="00E05177">
        <w:rPr>
          <w:rFonts w:ascii="Myriad Pro" w:hAnsi="Myriad Pro" w:cs="Tahoma"/>
        </w:rPr>
        <w:t xml:space="preserve">(ločeno za posameznega naročnika) </w:t>
      </w:r>
      <w:r w:rsidR="00B5007F" w:rsidRPr="00E05177">
        <w:rPr>
          <w:rFonts w:ascii="Myriad Pro" w:hAnsi="Myriad Pro" w:cs="Tahoma"/>
        </w:rPr>
        <w:t>predložiti nepreklicno in brezpogojno bančno garancijo ali kavcijsko zavarovanje pri zavarovalnici za zavarovanje dobre izvedbe pogodbenih obveznosti, v višini</w:t>
      </w:r>
      <w:r w:rsidR="005F76DE" w:rsidRPr="00E05177">
        <w:rPr>
          <w:rFonts w:ascii="Myriad Pro" w:hAnsi="Myriad Pro" w:cs="Tahoma"/>
        </w:rPr>
        <w:t>:</w:t>
      </w:r>
    </w:p>
    <w:p w14:paraId="75425BEE" w14:textId="591A97FF" w:rsidR="00046EA0" w:rsidRDefault="006B16C0" w:rsidP="002E710B">
      <w:pPr>
        <w:pStyle w:val="Odstavekseznama"/>
        <w:keepNext/>
        <w:keepLines/>
        <w:numPr>
          <w:ilvl w:val="0"/>
          <w:numId w:val="7"/>
        </w:numPr>
        <w:ind w:left="426" w:hanging="284"/>
        <w:jc w:val="both"/>
        <w:rPr>
          <w:rFonts w:ascii="Myriad Pro" w:hAnsi="Myriad Pro" w:cs="Tahoma"/>
        </w:rPr>
      </w:pPr>
      <w:r w:rsidRPr="00E05177">
        <w:rPr>
          <w:rFonts w:ascii="Myriad Pro" w:hAnsi="Myriad Pro" w:cs="Tahoma"/>
        </w:rPr>
        <w:t>10 %</w:t>
      </w:r>
      <w:r w:rsidR="005E204B" w:rsidRPr="00E05177">
        <w:rPr>
          <w:rFonts w:ascii="Myriad Pro" w:hAnsi="Myriad Pro" w:cs="Tahoma"/>
        </w:rPr>
        <w:t xml:space="preserve"> </w:t>
      </w:r>
      <w:r w:rsidR="00B5007F" w:rsidRPr="00E05177">
        <w:rPr>
          <w:rFonts w:ascii="Myriad Pro" w:hAnsi="Myriad Pro" w:cs="Tahoma"/>
        </w:rPr>
        <w:t>skupne pogodbene vrednosti z DDV</w:t>
      </w:r>
      <w:r w:rsidR="005E204B" w:rsidRPr="00E05177">
        <w:rPr>
          <w:rFonts w:ascii="Myriad Pro" w:hAnsi="Myriad Pro" w:cs="Tahoma"/>
        </w:rPr>
        <w:t xml:space="preserve"> za naročnika MO</w:t>
      </w:r>
      <w:r w:rsidR="00A75F31">
        <w:rPr>
          <w:rFonts w:ascii="Myriad Pro" w:hAnsi="Myriad Pro" w:cs="Tahoma"/>
        </w:rPr>
        <w:t xml:space="preserve"> MS</w:t>
      </w:r>
      <w:r w:rsidR="005E204B" w:rsidRPr="00E05177">
        <w:rPr>
          <w:rFonts w:ascii="Myriad Pro" w:hAnsi="Myriad Pro" w:cs="Tahoma"/>
        </w:rPr>
        <w:t xml:space="preserve"> </w:t>
      </w:r>
      <w:r w:rsidR="001F6EE4" w:rsidRPr="00E05177">
        <w:rPr>
          <w:rFonts w:ascii="Myriad Pro" w:hAnsi="Myriad Pro" w:cs="Tahoma"/>
        </w:rPr>
        <w:t>z dobo veljavnosti še najmanj 90 devetdeset (90) koledarskih dni po pogodbenem roku dokončanja del</w:t>
      </w:r>
    </w:p>
    <w:p w14:paraId="09B0E0BB" w14:textId="77777777" w:rsidR="00D6104C" w:rsidRPr="007009E4" w:rsidRDefault="00D6104C" w:rsidP="00D6104C">
      <w:pPr>
        <w:pStyle w:val="Odstavekseznama"/>
        <w:keepNext/>
        <w:keepLines/>
        <w:ind w:left="426"/>
        <w:jc w:val="both"/>
        <w:rPr>
          <w:rFonts w:ascii="Myriad Pro" w:hAnsi="Myriad Pro" w:cs="Tahoma"/>
        </w:rPr>
      </w:pPr>
    </w:p>
    <w:p w14:paraId="6A7DB39F" w14:textId="48DD84F4" w:rsidR="00B5007F" w:rsidRPr="00E05177" w:rsidRDefault="00B5007F" w:rsidP="002E710B">
      <w:pPr>
        <w:keepNext/>
        <w:keepLines/>
        <w:jc w:val="both"/>
        <w:rPr>
          <w:rFonts w:ascii="Myriad Pro" w:hAnsi="Myriad Pro" w:cs="Tahoma"/>
        </w:rPr>
      </w:pPr>
      <w:r w:rsidRPr="00E05177">
        <w:rPr>
          <w:rFonts w:ascii="Myriad Pro" w:hAnsi="Myriad Pro" w:cs="Tahoma"/>
        </w:rPr>
        <w:t xml:space="preserve">V kolikor izbrani </w:t>
      </w:r>
      <w:r w:rsidR="00B56416" w:rsidRPr="00E05177">
        <w:rPr>
          <w:rFonts w:ascii="Myriad Pro" w:hAnsi="Myriad Pro" w:cs="Tahoma"/>
        </w:rPr>
        <w:t>ponudnik</w:t>
      </w:r>
      <w:r w:rsidRPr="00E05177">
        <w:rPr>
          <w:rFonts w:ascii="Myriad Pro" w:hAnsi="Myriad Pro" w:cs="Tahoma"/>
        </w:rPr>
        <w:t xml:space="preserve"> naročniku v predpisanem roku ne predloži finančnega zavarovanja za dobro izvedbo pogodbenih obveznosti</w:t>
      </w:r>
      <w:r w:rsidR="003D601A" w:rsidRPr="00E05177">
        <w:rPr>
          <w:rFonts w:ascii="Myriad Pro" w:hAnsi="Myriad Pro" w:cs="Tahoma"/>
        </w:rPr>
        <w:t>,</w:t>
      </w:r>
      <w:r w:rsidRPr="00E05177">
        <w:rPr>
          <w:rFonts w:ascii="Myriad Pro" w:hAnsi="Myriad Pro" w:cs="Tahoma"/>
        </w:rPr>
        <w:t xml:space="preserve"> se šteje, da od sklenitve pogodbe odstopa. V tem primeru bo naročnik Državni revizijski komisiji predlagal, da uvede postopek o prekršku iz 112. člena ZJN-3.</w:t>
      </w:r>
    </w:p>
    <w:p w14:paraId="7360D2CB" w14:textId="77777777" w:rsidR="00B5007F" w:rsidRPr="00E05177" w:rsidRDefault="00B5007F" w:rsidP="002E710B">
      <w:pPr>
        <w:keepNext/>
        <w:keepLines/>
        <w:jc w:val="both"/>
        <w:rPr>
          <w:rFonts w:ascii="Myriad Pro" w:hAnsi="Myriad Pro" w:cs="Tahoma"/>
        </w:rPr>
      </w:pPr>
    </w:p>
    <w:p w14:paraId="6483B57F" w14:textId="1A36DD24" w:rsidR="00B5007F" w:rsidRPr="00E05177" w:rsidRDefault="00B5007F" w:rsidP="002E710B">
      <w:pPr>
        <w:keepNext/>
        <w:keepLines/>
        <w:jc w:val="both"/>
        <w:rPr>
          <w:rFonts w:ascii="Myriad Pro" w:hAnsi="Myriad Pro" w:cs="Tahoma"/>
        </w:rPr>
      </w:pPr>
      <w:r w:rsidRPr="00E05177">
        <w:rPr>
          <w:rFonts w:ascii="Myriad Pro" w:hAnsi="Myriad Pro" w:cs="Tahoma"/>
        </w:rPr>
        <w:t>Vzorec finančnega zavarovanja za dobro izvedbo pogodbenih obveznosti je priložen v Prilogi 9/</w:t>
      </w:r>
      <w:r w:rsidR="00237717" w:rsidRPr="00E05177">
        <w:rPr>
          <w:rFonts w:ascii="Myriad Pro" w:hAnsi="Myriad Pro" w:cs="Tahoma"/>
        </w:rPr>
        <w:t>1</w:t>
      </w:r>
      <w:r w:rsidRPr="00E05177">
        <w:rPr>
          <w:rFonts w:ascii="Myriad Pro" w:hAnsi="Myriad Pro" w:cs="Tahoma"/>
        </w:rPr>
        <w:t xml:space="preserve"> razpisne dokumentacije.</w:t>
      </w:r>
    </w:p>
    <w:p w14:paraId="3BD6CD0B" w14:textId="77777777" w:rsidR="00A832AD" w:rsidRPr="00E05177" w:rsidRDefault="00A832AD" w:rsidP="002E710B">
      <w:pPr>
        <w:keepNext/>
        <w:keepLines/>
        <w:jc w:val="both"/>
        <w:rPr>
          <w:rFonts w:ascii="Myriad Pro" w:hAnsi="Myriad Pro" w:cs="Tahoma"/>
        </w:rPr>
      </w:pPr>
    </w:p>
    <w:p w14:paraId="683C3431" w14:textId="77777777" w:rsidR="00CE328F" w:rsidRPr="00E05177" w:rsidRDefault="003E5C4C" w:rsidP="002E710B">
      <w:pPr>
        <w:keepNext/>
        <w:keepLines/>
        <w:numPr>
          <w:ilvl w:val="1"/>
          <w:numId w:val="2"/>
        </w:numPr>
        <w:jc w:val="both"/>
        <w:rPr>
          <w:rFonts w:ascii="Myriad Pro" w:hAnsi="Myriad Pro" w:cs="Tahoma"/>
          <w:b/>
        </w:rPr>
      </w:pPr>
      <w:r w:rsidRPr="00E05177">
        <w:rPr>
          <w:rFonts w:ascii="Myriad Pro" w:hAnsi="Myriad Pro" w:cs="Tahoma"/>
          <w:b/>
        </w:rPr>
        <w:t xml:space="preserve">Zavarovanje odprave </w:t>
      </w:r>
      <w:r w:rsidR="00B6671D" w:rsidRPr="00E05177">
        <w:rPr>
          <w:rFonts w:ascii="Myriad Pro" w:hAnsi="Myriad Pro" w:cs="Tahoma"/>
          <w:b/>
        </w:rPr>
        <w:t>napak v garancijskem roku</w:t>
      </w:r>
    </w:p>
    <w:p w14:paraId="1AD268FC" w14:textId="62F0D91A" w:rsidR="002719ED" w:rsidRPr="00E05177" w:rsidRDefault="002719ED" w:rsidP="002E710B">
      <w:pPr>
        <w:keepNext/>
        <w:keepLines/>
        <w:jc w:val="both"/>
        <w:rPr>
          <w:rFonts w:ascii="Myriad Pro" w:hAnsi="Myriad Pro" w:cs="Tahoma"/>
        </w:rPr>
      </w:pPr>
    </w:p>
    <w:p w14:paraId="0977E314" w14:textId="12AC9CC0" w:rsidR="00B56416" w:rsidRPr="00E05177" w:rsidRDefault="00B56416" w:rsidP="002E710B">
      <w:pPr>
        <w:keepNext/>
        <w:keepLines/>
        <w:jc w:val="both"/>
        <w:rPr>
          <w:rFonts w:ascii="Myriad Pro" w:hAnsi="Myriad Pro" w:cs="Tahoma"/>
        </w:rPr>
      </w:pPr>
      <w:r w:rsidRPr="00E05177">
        <w:rPr>
          <w:rFonts w:ascii="Myriad Pro" w:hAnsi="Myriad Pro" w:cs="Tahoma"/>
        </w:rPr>
        <w:t xml:space="preserve">Izbrani izvajalec, s katerim bo sklenjena pogodba </w:t>
      </w:r>
      <w:r w:rsidR="00AD4B37">
        <w:rPr>
          <w:rFonts w:ascii="Myriad Pro" w:hAnsi="Myriad Pro" w:cs="Tahoma"/>
        </w:rPr>
        <w:t xml:space="preserve">z </w:t>
      </w:r>
      <w:r w:rsidRPr="00E05177">
        <w:rPr>
          <w:rFonts w:ascii="Myriad Pro" w:hAnsi="Myriad Pro" w:cs="Tahoma"/>
        </w:rPr>
        <w:t>naročnikom</w:t>
      </w:r>
      <w:r w:rsidR="002B7E11" w:rsidRPr="00E05177">
        <w:rPr>
          <w:rFonts w:ascii="Myriad Pro" w:hAnsi="Myriad Pro" w:cs="Tahoma"/>
        </w:rPr>
        <w:t>,</w:t>
      </w:r>
      <w:r w:rsidRPr="00E05177">
        <w:rPr>
          <w:rFonts w:ascii="Myriad Pro" w:hAnsi="Myriad Pro" w:cs="Tahoma"/>
        </w:rPr>
        <w:t xml:space="preserve"> bo moral, najkasneje v desetih (10) koledarskih dneh po končni primopredaji del, predložiti </w:t>
      </w:r>
      <w:r w:rsidRPr="00E05177">
        <w:rPr>
          <w:rFonts w:ascii="Myriad Pro" w:hAnsi="Myriad Pro" w:cs="Tahoma"/>
          <w:u w:val="single"/>
        </w:rPr>
        <w:t>posameznemu naročniku</w:t>
      </w:r>
      <w:r w:rsidRPr="00E05177">
        <w:rPr>
          <w:rFonts w:ascii="Myriad Pro" w:hAnsi="Myriad Pro" w:cs="Tahoma"/>
        </w:rPr>
        <w:t xml:space="preserve"> bančno garancijo oziroma kavcijsko zavarovanje zavarovalnice za odpravo napak v garancijskem roku (za izvedena dela) v višini 5 % skupne pogodbene vrednosti z DDV in z rokom veljavnosti, ki je vsaj trideset (30) dni daljši</w:t>
      </w:r>
      <w:r w:rsidR="002B7E11" w:rsidRPr="00E05177">
        <w:rPr>
          <w:rFonts w:ascii="Myriad Pro" w:hAnsi="Myriad Pro" w:cs="Tahoma"/>
        </w:rPr>
        <w:t>,</w:t>
      </w:r>
      <w:r w:rsidRPr="00E05177">
        <w:rPr>
          <w:rFonts w:ascii="Myriad Pro" w:hAnsi="Myriad Pro" w:cs="Tahoma"/>
        </w:rPr>
        <w:t xml:space="preserve"> kot je garancijski rok za izvedena dela, to je 5 (pet) let in trideset (30) dni.</w:t>
      </w:r>
    </w:p>
    <w:p w14:paraId="11ADFEF5" w14:textId="5700D3B8" w:rsidR="00B56416" w:rsidRPr="00E05177" w:rsidRDefault="00B56416" w:rsidP="002E710B">
      <w:pPr>
        <w:keepNext/>
        <w:keepLines/>
        <w:jc w:val="both"/>
        <w:rPr>
          <w:rFonts w:ascii="Myriad Pro" w:hAnsi="Myriad Pro" w:cs="Tahoma"/>
        </w:rPr>
      </w:pPr>
      <w:r w:rsidRPr="00E05177">
        <w:rPr>
          <w:rFonts w:ascii="Myriad Pro" w:hAnsi="Myriad Pro" w:cs="Tahoma"/>
        </w:rPr>
        <w:t>V kolikor izvajalec ne bo predložil finančnega zavarovanja za odpravo napak v garancijskem roku</w:t>
      </w:r>
      <w:r w:rsidR="002B7E11" w:rsidRPr="00E05177">
        <w:rPr>
          <w:rFonts w:ascii="Myriad Pro" w:hAnsi="Myriad Pro" w:cs="Tahoma"/>
        </w:rPr>
        <w:t>,</w:t>
      </w:r>
      <w:r w:rsidRPr="00E05177">
        <w:rPr>
          <w:rFonts w:ascii="Myriad Pro" w:hAnsi="Myriad Pro" w:cs="Tahoma"/>
        </w:rPr>
        <w:t xml:space="preserve"> lahko </w:t>
      </w:r>
      <w:r w:rsidR="006C643F">
        <w:rPr>
          <w:rFonts w:ascii="Myriad Pro" w:hAnsi="Myriad Pro" w:cs="Tahoma"/>
        </w:rPr>
        <w:t>naročnik</w:t>
      </w:r>
      <w:r w:rsidRPr="00E05177">
        <w:rPr>
          <w:rFonts w:ascii="Myriad Pro" w:hAnsi="Myriad Pro" w:cs="Tahoma"/>
        </w:rPr>
        <w:t xml:space="preserve"> unovči finančno zavarovanje za dobro izvedbo pogodbenih obveznosti, brez kakršnekoli obveznosti do izvajalca. </w:t>
      </w:r>
    </w:p>
    <w:p w14:paraId="58C8F9C2" w14:textId="77777777" w:rsidR="00B63CEE" w:rsidRPr="00E05177" w:rsidRDefault="00B63CEE" w:rsidP="002E710B">
      <w:pPr>
        <w:keepNext/>
        <w:keepLines/>
        <w:jc w:val="both"/>
        <w:rPr>
          <w:rFonts w:ascii="Myriad Pro" w:hAnsi="Myriad Pro" w:cs="Tahoma"/>
        </w:rPr>
      </w:pPr>
    </w:p>
    <w:p w14:paraId="2DC28463" w14:textId="429A1CA1" w:rsidR="00B56416" w:rsidRPr="00E05177" w:rsidRDefault="00B56416" w:rsidP="002E710B">
      <w:pPr>
        <w:keepNext/>
        <w:keepLines/>
        <w:jc w:val="both"/>
        <w:rPr>
          <w:rFonts w:ascii="Myriad Pro" w:hAnsi="Myriad Pro" w:cs="Tahoma"/>
        </w:rPr>
      </w:pPr>
      <w:r w:rsidRPr="00E05177">
        <w:rPr>
          <w:rFonts w:ascii="Myriad Pro" w:hAnsi="Myriad Pro" w:cs="Tahoma"/>
        </w:rPr>
        <w:t>Vzorec finančnega zavarovanja za odpravo napak v garancijskem roku je priložen v Prilogi 9/</w:t>
      </w:r>
      <w:r w:rsidR="00237717" w:rsidRPr="00E05177">
        <w:rPr>
          <w:rFonts w:ascii="Myriad Pro" w:hAnsi="Myriad Pro" w:cs="Tahoma"/>
        </w:rPr>
        <w:t>2</w:t>
      </w:r>
      <w:r w:rsidRPr="00E05177">
        <w:rPr>
          <w:rFonts w:ascii="Myriad Pro" w:hAnsi="Myriad Pro" w:cs="Tahoma"/>
        </w:rPr>
        <w:t xml:space="preserve"> razpisne dokumentacije.</w:t>
      </w:r>
    </w:p>
    <w:p w14:paraId="40F9E91E" w14:textId="77777777" w:rsidR="00237717" w:rsidRPr="00E05177" w:rsidRDefault="00237717" w:rsidP="002E710B">
      <w:pPr>
        <w:keepNext/>
        <w:keepLines/>
        <w:jc w:val="both"/>
        <w:rPr>
          <w:rFonts w:ascii="Myriad Pro" w:hAnsi="Myriad Pro" w:cs="Tahoma"/>
        </w:rPr>
      </w:pPr>
    </w:p>
    <w:p w14:paraId="124E4AF2" w14:textId="77777777" w:rsidR="00864212" w:rsidRPr="00E05177" w:rsidRDefault="00864212" w:rsidP="002E710B">
      <w:pPr>
        <w:keepNext/>
        <w:keepLines/>
        <w:numPr>
          <w:ilvl w:val="0"/>
          <w:numId w:val="2"/>
        </w:numPr>
        <w:jc w:val="both"/>
        <w:rPr>
          <w:rFonts w:ascii="Myriad Pro" w:hAnsi="Myriad Pro" w:cs="Tahoma"/>
          <w:b/>
        </w:rPr>
      </w:pPr>
      <w:r w:rsidRPr="00E05177">
        <w:rPr>
          <w:rFonts w:ascii="Myriad Pro" w:hAnsi="Myriad Pro" w:cs="Tahoma"/>
          <w:b/>
        </w:rPr>
        <w:t xml:space="preserve">MERILA ZA IZBIRO </w:t>
      </w:r>
      <w:r w:rsidR="002F0F08" w:rsidRPr="00E05177">
        <w:rPr>
          <w:rFonts w:ascii="Myriad Pro" w:hAnsi="Myriad Pro" w:cs="Tahoma"/>
          <w:b/>
        </w:rPr>
        <w:t>NAJUGODNEJŠEGA PONUDNIKA</w:t>
      </w:r>
    </w:p>
    <w:p w14:paraId="609DE993" w14:textId="77777777" w:rsidR="0081255E" w:rsidRPr="00E05177" w:rsidRDefault="0081255E" w:rsidP="002E710B">
      <w:pPr>
        <w:keepNext/>
        <w:keepLines/>
        <w:jc w:val="both"/>
        <w:rPr>
          <w:rFonts w:ascii="Myriad Pro" w:hAnsi="Myriad Pro"/>
        </w:rPr>
      </w:pPr>
    </w:p>
    <w:p w14:paraId="25168711" w14:textId="2E5284FD" w:rsidR="00F31C5C" w:rsidRDefault="00F31C5C" w:rsidP="002E710B">
      <w:pPr>
        <w:keepNext/>
        <w:keepLines/>
        <w:jc w:val="both"/>
        <w:rPr>
          <w:rFonts w:ascii="Myriad Pro" w:hAnsi="Myriad Pro" w:cs="Tahoma"/>
        </w:rPr>
      </w:pPr>
      <w:r w:rsidRPr="00E05177">
        <w:rPr>
          <w:rFonts w:ascii="Myriad Pro" w:hAnsi="Myriad Pro" w:cs="Tahoma"/>
        </w:rPr>
        <w:t xml:space="preserve">Merilo za izbiro </w:t>
      </w:r>
      <w:r w:rsidR="002F4A49" w:rsidRPr="00E05177">
        <w:rPr>
          <w:rFonts w:ascii="Myriad Pro" w:hAnsi="Myriad Pro" w:cs="Tahoma"/>
        </w:rPr>
        <w:t>ekonomsko</w:t>
      </w:r>
      <w:r w:rsidRPr="00E05177">
        <w:rPr>
          <w:rFonts w:ascii="Myriad Pro" w:hAnsi="Myriad Pro" w:cs="Tahoma"/>
        </w:rPr>
        <w:t xml:space="preserve"> najugodnejšega ponudnika je </w:t>
      </w:r>
      <w:r w:rsidRPr="00E05177">
        <w:rPr>
          <w:rFonts w:ascii="Myriad Pro" w:hAnsi="Myriad Pro" w:cs="Tahoma"/>
          <w:b/>
        </w:rPr>
        <w:t xml:space="preserve">najnižja skupna ponudbena </w:t>
      </w:r>
      <w:r w:rsidR="00B6671D" w:rsidRPr="00E05177">
        <w:rPr>
          <w:rFonts w:ascii="Myriad Pro" w:hAnsi="Myriad Pro" w:cs="Tahoma"/>
          <w:b/>
        </w:rPr>
        <w:t>vrednost</w:t>
      </w:r>
      <w:r w:rsidRPr="00E05177">
        <w:rPr>
          <w:rFonts w:ascii="Myriad Pro" w:hAnsi="Myriad Pro" w:cs="Tahoma"/>
          <w:b/>
        </w:rPr>
        <w:t xml:space="preserve"> v EUR brez DDV</w:t>
      </w:r>
      <w:r w:rsidR="00A670F2">
        <w:rPr>
          <w:rFonts w:ascii="Myriad Pro" w:hAnsi="Myriad Pro" w:cs="Tahoma"/>
        </w:rPr>
        <w:t>.</w:t>
      </w:r>
    </w:p>
    <w:p w14:paraId="6C4868C5" w14:textId="77777777" w:rsidR="00602923" w:rsidRPr="00E05177" w:rsidRDefault="00602923" w:rsidP="002E710B">
      <w:pPr>
        <w:keepNext/>
        <w:keepLines/>
        <w:jc w:val="both"/>
        <w:rPr>
          <w:rFonts w:ascii="Myriad Pro" w:hAnsi="Myriad Pro"/>
        </w:rPr>
      </w:pPr>
    </w:p>
    <w:p w14:paraId="30E8465A" w14:textId="0793FD53" w:rsidR="007C70A1" w:rsidRPr="00E05177" w:rsidRDefault="00B6671D" w:rsidP="002E710B">
      <w:pPr>
        <w:keepNext/>
        <w:keepLines/>
        <w:numPr>
          <w:ilvl w:val="0"/>
          <w:numId w:val="2"/>
        </w:numPr>
        <w:jc w:val="both"/>
        <w:rPr>
          <w:rFonts w:ascii="Myriad Pro" w:hAnsi="Myriad Pro" w:cs="Tahoma"/>
          <w:b/>
        </w:rPr>
      </w:pPr>
      <w:r w:rsidRPr="00E05177">
        <w:rPr>
          <w:rFonts w:ascii="Myriad Pro" w:hAnsi="Myriad Pro" w:cs="Tahoma"/>
          <w:b/>
        </w:rPr>
        <w:t xml:space="preserve">ROK ZA PREDLOŽITEV PONUDB IN ODPIRANJE PONUDB, </w:t>
      </w:r>
      <w:r w:rsidR="00527046" w:rsidRPr="00E05177">
        <w:rPr>
          <w:rFonts w:ascii="Myriad Pro" w:hAnsi="Myriad Pro" w:cs="Tahoma"/>
          <w:b/>
        </w:rPr>
        <w:t>N</w:t>
      </w:r>
      <w:r w:rsidR="00A7327B" w:rsidRPr="00E05177">
        <w:rPr>
          <w:rFonts w:ascii="Myriad Pro" w:hAnsi="Myriad Pro" w:cs="Tahoma"/>
          <w:b/>
        </w:rPr>
        <w:t>AVODILA PONUDNIKOM ZA IZDELAVO PONUDBE</w:t>
      </w:r>
      <w:r w:rsidRPr="00E05177">
        <w:rPr>
          <w:rFonts w:ascii="Myriad Pro" w:hAnsi="Myriad Pro" w:cs="Tahoma"/>
          <w:b/>
        </w:rPr>
        <w:t>, VSEBINA PONUDB</w:t>
      </w:r>
    </w:p>
    <w:p w14:paraId="59DFBD0A" w14:textId="77777777" w:rsidR="007C70A1" w:rsidRPr="00E05177" w:rsidRDefault="007C70A1" w:rsidP="002E710B">
      <w:pPr>
        <w:pStyle w:val="Telobesedila3"/>
        <w:keepNext/>
        <w:keepLines/>
        <w:tabs>
          <w:tab w:val="clear" w:pos="142"/>
        </w:tabs>
        <w:rPr>
          <w:rFonts w:ascii="Myriad Pro" w:hAnsi="Myriad Pro" w:cs="Tahoma"/>
        </w:rPr>
      </w:pPr>
    </w:p>
    <w:p w14:paraId="77641A5F" w14:textId="77777777" w:rsidR="00B6671D" w:rsidRPr="00E05177" w:rsidRDefault="00B6671D" w:rsidP="002E710B">
      <w:pPr>
        <w:keepNext/>
        <w:keepLines/>
        <w:numPr>
          <w:ilvl w:val="1"/>
          <w:numId w:val="2"/>
        </w:numPr>
        <w:jc w:val="both"/>
        <w:rPr>
          <w:rFonts w:ascii="Myriad Pro" w:hAnsi="Myriad Pro" w:cs="Tahoma"/>
          <w:b/>
        </w:rPr>
      </w:pPr>
      <w:r w:rsidRPr="00E05177">
        <w:rPr>
          <w:rFonts w:ascii="Myriad Pro" w:hAnsi="Myriad Pro" w:cs="Tahoma"/>
          <w:b/>
        </w:rPr>
        <w:t>Rok za predložitev ponudb in javno odpiranje ponudb</w:t>
      </w:r>
    </w:p>
    <w:p w14:paraId="5654A45F" w14:textId="77777777" w:rsidR="00B6671D" w:rsidRPr="00E05177" w:rsidRDefault="00B6671D" w:rsidP="002E710B">
      <w:pPr>
        <w:keepNext/>
        <w:keepLines/>
        <w:jc w:val="both"/>
        <w:rPr>
          <w:rFonts w:ascii="Myriad Pro" w:hAnsi="Myriad Pro" w:cs="Tahoma"/>
        </w:rPr>
      </w:pPr>
    </w:p>
    <w:p w14:paraId="07EF6FAD" w14:textId="4051D260" w:rsidR="007B2841" w:rsidRPr="00E05177" w:rsidRDefault="007B2841" w:rsidP="002E710B">
      <w:pPr>
        <w:pStyle w:val="Telobesedila3"/>
        <w:keepNext/>
        <w:keepLines/>
        <w:rPr>
          <w:rFonts w:ascii="Myriad Pro" w:hAnsi="Myriad Pro" w:cs="Tahoma"/>
          <w:lang w:val="sl-SI"/>
        </w:rPr>
      </w:pPr>
      <w:r w:rsidRPr="00E05177">
        <w:rPr>
          <w:rFonts w:ascii="Myriad Pro" w:hAnsi="Myriad Pro" w:cs="Tahoma"/>
          <w:lang w:val="sl-SI"/>
        </w:rPr>
        <w:t xml:space="preserve">Ponudba se šteje za pravočasno oddano, če jo naročnik prejme preko sistema e-JN </w:t>
      </w:r>
      <w:hyperlink r:id="rId11" w:history="1">
        <w:r w:rsidRPr="00E05177">
          <w:rPr>
            <w:rFonts w:ascii="Myriad Pro" w:eastAsia="Calibri" w:hAnsi="Myriad Pro" w:cs="Tahoma"/>
            <w:color w:val="0000FF"/>
            <w:u w:val="single"/>
            <w:lang w:val="sl-SI"/>
          </w:rPr>
          <w:t>https://ejn.gov.si</w:t>
        </w:r>
      </w:hyperlink>
      <w:r w:rsidRPr="00E05177">
        <w:rPr>
          <w:rFonts w:ascii="Myriad Pro" w:hAnsi="Myriad Pro" w:cs="Tahoma"/>
          <w:lang w:val="sl-SI"/>
        </w:rPr>
        <w:t xml:space="preserve"> </w:t>
      </w:r>
      <w:r w:rsidRPr="00E05177">
        <w:rPr>
          <w:rFonts w:ascii="Myriad Pro" w:hAnsi="Myriad Pro" w:cs="Tahoma"/>
          <w:b/>
          <w:lang w:val="sl-SI"/>
        </w:rPr>
        <w:t xml:space="preserve">najkasneje </w:t>
      </w:r>
      <w:r w:rsidRPr="000576BE">
        <w:rPr>
          <w:rFonts w:ascii="Myriad Pro" w:hAnsi="Myriad Pro" w:cs="Tahoma"/>
          <w:b/>
          <w:lang w:val="sl-SI"/>
        </w:rPr>
        <w:t xml:space="preserve">do </w:t>
      </w:r>
      <w:r w:rsidR="005A23B5" w:rsidRPr="00E51F56">
        <w:rPr>
          <w:rFonts w:ascii="Myriad Pro" w:hAnsi="Myriad Pro" w:cs="Tahoma"/>
          <w:b/>
          <w:lang w:val="sl-SI"/>
        </w:rPr>
        <w:t>4. 8</w:t>
      </w:r>
      <w:r w:rsidRPr="00E51F56">
        <w:rPr>
          <w:rFonts w:ascii="Myriad Pro" w:hAnsi="Myriad Pro" w:cs="Tahoma"/>
          <w:b/>
          <w:lang w:val="sl-SI"/>
        </w:rPr>
        <w:t>.</w:t>
      </w:r>
      <w:r w:rsidRPr="000576BE">
        <w:rPr>
          <w:rFonts w:ascii="Myriad Pro" w:hAnsi="Myriad Pro" w:cs="Tahoma"/>
          <w:b/>
          <w:lang w:val="sl-SI"/>
        </w:rPr>
        <w:t xml:space="preserve"> </w:t>
      </w:r>
      <w:r w:rsidR="0033312B" w:rsidRPr="000576BE">
        <w:rPr>
          <w:rFonts w:ascii="Myriad Pro" w:hAnsi="Myriad Pro" w:cs="Tahoma"/>
          <w:b/>
          <w:lang w:val="sl-SI"/>
        </w:rPr>
        <w:t>2026</w:t>
      </w:r>
      <w:r w:rsidR="0033312B" w:rsidRPr="000576BE">
        <w:rPr>
          <w:rFonts w:ascii="Myriad Pro" w:hAnsi="Myriad Pro" w:cs="Tahoma"/>
          <w:b/>
          <w:i/>
          <w:lang w:val="sl-SI"/>
        </w:rPr>
        <w:t xml:space="preserve"> </w:t>
      </w:r>
      <w:r w:rsidRPr="000576BE">
        <w:rPr>
          <w:rFonts w:ascii="Myriad Pro" w:hAnsi="Myriad Pro" w:cs="Tahoma"/>
          <w:b/>
          <w:lang w:val="sl-SI"/>
        </w:rPr>
        <w:t>do 10.00</w:t>
      </w:r>
      <w:r w:rsidRPr="000576BE">
        <w:rPr>
          <w:rFonts w:ascii="Myriad Pro" w:hAnsi="Myriad Pro" w:cs="Tahoma"/>
          <w:lang w:val="sl-SI"/>
        </w:rPr>
        <w:t xml:space="preserve"> </w:t>
      </w:r>
      <w:r w:rsidRPr="000576BE">
        <w:rPr>
          <w:rFonts w:ascii="Myriad Pro" w:hAnsi="Myriad Pro" w:cs="Tahoma"/>
          <w:b/>
          <w:lang w:val="sl-SI"/>
        </w:rPr>
        <w:t>ure</w:t>
      </w:r>
      <w:r w:rsidRPr="000576BE">
        <w:rPr>
          <w:rFonts w:ascii="Myriad Pro" w:hAnsi="Myriad Pro" w:cs="Tahoma"/>
          <w:lang w:val="sl-SI"/>
        </w:rPr>
        <w:t>. Za oddano ponudbo se šteje ponudba, ki je v informacijskem sistemu e-JN označena</w:t>
      </w:r>
      <w:r w:rsidRPr="00E05177">
        <w:rPr>
          <w:rFonts w:ascii="Myriad Pro" w:hAnsi="Myriad Pro" w:cs="Tahoma"/>
          <w:lang w:val="sl-SI"/>
        </w:rPr>
        <w:t xml:space="preserve"> s statusom »ODDANO«. Ponudnik nosi vse stroške priprave in predložitve ponudbe.</w:t>
      </w:r>
    </w:p>
    <w:p w14:paraId="079C05E9" w14:textId="77777777" w:rsidR="007B2841" w:rsidRPr="00E05177" w:rsidRDefault="007B2841" w:rsidP="002E710B">
      <w:pPr>
        <w:keepNext/>
        <w:keepLines/>
        <w:jc w:val="both"/>
        <w:rPr>
          <w:rFonts w:ascii="Myriad Pro" w:hAnsi="Myriad Pro" w:cs="Tahoma"/>
          <w:b/>
        </w:rPr>
      </w:pPr>
    </w:p>
    <w:p w14:paraId="079B68C1" w14:textId="77777777" w:rsidR="007B2841" w:rsidRPr="00E05177" w:rsidRDefault="007B2841" w:rsidP="002E710B">
      <w:pPr>
        <w:pStyle w:val="Telobesedila3"/>
        <w:keepNext/>
        <w:keepLines/>
        <w:rPr>
          <w:rFonts w:ascii="Myriad Pro" w:hAnsi="Myriad Pro" w:cs="Tahoma"/>
          <w:lang w:val="sl-SI"/>
        </w:rPr>
      </w:pPr>
      <w:r w:rsidRPr="00E05177">
        <w:rPr>
          <w:rFonts w:ascii="Myriad Pro" w:hAnsi="Myriad Pro"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0E74EC" w14:textId="77777777" w:rsidR="007B2841" w:rsidRPr="00E05177" w:rsidRDefault="007B2841" w:rsidP="002E710B">
      <w:pPr>
        <w:pStyle w:val="Telobesedila3"/>
        <w:keepNext/>
        <w:keepLines/>
        <w:rPr>
          <w:rFonts w:ascii="Myriad Pro" w:hAnsi="Myriad Pro" w:cs="Tahoma"/>
          <w:lang w:val="sl-SI"/>
        </w:rPr>
      </w:pPr>
    </w:p>
    <w:p w14:paraId="75A88681" w14:textId="77777777" w:rsidR="007B2841" w:rsidRPr="00E05177" w:rsidRDefault="007B2841" w:rsidP="002E710B">
      <w:pPr>
        <w:pStyle w:val="Telobesedila3"/>
        <w:keepNext/>
        <w:keepLines/>
        <w:rPr>
          <w:rFonts w:ascii="Myriad Pro" w:hAnsi="Myriad Pro" w:cs="Tahoma"/>
          <w:lang w:val="sl-SI"/>
        </w:rPr>
      </w:pPr>
      <w:r w:rsidRPr="00E05177">
        <w:rPr>
          <w:rFonts w:ascii="Myriad Pro" w:hAnsi="Myriad Pro" w:cs="Tahoma"/>
          <w:lang w:val="sl-SI"/>
        </w:rPr>
        <w:t>Po preteku roka za predložitev ponudb ponudbe ne bo več mogoče oddati.</w:t>
      </w:r>
    </w:p>
    <w:p w14:paraId="5D3CFDF8" w14:textId="77777777" w:rsidR="007B2841" w:rsidRPr="00E05177" w:rsidRDefault="007B2841" w:rsidP="002E710B">
      <w:pPr>
        <w:pStyle w:val="Telobesedila3"/>
        <w:keepNext/>
        <w:keepLines/>
        <w:rPr>
          <w:rFonts w:ascii="Myriad Pro" w:hAnsi="Myriad Pro" w:cs="Tahoma"/>
          <w:lang w:val="sl-SI"/>
        </w:rPr>
      </w:pPr>
    </w:p>
    <w:p w14:paraId="07E7FDB8" w14:textId="77777777" w:rsidR="007B2841" w:rsidRPr="00E05177" w:rsidRDefault="007B2841" w:rsidP="002E710B">
      <w:pPr>
        <w:keepNext/>
        <w:keepLines/>
        <w:tabs>
          <w:tab w:val="left" w:pos="142"/>
        </w:tabs>
        <w:jc w:val="both"/>
        <w:rPr>
          <w:rFonts w:ascii="Myriad Pro" w:hAnsi="Myriad Pro" w:cs="Tahoma"/>
          <w:i/>
        </w:rPr>
      </w:pPr>
      <w:r w:rsidRPr="00E05177">
        <w:rPr>
          <w:rFonts w:ascii="Myriad Pro" w:hAnsi="Myriad Pro" w:cs="Tahoma"/>
        </w:rPr>
        <w:t xml:space="preserve">Dostop do povezave (URL naslov) za elektronsko predložitev ponudbe v tem postopku javnega naročila je ponudnikom na voljo </w:t>
      </w:r>
      <w:r w:rsidRPr="00E05177">
        <w:rPr>
          <w:rFonts w:ascii="Myriad Pro" w:hAnsi="Myriad Pro" w:cs="Tahoma"/>
          <w:u w:val="single"/>
        </w:rPr>
        <w:t xml:space="preserve">v predmetnem Obvestilu o javnem naročilu, objavljenem na Portalu javnih naročil, </w:t>
      </w:r>
      <w:r w:rsidRPr="00E05177">
        <w:rPr>
          <w:rFonts w:ascii="Myriad Pro" w:hAnsi="Myriad Pro" w:cs="Tahoma"/>
          <w:b/>
          <w:u w:val="single"/>
        </w:rPr>
        <w:t>v razdelku »B.5 Elektronska predložitev«</w:t>
      </w:r>
      <w:r w:rsidRPr="00E05177">
        <w:rPr>
          <w:rFonts w:ascii="Myriad Pro" w:hAnsi="Myriad Pro" w:cs="Tahoma"/>
        </w:rPr>
        <w:t xml:space="preserve">. </w:t>
      </w:r>
    </w:p>
    <w:p w14:paraId="69FD4186" w14:textId="77777777" w:rsidR="007B2841" w:rsidRPr="00E05177" w:rsidRDefault="007B2841" w:rsidP="002E710B">
      <w:pPr>
        <w:keepNext/>
        <w:keepLines/>
        <w:jc w:val="both"/>
        <w:rPr>
          <w:rFonts w:ascii="Myriad Pro" w:hAnsi="Myriad Pro" w:cs="Tahoma"/>
        </w:rPr>
      </w:pPr>
    </w:p>
    <w:p w14:paraId="33C7AF09" w14:textId="43653130" w:rsidR="007B2841" w:rsidRPr="00E05177" w:rsidRDefault="007B2841" w:rsidP="002E710B">
      <w:pPr>
        <w:keepNext/>
        <w:keepLines/>
        <w:jc w:val="both"/>
        <w:rPr>
          <w:rFonts w:ascii="Myriad Pro" w:hAnsi="Myriad Pro" w:cs="Tahoma"/>
        </w:rPr>
      </w:pPr>
      <w:r w:rsidRPr="00E05177">
        <w:rPr>
          <w:rFonts w:ascii="Myriad Pro" w:hAnsi="Myriad Pro" w:cs="Tahoma"/>
        </w:rPr>
        <w:t xml:space="preserve">Odpiranje ponudb bo potekalo avtomatično v informacijskem sistemu e-JN dne </w:t>
      </w:r>
      <w:r w:rsidR="005A23B5">
        <w:rPr>
          <w:rFonts w:ascii="Myriad Pro" w:hAnsi="Myriad Pro" w:cs="Tahoma"/>
          <w:b/>
          <w:bCs/>
        </w:rPr>
        <w:t>4</w:t>
      </w:r>
      <w:r w:rsidRPr="00E05177">
        <w:rPr>
          <w:rFonts w:ascii="Myriad Pro" w:hAnsi="Myriad Pro" w:cs="Tahoma"/>
          <w:b/>
        </w:rPr>
        <w:t xml:space="preserve">. </w:t>
      </w:r>
      <w:r w:rsidR="005A23B5">
        <w:rPr>
          <w:rFonts w:ascii="Myriad Pro" w:hAnsi="Myriad Pro" w:cs="Tahoma"/>
          <w:b/>
        </w:rPr>
        <w:t>8</w:t>
      </w:r>
      <w:r w:rsidRPr="00E05177">
        <w:rPr>
          <w:rFonts w:ascii="Myriad Pro" w:hAnsi="Myriad Pro" w:cs="Tahoma"/>
          <w:b/>
        </w:rPr>
        <w:t xml:space="preserve">. </w:t>
      </w:r>
      <w:r w:rsidR="0033312B" w:rsidRPr="00E05177">
        <w:rPr>
          <w:rFonts w:ascii="Myriad Pro" w:hAnsi="Myriad Pro" w:cs="Tahoma"/>
          <w:b/>
        </w:rPr>
        <w:t>2026</w:t>
      </w:r>
      <w:r w:rsidR="0033312B" w:rsidRPr="00E05177">
        <w:rPr>
          <w:rFonts w:ascii="Myriad Pro" w:hAnsi="Myriad Pro" w:cs="Tahoma"/>
          <w:b/>
          <w:i/>
        </w:rPr>
        <w:t xml:space="preserve"> </w:t>
      </w:r>
      <w:r w:rsidRPr="00E05177">
        <w:rPr>
          <w:rFonts w:ascii="Myriad Pro" w:hAnsi="Myriad Pro" w:cs="Tahoma"/>
        </w:rPr>
        <w:t xml:space="preserve">in se bo začelo </w:t>
      </w:r>
      <w:r w:rsidRPr="00E05177">
        <w:rPr>
          <w:rFonts w:ascii="Myriad Pro" w:hAnsi="Myriad Pro" w:cs="Tahoma"/>
          <w:b/>
        </w:rPr>
        <w:t>ob 1</w:t>
      </w:r>
      <w:r w:rsidR="00C85D8C">
        <w:rPr>
          <w:rFonts w:ascii="Myriad Pro" w:hAnsi="Myriad Pro" w:cs="Tahoma"/>
          <w:b/>
        </w:rPr>
        <w:t>1</w:t>
      </w:r>
      <w:r w:rsidRPr="00E05177">
        <w:rPr>
          <w:rFonts w:ascii="Myriad Pro" w:hAnsi="Myriad Pro" w:cs="Tahoma"/>
          <w:b/>
        </w:rPr>
        <w:t>.</w:t>
      </w:r>
      <w:r w:rsidR="00C85D8C">
        <w:rPr>
          <w:rFonts w:ascii="Myriad Pro" w:hAnsi="Myriad Pro" w:cs="Tahoma"/>
          <w:b/>
        </w:rPr>
        <w:t>3</w:t>
      </w:r>
      <w:r w:rsidRPr="00E05177">
        <w:rPr>
          <w:rFonts w:ascii="Myriad Pro" w:hAnsi="Myriad Pro" w:cs="Tahoma"/>
          <w:b/>
        </w:rPr>
        <w:t>0 uri</w:t>
      </w:r>
      <w:r w:rsidRPr="00E05177">
        <w:rPr>
          <w:rFonts w:ascii="Myriad Pro" w:hAnsi="Myriad Pro" w:cs="Tahoma"/>
        </w:rPr>
        <w:t xml:space="preserve"> na spletnem naslovu </w:t>
      </w:r>
      <w:hyperlink r:id="rId12" w:history="1">
        <w:r w:rsidRPr="00E05177">
          <w:rPr>
            <w:rFonts w:ascii="Myriad Pro" w:eastAsia="Calibri" w:hAnsi="Myriad Pro" w:cs="Tahoma"/>
            <w:color w:val="0000FF"/>
            <w:u w:val="single"/>
          </w:rPr>
          <w:t>https://ejn.gov.si</w:t>
        </w:r>
      </w:hyperlink>
      <w:r w:rsidRPr="00E05177">
        <w:rPr>
          <w:rFonts w:ascii="Myriad Pro" w:hAnsi="Myriad Pro" w:cs="Tahoma"/>
        </w:rPr>
        <w:t xml:space="preserve">. </w:t>
      </w:r>
    </w:p>
    <w:p w14:paraId="0E92C1B1" w14:textId="77777777" w:rsidR="007B2841" w:rsidRPr="00E05177" w:rsidRDefault="007B2841" w:rsidP="002E710B">
      <w:pPr>
        <w:keepNext/>
        <w:keepLines/>
        <w:jc w:val="both"/>
        <w:rPr>
          <w:rFonts w:ascii="Myriad Pro" w:hAnsi="Myriad Pro" w:cs="Tahoma"/>
        </w:rPr>
      </w:pPr>
    </w:p>
    <w:p w14:paraId="2F1D597A" w14:textId="77777777" w:rsidR="007B2841" w:rsidRPr="00E05177" w:rsidRDefault="007B2841" w:rsidP="002E710B">
      <w:pPr>
        <w:keepNext/>
        <w:keepLines/>
        <w:jc w:val="both"/>
        <w:rPr>
          <w:rFonts w:ascii="Myriad Pro" w:hAnsi="Myriad Pro" w:cs="Tahoma"/>
        </w:rPr>
      </w:pPr>
      <w:r w:rsidRPr="00E05177">
        <w:rPr>
          <w:rFonts w:ascii="Myriad Pro" w:hAnsi="Myriad Pro"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1A111BF" w14:textId="77777777" w:rsidR="00703C99" w:rsidRPr="00E05177" w:rsidRDefault="00703C99" w:rsidP="002E710B">
      <w:pPr>
        <w:keepNext/>
        <w:keepLines/>
        <w:jc w:val="both"/>
        <w:rPr>
          <w:rFonts w:ascii="Myriad Pro" w:hAnsi="Myriad Pro" w:cs="Tahoma"/>
          <w:b/>
        </w:rPr>
      </w:pPr>
    </w:p>
    <w:p w14:paraId="542041C8" w14:textId="77777777" w:rsidR="00C413E7" w:rsidRPr="00E05177" w:rsidRDefault="00C413E7" w:rsidP="002E710B">
      <w:pPr>
        <w:keepNext/>
        <w:keepLines/>
        <w:numPr>
          <w:ilvl w:val="1"/>
          <w:numId w:val="2"/>
        </w:numPr>
        <w:jc w:val="both"/>
        <w:rPr>
          <w:rFonts w:ascii="Myriad Pro" w:hAnsi="Myriad Pro" w:cs="Tahoma"/>
          <w:b/>
        </w:rPr>
      </w:pPr>
      <w:r w:rsidRPr="00E05177">
        <w:rPr>
          <w:rFonts w:ascii="Myriad Pro" w:hAnsi="Myriad Pro" w:cs="Tahoma"/>
          <w:b/>
        </w:rPr>
        <w:t>Splošna navodila za predložitev ponudbe</w:t>
      </w:r>
    </w:p>
    <w:p w14:paraId="74887FD4" w14:textId="77777777" w:rsidR="002F4A49" w:rsidRPr="00E05177" w:rsidRDefault="002F4A49" w:rsidP="002E710B">
      <w:pPr>
        <w:pStyle w:val="Telobesedila3"/>
        <w:keepNext/>
        <w:keepLines/>
        <w:rPr>
          <w:rFonts w:ascii="Myriad Pro" w:hAnsi="Myriad Pro" w:cs="Tahoma"/>
        </w:rPr>
      </w:pPr>
    </w:p>
    <w:p w14:paraId="339CD09E" w14:textId="0DF2C001" w:rsidR="00CE2724" w:rsidRPr="00E05177" w:rsidRDefault="00CE2724" w:rsidP="002E710B">
      <w:pPr>
        <w:pStyle w:val="Telobesedila3"/>
        <w:keepNext/>
        <w:keepLines/>
        <w:rPr>
          <w:rFonts w:ascii="Myriad Pro" w:hAnsi="Myriad Pro" w:cs="Tahoma"/>
        </w:rPr>
      </w:pPr>
      <w:r w:rsidRPr="00E05177">
        <w:rPr>
          <w:rFonts w:ascii="Myriad Pro" w:hAnsi="Myriad Pro" w:cs="Tahoma"/>
        </w:rPr>
        <w:t xml:space="preserve">Ponudniki morajo ponudbe predložiti v informacijski sistem e-JN (v nadaljevanju: sistem e-JN) na spletnem naslovu </w:t>
      </w:r>
      <w:hyperlink r:id="rId13" w:history="1">
        <w:r w:rsidRPr="00E05177">
          <w:rPr>
            <w:rStyle w:val="Hiperpovezava"/>
            <w:rFonts w:ascii="Myriad Pro" w:hAnsi="Myriad Pro" w:cs="Tahoma"/>
          </w:rPr>
          <w:t>https://ejn.gov.si</w:t>
        </w:r>
      </w:hyperlink>
      <w:r w:rsidRPr="00E05177">
        <w:rPr>
          <w:rFonts w:ascii="Myriad Pro" w:hAnsi="Myriad Pro" w:cs="Tahoma"/>
        </w:rPr>
        <w:t>, v skladu s točko 3 dokumenta Navodila za uporabo informacijskega sistema e-</w:t>
      </w:r>
      <w:r w:rsidR="00691674" w:rsidRPr="00E05177">
        <w:rPr>
          <w:rFonts w:ascii="Myriad Pro" w:hAnsi="Myriad Pro" w:cs="Tahoma"/>
          <w:lang w:val="sl-SI"/>
        </w:rPr>
        <w:t> </w:t>
      </w:r>
      <w:r w:rsidRPr="00E05177">
        <w:rPr>
          <w:rFonts w:ascii="Myriad Pro" w:hAnsi="Myriad Pro" w:cs="Tahoma"/>
        </w:rPr>
        <w:t xml:space="preserve">JN: PONUDNIKI, ki je del te razpisne dokumentacije in objavljen na spletnem naslovu </w:t>
      </w:r>
      <w:hyperlink r:id="rId14" w:history="1">
        <w:r w:rsidRPr="00E05177">
          <w:rPr>
            <w:rStyle w:val="Hiperpovezava"/>
            <w:rFonts w:ascii="Myriad Pro" w:hAnsi="Myriad Pro" w:cs="Tahoma"/>
          </w:rPr>
          <w:t>https://ejn.gov.si</w:t>
        </w:r>
      </w:hyperlink>
      <w:r w:rsidRPr="00E05177">
        <w:rPr>
          <w:rFonts w:ascii="Myriad Pro" w:hAnsi="Myriad Pro" w:cs="Tahoma"/>
        </w:rPr>
        <w:t>.</w:t>
      </w:r>
    </w:p>
    <w:p w14:paraId="21FC06C1" w14:textId="77777777" w:rsidR="00CE2724" w:rsidRPr="00E05177" w:rsidRDefault="00CE2724" w:rsidP="002E710B">
      <w:pPr>
        <w:pStyle w:val="Telobesedila3"/>
        <w:keepNext/>
        <w:keepLines/>
        <w:rPr>
          <w:rFonts w:ascii="Myriad Pro" w:hAnsi="Myriad Pro" w:cs="Tahoma"/>
        </w:rPr>
      </w:pPr>
    </w:p>
    <w:p w14:paraId="5C9BED48" w14:textId="62820116" w:rsidR="00CE2724" w:rsidRPr="00E05177" w:rsidRDefault="00CE2724" w:rsidP="002E710B">
      <w:pPr>
        <w:pStyle w:val="Telobesedila3"/>
        <w:keepNext/>
        <w:keepLines/>
        <w:rPr>
          <w:rFonts w:ascii="Myriad Pro" w:hAnsi="Myriad Pro" w:cs="Tahoma"/>
        </w:rPr>
      </w:pPr>
      <w:r w:rsidRPr="00E05177">
        <w:rPr>
          <w:rFonts w:ascii="Myriad Pro" w:hAnsi="Myriad Pro" w:cs="Tahoma"/>
        </w:rPr>
        <w:t xml:space="preserve">Ponudnik se mora pred oddajo ponudbe registrirati na spletnem naslovu </w:t>
      </w:r>
      <w:hyperlink r:id="rId15" w:history="1">
        <w:r w:rsidRPr="00E05177">
          <w:rPr>
            <w:rStyle w:val="Hiperpovezava"/>
            <w:rFonts w:ascii="Myriad Pro" w:hAnsi="Myriad Pro" w:cs="Tahoma"/>
          </w:rPr>
          <w:t>https://ejn.gov.si</w:t>
        </w:r>
      </w:hyperlink>
      <w:r w:rsidRPr="00E05177">
        <w:rPr>
          <w:rFonts w:ascii="Myriad Pro" w:hAnsi="Myriad Pro" w:cs="Tahoma"/>
        </w:rPr>
        <w:t>, v skladu z Navodili za uporabo informacijskega sistema e-JN. Če je ponudnik že registriran v sistem e-JN, se v aplikacijo prijavi na istem naslovu.</w:t>
      </w:r>
    </w:p>
    <w:p w14:paraId="307098B6" w14:textId="77777777" w:rsidR="00816987" w:rsidRPr="00E05177" w:rsidRDefault="00816987" w:rsidP="002E710B">
      <w:pPr>
        <w:pStyle w:val="Telobesedila3"/>
        <w:keepNext/>
        <w:keepLines/>
        <w:rPr>
          <w:rFonts w:ascii="Myriad Pro" w:hAnsi="Myriad Pro" w:cs="Tahoma"/>
        </w:rPr>
      </w:pPr>
    </w:p>
    <w:p w14:paraId="1FF36B2F" w14:textId="77777777" w:rsidR="00CE2724" w:rsidRPr="00E05177" w:rsidRDefault="00CE2724" w:rsidP="002E710B">
      <w:pPr>
        <w:pStyle w:val="Telobesedila3"/>
        <w:keepNext/>
        <w:keepLines/>
        <w:rPr>
          <w:rFonts w:ascii="Myriad Pro" w:hAnsi="Myriad Pro" w:cs="Tahoma"/>
        </w:rPr>
      </w:pPr>
      <w:r w:rsidRPr="00E05177">
        <w:rPr>
          <w:rFonts w:ascii="Myriad Pro" w:hAnsi="Myriad Pro"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4569E9" w:rsidRPr="00E05177">
        <w:rPr>
          <w:rFonts w:ascii="Myriad Pro" w:hAnsi="Myriad Pro" w:cs="Tahoma"/>
          <w:lang w:val="sl-SI"/>
        </w:rPr>
        <w:t xml:space="preserve"> (Ur. l. RS, št. 97/07 – uradno prečiščeno besedilo, 64/16 – </w:t>
      </w:r>
      <w:proofErr w:type="spellStart"/>
      <w:r w:rsidR="004569E9" w:rsidRPr="00E05177">
        <w:rPr>
          <w:rFonts w:ascii="Myriad Pro" w:hAnsi="Myriad Pro" w:cs="Tahoma"/>
          <w:lang w:val="sl-SI"/>
        </w:rPr>
        <w:t>odl</w:t>
      </w:r>
      <w:proofErr w:type="spellEnd"/>
      <w:r w:rsidR="004569E9" w:rsidRPr="00E05177">
        <w:rPr>
          <w:rFonts w:ascii="Myriad Pro" w:hAnsi="Myriad Pro" w:cs="Tahoma"/>
          <w:lang w:val="sl-SI"/>
        </w:rPr>
        <w:t>. US in 20/18 – OROZ631)</w:t>
      </w:r>
      <w:r w:rsidRPr="00E05177">
        <w:rPr>
          <w:rFonts w:ascii="Myriad Pro" w:hAnsi="Myriad Pro" w:cs="Tahoma"/>
        </w:rPr>
        <w:t>). Z oddajo ponudbe je le-ta zavezujoča za čas, naveden v ponudbi, razen če jo uporabnik ponudnika umakne ali spremeni pred potekom roka za oddajo ponudb.</w:t>
      </w:r>
    </w:p>
    <w:p w14:paraId="7CFE4F2F" w14:textId="77777777" w:rsidR="00816987" w:rsidRPr="00E05177" w:rsidRDefault="00816987" w:rsidP="002E710B">
      <w:pPr>
        <w:pStyle w:val="Telobesedila3"/>
        <w:keepNext/>
        <w:keepLines/>
        <w:tabs>
          <w:tab w:val="clear" w:pos="142"/>
        </w:tabs>
        <w:rPr>
          <w:rFonts w:ascii="Myriad Pro" w:hAnsi="Myriad Pro" w:cs="Tahoma"/>
        </w:rPr>
      </w:pPr>
    </w:p>
    <w:p w14:paraId="0562C510" w14:textId="77777777" w:rsidR="00A7327B" w:rsidRPr="00E05177" w:rsidRDefault="00A7327B" w:rsidP="002E710B">
      <w:pPr>
        <w:keepNext/>
        <w:keepLines/>
        <w:numPr>
          <w:ilvl w:val="1"/>
          <w:numId w:val="2"/>
        </w:numPr>
        <w:jc w:val="both"/>
        <w:rPr>
          <w:rFonts w:ascii="Myriad Pro" w:hAnsi="Myriad Pro" w:cs="Tahoma"/>
          <w:b/>
        </w:rPr>
      </w:pPr>
      <w:r w:rsidRPr="00E05177">
        <w:rPr>
          <w:rFonts w:ascii="Myriad Pro" w:hAnsi="Myriad Pro" w:cs="Tahoma"/>
          <w:b/>
        </w:rPr>
        <w:t>Izdelava ponudbe</w:t>
      </w:r>
    </w:p>
    <w:p w14:paraId="392EBB39" w14:textId="77777777" w:rsidR="00C413E7" w:rsidRPr="00E05177" w:rsidRDefault="00C413E7" w:rsidP="002E710B">
      <w:pPr>
        <w:keepNext/>
        <w:keepLines/>
        <w:jc w:val="both"/>
        <w:rPr>
          <w:rFonts w:ascii="Myriad Pro" w:hAnsi="Myriad Pro" w:cs="Tahoma"/>
          <w:b/>
        </w:rPr>
      </w:pPr>
    </w:p>
    <w:p w14:paraId="50D14D54" w14:textId="77777777" w:rsidR="0096587C" w:rsidRPr="00E05177" w:rsidRDefault="0096587C" w:rsidP="002E710B">
      <w:pPr>
        <w:keepNext/>
        <w:keepLines/>
        <w:jc w:val="both"/>
        <w:rPr>
          <w:rFonts w:ascii="Myriad Pro" w:hAnsi="Myriad Pro" w:cs="Tahoma"/>
        </w:rPr>
      </w:pPr>
      <w:r w:rsidRPr="00E05177">
        <w:rPr>
          <w:rFonts w:ascii="Myriad Pro" w:hAnsi="Myriad Pro" w:cs="Tahoma"/>
        </w:rPr>
        <w:t xml:space="preserve">Ponudba naj bo izdelana tako, da vsebuje vse zahtevane dokumente in obrazce, navedene v tč. </w:t>
      </w:r>
      <w:r w:rsidR="008107BE" w:rsidRPr="00E05177">
        <w:rPr>
          <w:rFonts w:ascii="Myriad Pro" w:hAnsi="Myriad Pro" w:cs="Tahoma"/>
        </w:rPr>
        <w:t>7</w:t>
      </w:r>
      <w:r w:rsidRPr="00E05177">
        <w:rPr>
          <w:rFonts w:ascii="Myriad Pro" w:hAnsi="Myriad Pro" w:cs="Tahoma"/>
        </w:rPr>
        <w:t>.4. razpisne dokumentacije.</w:t>
      </w:r>
    </w:p>
    <w:p w14:paraId="08905E45" w14:textId="77777777" w:rsidR="0096587C" w:rsidRPr="00E05177" w:rsidRDefault="0096587C" w:rsidP="002E710B">
      <w:pPr>
        <w:keepNext/>
        <w:keepLines/>
        <w:jc w:val="both"/>
        <w:rPr>
          <w:rFonts w:ascii="Myriad Pro" w:hAnsi="Myriad Pro" w:cs="Tahoma"/>
          <w:b/>
        </w:rPr>
      </w:pPr>
    </w:p>
    <w:p w14:paraId="257D2CDF" w14:textId="77777777" w:rsidR="0096587C" w:rsidRPr="00E05177" w:rsidRDefault="0096587C" w:rsidP="002E710B">
      <w:pPr>
        <w:keepNext/>
        <w:keepLines/>
        <w:jc w:val="both"/>
        <w:rPr>
          <w:rFonts w:ascii="Myriad Pro" w:hAnsi="Myriad Pro" w:cs="Tahoma"/>
        </w:rPr>
      </w:pPr>
      <w:r w:rsidRPr="00E05177">
        <w:rPr>
          <w:rFonts w:ascii="Myriad Pro" w:hAnsi="Myriad Pro"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E2F3C81" w14:textId="77777777" w:rsidR="0096587C" w:rsidRPr="00E05177" w:rsidRDefault="0096587C" w:rsidP="002E710B">
      <w:pPr>
        <w:keepNext/>
        <w:keepLines/>
        <w:jc w:val="both"/>
        <w:rPr>
          <w:rFonts w:ascii="Myriad Pro" w:hAnsi="Myriad Pro" w:cs="Tahoma"/>
        </w:rPr>
      </w:pPr>
    </w:p>
    <w:p w14:paraId="0531045F" w14:textId="77777777" w:rsidR="0096587C" w:rsidRPr="00E05177" w:rsidRDefault="0096587C" w:rsidP="002E710B">
      <w:pPr>
        <w:keepNext/>
        <w:keepLines/>
        <w:jc w:val="both"/>
        <w:rPr>
          <w:rFonts w:ascii="Myriad Pro" w:hAnsi="Myriad Pro" w:cs="Tahoma"/>
        </w:rPr>
      </w:pPr>
      <w:r w:rsidRPr="00E05177">
        <w:rPr>
          <w:rFonts w:ascii="Myriad Pro" w:hAnsi="Myriad Pro"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44816C61" w14:textId="77777777" w:rsidR="000F4A74" w:rsidRPr="00E05177" w:rsidRDefault="000F4A74" w:rsidP="002E710B">
      <w:pPr>
        <w:keepNext/>
        <w:keepLines/>
        <w:jc w:val="both"/>
        <w:rPr>
          <w:rFonts w:ascii="Myriad Pro" w:hAnsi="Myriad Pro" w:cs="Tahoma"/>
          <w:b/>
        </w:rPr>
      </w:pPr>
    </w:p>
    <w:p w14:paraId="3427A419" w14:textId="77777777" w:rsidR="00A7327B" w:rsidRPr="00E05177" w:rsidRDefault="00A7327B" w:rsidP="002E710B">
      <w:pPr>
        <w:keepNext/>
        <w:keepLines/>
        <w:numPr>
          <w:ilvl w:val="1"/>
          <w:numId w:val="2"/>
        </w:numPr>
        <w:jc w:val="both"/>
        <w:rPr>
          <w:rFonts w:ascii="Myriad Pro" w:hAnsi="Myriad Pro" w:cs="Tahoma"/>
          <w:b/>
        </w:rPr>
      </w:pPr>
      <w:r w:rsidRPr="00E05177">
        <w:rPr>
          <w:rFonts w:ascii="Myriad Pro" w:hAnsi="Myriad Pro" w:cs="Tahoma"/>
          <w:b/>
        </w:rPr>
        <w:t>Vsebina ponudbene dokumentacije</w:t>
      </w:r>
    </w:p>
    <w:p w14:paraId="6FCF2B45" w14:textId="77777777" w:rsidR="007F63F7" w:rsidRPr="00E05177" w:rsidRDefault="007F63F7" w:rsidP="002E710B">
      <w:pPr>
        <w:keepNext/>
        <w:keepLines/>
        <w:jc w:val="both"/>
        <w:rPr>
          <w:rFonts w:ascii="Myriad Pro" w:hAnsi="Myriad Pro" w:cs="Tahoma"/>
          <w:b/>
        </w:rPr>
      </w:pPr>
    </w:p>
    <w:p w14:paraId="79BBEE40" w14:textId="77777777" w:rsidR="0096587C" w:rsidRPr="00E05177" w:rsidRDefault="0096587C" w:rsidP="002E710B">
      <w:pPr>
        <w:keepNext/>
        <w:keepLines/>
        <w:jc w:val="both"/>
        <w:rPr>
          <w:rFonts w:ascii="Myriad Pro" w:hAnsi="Myriad Pro" w:cs="Tahoma"/>
          <w:b/>
        </w:rPr>
      </w:pPr>
      <w:r w:rsidRPr="00E05177">
        <w:rPr>
          <w:rFonts w:ascii="Myriad Pro" w:hAnsi="Myriad Pro" w:cs="Tahoma"/>
          <w:b/>
        </w:rPr>
        <w:t>Ponudnik, ki odda ponudbo, pod kazensko in materialno odgovornostjo jamči, da so vsi podatki in dokumenti, podani v ponudbi, resnični, in da kopije</w:t>
      </w:r>
      <w:r w:rsidR="00CE2724" w:rsidRPr="00E05177">
        <w:rPr>
          <w:rFonts w:ascii="Myriad Pro" w:hAnsi="Myriad Pro" w:cs="Tahoma"/>
          <w:b/>
        </w:rPr>
        <w:t xml:space="preserve"> (</w:t>
      </w:r>
      <w:proofErr w:type="spellStart"/>
      <w:r w:rsidR="00CE2724" w:rsidRPr="00E05177">
        <w:rPr>
          <w:rFonts w:ascii="Myriad Pro" w:hAnsi="Myriad Pro" w:cs="Tahoma"/>
          <w:b/>
        </w:rPr>
        <w:t>skeni</w:t>
      </w:r>
      <w:proofErr w:type="spellEnd"/>
      <w:r w:rsidR="00CE2724" w:rsidRPr="00E05177">
        <w:rPr>
          <w:rFonts w:ascii="Myriad Pro" w:hAnsi="Myriad Pro" w:cs="Tahoma"/>
          <w:b/>
        </w:rPr>
        <w:t>)</w:t>
      </w:r>
      <w:r w:rsidRPr="00E05177">
        <w:rPr>
          <w:rFonts w:ascii="Myriad Pro" w:hAnsi="Myriad Pro" w:cs="Tahoma"/>
          <w:b/>
        </w:rPr>
        <w:t xml:space="preserve"> priloženih listin ustrezajo originalu. V nasprotnem primeru ponudnik naročniku odgovarja za vso škodo, ki mu je nastala.</w:t>
      </w:r>
    </w:p>
    <w:p w14:paraId="39AFF494" w14:textId="77777777" w:rsidR="0096587C" w:rsidRPr="00E05177" w:rsidRDefault="0096587C" w:rsidP="002E710B">
      <w:pPr>
        <w:keepNext/>
        <w:keepLines/>
        <w:jc w:val="both"/>
        <w:rPr>
          <w:rFonts w:ascii="Myriad Pro" w:hAnsi="Myriad Pro" w:cs="Tahoma"/>
        </w:rPr>
      </w:pPr>
    </w:p>
    <w:p w14:paraId="2E4697D3" w14:textId="536A12B2" w:rsidR="0096587C" w:rsidRPr="00E05177" w:rsidRDefault="0096587C" w:rsidP="002E710B">
      <w:pPr>
        <w:keepNext/>
        <w:keepLines/>
        <w:jc w:val="both"/>
        <w:rPr>
          <w:rFonts w:ascii="Myriad Pro" w:hAnsi="Myriad Pro" w:cs="Tahoma"/>
          <w:b/>
        </w:rPr>
      </w:pPr>
      <w:r w:rsidRPr="00E05177">
        <w:rPr>
          <w:rFonts w:ascii="Myriad Pro" w:hAnsi="Myriad Pro" w:cs="Tahoma"/>
          <w:b/>
        </w:rPr>
        <w:t xml:space="preserve">Ponudbena dokumentacija, ki jo naročnik zahteva z javnim razpisom in </w:t>
      </w:r>
      <w:r w:rsidR="0055333E" w:rsidRPr="00E05177">
        <w:rPr>
          <w:rFonts w:ascii="Myriad Pro" w:hAnsi="Myriad Pro" w:cs="Tahoma"/>
          <w:b/>
        </w:rPr>
        <w:t xml:space="preserve">jo </w:t>
      </w:r>
      <w:r w:rsidRPr="00E05177">
        <w:rPr>
          <w:rFonts w:ascii="Myriad Pro" w:hAnsi="Myriad Pro" w:cs="Tahoma"/>
          <w:b/>
        </w:rPr>
        <w:t>mora ponudnik naložiti v informacijski sistem e-JN</w:t>
      </w:r>
      <w:r w:rsidR="0055333E" w:rsidRPr="00E05177">
        <w:rPr>
          <w:rFonts w:ascii="Myriad Pro" w:hAnsi="Myriad Pro" w:cs="Tahoma"/>
          <w:b/>
        </w:rPr>
        <w:t>,</w:t>
      </w:r>
      <w:r w:rsidRPr="00E05177">
        <w:rPr>
          <w:rFonts w:ascii="Myriad Pro" w:hAnsi="Myriad Pro" w:cs="Tahoma"/>
          <w:b/>
        </w:rPr>
        <w:t xml:space="preserve"> je navedena v nadaljevanju:</w:t>
      </w:r>
    </w:p>
    <w:p w14:paraId="0A639C46" w14:textId="54183CEC" w:rsidR="005F76DE" w:rsidRPr="00E05177" w:rsidRDefault="005F76DE" w:rsidP="002E710B">
      <w:pPr>
        <w:keepNext/>
        <w:keepLines/>
        <w:jc w:val="both"/>
        <w:rPr>
          <w:rFonts w:ascii="Myriad Pro" w:hAnsi="Myriad Pro" w:cs="Tahoma"/>
          <w:b/>
        </w:rPr>
      </w:pPr>
    </w:p>
    <w:p w14:paraId="2F0A8570" w14:textId="77777777" w:rsidR="00F8131C" w:rsidRPr="00E05177" w:rsidRDefault="00F8131C">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»Skupna ponudbena vrednost«</w:t>
      </w:r>
    </w:p>
    <w:p w14:paraId="41ADF819" w14:textId="77777777" w:rsidR="00F8131C" w:rsidRPr="00E05177" w:rsidRDefault="00F8131C" w:rsidP="002E710B">
      <w:pPr>
        <w:keepNext/>
        <w:keepLines/>
        <w:jc w:val="both"/>
        <w:rPr>
          <w:rFonts w:ascii="Myriad Pro" w:hAnsi="Myriad Pro" w:cs="Tahoma"/>
        </w:rPr>
      </w:pPr>
    </w:p>
    <w:p w14:paraId="46743E07" w14:textId="77777777" w:rsidR="00997D41" w:rsidRPr="00E05177" w:rsidRDefault="00CE2724" w:rsidP="002E710B">
      <w:pPr>
        <w:keepNext/>
        <w:keepLines/>
        <w:jc w:val="both"/>
        <w:rPr>
          <w:rFonts w:ascii="Myriad Pro" w:hAnsi="Myriad Pro" w:cs="Tahoma"/>
          <w:b/>
        </w:rPr>
      </w:pPr>
      <w:r w:rsidRPr="00E05177">
        <w:rPr>
          <w:rFonts w:ascii="Myriad Pro" w:hAnsi="Myriad Pro" w:cs="Tahoma"/>
          <w:b/>
        </w:rPr>
        <w:lastRenderedPageBreak/>
        <w:t>Ponudnik v sistem e-JN v razdelek »Skupna ponudbena vrednost« v za</w:t>
      </w:r>
      <w:r w:rsidR="0055333E" w:rsidRPr="00E05177">
        <w:rPr>
          <w:rFonts w:ascii="Myriad Pro" w:hAnsi="Myriad Pro" w:cs="Tahoma"/>
          <w:b/>
        </w:rPr>
        <w:t xml:space="preserve"> </w:t>
      </w:r>
      <w:r w:rsidRPr="00E05177">
        <w:rPr>
          <w:rFonts w:ascii="Myriad Pro" w:hAnsi="Myriad Pro" w:cs="Tahoma"/>
          <w:b/>
        </w:rPr>
        <w:t xml:space="preserve">to namenjen prostor vpiše skupni ponudbeni znesek brez davka v EUR in znesek davka v EUR. Znesek skupaj z davkom v EUR se izračuna samodejno. V del »Predračun« pa naloži izpolnjeno in podpisano Prilogo »POVZETEK PREDRAČUNA« v </w:t>
      </w:r>
      <w:proofErr w:type="spellStart"/>
      <w:r w:rsidRPr="00E05177">
        <w:rPr>
          <w:rFonts w:ascii="Myriad Pro" w:hAnsi="Myriad Pro" w:cs="Tahoma"/>
          <w:b/>
        </w:rPr>
        <w:t>pdf</w:t>
      </w:r>
      <w:proofErr w:type="spellEnd"/>
      <w:r w:rsidRPr="00E05177">
        <w:rPr>
          <w:rFonts w:ascii="Myriad Pro" w:hAnsi="Myriad Pro" w:cs="Tahoma"/>
          <w:b/>
        </w:rPr>
        <w:t>. obliki/formatu. »Skupna ponudbena vrednost«, ki bo vpisana v istoimenski razdelek in dokument (Priloga »POVZETEK PREDRAČUNA), ki bo naložen kot predračun v del »Predračun«, bosta razvidna in dostopna na javnem odpiranju ponudb.</w:t>
      </w:r>
    </w:p>
    <w:p w14:paraId="4A13ABD3" w14:textId="628836CC" w:rsidR="00CE2724" w:rsidRPr="00E05177" w:rsidRDefault="00CE2724" w:rsidP="002E710B">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768"/>
      </w:tblGrid>
      <w:tr w:rsidR="0096587C" w:rsidRPr="00E05177" w14:paraId="77605E25" w14:textId="77777777" w:rsidTr="0096587C">
        <w:tc>
          <w:tcPr>
            <w:tcW w:w="7725" w:type="dxa"/>
          </w:tcPr>
          <w:p w14:paraId="5A48919B" w14:textId="77777777" w:rsidR="0096587C" w:rsidRPr="00E05177" w:rsidRDefault="0096587C" w:rsidP="002E710B">
            <w:pPr>
              <w:keepNext/>
              <w:keepLines/>
              <w:jc w:val="both"/>
              <w:rPr>
                <w:rFonts w:ascii="Myriad Pro" w:hAnsi="Myriad Pro" w:cs="Tahoma"/>
              </w:rPr>
            </w:pPr>
            <w:r w:rsidRPr="00E05177">
              <w:rPr>
                <w:rFonts w:ascii="Myriad Pro" w:hAnsi="Myriad Pro" w:cs="Tahoma"/>
              </w:rPr>
              <w:t>POVZETEK PREDRAČUNA</w:t>
            </w:r>
          </w:p>
        </w:tc>
        <w:tc>
          <w:tcPr>
            <w:tcW w:w="1768" w:type="dxa"/>
          </w:tcPr>
          <w:p w14:paraId="2D06C27F" w14:textId="77777777" w:rsidR="0096587C" w:rsidRPr="00E05177" w:rsidRDefault="0096587C" w:rsidP="002E710B">
            <w:pPr>
              <w:keepNext/>
              <w:keepLines/>
              <w:jc w:val="both"/>
              <w:rPr>
                <w:rFonts w:ascii="Myriad Pro" w:hAnsi="Myriad Pro" w:cs="Tahoma"/>
                <w:b/>
                <w:i/>
              </w:rPr>
            </w:pPr>
          </w:p>
        </w:tc>
      </w:tr>
    </w:tbl>
    <w:p w14:paraId="4708B3BE" w14:textId="77777777" w:rsidR="0096587C" w:rsidRPr="00E05177" w:rsidRDefault="0096587C" w:rsidP="002E710B">
      <w:pPr>
        <w:keepNext/>
        <w:keepLines/>
        <w:jc w:val="both"/>
        <w:rPr>
          <w:rFonts w:ascii="Myriad Pro" w:hAnsi="Myriad Pro" w:cs="Tahoma"/>
          <w:b/>
        </w:rPr>
      </w:pPr>
    </w:p>
    <w:p w14:paraId="33E45511" w14:textId="5AF914D6" w:rsidR="00CE2724" w:rsidRPr="00E05177" w:rsidRDefault="00CE2724" w:rsidP="002E710B">
      <w:pPr>
        <w:keepNext/>
        <w:keepLines/>
        <w:jc w:val="both"/>
        <w:rPr>
          <w:rFonts w:ascii="Myriad Pro" w:hAnsi="Myriad Pro" w:cs="Tahoma"/>
          <w:b/>
        </w:rPr>
      </w:pPr>
      <w:r w:rsidRPr="00E05177">
        <w:rPr>
          <w:rFonts w:ascii="Myriad Pro" w:hAnsi="Myriad Pro" w:cs="Tahoma"/>
          <w:b/>
        </w:rPr>
        <w:t>V primeru razhajanj med podatki navedenimi v razdelku »Skupna ponudbena vrednost«, podatki v Prilogi »POVZETEK PREDRAČUNA« - naloženim v razdelek »Skupna ponudbena cena«, del »Predračun«, in Prilogo</w:t>
      </w:r>
      <w:r w:rsidR="002F4A49" w:rsidRPr="00E05177">
        <w:rPr>
          <w:rFonts w:ascii="Myriad Pro" w:hAnsi="Myriad Pro" w:cs="Tahoma"/>
          <w:b/>
        </w:rPr>
        <w:t xml:space="preserve"> </w:t>
      </w:r>
      <w:r w:rsidR="004D2034" w:rsidRPr="00E05177">
        <w:rPr>
          <w:rFonts w:ascii="Myriad Pro" w:hAnsi="Myriad Pro" w:cs="Tahoma"/>
          <w:b/>
        </w:rPr>
        <w:t>10</w:t>
      </w:r>
      <w:r w:rsidRPr="00E05177">
        <w:rPr>
          <w:rFonts w:ascii="Myriad Pro" w:hAnsi="Myriad Pro" w:cs="Tahoma"/>
          <w:b/>
        </w:rPr>
        <w:t xml:space="preserve"> </w:t>
      </w:r>
      <w:r w:rsidR="002F4A49" w:rsidRPr="00E05177">
        <w:rPr>
          <w:rFonts w:ascii="Myriad Pro" w:hAnsi="Myriad Pro" w:cs="Tahoma"/>
          <w:b/>
        </w:rPr>
        <w:t>»PONUDBENI PREDRAČUN – POPIS DEL</w:t>
      </w:r>
      <w:r w:rsidRPr="00E05177">
        <w:rPr>
          <w:rFonts w:ascii="Myriad Pro" w:hAnsi="Myriad Pro" w:cs="Tahoma"/>
          <w:b/>
        </w:rPr>
        <w:t>« - naloženim v razdelek »Dokumenti«, del »Ostale priloge«, kot veljavni štejejo podatki v dokumentu, ki je predložen v razdelku »Dokumenti«, del »Ostale priloge«.</w:t>
      </w:r>
    </w:p>
    <w:p w14:paraId="59A04D3C" w14:textId="77777777" w:rsidR="00CE2724" w:rsidRPr="00E05177" w:rsidRDefault="00CE2724" w:rsidP="002E710B">
      <w:pPr>
        <w:keepNext/>
        <w:keepLines/>
        <w:jc w:val="both"/>
        <w:rPr>
          <w:rFonts w:ascii="Myriad Pro" w:hAnsi="Myriad Pro" w:cs="Tahoma"/>
          <w:b/>
        </w:rPr>
      </w:pPr>
    </w:p>
    <w:p w14:paraId="75BFCB63" w14:textId="77777777" w:rsidR="00293950" w:rsidRPr="00E05177" w:rsidRDefault="00293950">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»DOKUMENTI«, del »IZJAVA – ponudnik«</w:t>
      </w:r>
    </w:p>
    <w:p w14:paraId="59EA97F0" w14:textId="77777777" w:rsidR="00293950" w:rsidRPr="00E05177" w:rsidRDefault="00293950" w:rsidP="002E710B">
      <w:pPr>
        <w:keepNext/>
        <w:keepLines/>
        <w:jc w:val="both"/>
        <w:rPr>
          <w:rFonts w:ascii="Myriad Pro" w:hAnsi="Myriad Pro" w:cs="Tahoma"/>
        </w:rPr>
      </w:pPr>
    </w:p>
    <w:p w14:paraId="17D3BF83" w14:textId="1D90A930" w:rsidR="00CE2724" w:rsidRPr="00E05177" w:rsidRDefault="00293950" w:rsidP="002E710B">
      <w:pPr>
        <w:keepNext/>
        <w:keepLines/>
        <w:jc w:val="both"/>
        <w:rPr>
          <w:rFonts w:ascii="Myriad Pro" w:hAnsi="Myriad Pro" w:cs="Tahoma"/>
        </w:rPr>
      </w:pPr>
      <w:r w:rsidRPr="00E05177">
        <w:rPr>
          <w:rFonts w:ascii="Myriad Pro" w:hAnsi="Myriad Pro" w:cs="Tahoma"/>
        </w:rPr>
        <w:t xml:space="preserve">Ponudnik (vodilni partner) mora </w:t>
      </w:r>
      <w:r w:rsidR="0096587C" w:rsidRPr="00E05177">
        <w:rPr>
          <w:rFonts w:ascii="Myriad Pro" w:hAnsi="Myriad Pro" w:cs="Tahoma"/>
        </w:rPr>
        <w:t>P</w:t>
      </w:r>
      <w:r w:rsidRPr="00E05177">
        <w:rPr>
          <w:rFonts w:ascii="Myriad Pro" w:hAnsi="Myriad Pro" w:cs="Tahoma"/>
        </w:rPr>
        <w:t>rilogo</w:t>
      </w:r>
      <w:r w:rsidR="0096587C" w:rsidRPr="00E05177">
        <w:rPr>
          <w:rFonts w:ascii="Myriad Pro" w:hAnsi="Myriad Pro" w:cs="Tahoma"/>
        </w:rPr>
        <w:t xml:space="preserve"> 3/1 </w:t>
      </w:r>
      <w:r w:rsidRPr="00E05177">
        <w:rPr>
          <w:rFonts w:ascii="Myriad Pro" w:hAnsi="Myriad Pro" w:cs="Tahoma"/>
        </w:rPr>
        <w:t>IZJAVA O IZPOLNJEVANJU SPOSOBNOSTI PONUDNIKA/PARTNERJA « izpolniti</w:t>
      </w:r>
      <w:r w:rsidR="00CE2724" w:rsidRPr="00E05177">
        <w:rPr>
          <w:rFonts w:ascii="Myriad Pro" w:hAnsi="Myriad Pro" w:cs="Tahoma"/>
        </w:rPr>
        <w:t>,</w:t>
      </w:r>
      <w:r w:rsidRPr="00E05177">
        <w:rPr>
          <w:rFonts w:ascii="Myriad Pro" w:hAnsi="Myriad Pro" w:cs="Tahoma"/>
        </w:rPr>
        <w:t xml:space="preserve"> </w:t>
      </w:r>
      <w:r w:rsidR="00CE2724" w:rsidRPr="00E05177">
        <w:rPr>
          <w:rFonts w:ascii="Myriad Pro" w:hAnsi="Myriad Pro" w:cs="Tahoma"/>
        </w:rPr>
        <w:t>podpisati in žigosati ter jo v .</w:t>
      </w:r>
      <w:proofErr w:type="spellStart"/>
      <w:r w:rsidR="00CE2724" w:rsidRPr="00E05177">
        <w:rPr>
          <w:rFonts w:ascii="Myriad Pro" w:hAnsi="Myriad Pro" w:cs="Tahoma"/>
        </w:rPr>
        <w:t>pdf</w:t>
      </w:r>
      <w:proofErr w:type="spellEnd"/>
      <w:r w:rsidR="00CE2724" w:rsidRPr="00E05177">
        <w:rPr>
          <w:rFonts w:ascii="Myriad Pro" w:hAnsi="Myriad Pro" w:cs="Tahoma"/>
        </w:rPr>
        <w:t xml:space="preserve"> formatu naložiti na informacijski sistem e-JN</w:t>
      </w:r>
      <w:r w:rsidR="00CE2724" w:rsidRPr="00E05177">
        <w:rPr>
          <w:rFonts w:ascii="Myriad Pro" w:hAnsi="Myriad Pro" w:cs="Tahoma"/>
          <w:bCs/>
        </w:rPr>
        <w:t xml:space="preserve"> </w:t>
      </w:r>
      <w:r w:rsidR="00CE2724" w:rsidRPr="00E05177">
        <w:rPr>
          <w:rFonts w:ascii="Myriad Pro" w:hAnsi="Myriad Pro" w:cs="Tahoma"/>
        </w:rPr>
        <w:t>v razdelek »DOKUMENTI«, del »IZJAVA – ponudnik«.</w:t>
      </w:r>
    </w:p>
    <w:p w14:paraId="51B74E1C" w14:textId="77777777" w:rsidR="00877D59" w:rsidRDefault="00877D59"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96587C" w:rsidRPr="00E05177" w14:paraId="26154D5A" w14:textId="77777777" w:rsidTr="002908E8">
        <w:tc>
          <w:tcPr>
            <w:tcW w:w="7933" w:type="dxa"/>
          </w:tcPr>
          <w:p w14:paraId="4CC454F1" w14:textId="77777777" w:rsidR="0096587C" w:rsidRPr="00E05177" w:rsidRDefault="0096587C" w:rsidP="002E710B">
            <w:pPr>
              <w:keepNext/>
              <w:keepLines/>
              <w:jc w:val="both"/>
              <w:rPr>
                <w:rFonts w:ascii="Myriad Pro" w:hAnsi="Myriad Pro" w:cs="Tahoma"/>
              </w:rPr>
            </w:pPr>
            <w:r w:rsidRPr="00E05177">
              <w:rPr>
                <w:rFonts w:ascii="Myriad Pro" w:hAnsi="Myriad Pro" w:cs="Tahoma"/>
              </w:rPr>
              <w:t>IZJAVA O IZPOLNJEVANJU SPOSOBNOSTI PONUDNIKA/PARTNERJA</w:t>
            </w:r>
          </w:p>
        </w:tc>
        <w:tc>
          <w:tcPr>
            <w:tcW w:w="1560" w:type="dxa"/>
          </w:tcPr>
          <w:p w14:paraId="22FB8475"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Priloga 3/1</w:t>
            </w:r>
          </w:p>
        </w:tc>
      </w:tr>
    </w:tbl>
    <w:p w14:paraId="1A454F2A" w14:textId="77777777" w:rsidR="0096587C" w:rsidRPr="00E05177" w:rsidRDefault="0096587C" w:rsidP="002E710B">
      <w:pPr>
        <w:keepNext/>
        <w:keepLines/>
        <w:jc w:val="both"/>
        <w:rPr>
          <w:rFonts w:ascii="Myriad Pro" w:hAnsi="Myriad Pro" w:cs="Tahoma"/>
        </w:rPr>
      </w:pPr>
    </w:p>
    <w:p w14:paraId="6FFAAD16" w14:textId="77777777" w:rsidR="00293950" w:rsidRPr="00E05177" w:rsidRDefault="00293950">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»SODELUJOČI«, del »IZJAVA – ostali sodelujoči«</w:t>
      </w:r>
    </w:p>
    <w:p w14:paraId="7ECF12FC" w14:textId="77777777" w:rsidR="00293950" w:rsidRPr="00E05177" w:rsidRDefault="00293950" w:rsidP="002E710B">
      <w:pPr>
        <w:keepNext/>
        <w:keepLines/>
        <w:jc w:val="both"/>
        <w:rPr>
          <w:rFonts w:ascii="Myriad Pro" w:hAnsi="Myriad Pro" w:cs="Tahoma"/>
        </w:rPr>
      </w:pPr>
    </w:p>
    <w:p w14:paraId="69184043" w14:textId="3BBAD531" w:rsidR="00CE2724" w:rsidRPr="00E05177" w:rsidRDefault="00CE2724" w:rsidP="002E710B">
      <w:pPr>
        <w:keepNext/>
        <w:keepLines/>
        <w:jc w:val="both"/>
        <w:rPr>
          <w:rFonts w:ascii="Myriad Pro" w:hAnsi="Myriad Pro" w:cs="Tahoma"/>
        </w:rPr>
      </w:pPr>
      <w:r w:rsidRPr="00E05177">
        <w:rPr>
          <w:rFonts w:ascii="Myriad Pro" w:hAnsi="Myriad Pro" w:cs="Tahoma"/>
        </w:rPr>
        <w:t>Ponudnik mora</w:t>
      </w:r>
      <w:r w:rsidRPr="00E05177">
        <w:rPr>
          <w:rFonts w:ascii="Myriad Pro" w:hAnsi="Myriad Pro" w:cs="Tahoma"/>
          <w:b/>
        </w:rPr>
        <w:t xml:space="preserve"> v primeru nastopa s partnerji (skupna ponudba) </w:t>
      </w:r>
      <w:r w:rsidRPr="00E05177">
        <w:rPr>
          <w:rFonts w:ascii="Myriad Pro" w:hAnsi="Myriad Pro" w:cs="Tahoma"/>
        </w:rPr>
        <w:t>za posameznega partnerja naložiti na informacijski sistem e-JN</w:t>
      </w:r>
      <w:r w:rsidRPr="00E05177">
        <w:rPr>
          <w:rFonts w:ascii="Myriad Pro" w:hAnsi="Myriad Pro" w:cs="Tahoma"/>
          <w:b/>
        </w:rPr>
        <w:t xml:space="preserve"> </w:t>
      </w:r>
      <w:r w:rsidRPr="00E05177">
        <w:rPr>
          <w:rFonts w:ascii="Myriad Pro" w:hAnsi="Myriad Pro" w:cs="Tahoma"/>
        </w:rPr>
        <w:t xml:space="preserve">v razdelek »SODELUJOČI«, del »IZJAVA – ostali sodelujoči« </w:t>
      </w:r>
      <w:r w:rsidRPr="00E05177">
        <w:rPr>
          <w:rFonts w:ascii="Myriad Pro" w:hAnsi="Myriad Pro" w:cs="Tahoma"/>
          <w:u w:val="single"/>
        </w:rPr>
        <w:t>izpolnjeno in podpisano</w:t>
      </w:r>
      <w:r w:rsidRPr="00E05177">
        <w:rPr>
          <w:rFonts w:ascii="Myriad Pro" w:hAnsi="Myriad Pro" w:cs="Tahoma"/>
        </w:rPr>
        <w:t xml:space="preserve"> Prilogo 3/1 »IZJAVA O IZPOLNJEVANJU SPOSOBNOSTI PONUDNIKA/PARTNERJA« v .</w:t>
      </w:r>
      <w:proofErr w:type="spellStart"/>
      <w:r w:rsidRPr="00E05177">
        <w:rPr>
          <w:rFonts w:ascii="Myriad Pro" w:hAnsi="Myriad Pro" w:cs="Tahoma"/>
        </w:rPr>
        <w:t>pdf</w:t>
      </w:r>
      <w:proofErr w:type="spellEnd"/>
      <w:r w:rsidRPr="00E05177">
        <w:rPr>
          <w:rFonts w:ascii="Myriad Pro" w:hAnsi="Myriad Pro" w:cs="Tahoma"/>
        </w:rPr>
        <w:t xml:space="preserve"> formatu. V kolikor ponudnik v predmetnem naročilu ne nastopa </w:t>
      </w:r>
      <w:r w:rsidR="00200B18" w:rsidRPr="00E05177">
        <w:rPr>
          <w:rFonts w:ascii="Myriad Pro" w:hAnsi="Myriad Pro" w:cs="Tahoma"/>
        </w:rPr>
        <w:t>s</w:t>
      </w:r>
      <w:r w:rsidRPr="00E05177">
        <w:rPr>
          <w:rFonts w:ascii="Myriad Pro" w:hAnsi="Myriad Pro" w:cs="Tahoma"/>
        </w:rPr>
        <w:t xml:space="preserve"> partnerjem, Priloge ni treba prilagati.</w:t>
      </w:r>
    </w:p>
    <w:p w14:paraId="3D687957" w14:textId="77777777" w:rsidR="00816987" w:rsidRPr="00E05177" w:rsidRDefault="00816987" w:rsidP="002E710B">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E05177" w14:paraId="26A8EA3C" w14:textId="77777777" w:rsidTr="002908E8">
        <w:tc>
          <w:tcPr>
            <w:tcW w:w="8075" w:type="dxa"/>
          </w:tcPr>
          <w:p w14:paraId="0410C42E" w14:textId="77777777" w:rsidR="0096587C" w:rsidRPr="00E05177" w:rsidRDefault="0096587C" w:rsidP="002E710B">
            <w:pPr>
              <w:keepNext/>
              <w:keepLines/>
              <w:jc w:val="both"/>
              <w:rPr>
                <w:rFonts w:ascii="Myriad Pro" w:hAnsi="Myriad Pro" w:cs="Tahoma"/>
              </w:rPr>
            </w:pPr>
            <w:r w:rsidRPr="00E05177">
              <w:rPr>
                <w:rFonts w:ascii="Myriad Pro" w:hAnsi="Myriad Pro" w:cs="Tahoma"/>
              </w:rPr>
              <w:t>IZJAVA O IZPOLNJEVANJU SPOSOBNOSTI PONUDNIKA/PARTNERJA</w:t>
            </w:r>
          </w:p>
        </w:tc>
        <w:tc>
          <w:tcPr>
            <w:tcW w:w="1418" w:type="dxa"/>
          </w:tcPr>
          <w:p w14:paraId="1242C5BF"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Priloga 3/1</w:t>
            </w:r>
          </w:p>
        </w:tc>
      </w:tr>
    </w:tbl>
    <w:p w14:paraId="67089E3C" w14:textId="77777777" w:rsidR="00997D41" w:rsidRPr="00E05177" w:rsidRDefault="00997D41" w:rsidP="002E710B">
      <w:pPr>
        <w:keepNext/>
        <w:keepLines/>
        <w:jc w:val="both"/>
        <w:rPr>
          <w:rFonts w:ascii="Myriad Pro" w:hAnsi="Myriad Pro" w:cs="Tahoma"/>
        </w:rPr>
      </w:pPr>
    </w:p>
    <w:p w14:paraId="50EDC719" w14:textId="50AB45BA" w:rsidR="00CE2724" w:rsidRPr="00E05177" w:rsidRDefault="00CE2724" w:rsidP="002E710B">
      <w:pPr>
        <w:keepNext/>
        <w:keepLines/>
        <w:jc w:val="both"/>
        <w:rPr>
          <w:rFonts w:ascii="Myriad Pro" w:hAnsi="Myriad Pro" w:cs="Tahoma"/>
        </w:rPr>
      </w:pPr>
      <w:r w:rsidRPr="00E05177">
        <w:rPr>
          <w:rFonts w:ascii="Myriad Pro" w:hAnsi="Myriad Pro" w:cs="Tahoma"/>
        </w:rPr>
        <w:t xml:space="preserve">Ponudnik mora </w:t>
      </w:r>
      <w:r w:rsidRPr="00E05177">
        <w:rPr>
          <w:rFonts w:ascii="Myriad Pro" w:hAnsi="Myriad Pro" w:cs="Tahoma"/>
          <w:b/>
        </w:rPr>
        <w:t xml:space="preserve">v primeru nastopa s podizvajalci ali v primeru uporabe zmogljivosti drugih subjektov </w:t>
      </w:r>
      <w:r w:rsidRPr="00E05177">
        <w:rPr>
          <w:rFonts w:ascii="Myriad Pro" w:hAnsi="Myriad Pro" w:cs="Tahoma"/>
        </w:rPr>
        <w:t>naložiti na informacijski sistem e-JN v razdelek »SODELUJOČI«, del »IZJAVA – ostali sodelujoči«</w:t>
      </w:r>
      <w:r w:rsidRPr="00E05177">
        <w:rPr>
          <w:rFonts w:ascii="Myriad Pro" w:hAnsi="Myriad Pro" w:cs="Tahoma"/>
          <w:b/>
        </w:rPr>
        <w:t xml:space="preserve"> </w:t>
      </w:r>
      <w:r w:rsidRPr="00E05177">
        <w:rPr>
          <w:rFonts w:ascii="Myriad Pro" w:hAnsi="Myriad Pro" w:cs="Tahoma"/>
          <w:u w:val="single"/>
        </w:rPr>
        <w:t>izpolnjeno in podpisano</w:t>
      </w:r>
      <w:r w:rsidRPr="00E05177">
        <w:rPr>
          <w:rFonts w:ascii="Myriad Pro" w:hAnsi="Myriad Pro" w:cs="Tahoma"/>
        </w:rPr>
        <w:t xml:space="preserve"> Prilogo 3/2 »IZJAVA O IZPOLNJEVANJU SPOSOBNOSTI PODIZVAJALCA/DRUGEGA SUBJEKTA« v .</w:t>
      </w:r>
      <w:proofErr w:type="spellStart"/>
      <w:r w:rsidRPr="00E05177">
        <w:rPr>
          <w:rFonts w:ascii="Myriad Pro" w:hAnsi="Myriad Pro" w:cs="Tahoma"/>
        </w:rPr>
        <w:t>pdf</w:t>
      </w:r>
      <w:proofErr w:type="spellEnd"/>
      <w:r w:rsidRPr="00E05177">
        <w:rPr>
          <w:rFonts w:ascii="Myriad Pro" w:hAnsi="Myriad Pro" w:cs="Tahoma"/>
        </w:rPr>
        <w:t xml:space="preserve"> formatu. V kolikor ponudnik v predmetnem naročilu ne nastopa z nobenim podizvajalcem/subjektom, katerega zmogljivost uporablja, Priloge ni treba prilagati.</w:t>
      </w:r>
    </w:p>
    <w:p w14:paraId="559ED9EB" w14:textId="77777777" w:rsidR="00997D41" w:rsidRPr="00E05177" w:rsidRDefault="00997D41"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E05177" w14:paraId="0729A609" w14:textId="77777777" w:rsidTr="002908E8">
        <w:tc>
          <w:tcPr>
            <w:tcW w:w="8075" w:type="dxa"/>
          </w:tcPr>
          <w:p w14:paraId="796BC37C" w14:textId="77777777" w:rsidR="0096587C" w:rsidRPr="00E05177" w:rsidRDefault="0096587C" w:rsidP="002E710B">
            <w:pPr>
              <w:keepNext/>
              <w:keepLines/>
              <w:jc w:val="both"/>
              <w:rPr>
                <w:rFonts w:ascii="Myriad Pro" w:hAnsi="Myriad Pro" w:cs="Tahoma"/>
              </w:rPr>
            </w:pPr>
            <w:r w:rsidRPr="00E05177">
              <w:rPr>
                <w:rFonts w:ascii="Myriad Pro" w:hAnsi="Myriad Pro" w:cs="Tahoma"/>
              </w:rPr>
              <w:t>IZJAVA O IZPOLNJEVANJU SPOSOBNOSTI PODIZVAJALCA/DRUGEGA SUBJEKTA</w:t>
            </w:r>
          </w:p>
        </w:tc>
        <w:tc>
          <w:tcPr>
            <w:tcW w:w="1418" w:type="dxa"/>
          </w:tcPr>
          <w:p w14:paraId="36376BA7"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Priloga 3/2</w:t>
            </w:r>
          </w:p>
        </w:tc>
      </w:tr>
    </w:tbl>
    <w:p w14:paraId="28E6FEDA" w14:textId="77777777" w:rsidR="00BC1423" w:rsidRPr="00E05177" w:rsidRDefault="00BC1423" w:rsidP="002E710B">
      <w:pPr>
        <w:keepNext/>
        <w:keepLines/>
        <w:jc w:val="both"/>
        <w:rPr>
          <w:rFonts w:ascii="Myriad Pro" w:hAnsi="Myriad Pro" w:cs="Tahoma"/>
        </w:rPr>
      </w:pPr>
    </w:p>
    <w:p w14:paraId="3E78411E" w14:textId="3D20A858" w:rsidR="000F4A74" w:rsidRPr="00E05177" w:rsidRDefault="00DB4F81" w:rsidP="002E710B">
      <w:pPr>
        <w:keepNext/>
        <w:keepLines/>
        <w:jc w:val="both"/>
        <w:rPr>
          <w:rFonts w:ascii="Myriad Pro" w:hAnsi="Myriad Pro" w:cs="Tahoma"/>
        </w:rPr>
      </w:pPr>
      <w:r w:rsidRPr="00E05177">
        <w:rPr>
          <w:rFonts w:ascii="Myriad Pro" w:hAnsi="Myriad Pro" w:cs="Tahoma"/>
        </w:rPr>
        <w:t>Priloge ni potrebno priložiti</w:t>
      </w:r>
      <w:r w:rsidR="00200B18" w:rsidRPr="00E05177">
        <w:rPr>
          <w:rFonts w:ascii="Myriad Pro" w:hAnsi="Myriad Pro" w:cs="Tahoma"/>
        </w:rPr>
        <w:t>,</w:t>
      </w:r>
      <w:r w:rsidRPr="00E05177">
        <w:rPr>
          <w:rFonts w:ascii="Myriad Pro" w:hAnsi="Myriad Pro" w:cs="Tahoma"/>
        </w:rPr>
        <w:t xml:space="preserve"> v kolikor ponudnik v ponudbi ne nominira nobenega podizvajalca in glede pogojev v zvezi z ekonomskim in finančnim položajem ter tehnično in strokovno sposobnostjo ne uporabi zmogljivosti drugih subjektov.</w:t>
      </w:r>
    </w:p>
    <w:p w14:paraId="26670433" w14:textId="77777777" w:rsidR="00467A95" w:rsidRPr="00E05177" w:rsidRDefault="00467A95" w:rsidP="002E710B">
      <w:pPr>
        <w:keepNext/>
        <w:keepLines/>
        <w:jc w:val="both"/>
        <w:rPr>
          <w:rFonts w:ascii="Myriad Pro" w:hAnsi="Myriad Pro" w:cs="Tahoma"/>
        </w:rPr>
      </w:pPr>
    </w:p>
    <w:p w14:paraId="5918EC5F" w14:textId="77777777" w:rsidR="00ED7D09" w:rsidRPr="00E05177" w:rsidRDefault="00ED7D09">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»DOKUMENTI«, del »Ostale priloge«</w:t>
      </w:r>
    </w:p>
    <w:p w14:paraId="2C30DC2B" w14:textId="77777777" w:rsidR="00ED7D09" w:rsidRPr="00E05177" w:rsidRDefault="00ED7D09" w:rsidP="002E710B">
      <w:pPr>
        <w:keepNext/>
        <w:keepLines/>
        <w:jc w:val="both"/>
        <w:rPr>
          <w:rFonts w:ascii="Myriad Pro" w:hAnsi="Myriad Pro" w:cs="Tahoma"/>
        </w:rPr>
      </w:pPr>
    </w:p>
    <w:p w14:paraId="697B276C" w14:textId="77777777" w:rsidR="00ED7D09" w:rsidRPr="00E05177" w:rsidRDefault="00ED7D09" w:rsidP="002E710B">
      <w:pPr>
        <w:keepNext/>
        <w:keepLines/>
        <w:jc w:val="both"/>
        <w:rPr>
          <w:rFonts w:ascii="Myriad Pro" w:hAnsi="Myriad Pro" w:cs="Tahoma"/>
        </w:rPr>
      </w:pPr>
      <w:r w:rsidRPr="00E05177">
        <w:rPr>
          <w:rFonts w:ascii="Myriad Pro" w:hAnsi="Myriad Pro" w:cs="Tahoma"/>
        </w:rPr>
        <w:t>Ponudnik v informacijskem sistemu e-JN</w:t>
      </w:r>
      <w:r w:rsidRPr="00E05177">
        <w:rPr>
          <w:rFonts w:ascii="Myriad Pro" w:hAnsi="Myriad Pro" w:cs="Tahoma"/>
          <w:b/>
        </w:rPr>
        <w:t xml:space="preserve"> v razdelek </w:t>
      </w:r>
      <w:r w:rsidR="00CE2724" w:rsidRPr="00E05177">
        <w:rPr>
          <w:rFonts w:ascii="Myriad Pro" w:hAnsi="Myriad Pro" w:cs="Tahoma"/>
          <w:b/>
        </w:rPr>
        <w:t>»DOKUMENTI«, del »Ostale priloge«</w:t>
      </w:r>
      <w:r w:rsidRPr="00E05177">
        <w:rPr>
          <w:rFonts w:ascii="Myriad Pro" w:hAnsi="Myriad Pro" w:cs="Tahoma"/>
          <w:b/>
        </w:rPr>
        <w:t xml:space="preserve"> </w:t>
      </w:r>
      <w:r w:rsidRPr="00E05177">
        <w:rPr>
          <w:rFonts w:ascii="Myriad Pro" w:hAnsi="Myriad Pro" w:cs="Tahoma"/>
        </w:rPr>
        <w:t xml:space="preserve">naloži ostalo ponudbeno dokumentacijo, ki je zahtevana s to razpisno dokumentacijo. </w:t>
      </w:r>
    </w:p>
    <w:p w14:paraId="34A45737" w14:textId="77777777" w:rsidR="00ED7D09" w:rsidRPr="00E05177" w:rsidRDefault="00ED7D09" w:rsidP="002E710B">
      <w:pPr>
        <w:keepNext/>
        <w:keepLines/>
        <w:jc w:val="both"/>
        <w:rPr>
          <w:rFonts w:ascii="Myriad Pro" w:hAnsi="Myriad Pro" w:cs="Tahoma"/>
        </w:rPr>
      </w:pPr>
    </w:p>
    <w:p w14:paraId="1FB2B1EC" w14:textId="77777777" w:rsidR="00ED7D09" w:rsidRPr="00E05177" w:rsidRDefault="00ED7D09" w:rsidP="002E710B">
      <w:pPr>
        <w:keepNext/>
        <w:keepLines/>
        <w:jc w:val="both"/>
        <w:rPr>
          <w:rFonts w:ascii="Myriad Pro" w:hAnsi="Myriad Pro" w:cs="Tahoma"/>
        </w:rPr>
      </w:pPr>
      <w:r w:rsidRPr="00E05177">
        <w:rPr>
          <w:rFonts w:ascii="Myriad Pro" w:hAnsi="Myriad Pro" w:cs="Tahoma"/>
        </w:rPr>
        <w:t xml:space="preserve">Spodaj zahtevana ponudbena dokumentacija mora biti </w:t>
      </w:r>
      <w:r w:rsidRPr="00E05177">
        <w:rPr>
          <w:rFonts w:ascii="Myriad Pro" w:hAnsi="Myriad Pro" w:cs="Tahoma"/>
          <w:b/>
          <w:u w:val="single"/>
        </w:rPr>
        <w:t>priložena v .</w:t>
      </w:r>
      <w:proofErr w:type="spellStart"/>
      <w:r w:rsidRPr="00E05177">
        <w:rPr>
          <w:rFonts w:ascii="Myriad Pro" w:hAnsi="Myriad Pro" w:cs="Tahoma"/>
          <w:b/>
          <w:u w:val="single"/>
        </w:rPr>
        <w:t>pdf</w:t>
      </w:r>
      <w:proofErr w:type="spellEnd"/>
      <w:r w:rsidRPr="00E05177">
        <w:rPr>
          <w:rFonts w:ascii="Myriad Pro" w:hAnsi="Myriad Pro" w:cs="Tahoma"/>
          <w:b/>
          <w:u w:val="single"/>
        </w:rPr>
        <w:t xml:space="preserve"> formatu</w:t>
      </w:r>
      <w:r w:rsidRPr="00E05177">
        <w:rPr>
          <w:rFonts w:ascii="Myriad Pro" w:hAnsi="Myriad Pro" w:cs="Tahoma"/>
        </w:rPr>
        <w:t xml:space="preserve"> (</w:t>
      </w:r>
      <w:proofErr w:type="spellStart"/>
      <w:r w:rsidRPr="00E05177">
        <w:rPr>
          <w:rFonts w:ascii="Myriad Pro" w:hAnsi="Myriad Pro" w:cs="Tahoma"/>
        </w:rPr>
        <w:t>sken</w:t>
      </w:r>
      <w:proofErr w:type="spellEnd"/>
      <w:r w:rsidRPr="00E05177">
        <w:rPr>
          <w:rFonts w:ascii="Myriad Pro" w:hAnsi="Myriad Pro" w:cs="Tahoma"/>
        </w:rPr>
        <w:t xml:space="preserve"> celotne ponudbe z izpolnjenimi, podpisanimi in žigosanimi ponudbenimi listinami).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77C7E0BD" w14:textId="17263C11" w:rsidR="004D2034" w:rsidRPr="00E05177" w:rsidRDefault="004D2034" w:rsidP="002E710B">
      <w:pPr>
        <w:keepNext/>
        <w:keepLines/>
        <w:jc w:val="both"/>
        <w:rPr>
          <w:rFonts w:ascii="Myriad Pro" w:hAnsi="Myriad Pro" w:cs="Tahoma"/>
          <w:b/>
        </w:rPr>
      </w:pPr>
    </w:p>
    <w:p w14:paraId="00890713" w14:textId="77777777" w:rsidR="00CE2724" w:rsidRPr="00E05177" w:rsidRDefault="00CE2724" w:rsidP="002E710B">
      <w:pPr>
        <w:keepNext/>
        <w:keepLines/>
        <w:jc w:val="both"/>
        <w:rPr>
          <w:rFonts w:ascii="Myriad Pro" w:hAnsi="Myriad Pro" w:cs="Tahoma"/>
          <w:b/>
        </w:rPr>
      </w:pPr>
      <w:r w:rsidRPr="00E05177">
        <w:rPr>
          <w:rFonts w:ascii="Myriad Pro" w:hAnsi="Myriad Pro" w:cs="Tahoma"/>
          <w:b/>
        </w:rPr>
        <w:t>Ostala ponudbena dokumentacija je sestavljena iz naslednjih dokumentov (prilog):</w:t>
      </w:r>
    </w:p>
    <w:p w14:paraId="23E10745" w14:textId="77777777" w:rsidR="005649BD" w:rsidRPr="00E05177" w:rsidRDefault="005649BD" w:rsidP="002E710B">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089"/>
        <w:gridCol w:w="329"/>
      </w:tblGrid>
      <w:tr w:rsidR="0096587C" w:rsidRPr="00E05177" w14:paraId="3E4409CF" w14:textId="77777777" w:rsidTr="001B4792">
        <w:tc>
          <w:tcPr>
            <w:tcW w:w="8075" w:type="dxa"/>
          </w:tcPr>
          <w:p w14:paraId="0AE0B1B8" w14:textId="54E29CC8" w:rsidR="0096587C" w:rsidRPr="00E05177" w:rsidRDefault="0096587C" w:rsidP="002E710B">
            <w:pPr>
              <w:keepNext/>
              <w:keepLines/>
              <w:jc w:val="both"/>
              <w:rPr>
                <w:rFonts w:ascii="Myriad Pro" w:hAnsi="Myriad Pro" w:cs="Tahoma"/>
              </w:rPr>
            </w:pPr>
            <w:r w:rsidRPr="00E05177">
              <w:rPr>
                <w:rFonts w:ascii="Myriad Pro" w:hAnsi="Myriad Pro" w:cs="Tahoma"/>
              </w:rPr>
              <w:t>PODATKI O PONUDNIKU</w:t>
            </w:r>
            <w:r w:rsidR="007B2841" w:rsidRPr="00E05177">
              <w:rPr>
                <w:rFonts w:ascii="Myriad Pro" w:hAnsi="Myriad Pro" w:cs="Tahoma"/>
              </w:rPr>
              <w:t>/PARTNERJU</w:t>
            </w:r>
          </w:p>
        </w:tc>
        <w:tc>
          <w:tcPr>
            <w:tcW w:w="1089" w:type="dxa"/>
            <w:tcBorders>
              <w:right w:val="nil"/>
            </w:tcBorders>
          </w:tcPr>
          <w:p w14:paraId="690EA20A" w14:textId="77777777" w:rsidR="0096587C" w:rsidRPr="00E05177" w:rsidRDefault="0096587C" w:rsidP="002E710B">
            <w:pPr>
              <w:keepNext/>
              <w:keepLines/>
              <w:jc w:val="both"/>
              <w:rPr>
                <w:rFonts w:ascii="Myriad Pro" w:hAnsi="Myriad Pro" w:cs="Tahoma"/>
                <w:b/>
              </w:rPr>
            </w:pPr>
            <w:r w:rsidRPr="00E05177">
              <w:rPr>
                <w:rFonts w:ascii="Myriad Pro" w:hAnsi="Myriad Pro" w:cs="Tahoma"/>
                <w:b/>
                <w:i/>
              </w:rPr>
              <w:t xml:space="preserve">Priloga </w:t>
            </w:r>
          </w:p>
        </w:tc>
        <w:tc>
          <w:tcPr>
            <w:tcW w:w="329" w:type="dxa"/>
            <w:tcBorders>
              <w:left w:val="nil"/>
            </w:tcBorders>
          </w:tcPr>
          <w:p w14:paraId="716B590C"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1</w:t>
            </w:r>
          </w:p>
        </w:tc>
      </w:tr>
    </w:tbl>
    <w:p w14:paraId="53392C21" w14:textId="59C7A82A" w:rsidR="001B4792" w:rsidRPr="00E05177" w:rsidRDefault="001B4792" w:rsidP="002E710B">
      <w:pPr>
        <w:keepNext/>
        <w:keepLines/>
        <w:jc w:val="both"/>
        <w:rPr>
          <w:rFonts w:ascii="Myriad Pro" w:hAnsi="Myriad Pro" w:cs="Tahoma"/>
        </w:rPr>
      </w:pPr>
      <w:r w:rsidRPr="00E05177">
        <w:rPr>
          <w:rFonts w:ascii="Myriad Pro" w:hAnsi="Myriad Pro" w:cs="Tahoma"/>
        </w:rPr>
        <w:lastRenderedPageBreak/>
        <w:t xml:space="preserve">Prilogo je potrebno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00CE2724" w:rsidRPr="00E05177">
        <w:rPr>
          <w:rFonts w:ascii="Myriad Pro" w:hAnsi="Myriad Pro" w:cs="Tahoma"/>
          <w:u w:val="single"/>
        </w:rPr>
        <w:t>razdelek »DOKUMENTI«, del »Ostale priloge«</w:t>
      </w:r>
      <w:r w:rsidRPr="00E05177">
        <w:rPr>
          <w:rFonts w:ascii="Myriad Pro" w:hAnsi="Myriad Pro" w:cs="Tahoma"/>
        </w:rPr>
        <w:t>. V primeru skupne ponudbe morajo Prilog</w:t>
      </w:r>
      <w:r w:rsidR="00833EB0" w:rsidRPr="00E05177">
        <w:rPr>
          <w:rFonts w:ascii="Myriad Pro" w:hAnsi="Myriad Pro" w:cs="Tahoma"/>
        </w:rPr>
        <w:t>o</w:t>
      </w:r>
      <w:r w:rsidRPr="00E05177">
        <w:rPr>
          <w:rFonts w:ascii="Myriad Pro" w:hAnsi="Myriad Pro" w:cs="Tahoma"/>
        </w:rPr>
        <w:t xml:space="preserve"> 1 izpolniti vsi ponudniki – partnerji. K tej prilogi se priloži tudi </w:t>
      </w:r>
      <w:r w:rsidR="006565B6" w:rsidRPr="00E05177">
        <w:rPr>
          <w:rFonts w:ascii="Myriad Pro" w:hAnsi="Myriad Pro" w:cs="Tahoma"/>
        </w:rPr>
        <w:t xml:space="preserve">izpolnjen in podpisan Obrazec 1 k Prilogi 1 in </w:t>
      </w:r>
      <w:r w:rsidRPr="00E05177">
        <w:rPr>
          <w:rFonts w:ascii="Myriad Pro" w:hAnsi="Myriad Pro" w:cs="Tahoma"/>
        </w:rPr>
        <w:t>pravni akt o skupni izvedbi naročila.</w:t>
      </w:r>
    </w:p>
    <w:p w14:paraId="535ED756" w14:textId="77777777" w:rsidR="005B2B2C" w:rsidRPr="00E05177" w:rsidRDefault="005B2B2C"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12AFC" w:rsidRPr="00E05177" w14:paraId="51959CB6" w14:textId="77777777" w:rsidTr="00610C0E">
        <w:tc>
          <w:tcPr>
            <w:tcW w:w="8075" w:type="dxa"/>
          </w:tcPr>
          <w:p w14:paraId="7877E6EA" w14:textId="77777777" w:rsidR="00912AFC" w:rsidRPr="00E05177" w:rsidRDefault="00912AFC" w:rsidP="002E710B">
            <w:pPr>
              <w:keepNext/>
              <w:keepLines/>
              <w:jc w:val="both"/>
              <w:rPr>
                <w:rFonts w:ascii="Myriad Pro" w:hAnsi="Myriad Pro" w:cs="Tahoma"/>
              </w:rPr>
            </w:pPr>
            <w:r w:rsidRPr="00E05177">
              <w:rPr>
                <w:rFonts w:ascii="Myriad Pro" w:hAnsi="Myriad Pro" w:cs="Tahoma"/>
              </w:rPr>
              <w:t>PONUDBA</w:t>
            </w:r>
          </w:p>
        </w:tc>
        <w:tc>
          <w:tcPr>
            <w:tcW w:w="1418" w:type="dxa"/>
          </w:tcPr>
          <w:p w14:paraId="2AE295B2" w14:textId="77777777" w:rsidR="00912AFC" w:rsidRPr="00E05177" w:rsidRDefault="00912AFC" w:rsidP="002E710B">
            <w:pPr>
              <w:keepNext/>
              <w:keepLines/>
              <w:jc w:val="both"/>
              <w:rPr>
                <w:rFonts w:ascii="Myriad Pro" w:hAnsi="Myriad Pro" w:cs="Tahoma"/>
                <w:b/>
                <w:i/>
              </w:rPr>
            </w:pPr>
            <w:r w:rsidRPr="00E05177">
              <w:rPr>
                <w:rFonts w:ascii="Myriad Pro" w:hAnsi="Myriad Pro" w:cs="Tahoma"/>
                <w:b/>
                <w:i/>
              </w:rPr>
              <w:t>Priloga 2</w:t>
            </w:r>
          </w:p>
        </w:tc>
      </w:tr>
    </w:tbl>
    <w:p w14:paraId="73A9E428" w14:textId="7EE28145" w:rsidR="001B4792" w:rsidRPr="00E05177" w:rsidRDefault="001B4792" w:rsidP="002E710B">
      <w:pPr>
        <w:keepNext/>
        <w:keepLines/>
        <w:ind w:right="-142"/>
        <w:jc w:val="both"/>
        <w:rPr>
          <w:rFonts w:ascii="Myriad Pro" w:hAnsi="Myriad Pro" w:cs="Tahoma"/>
          <w:u w:val="single"/>
        </w:rPr>
      </w:pPr>
      <w:r w:rsidRPr="00E05177">
        <w:rPr>
          <w:rFonts w:ascii="Myriad Pro" w:hAnsi="Myriad Pro" w:cs="Tahoma"/>
        </w:rPr>
        <w:t xml:space="preserve">Ponudnik mora Prilogo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00CE2724" w:rsidRPr="00E05177">
        <w:rPr>
          <w:rFonts w:ascii="Myriad Pro" w:hAnsi="Myriad Pro" w:cs="Tahoma"/>
          <w:u w:val="single"/>
        </w:rPr>
        <w:t>razdelek »DOKUMENTI«, del »Ostale priloge«.</w:t>
      </w:r>
    </w:p>
    <w:p w14:paraId="1FC7B4AD" w14:textId="4C8BA1D0" w:rsidR="006B16C0" w:rsidRDefault="006B16C0" w:rsidP="002E710B">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1B598ACC" w14:textId="77777777" w:rsidTr="002908E8">
        <w:tc>
          <w:tcPr>
            <w:tcW w:w="8075" w:type="dxa"/>
          </w:tcPr>
          <w:p w14:paraId="195C2C00" w14:textId="77777777" w:rsidR="001B4792" w:rsidRPr="00E05177" w:rsidRDefault="001B4792" w:rsidP="002E710B">
            <w:pPr>
              <w:keepNext/>
              <w:keepLines/>
              <w:jc w:val="both"/>
              <w:rPr>
                <w:rFonts w:ascii="Myriad Pro" w:hAnsi="Myriad Pro" w:cs="Tahoma"/>
              </w:rPr>
            </w:pPr>
            <w:r w:rsidRPr="00E05177">
              <w:rPr>
                <w:rFonts w:ascii="Myriad Pro" w:hAnsi="Myriad Pro" w:cs="Tahoma"/>
              </w:rPr>
              <w:t>IZJAVA FIZIČNE OSEBE</w:t>
            </w:r>
          </w:p>
        </w:tc>
        <w:tc>
          <w:tcPr>
            <w:tcW w:w="1418" w:type="dxa"/>
          </w:tcPr>
          <w:p w14:paraId="0010B0C1"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Priloga 3/3</w:t>
            </w:r>
          </w:p>
        </w:tc>
      </w:tr>
    </w:tbl>
    <w:p w14:paraId="552E6DCE" w14:textId="6E7EF7D1" w:rsidR="00ED7D09" w:rsidRPr="00E05177" w:rsidRDefault="00ED7D09" w:rsidP="002E710B">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Izjavo izpolnijo in podpišejo VSE osebe, ki so člani upravnega, vodstvenega ali nadzornega organa gospodarskega subjekta ali ki ima</w:t>
      </w:r>
      <w:r w:rsidR="00200B18" w:rsidRPr="00E05177">
        <w:rPr>
          <w:rFonts w:ascii="Myriad Pro" w:hAnsi="Myriad Pro" w:cs="Tahoma"/>
        </w:rPr>
        <w:t>jo</w:t>
      </w:r>
      <w:r w:rsidRPr="00E05177">
        <w:rPr>
          <w:rFonts w:ascii="Myriad Pro" w:hAnsi="Myriad Pro" w:cs="Tahoma"/>
        </w:rPr>
        <w:t xml:space="preserve"> pooblastila za njegovo zastopanje ali odločanje ali nadzor v njem (velja za ponudnika, za vse člane skupine ponudnikov – partnerje, za vse nominirane podizvajalce in za vse ostale subjekte, katerih zmogljivosti uporablja ponudnik).</w:t>
      </w:r>
      <w:r w:rsidR="00CE2724" w:rsidRPr="00E05177">
        <w:rPr>
          <w:rFonts w:ascii="Myriad Pro" w:hAnsi="Myriad Pro" w:cs="Tahoma"/>
        </w:rPr>
        <w:t xml:space="preserve"> Priloga se v </w:t>
      </w:r>
      <w:proofErr w:type="spellStart"/>
      <w:r w:rsidR="00CE2724" w:rsidRPr="00E05177">
        <w:rPr>
          <w:rFonts w:ascii="Myriad Pro" w:hAnsi="Myriad Pro" w:cs="Tahoma"/>
        </w:rPr>
        <w:t>pdf</w:t>
      </w:r>
      <w:proofErr w:type="spellEnd"/>
      <w:r w:rsidR="00CE2724" w:rsidRPr="00E05177">
        <w:rPr>
          <w:rFonts w:ascii="Myriad Pro" w:hAnsi="Myriad Pro" w:cs="Tahoma"/>
        </w:rPr>
        <w:t xml:space="preserve">. formatu naloži v </w:t>
      </w:r>
      <w:r w:rsidR="00CE2724" w:rsidRPr="00E05177">
        <w:rPr>
          <w:rFonts w:ascii="Myriad Pro" w:hAnsi="Myriad Pro" w:cs="Tahoma"/>
          <w:u w:val="single"/>
        </w:rPr>
        <w:t>razdelek »DOKUMENTI«, del »Ostale priloge«</w:t>
      </w:r>
      <w:r w:rsidR="00CE2724" w:rsidRPr="00E05177">
        <w:rPr>
          <w:rFonts w:ascii="Myriad Pro" w:hAnsi="Myriad Pro" w:cs="Tahoma"/>
        </w:rPr>
        <w:t>.</w:t>
      </w:r>
    </w:p>
    <w:p w14:paraId="71375A10" w14:textId="16167FBE" w:rsidR="00DB4F81" w:rsidRPr="00E05177" w:rsidRDefault="00DB4F81"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E05177" w14:paraId="2310D282" w14:textId="77777777" w:rsidTr="00912AFC">
        <w:tc>
          <w:tcPr>
            <w:tcW w:w="8075" w:type="dxa"/>
          </w:tcPr>
          <w:p w14:paraId="73871D08" w14:textId="77777777" w:rsidR="0096587C" w:rsidRPr="00E05177" w:rsidRDefault="0096587C" w:rsidP="002E710B">
            <w:pPr>
              <w:keepNext/>
              <w:keepLines/>
              <w:jc w:val="both"/>
              <w:rPr>
                <w:rFonts w:ascii="Myriad Pro" w:hAnsi="Myriad Pro" w:cs="Tahoma"/>
              </w:rPr>
            </w:pPr>
            <w:r w:rsidRPr="00E05177">
              <w:rPr>
                <w:rFonts w:ascii="Myriad Pro" w:hAnsi="Myriad Pro" w:cs="Tahoma"/>
              </w:rPr>
              <w:t xml:space="preserve">IZJAVA O UDELEŽBI FIZIČNIH IN PRAVNIH OSEB V LASTNIŠTVU GOSPODARSKEGA SUBJEKTA </w:t>
            </w:r>
          </w:p>
        </w:tc>
        <w:tc>
          <w:tcPr>
            <w:tcW w:w="1418" w:type="dxa"/>
          </w:tcPr>
          <w:p w14:paraId="2171BA9D" w14:textId="77777777" w:rsidR="0096587C" w:rsidRPr="00E05177" w:rsidRDefault="001B4792" w:rsidP="002E710B">
            <w:pPr>
              <w:keepNext/>
              <w:keepLines/>
              <w:jc w:val="both"/>
              <w:rPr>
                <w:rFonts w:ascii="Myriad Pro" w:hAnsi="Myriad Pro" w:cs="Tahoma"/>
                <w:b/>
              </w:rPr>
            </w:pPr>
            <w:r w:rsidRPr="00E05177">
              <w:rPr>
                <w:rFonts w:ascii="Myriad Pro" w:hAnsi="Myriad Pro" w:cs="Tahoma"/>
                <w:b/>
                <w:i/>
              </w:rPr>
              <w:t>Priloga</w:t>
            </w:r>
            <w:r w:rsidR="0096587C" w:rsidRPr="00E05177">
              <w:rPr>
                <w:rFonts w:ascii="Myriad Pro" w:hAnsi="Myriad Pro" w:cs="Tahoma"/>
                <w:b/>
                <w:i/>
              </w:rPr>
              <w:t xml:space="preserve"> 3</w:t>
            </w:r>
            <w:r w:rsidRPr="00E05177">
              <w:rPr>
                <w:rFonts w:ascii="Myriad Pro" w:hAnsi="Myriad Pro" w:cs="Tahoma"/>
                <w:b/>
                <w:i/>
              </w:rPr>
              <w:t>/4</w:t>
            </w:r>
          </w:p>
        </w:tc>
      </w:tr>
    </w:tbl>
    <w:p w14:paraId="576884EA" w14:textId="71E18C7B" w:rsidR="002D280C" w:rsidRDefault="002D280C" w:rsidP="002E710B">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Ponudnik izjavo izpolni in podpiše. Izjavo izpolnijo in podpišejo tudi VSI posamezni člani skupine ponudnikov (partnerji) v okviru skupne ponudbe, VSI morebitni v ponudbi navedeni podizvajalci in VSI drugi subjekti, katerih zmogljivost uporablja ponudnik.</w:t>
      </w:r>
      <w:r w:rsidR="00CE2724" w:rsidRPr="00E05177">
        <w:rPr>
          <w:rFonts w:ascii="Myriad Pro" w:hAnsi="Myriad Pro" w:cs="Tahoma"/>
        </w:rPr>
        <w:t xml:space="preserve"> Priloga se v </w:t>
      </w:r>
      <w:proofErr w:type="spellStart"/>
      <w:r w:rsidR="00CE2724" w:rsidRPr="00E05177">
        <w:rPr>
          <w:rFonts w:ascii="Myriad Pro" w:hAnsi="Myriad Pro" w:cs="Tahoma"/>
        </w:rPr>
        <w:t>pdf</w:t>
      </w:r>
      <w:proofErr w:type="spellEnd"/>
      <w:r w:rsidR="00CE2724" w:rsidRPr="00E05177">
        <w:rPr>
          <w:rFonts w:ascii="Myriad Pro" w:hAnsi="Myriad Pro" w:cs="Tahoma"/>
        </w:rPr>
        <w:t xml:space="preserve">. formatu naloži v </w:t>
      </w:r>
      <w:r w:rsidR="00CE2724" w:rsidRPr="00E05177">
        <w:rPr>
          <w:rFonts w:ascii="Myriad Pro" w:hAnsi="Myriad Pro" w:cs="Tahoma"/>
          <w:u w:val="single"/>
        </w:rPr>
        <w:t>razdelek »DOKUMENTI«, del »Ostale priloge«</w:t>
      </w:r>
      <w:r w:rsidR="00CE2724" w:rsidRPr="00E05177">
        <w:rPr>
          <w:rFonts w:ascii="Myriad Pro" w:hAnsi="Myriad Pro" w:cs="Tahoma"/>
        </w:rPr>
        <w:t>.</w:t>
      </w:r>
    </w:p>
    <w:p w14:paraId="2D5E78A3" w14:textId="77777777" w:rsidR="00C85D8C" w:rsidRPr="00E05177" w:rsidRDefault="00C85D8C" w:rsidP="002E710B">
      <w:pPr>
        <w:keepNext/>
        <w:keepLines/>
        <w:tabs>
          <w:tab w:val="left" w:pos="142"/>
          <w:tab w:val="left" w:pos="567"/>
          <w:tab w:val="num" w:pos="851"/>
          <w:tab w:val="left" w:pos="993"/>
        </w:tab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E05177" w14:paraId="0E1866CD" w14:textId="77777777" w:rsidTr="0032220F">
        <w:tc>
          <w:tcPr>
            <w:tcW w:w="8075" w:type="dxa"/>
          </w:tcPr>
          <w:p w14:paraId="6119A261" w14:textId="77777777" w:rsidR="001C4B03" w:rsidRPr="00E05177" w:rsidRDefault="001C4B03" w:rsidP="002E710B">
            <w:pPr>
              <w:keepNext/>
              <w:keepLines/>
              <w:jc w:val="both"/>
              <w:rPr>
                <w:rFonts w:ascii="Myriad Pro" w:hAnsi="Myriad Pro" w:cs="Tahoma"/>
              </w:rPr>
            </w:pPr>
            <w:r w:rsidRPr="00E05177">
              <w:rPr>
                <w:rFonts w:ascii="Myriad Pro" w:hAnsi="Myriad Pro" w:cs="Tahoma"/>
              </w:rPr>
              <w:t xml:space="preserve">IZJAVA </w:t>
            </w:r>
            <w:r w:rsidRPr="00E05177">
              <w:rPr>
                <w:rFonts w:ascii="Myriad Pro" w:hAnsi="Myriad Pro" w:cs="Tahoma"/>
                <w:iCs/>
              </w:rPr>
              <w:t>FIZIČNE OSEBE OZIROMA ODGOVORNE OSEBE POSLOVNEGA SUBJEKTA O NEPOVEZANOSTI S FUNKCIONARJEM ALI NJEGOVIM DRUŽINSKIM ČLANOM</w:t>
            </w:r>
          </w:p>
        </w:tc>
        <w:tc>
          <w:tcPr>
            <w:tcW w:w="1418" w:type="dxa"/>
          </w:tcPr>
          <w:p w14:paraId="2F77482B" w14:textId="77777777" w:rsidR="001C4B03" w:rsidRPr="00E05177" w:rsidRDefault="001C4B03" w:rsidP="002E710B">
            <w:pPr>
              <w:keepNext/>
              <w:keepLines/>
              <w:jc w:val="both"/>
              <w:rPr>
                <w:rFonts w:ascii="Myriad Pro" w:hAnsi="Myriad Pro" w:cs="Tahoma"/>
                <w:b/>
              </w:rPr>
            </w:pPr>
            <w:r w:rsidRPr="00E05177">
              <w:rPr>
                <w:rFonts w:ascii="Myriad Pro" w:hAnsi="Myriad Pro" w:cs="Tahoma"/>
                <w:b/>
                <w:i/>
              </w:rPr>
              <w:t>Priloga 3/5</w:t>
            </w:r>
          </w:p>
        </w:tc>
      </w:tr>
    </w:tbl>
    <w:p w14:paraId="592C7D65" w14:textId="77777777" w:rsidR="001C4B03" w:rsidRPr="00E05177" w:rsidRDefault="001C4B03" w:rsidP="002E710B">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5FF1D175" w14:textId="2E8DE03F" w:rsidR="007B2841" w:rsidRPr="00E05177" w:rsidRDefault="007B2841" w:rsidP="002E710B">
      <w:pPr>
        <w:keepNext/>
        <w:keepLines/>
        <w:jc w:val="both"/>
        <w:rPr>
          <w:rFonts w:ascii="Myriad Pro" w:hAnsi="Myriad Pro" w:cs="Tahoma"/>
        </w:rPr>
      </w:pPr>
    </w:p>
    <w:tbl>
      <w:tblPr>
        <w:tblW w:w="9533"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418"/>
      </w:tblGrid>
      <w:tr w:rsidR="007B2841" w:rsidRPr="00E05177" w14:paraId="44692BB1" w14:textId="77777777" w:rsidTr="00013962">
        <w:tc>
          <w:tcPr>
            <w:tcW w:w="8115" w:type="dxa"/>
          </w:tcPr>
          <w:p w14:paraId="5AFD5B2E" w14:textId="77777777" w:rsidR="007B2841" w:rsidRPr="00E05177" w:rsidRDefault="007B2841" w:rsidP="002E710B">
            <w:pPr>
              <w:keepNext/>
              <w:keepLines/>
              <w:jc w:val="both"/>
              <w:rPr>
                <w:rFonts w:ascii="Myriad Pro" w:hAnsi="Myriad Pro" w:cs="Tahoma"/>
              </w:rPr>
            </w:pPr>
            <w:r w:rsidRPr="00E05177">
              <w:rPr>
                <w:rFonts w:ascii="Myriad Pro" w:hAnsi="Myriad Pro" w:cs="Tahoma"/>
              </w:rPr>
              <w:t>IZJAVA O IZPOLNJEVANJU OKOLJSKIH VIDIKOV</w:t>
            </w:r>
          </w:p>
        </w:tc>
        <w:tc>
          <w:tcPr>
            <w:tcW w:w="1418" w:type="dxa"/>
          </w:tcPr>
          <w:p w14:paraId="449FE035" w14:textId="2939BED4" w:rsidR="007B2841" w:rsidRPr="00E05177" w:rsidRDefault="007B2841" w:rsidP="002E710B">
            <w:pPr>
              <w:keepNext/>
              <w:keepLines/>
              <w:jc w:val="both"/>
              <w:rPr>
                <w:rFonts w:ascii="Myriad Pro" w:hAnsi="Myriad Pro" w:cs="Tahoma"/>
                <w:b/>
                <w:i/>
              </w:rPr>
            </w:pPr>
            <w:r w:rsidRPr="00E05177">
              <w:rPr>
                <w:rFonts w:ascii="Myriad Pro" w:hAnsi="Myriad Pro" w:cs="Tahoma"/>
                <w:b/>
                <w:i/>
              </w:rPr>
              <w:t>Priloga 3/6</w:t>
            </w:r>
          </w:p>
        </w:tc>
      </w:tr>
    </w:tbl>
    <w:p w14:paraId="11BE085C" w14:textId="77777777" w:rsidR="007B2841" w:rsidRPr="00E05177" w:rsidRDefault="007B2841" w:rsidP="002E710B">
      <w:pPr>
        <w:keepNext/>
        <w:keepLines/>
        <w:jc w:val="both"/>
        <w:rPr>
          <w:rFonts w:ascii="Myriad Pro" w:hAnsi="Myriad Pro" w:cs="Tahoma"/>
        </w:rPr>
      </w:pPr>
      <w:r w:rsidRPr="00E05177">
        <w:rPr>
          <w:rFonts w:ascii="Myriad Pro" w:hAnsi="Myriad Pro" w:cs="Tahoma"/>
        </w:rPr>
        <w:t xml:space="preserve">Prilogo je potrebno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20610EE5" w14:textId="7E56B885" w:rsidR="007B2841" w:rsidRPr="00E05177" w:rsidRDefault="007B2841"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037B5610" w14:textId="77777777" w:rsidTr="001B4792">
        <w:tc>
          <w:tcPr>
            <w:tcW w:w="8075" w:type="dxa"/>
          </w:tcPr>
          <w:p w14:paraId="3BBCBAA3" w14:textId="77777777" w:rsidR="001B4792" w:rsidRPr="00E05177" w:rsidRDefault="00397CEF" w:rsidP="002E710B">
            <w:pPr>
              <w:keepNext/>
              <w:keepLines/>
              <w:jc w:val="both"/>
              <w:rPr>
                <w:rFonts w:ascii="Myriad Pro" w:hAnsi="Myriad Pro" w:cs="Tahoma"/>
              </w:rPr>
            </w:pPr>
            <w:r w:rsidRPr="00E05177">
              <w:rPr>
                <w:rFonts w:ascii="Myriad Pro" w:hAnsi="Myriad Pro" w:cs="Tahoma"/>
              </w:rPr>
              <w:t>UDELEŽBA</w:t>
            </w:r>
            <w:r w:rsidR="001B4792" w:rsidRPr="00E05177">
              <w:rPr>
                <w:rFonts w:ascii="Myriad Pro" w:hAnsi="Myriad Pro" w:cs="Tahoma"/>
              </w:rPr>
              <w:t xml:space="preserve"> PODIZVAJALC</w:t>
            </w:r>
            <w:r w:rsidRPr="00E05177">
              <w:rPr>
                <w:rFonts w:ascii="Myriad Pro" w:hAnsi="Myriad Pro" w:cs="Tahoma"/>
              </w:rPr>
              <w:t>A</w:t>
            </w:r>
            <w:r w:rsidR="001B4792" w:rsidRPr="00E05177">
              <w:rPr>
                <w:rFonts w:ascii="Myriad Pro" w:hAnsi="Myriad Pro" w:cs="Tahoma"/>
              </w:rPr>
              <w:t xml:space="preserve"> IN ZAHTEVA ZA NEPOSREDNO PLAČILO</w:t>
            </w:r>
          </w:p>
        </w:tc>
        <w:tc>
          <w:tcPr>
            <w:tcW w:w="1418" w:type="dxa"/>
          </w:tcPr>
          <w:p w14:paraId="5250DEAC"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Priloga 4/1</w:t>
            </w:r>
          </w:p>
        </w:tc>
      </w:tr>
    </w:tbl>
    <w:p w14:paraId="2DA154AB" w14:textId="77777777" w:rsidR="00864212" w:rsidRPr="00E05177" w:rsidRDefault="00864212" w:rsidP="002E710B">
      <w:pPr>
        <w:keepNext/>
        <w:keepLines/>
        <w:jc w:val="both"/>
        <w:rPr>
          <w:rFonts w:ascii="Myriad Pro" w:hAnsi="Myriad Pro" w:cs="Tahoma"/>
        </w:rPr>
      </w:pPr>
      <w:r w:rsidRPr="00E05177">
        <w:rPr>
          <w:rFonts w:ascii="Myriad Pro" w:hAnsi="Myriad Pro" w:cs="Tahoma"/>
        </w:rPr>
        <w:t xml:space="preserve">Podizvajalec izpolni vse zahtevane podatke, v kolikor ponudnik del javnega naročila odda v </w:t>
      </w:r>
      <w:proofErr w:type="spellStart"/>
      <w:r w:rsidRPr="00E05177">
        <w:rPr>
          <w:rFonts w:ascii="Myriad Pro" w:hAnsi="Myriad Pro" w:cs="Tahoma"/>
        </w:rPr>
        <w:t>podizvajanje</w:t>
      </w:r>
      <w:proofErr w:type="spellEnd"/>
      <w:r w:rsidRPr="00E05177">
        <w:rPr>
          <w:rFonts w:ascii="Myriad Pro" w:hAnsi="Myriad Pro" w:cs="Tahoma"/>
        </w:rPr>
        <w:t>. V kolikor ponudnik v predmetnem naročilu ne nastopa z nobenim podizvajalcem, priloge ni treba prilagati.</w:t>
      </w:r>
    </w:p>
    <w:p w14:paraId="45893DCD" w14:textId="201C7970" w:rsidR="00B74BE7" w:rsidRPr="00E05177" w:rsidRDefault="00B74BE7" w:rsidP="002E710B">
      <w:pPr>
        <w:keepNext/>
        <w:keepLines/>
        <w:jc w:val="both"/>
        <w:rPr>
          <w:rFonts w:ascii="Myriad Pro" w:hAnsi="Myriad Pro" w:cs="Tahoma"/>
        </w:rPr>
      </w:pPr>
      <w:r w:rsidRPr="00E05177">
        <w:rPr>
          <w:rFonts w:ascii="Myriad Pro" w:hAnsi="Myriad Pro" w:cs="Tahoma"/>
        </w:rPr>
        <w:t xml:space="preserve">V kolikor ponudnik </w:t>
      </w:r>
      <w:r w:rsidR="003504F7" w:rsidRPr="00E05177">
        <w:rPr>
          <w:rFonts w:ascii="Myriad Pro" w:hAnsi="Myriad Pro" w:cs="Tahoma"/>
        </w:rPr>
        <w:t xml:space="preserve">namerava </w:t>
      </w:r>
      <w:r w:rsidRPr="00E05177">
        <w:rPr>
          <w:rFonts w:ascii="Myriad Pro" w:hAnsi="Myriad Pro" w:cs="Tahoma"/>
        </w:rPr>
        <w:t>izvajati predmet</w:t>
      </w:r>
      <w:r w:rsidR="00C25E94" w:rsidRPr="00E05177">
        <w:rPr>
          <w:rFonts w:ascii="Myriad Pro" w:hAnsi="Myriad Pro" w:cs="Tahoma"/>
        </w:rPr>
        <w:t xml:space="preserve"> </w:t>
      </w:r>
      <w:r w:rsidRPr="00E05177">
        <w:rPr>
          <w:rFonts w:ascii="Myriad Pro" w:hAnsi="Myriad Pro" w:cs="Tahoma"/>
        </w:rPr>
        <w:t xml:space="preserve">javnega naročila s podizvajalci, mora ravnati v skladu s 94. členom ZJN-3 ter </w:t>
      </w:r>
      <w:r w:rsidRPr="00E05177">
        <w:rPr>
          <w:rFonts w:ascii="Myriad Pro" w:eastAsia="Calibri" w:hAnsi="Myriad Pro" w:cs="Tahoma"/>
        </w:rPr>
        <w:t xml:space="preserve">za vse navedene podizvajalce predložiti izpolnjeno, podpisani in žigosano Prilogo 4/1 in Obrazec 3 k Prilogi 4/1 (sporazum o medsebojnem sodelovanju). </w:t>
      </w:r>
      <w:r w:rsidRPr="00E05177">
        <w:rPr>
          <w:rFonts w:ascii="Myriad Pro" w:hAnsi="Myriad Pro" w:cs="Tahoma"/>
        </w:rPr>
        <w:t xml:space="preserve">Kadar namerava ponudnik izvajati predmet javnega naročila </w:t>
      </w:r>
      <w:r w:rsidRPr="00E05177">
        <w:rPr>
          <w:rFonts w:ascii="Myriad Pro" w:hAnsi="Myriad Pro" w:cs="Tahoma"/>
          <w:u w:val="single"/>
        </w:rPr>
        <w:t>s podizvajalcem, ki zahteva neposredno plačilo</w:t>
      </w:r>
      <w:r w:rsidR="003504F7" w:rsidRPr="00E05177">
        <w:rPr>
          <w:rFonts w:ascii="Myriad Pro" w:hAnsi="Myriad Pro" w:cs="Tahoma"/>
          <w:u w:val="single"/>
        </w:rPr>
        <w:t xml:space="preserve"> </w:t>
      </w:r>
      <w:r w:rsidRPr="00E05177">
        <w:rPr>
          <w:rFonts w:ascii="Myriad Pro" w:hAnsi="Myriad Pro" w:cs="Tahoma"/>
        </w:rPr>
        <w:t>v skladu s 94. členom ZJN-3, mora</w:t>
      </w:r>
      <w:r w:rsidR="003504F7" w:rsidRPr="00E05177">
        <w:rPr>
          <w:rFonts w:ascii="Myriad Pro" w:hAnsi="Myriad Pro" w:cs="Tahoma"/>
        </w:rPr>
        <w:t xml:space="preserve"> k ponudbi priložiti Obrazec 1 k Prilogi 4/1 (pooblastilo ponudnika) in </w:t>
      </w:r>
      <w:r w:rsidRPr="00E05177">
        <w:rPr>
          <w:rFonts w:ascii="Myriad Pro" w:hAnsi="Myriad Pro" w:cs="Tahoma"/>
        </w:rPr>
        <w:t xml:space="preserve">Obrazec 2 </w:t>
      </w:r>
      <w:r w:rsidR="003504F7" w:rsidRPr="00E05177">
        <w:rPr>
          <w:rFonts w:ascii="Myriad Pro" w:hAnsi="Myriad Pro" w:cs="Tahoma"/>
        </w:rPr>
        <w:t>k Prilogi 4/1 (soglasje podizvajalcev).</w:t>
      </w:r>
    </w:p>
    <w:p w14:paraId="3D14C8F3" w14:textId="77777777" w:rsidR="003504F7" w:rsidRPr="00E05177" w:rsidRDefault="003504F7" w:rsidP="002E710B">
      <w:pPr>
        <w:keepNext/>
        <w:keepLines/>
        <w:jc w:val="both"/>
        <w:rPr>
          <w:rFonts w:ascii="Myriad Pro" w:hAnsi="Myriad Pro" w:cs="Tahoma"/>
        </w:rPr>
      </w:pPr>
    </w:p>
    <w:p w14:paraId="616DE632" w14:textId="77777777" w:rsidR="00CE2724" w:rsidRPr="00E05177" w:rsidRDefault="00CE2724" w:rsidP="002E710B">
      <w:pPr>
        <w:keepNext/>
        <w:keepLines/>
        <w:jc w:val="both"/>
        <w:rPr>
          <w:rFonts w:ascii="Myriad Pro" w:hAnsi="Myriad Pro" w:cs="Tahoma"/>
        </w:rPr>
      </w:pPr>
      <w:r w:rsidRPr="00E05177">
        <w:rPr>
          <w:rFonts w:ascii="Myriad Pro" w:hAnsi="Myriad Pro" w:cs="Tahoma"/>
        </w:rPr>
        <w:t xml:space="preserve">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5024F6C9" w14:textId="77777777" w:rsidR="00CE2724" w:rsidRPr="00E05177" w:rsidRDefault="00CE2724"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3C2FAF0A" w14:textId="77777777" w:rsidTr="001B4792">
        <w:tc>
          <w:tcPr>
            <w:tcW w:w="8075" w:type="dxa"/>
          </w:tcPr>
          <w:p w14:paraId="351C6911" w14:textId="1DC2124A" w:rsidR="001B4792" w:rsidRPr="00E05177" w:rsidRDefault="001B4792" w:rsidP="002E710B">
            <w:pPr>
              <w:keepNext/>
              <w:keepLines/>
              <w:jc w:val="both"/>
              <w:rPr>
                <w:rFonts w:ascii="Myriad Pro" w:hAnsi="Myriad Pro" w:cs="Tahoma"/>
              </w:rPr>
            </w:pPr>
            <w:r w:rsidRPr="00E05177">
              <w:rPr>
                <w:rFonts w:ascii="Myriad Pro" w:hAnsi="Myriad Pro" w:cs="Tahoma"/>
              </w:rPr>
              <w:t xml:space="preserve">SEZNAM DRUGIH SUBJEKTOV, KATERIH ZMOGLJIVOST UPORABLJA PONUDNIK </w:t>
            </w:r>
          </w:p>
        </w:tc>
        <w:tc>
          <w:tcPr>
            <w:tcW w:w="1418" w:type="dxa"/>
          </w:tcPr>
          <w:p w14:paraId="1DF7882C"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Priloga 4/2</w:t>
            </w:r>
          </w:p>
        </w:tc>
      </w:tr>
    </w:tbl>
    <w:p w14:paraId="0C5AEF2C" w14:textId="21E5167C" w:rsidR="003504F7" w:rsidRPr="00E05177" w:rsidRDefault="003504F7" w:rsidP="002E710B">
      <w:pPr>
        <w:keepNext/>
        <w:keepLines/>
        <w:jc w:val="both"/>
        <w:rPr>
          <w:rFonts w:ascii="Myriad Pro" w:hAnsi="Myriad Pro" w:cs="Tahoma"/>
        </w:rPr>
      </w:pPr>
      <w:r w:rsidRPr="00E05177">
        <w:rPr>
          <w:rFonts w:ascii="Myriad Pro" w:hAnsi="Myriad Pro" w:cs="Tahoma"/>
        </w:rPr>
        <w:t xml:space="preserve">Ponudnik mora prilogo izpolniti, v kolikor uporabi zmogljivost drugih subjektov, </w:t>
      </w:r>
      <w:r w:rsidRPr="00E05177">
        <w:rPr>
          <w:rFonts w:ascii="Myriad Pro" w:hAnsi="Myriad Pro" w:cs="Tahoma"/>
          <w:u w:val="single"/>
        </w:rPr>
        <w:t>ki niso partner/ji v primeru skupne ponudbe in v ponudbi niso navedeni kot podizvajalec/ci</w:t>
      </w:r>
      <w:r w:rsidRPr="00E05177">
        <w:rPr>
          <w:rFonts w:ascii="Myriad Pro" w:hAnsi="Myriad Pro" w:cs="Tahoma"/>
        </w:rPr>
        <w:t>.</w:t>
      </w:r>
    </w:p>
    <w:p w14:paraId="6C9C6158" w14:textId="77777777" w:rsidR="00E856F1" w:rsidRPr="00E05177" w:rsidRDefault="00E856F1" w:rsidP="002E710B">
      <w:pPr>
        <w:keepNext/>
        <w:keepLines/>
        <w:jc w:val="both"/>
        <w:rPr>
          <w:rFonts w:ascii="Myriad Pro" w:hAnsi="Myriad Pro" w:cs="Tahoma"/>
        </w:rPr>
      </w:pPr>
    </w:p>
    <w:p w14:paraId="17962AFA" w14:textId="77777777" w:rsidR="003504F7" w:rsidRPr="00E05177" w:rsidRDefault="003504F7" w:rsidP="002E710B">
      <w:pPr>
        <w:keepNext/>
        <w:keepLines/>
        <w:jc w:val="both"/>
        <w:rPr>
          <w:rFonts w:ascii="Myriad Pro" w:hAnsi="Myriad Pro" w:cs="Tahoma"/>
          <w:u w:val="single"/>
        </w:rPr>
      </w:pPr>
      <w:r w:rsidRPr="00E05177">
        <w:rPr>
          <w:rFonts w:ascii="Myriad Pro" w:hAnsi="Myriad Pro" w:cs="Tahoma"/>
        </w:rPr>
        <w:t xml:space="preserve">Ponudnik razmnoži potrebno število izvodov vseh obrazcev. </w:t>
      </w:r>
      <w:r w:rsidRPr="00E05177">
        <w:rPr>
          <w:rFonts w:ascii="Myriad Pro" w:hAnsi="Myriad Pro" w:cs="Tahoma"/>
          <w:u w:val="single"/>
        </w:rPr>
        <w:t>V kolikor ponudnik ne bo uporabil zmogljivosti drugih subjektov, priloge ni potrebno izpolni.</w:t>
      </w:r>
    </w:p>
    <w:p w14:paraId="76FB70F0" w14:textId="77777777" w:rsidR="00B6464B" w:rsidRPr="00E05177" w:rsidRDefault="00B6464B" w:rsidP="002E710B">
      <w:pPr>
        <w:keepNext/>
        <w:keepLines/>
        <w:jc w:val="both"/>
        <w:rPr>
          <w:rFonts w:ascii="Myriad Pro" w:hAnsi="Myriad Pro" w:cs="Tahoma"/>
        </w:rPr>
      </w:pPr>
    </w:p>
    <w:p w14:paraId="2728A944" w14:textId="77777777" w:rsidR="00CE2724" w:rsidRPr="00E05177" w:rsidRDefault="00CE2724" w:rsidP="002E710B">
      <w:pPr>
        <w:keepNext/>
        <w:keepLines/>
        <w:jc w:val="both"/>
        <w:rPr>
          <w:rFonts w:ascii="Myriad Pro" w:hAnsi="Myriad Pro" w:cs="Tahoma"/>
        </w:rPr>
      </w:pPr>
      <w:r w:rsidRPr="00E05177">
        <w:rPr>
          <w:rFonts w:ascii="Myriad Pro" w:hAnsi="Myriad Pro" w:cs="Tahoma"/>
        </w:rPr>
        <w:t xml:space="preserve">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5DF255C4" w14:textId="77777777" w:rsidR="00CE2724" w:rsidRPr="00E05177" w:rsidRDefault="00CE2724"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E05177" w14:paraId="18133B91" w14:textId="77777777" w:rsidTr="0032220F">
        <w:tc>
          <w:tcPr>
            <w:tcW w:w="8075" w:type="dxa"/>
          </w:tcPr>
          <w:p w14:paraId="34D125A8" w14:textId="77777777" w:rsidR="001C4B03" w:rsidRPr="00E05177" w:rsidRDefault="001C4B03" w:rsidP="002E710B">
            <w:pPr>
              <w:keepNext/>
              <w:keepLines/>
              <w:jc w:val="both"/>
              <w:rPr>
                <w:rFonts w:ascii="Myriad Pro" w:hAnsi="Myriad Pro" w:cs="Tahoma"/>
              </w:rPr>
            </w:pPr>
            <w:r w:rsidRPr="00E05177">
              <w:rPr>
                <w:rFonts w:ascii="Myriad Pro" w:hAnsi="Myriad Pro" w:cs="Tahoma"/>
              </w:rPr>
              <w:t>EKONOMSKI IN FINANČNI POLOŽAJ</w:t>
            </w:r>
          </w:p>
        </w:tc>
        <w:tc>
          <w:tcPr>
            <w:tcW w:w="1418" w:type="dxa"/>
          </w:tcPr>
          <w:p w14:paraId="569E759F" w14:textId="77777777" w:rsidR="001C4B03" w:rsidRPr="00E05177" w:rsidRDefault="001C4B03" w:rsidP="002E710B">
            <w:pPr>
              <w:keepNext/>
              <w:keepLines/>
              <w:jc w:val="both"/>
              <w:rPr>
                <w:rFonts w:ascii="Myriad Pro" w:hAnsi="Myriad Pro" w:cs="Tahoma"/>
                <w:b/>
                <w:i/>
              </w:rPr>
            </w:pPr>
            <w:r w:rsidRPr="00E05177">
              <w:rPr>
                <w:rFonts w:ascii="Myriad Pro" w:hAnsi="Myriad Pro" w:cs="Tahoma"/>
                <w:b/>
                <w:i/>
              </w:rPr>
              <w:t>Priloga 5</w:t>
            </w:r>
          </w:p>
        </w:tc>
      </w:tr>
    </w:tbl>
    <w:p w14:paraId="34E0E53F" w14:textId="2D20BA4E" w:rsidR="001C4B03" w:rsidRPr="00E05177" w:rsidRDefault="001C4B03"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Ponudnik </w:t>
      </w:r>
      <w:r w:rsidRPr="00E05177">
        <w:rPr>
          <w:rFonts w:ascii="Myriad Pro" w:hAnsi="Myriad Pro" w:cs="Tahoma"/>
          <w:bCs/>
        </w:rPr>
        <w:t xml:space="preserve">izpolnjeno in podpisano prilogo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formatu naloži v razdelek »Dokumenti«, del »Ostale priloge«.</w:t>
      </w:r>
    </w:p>
    <w:p w14:paraId="5B981EDF" w14:textId="2E09BD6F" w:rsidR="002B24F6" w:rsidRPr="00E05177" w:rsidRDefault="002B24F6" w:rsidP="002E710B">
      <w:pPr>
        <w:keepNext/>
        <w:keepLines/>
        <w:autoSpaceDE w:val="0"/>
        <w:autoSpaceDN w:val="0"/>
        <w:adjustRightInd w:val="0"/>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B24F6" w:rsidRPr="00E05177" w14:paraId="2BC0400B" w14:textId="77777777" w:rsidTr="002B24F6">
        <w:tc>
          <w:tcPr>
            <w:tcW w:w="8075" w:type="dxa"/>
            <w:tcBorders>
              <w:top w:val="single" w:sz="4" w:space="0" w:color="auto"/>
              <w:left w:val="single" w:sz="4" w:space="0" w:color="auto"/>
              <w:bottom w:val="single" w:sz="4" w:space="0" w:color="auto"/>
              <w:right w:val="single" w:sz="4" w:space="0" w:color="808080"/>
            </w:tcBorders>
          </w:tcPr>
          <w:p w14:paraId="3B1C4024" w14:textId="5A170717" w:rsidR="002B24F6" w:rsidRPr="00E05177" w:rsidRDefault="002B24F6" w:rsidP="002E710B">
            <w:pPr>
              <w:keepNext/>
              <w:keepLines/>
              <w:rPr>
                <w:rFonts w:ascii="Myriad Pro" w:hAnsi="Myriad Pro" w:cs="Tahoma"/>
                <w:color w:val="000000" w:themeColor="text1"/>
              </w:rPr>
            </w:pPr>
            <w:r w:rsidRPr="00E05177">
              <w:rPr>
                <w:rFonts w:ascii="Myriad Pro" w:hAnsi="Myriad Pro"/>
                <w:color w:val="000000" w:themeColor="text1"/>
              </w:rPr>
              <w:br w:type="page"/>
            </w:r>
            <w:r w:rsidRPr="00E05177">
              <w:rPr>
                <w:rFonts w:ascii="Myriad Pro" w:hAnsi="Myriad Pro" w:cs="Tahoma"/>
                <w:b/>
                <w:color w:val="000000" w:themeColor="text1"/>
              </w:rPr>
              <w:br w:type="page"/>
            </w:r>
            <w:r w:rsidRPr="00E05177">
              <w:rPr>
                <w:rFonts w:ascii="Myriad Pro" w:hAnsi="Myriad Pro" w:cs="Tahoma"/>
                <w:color w:val="000000" w:themeColor="text1"/>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45D5879C" w14:textId="1D7651D3" w:rsidR="002B24F6" w:rsidRPr="00E05177" w:rsidRDefault="002B24F6" w:rsidP="002E710B">
            <w:pPr>
              <w:keepNext/>
              <w:keepLines/>
              <w:rPr>
                <w:rFonts w:ascii="Myriad Pro" w:hAnsi="Myriad Pro" w:cs="Tahoma"/>
                <w:b/>
                <w:i/>
                <w:color w:val="000000" w:themeColor="text1"/>
              </w:rPr>
            </w:pPr>
            <w:r w:rsidRPr="00E05177">
              <w:rPr>
                <w:rFonts w:ascii="Myriad Pro" w:hAnsi="Myriad Pro" w:cs="Tahoma"/>
                <w:b/>
                <w:i/>
                <w:color w:val="000000" w:themeColor="text1"/>
              </w:rPr>
              <w:t>Priloga 6</w:t>
            </w:r>
            <w:r w:rsidR="005B101B" w:rsidRPr="00E05177">
              <w:rPr>
                <w:rFonts w:ascii="Myriad Pro" w:hAnsi="Myriad Pro" w:cs="Tahoma"/>
                <w:b/>
                <w:i/>
                <w:color w:val="000000" w:themeColor="text1"/>
              </w:rPr>
              <w:t>/1</w:t>
            </w:r>
          </w:p>
        </w:tc>
      </w:tr>
    </w:tbl>
    <w:p w14:paraId="43EBCACE" w14:textId="77777777" w:rsidR="002B24F6" w:rsidRPr="00E05177" w:rsidRDefault="002B24F6" w:rsidP="002E710B">
      <w:pPr>
        <w:keepNext/>
        <w:keepLines/>
        <w:autoSpaceDE w:val="0"/>
        <w:autoSpaceDN w:val="0"/>
        <w:adjustRightInd w:val="0"/>
        <w:jc w:val="both"/>
        <w:rPr>
          <w:rFonts w:ascii="Myriad Pro" w:hAnsi="Myriad Pro" w:cs="Tahoma"/>
          <w:color w:val="000000" w:themeColor="text1"/>
        </w:rPr>
      </w:pPr>
      <w:r w:rsidRPr="00E05177">
        <w:rPr>
          <w:rFonts w:ascii="Myriad Pro" w:hAnsi="Myriad Pro" w:cs="Tahoma"/>
          <w:color w:val="000000" w:themeColor="text1"/>
        </w:rPr>
        <w:t xml:space="preserve">Ponudnik </w:t>
      </w:r>
      <w:r w:rsidRPr="00E05177">
        <w:rPr>
          <w:rFonts w:ascii="Myriad Pro" w:hAnsi="Myriad Pro" w:cs="Tahoma"/>
          <w:bCs/>
          <w:color w:val="000000" w:themeColor="text1"/>
        </w:rPr>
        <w:t xml:space="preserve">izpolnjeno in podpisano prilogo </w:t>
      </w:r>
      <w:r w:rsidRPr="00E05177">
        <w:rPr>
          <w:rFonts w:ascii="Myriad Pro" w:hAnsi="Myriad Pro" w:cs="Tahoma"/>
          <w:color w:val="000000" w:themeColor="text1"/>
        </w:rPr>
        <w:t xml:space="preserve">v </w:t>
      </w:r>
      <w:proofErr w:type="spellStart"/>
      <w:r w:rsidRPr="00E05177">
        <w:rPr>
          <w:rFonts w:ascii="Myriad Pro" w:hAnsi="Myriad Pro" w:cs="Tahoma"/>
          <w:color w:val="000000" w:themeColor="text1"/>
        </w:rPr>
        <w:t>pdf</w:t>
      </w:r>
      <w:proofErr w:type="spellEnd"/>
      <w:r w:rsidRPr="00E05177">
        <w:rPr>
          <w:rFonts w:ascii="Myriad Pro" w:hAnsi="Myriad Pro" w:cs="Tahoma"/>
          <w:color w:val="000000" w:themeColor="text1"/>
        </w:rPr>
        <w:t>. formatu naloži v razdelek »Dokumenti«, del »Ostale priloge«.</w:t>
      </w:r>
    </w:p>
    <w:p w14:paraId="6650BCC9" w14:textId="7A1E7A6F" w:rsidR="005F76DE" w:rsidRPr="00E05177" w:rsidRDefault="005F76DE"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E05177" w14:paraId="711E6863" w14:textId="77777777" w:rsidTr="005B101B">
        <w:tc>
          <w:tcPr>
            <w:tcW w:w="8075" w:type="dxa"/>
            <w:tcBorders>
              <w:top w:val="single" w:sz="4" w:space="0" w:color="auto"/>
              <w:left w:val="single" w:sz="4" w:space="0" w:color="auto"/>
              <w:bottom w:val="single" w:sz="4" w:space="0" w:color="auto"/>
              <w:right w:val="single" w:sz="4" w:space="0" w:color="808080"/>
            </w:tcBorders>
          </w:tcPr>
          <w:p w14:paraId="2675A7B0" w14:textId="20F60425" w:rsidR="001B4792" w:rsidRPr="00E05177" w:rsidRDefault="001B4792"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w:t>
            </w:r>
            <w:r w:rsidR="00034403" w:rsidRPr="00E05177">
              <w:rPr>
                <w:rFonts w:ascii="Myriad Pro" w:hAnsi="Myriad Pro" w:cs="Tahoma"/>
              </w:rPr>
              <w:t xml:space="preserve"> </w:t>
            </w:r>
            <w:r w:rsidR="005A32B6" w:rsidRPr="00E05177">
              <w:rPr>
                <w:rFonts w:ascii="Myriad Pro" w:hAnsi="Myriad Pro" w:cs="Tahoma"/>
              </w:rPr>
              <w:t>–</w:t>
            </w:r>
            <w:r w:rsidR="00034403" w:rsidRPr="00E05177">
              <w:rPr>
                <w:rFonts w:ascii="Myriad Pro" w:hAnsi="Myriad Pro" w:cs="Tahoma"/>
              </w:rPr>
              <w:t xml:space="preserve"> </w:t>
            </w:r>
            <w:r w:rsidR="005A32B6" w:rsidRPr="00E05177">
              <w:rPr>
                <w:rFonts w:ascii="Myriad Pro" w:hAnsi="Myriad Pro" w:cs="Tahoma"/>
              </w:rPr>
              <w:t>Gospodarski subjekt</w:t>
            </w:r>
          </w:p>
        </w:tc>
        <w:tc>
          <w:tcPr>
            <w:tcW w:w="1418" w:type="dxa"/>
            <w:tcBorders>
              <w:top w:val="single" w:sz="4" w:space="0" w:color="auto"/>
              <w:left w:val="single" w:sz="4" w:space="0" w:color="808080"/>
              <w:bottom w:val="single" w:sz="4" w:space="0" w:color="auto"/>
              <w:right w:val="single" w:sz="4" w:space="0" w:color="auto"/>
            </w:tcBorders>
            <w:hideMark/>
          </w:tcPr>
          <w:p w14:paraId="0AAEDB44" w14:textId="6C330544" w:rsidR="001B4792" w:rsidRPr="00E05177" w:rsidRDefault="001B4792"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6</w:t>
            </w:r>
            <w:r w:rsidR="006B16C0" w:rsidRPr="00E05177">
              <w:rPr>
                <w:rFonts w:ascii="Myriad Pro" w:hAnsi="Myriad Pro" w:cs="Tahoma"/>
                <w:b/>
                <w:i/>
              </w:rPr>
              <w:t>/2</w:t>
            </w:r>
          </w:p>
        </w:tc>
      </w:tr>
    </w:tbl>
    <w:p w14:paraId="36979002" w14:textId="4762E503" w:rsidR="00CE2724" w:rsidRPr="00E05177" w:rsidRDefault="00CE2724" w:rsidP="002E710B">
      <w:pPr>
        <w:keepNext/>
        <w:keepLines/>
        <w:autoSpaceDE w:val="0"/>
        <w:autoSpaceDN w:val="0"/>
        <w:adjustRightInd w:val="0"/>
        <w:jc w:val="both"/>
        <w:rPr>
          <w:rFonts w:ascii="Myriad Pro" w:hAnsi="Myriad Pro" w:cs="Tahoma"/>
        </w:rPr>
      </w:pPr>
      <w:r w:rsidRPr="00E05177">
        <w:rPr>
          <w:rFonts w:ascii="Myriad Pro" w:hAnsi="Myriad Pro" w:cs="Tahoma"/>
          <w:bCs/>
        </w:rPr>
        <w:t>Ponudnik izpolnjen</w:t>
      </w:r>
      <w:r w:rsidR="005A32B6" w:rsidRPr="00E05177">
        <w:rPr>
          <w:rFonts w:ascii="Myriad Pro" w:hAnsi="Myriad Pro" w:cs="Tahoma"/>
          <w:bCs/>
        </w:rPr>
        <w:t>o</w:t>
      </w:r>
      <w:r w:rsidRPr="00E05177">
        <w:rPr>
          <w:rFonts w:ascii="Myriad Pro" w:hAnsi="Myriad Pro" w:cs="Tahoma"/>
          <w:bCs/>
        </w:rPr>
        <w:t xml:space="preserve"> in podpisan</w:t>
      </w:r>
      <w:r w:rsidR="005A32B6" w:rsidRPr="00E05177">
        <w:rPr>
          <w:rFonts w:ascii="Myriad Pro" w:hAnsi="Myriad Pro" w:cs="Tahoma"/>
          <w:bCs/>
        </w:rPr>
        <w:t>o</w:t>
      </w:r>
      <w:r w:rsidRPr="00E05177">
        <w:rPr>
          <w:rFonts w:ascii="Myriad Pro" w:hAnsi="Myriad Pro" w:cs="Tahoma"/>
          <w:bCs/>
        </w:rPr>
        <w:t xml:space="preserve"> prilog</w:t>
      </w:r>
      <w:r w:rsidR="005A32B6" w:rsidRPr="00E05177">
        <w:rPr>
          <w:rFonts w:ascii="Myriad Pro" w:hAnsi="Myriad Pro" w:cs="Tahoma"/>
          <w:bCs/>
        </w:rPr>
        <w:t>o</w:t>
      </w:r>
      <w:r w:rsidRPr="00E05177">
        <w:rPr>
          <w:rFonts w:ascii="Myriad Pro" w:hAnsi="Myriad Pro" w:cs="Tahoma"/>
          <w:bCs/>
        </w:rPr>
        <w:t xml:space="preserve">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6F7C61E2" w14:textId="77777777" w:rsidR="00E52E75" w:rsidRPr="00E05177" w:rsidRDefault="00E52E75"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C4B03" w:rsidRPr="00D55767" w14:paraId="377F1C36" w14:textId="77777777" w:rsidTr="0032220F">
        <w:tc>
          <w:tcPr>
            <w:tcW w:w="8075" w:type="dxa"/>
            <w:tcBorders>
              <w:top w:val="single" w:sz="4" w:space="0" w:color="auto"/>
              <w:left w:val="single" w:sz="4" w:space="0" w:color="auto"/>
              <w:bottom w:val="single" w:sz="4" w:space="0" w:color="auto"/>
              <w:right w:val="single" w:sz="4" w:space="0" w:color="808080"/>
            </w:tcBorders>
          </w:tcPr>
          <w:p w14:paraId="11C40E0B" w14:textId="77777777" w:rsidR="001C4B03" w:rsidRPr="00D55767" w:rsidRDefault="001C4B03"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D55767">
              <w:rPr>
                <w:rFonts w:ascii="Myriad Pro" w:hAnsi="Myriad Pro"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295B880D" w14:textId="77777777" w:rsidR="001C4B03" w:rsidRPr="00D55767" w:rsidRDefault="001C4B03" w:rsidP="002E710B">
            <w:pPr>
              <w:keepNext/>
              <w:keepLines/>
              <w:rPr>
                <w:rFonts w:ascii="Myriad Pro" w:hAnsi="Myriad Pro" w:cs="Tahoma"/>
                <w:b/>
                <w:i/>
              </w:rPr>
            </w:pPr>
            <w:r w:rsidRPr="00D55767">
              <w:rPr>
                <w:rFonts w:ascii="Myriad Pro" w:hAnsi="Myriad Pro" w:cs="Tahoma"/>
                <w:b/>
                <w:i/>
              </w:rPr>
              <w:t>Priloga 7/1</w:t>
            </w:r>
          </w:p>
        </w:tc>
      </w:tr>
    </w:tbl>
    <w:p w14:paraId="226A1404" w14:textId="77777777" w:rsidR="001C4B03" w:rsidRPr="00E05177" w:rsidRDefault="001C4B03" w:rsidP="002E710B">
      <w:pPr>
        <w:keepNext/>
        <w:keepLines/>
        <w:autoSpaceDE w:val="0"/>
        <w:autoSpaceDN w:val="0"/>
        <w:adjustRightInd w:val="0"/>
        <w:jc w:val="both"/>
        <w:rPr>
          <w:rFonts w:ascii="Myriad Pro" w:hAnsi="Myriad Pro" w:cs="Tahoma"/>
        </w:rPr>
      </w:pPr>
      <w:r w:rsidRPr="00D55767">
        <w:rPr>
          <w:rFonts w:ascii="Myriad Pro" w:hAnsi="Myriad Pro" w:cs="Tahoma"/>
        </w:rPr>
        <w:t xml:space="preserve">Ponudnik </w:t>
      </w:r>
      <w:r w:rsidRPr="00D55767">
        <w:rPr>
          <w:rFonts w:ascii="Myriad Pro" w:hAnsi="Myriad Pro" w:cs="Tahoma"/>
          <w:bCs/>
        </w:rPr>
        <w:t xml:space="preserve">izpolnjeno in podpisano prilogo </w:t>
      </w:r>
      <w:r w:rsidRPr="00D55767">
        <w:rPr>
          <w:rFonts w:ascii="Myriad Pro" w:hAnsi="Myriad Pro" w:cs="Tahoma"/>
        </w:rPr>
        <w:t xml:space="preserve">v </w:t>
      </w:r>
      <w:proofErr w:type="spellStart"/>
      <w:r w:rsidRPr="00D55767">
        <w:rPr>
          <w:rFonts w:ascii="Myriad Pro" w:hAnsi="Myriad Pro" w:cs="Tahoma"/>
        </w:rPr>
        <w:t>pdf</w:t>
      </w:r>
      <w:proofErr w:type="spellEnd"/>
      <w:r w:rsidRPr="00D55767">
        <w:rPr>
          <w:rFonts w:ascii="Myriad Pro" w:hAnsi="Myriad Pro" w:cs="Tahoma"/>
        </w:rPr>
        <w:t>. formatu naloži v razdelek »Dokumenti«, del »Ostale priloge«.</w:t>
      </w:r>
    </w:p>
    <w:p w14:paraId="5A8EB378" w14:textId="77777777" w:rsidR="001C4B03" w:rsidRPr="00E05177" w:rsidRDefault="001C4B03"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E05177" w14:paraId="08C66DBA" w14:textId="77777777" w:rsidTr="005A32B6">
        <w:tc>
          <w:tcPr>
            <w:tcW w:w="8075" w:type="dxa"/>
            <w:tcBorders>
              <w:top w:val="single" w:sz="4" w:space="0" w:color="auto"/>
              <w:left w:val="single" w:sz="4" w:space="0" w:color="auto"/>
              <w:bottom w:val="single" w:sz="4" w:space="0" w:color="auto"/>
              <w:right w:val="single" w:sz="4" w:space="0" w:color="808080"/>
            </w:tcBorders>
          </w:tcPr>
          <w:p w14:paraId="2F87F084" w14:textId="01857505" w:rsidR="001B4792" w:rsidRPr="00E05177" w:rsidRDefault="001B4792"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 xml:space="preserve">POTRDITEV REFERENC S STRANI POSAMEZNIH NAROČNIKOV – VODJA </w:t>
            </w:r>
            <w:r w:rsidR="00C41D35" w:rsidRPr="00E05177">
              <w:rPr>
                <w:rFonts w:ascii="Myriad Pro" w:hAnsi="Myriad Pro" w:cs="Tahoma"/>
              </w:rPr>
              <w:t>GRADNJE</w:t>
            </w:r>
          </w:p>
        </w:tc>
        <w:tc>
          <w:tcPr>
            <w:tcW w:w="1418" w:type="dxa"/>
            <w:tcBorders>
              <w:top w:val="single" w:sz="4" w:space="0" w:color="auto"/>
              <w:left w:val="single" w:sz="4" w:space="0" w:color="808080"/>
              <w:bottom w:val="single" w:sz="4" w:space="0" w:color="auto"/>
              <w:right w:val="single" w:sz="4" w:space="0" w:color="auto"/>
            </w:tcBorders>
            <w:hideMark/>
          </w:tcPr>
          <w:p w14:paraId="0D22BD57" w14:textId="61CD0EA6" w:rsidR="001B4792" w:rsidRPr="00E05177" w:rsidRDefault="001B4792"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7</w:t>
            </w:r>
            <w:r w:rsidR="008E62F2" w:rsidRPr="00E05177">
              <w:rPr>
                <w:rFonts w:ascii="Myriad Pro" w:hAnsi="Myriad Pro" w:cs="Tahoma"/>
                <w:b/>
                <w:i/>
              </w:rPr>
              <w:t>/</w:t>
            </w:r>
            <w:r w:rsidR="004D2034" w:rsidRPr="00E05177">
              <w:rPr>
                <w:rFonts w:ascii="Myriad Pro" w:hAnsi="Myriad Pro" w:cs="Tahoma"/>
                <w:b/>
                <w:i/>
              </w:rPr>
              <w:t>2</w:t>
            </w:r>
          </w:p>
        </w:tc>
      </w:tr>
    </w:tbl>
    <w:p w14:paraId="3F6C381C" w14:textId="30CEAA58" w:rsidR="00CE2724" w:rsidRPr="00E05177" w:rsidRDefault="00CE2724" w:rsidP="002E710B">
      <w:pPr>
        <w:keepNext/>
        <w:keepLines/>
        <w:autoSpaceDE w:val="0"/>
        <w:autoSpaceDN w:val="0"/>
        <w:adjustRightInd w:val="0"/>
        <w:jc w:val="both"/>
        <w:rPr>
          <w:rFonts w:ascii="Myriad Pro" w:hAnsi="Myriad Pro" w:cs="Tahoma"/>
        </w:rPr>
      </w:pPr>
      <w:r w:rsidRPr="00E05177">
        <w:rPr>
          <w:rFonts w:ascii="Myriad Pro" w:hAnsi="Myriad Pro" w:cs="Tahoma"/>
          <w:bCs/>
        </w:rPr>
        <w:t>Ponudnik izpolnjen</w:t>
      </w:r>
      <w:r w:rsidR="005A32B6" w:rsidRPr="00E05177">
        <w:rPr>
          <w:rFonts w:ascii="Myriad Pro" w:hAnsi="Myriad Pro" w:cs="Tahoma"/>
          <w:bCs/>
        </w:rPr>
        <w:t>o</w:t>
      </w:r>
      <w:r w:rsidRPr="00E05177">
        <w:rPr>
          <w:rFonts w:ascii="Myriad Pro" w:hAnsi="Myriad Pro" w:cs="Tahoma"/>
          <w:bCs/>
        </w:rPr>
        <w:t xml:space="preserve"> in podpisan</w:t>
      </w:r>
      <w:r w:rsidR="005A32B6" w:rsidRPr="00E05177">
        <w:rPr>
          <w:rFonts w:ascii="Myriad Pro" w:hAnsi="Myriad Pro" w:cs="Tahoma"/>
          <w:bCs/>
        </w:rPr>
        <w:t>o</w:t>
      </w:r>
      <w:r w:rsidRPr="00E05177">
        <w:rPr>
          <w:rFonts w:ascii="Myriad Pro" w:hAnsi="Myriad Pro" w:cs="Tahoma"/>
          <w:bCs/>
        </w:rPr>
        <w:t xml:space="preserve"> prilog</w:t>
      </w:r>
      <w:r w:rsidR="005A32B6" w:rsidRPr="00E05177">
        <w:rPr>
          <w:rFonts w:ascii="Myriad Pro" w:hAnsi="Myriad Pro" w:cs="Tahoma"/>
          <w:bCs/>
        </w:rPr>
        <w:t>o</w:t>
      </w:r>
      <w:r w:rsidRPr="00E05177">
        <w:rPr>
          <w:rFonts w:ascii="Myriad Pro" w:hAnsi="Myriad Pro" w:cs="Tahoma"/>
          <w:bCs/>
        </w:rPr>
        <w:t xml:space="preserve">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35B16536" w14:textId="77777777" w:rsidR="00B6464B" w:rsidRPr="00E05177" w:rsidRDefault="00B6464B"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1B4792" w:rsidRPr="00E05177" w14:paraId="40048AFA" w14:textId="77777777" w:rsidTr="00A523B1">
        <w:tc>
          <w:tcPr>
            <w:tcW w:w="7650" w:type="dxa"/>
          </w:tcPr>
          <w:p w14:paraId="718496B1" w14:textId="77777777" w:rsidR="001B4792" w:rsidRPr="00E05177" w:rsidRDefault="001B4792" w:rsidP="002E710B">
            <w:pPr>
              <w:keepNext/>
              <w:keepLines/>
              <w:jc w:val="both"/>
              <w:rPr>
                <w:rFonts w:ascii="Myriad Pro" w:hAnsi="Myriad Pro" w:cs="Tahoma"/>
              </w:rPr>
            </w:pPr>
            <w:r w:rsidRPr="00E05177">
              <w:rPr>
                <w:rFonts w:ascii="Myriad Pro" w:hAnsi="Myriad Pro" w:cs="Tahoma"/>
              </w:rPr>
              <w:t>OSNUT</w:t>
            </w:r>
            <w:r w:rsidR="00A523B1" w:rsidRPr="00E05177">
              <w:rPr>
                <w:rFonts w:ascii="Myriad Pro" w:hAnsi="Myriad Pro" w:cs="Tahoma"/>
              </w:rPr>
              <w:t>KI POGODB</w:t>
            </w:r>
          </w:p>
        </w:tc>
        <w:tc>
          <w:tcPr>
            <w:tcW w:w="1843" w:type="dxa"/>
          </w:tcPr>
          <w:p w14:paraId="0695E87C" w14:textId="257A0854" w:rsidR="001B4792" w:rsidRPr="00E05177" w:rsidRDefault="001B4792" w:rsidP="002E710B">
            <w:pPr>
              <w:keepNext/>
              <w:keepLines/>
              <w:jc w:val="both"/>
              <w:rPr>
                <w:rFonts w:ascii="Myriad Pro" w:hAnsi="Myriad Pro" w:cs="Tahoma"/>
                <w:b/>
                <w:i/>
              </w:rPr>
            </w:pPr>
            <w:r w:rsidRPr="00E05177">
              <w:rPr>
                <w:rFonts w:ascii="Myriad Pro" w:hAnsi="Myriad Pro" w:cs="Tahoma"/>
                <w:b/>
                <w:i/>
              </w:rPr>
              <w:t xml:space="preserve">Priloga </w:t>
            </w:r>
            <w:r w:rsidR="002B24F6" w:rsidRPr="00E05177">
              <w:rPr>
                <w:rFonts w:ascii="Myriad Pro" w:hAnsi="Myriad Pro" w:cs="Tahoma"/>
                <w:b/>
                <w:i/>
              </w:rPr>
              <w:t>8/1-</w:t>
            </w:r>
          </w:p>
        </w:tc>
      </w:tr>
    </w:tbl>
    <w:p w14:paraId="09547FED" w14:textId="142AB81E" w:rsidR="00091F5D" w:rsidRPr="00E05177" w:rsidRDefault="004569E9" w:rsidP="002E710B">
      <w:pPr>
        <w:keepNext/>
        <w:keepLines/>
        <w:jc w:val="both"/>
        <w:rPr>
          <w:rFonts w:ascii="Myriad Pro" w:hAnsi="Myriad Pro" w:cs="Tahoma"/>
        </w:rPr>
      </w:pPr>
      <w:r w:rsidRPr="00E05177">
        <w:rPr>
          <w:rFonts w:ascii="Myriad Pro" w:hAnsi="Myriad Pro" w:cs="Tahoma"/>
        </w:rPr>
        <w:t>Ponudnik s podpisom Priloge 3/1 potrdi, da se strinja in sprejema vsebino pogodbe.</w:t>
      </w:r>
    </w:p>
    <w:p w14:paraId="088A56C5" w14:textId="77777777" w:rsidR="00AE6076" w:rsidRPr="00E05177" w:rsidRDefault="00AE6076"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14F6DD47" w14:textId="77777777" w:rsidTr="001B4792">
        <w:tc>
          <w:tcPr>
            <w:tcW w:w="8075" w:type="dxa"/>
            <w:tcBorders>
              <w:top w:val="single" w:sz="4" w:space="0" w:color="auto"/>
              <w:bottom w:val="single" w:sz="4" w:space="0" w:color="auto"/>
            </w:tcBorders>
          </w:tcPr>
          <w:p w14:paraId="78964BCE" w14:textId="77777777" w:rsidR="001B4792" w:rsidRPr="00E05177" w:rsidRDefault="001B4792" w:rsidP="002E710B">
            <w:pPr>
              <w:keepNext/>
              <w:keepLines/>
              <w:rPr>
                <w:rFonts w:ascii="Myriad Pro" w:hAnsi="Myriad Pro" w:cs="Tahoma"/>
              </w:rPr>
            </w:pPr>
            <w:r w:rsidRPr="00E05177">
              <w:rPr>
                <w:rFonts w:ascii="Myriad Pro" w:hAnsi="Myriad Pro" w:cs="Tahoma"/>
              </w:rPr>
              <w:br w:type="page"/>
              <w:t>FINANČNO ZAVAROVANJE ZA DOBRO IZVEDBO POGODBENIH OBVEZNOSTI</w:t>
            </w:r>
          </w:p>
        </w:tc>
        <w:tc>
          <w:tcPr>
            <w:tcW w:w="1418" w:type="dxa"/>
            <w:tcBorders>
              <w:top w:val="single" w:sz="4" w:space="0" w:color="auto"/>
              <w:bottom w:val="single" w:sz="4" w:space="0" w:color="auto"/>
            </w:tcBorders>
          </w:tcPr>
          <w:p w14:paraId="38E71AAB" w14:textId="5DA06CAD" w:rsidR="001B4792" w:rsidRPr="00E05177" w:rsidRDefault="00FC65F1"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9</w:t>
            </w:r>
            <w:r w:rsidRPr="00E05177">
              <w:rPr>
                <w:rFonts w:ascii="Myriad Pro" w:hAnsi="Myriad Pro" w:cs="Tahoma"/>
                <w:b/>
                <w:i/>
              </w:rPr>
              <w:t>/</w:t>
            </w:r>
            <w:r w:rsidR="00237717" w:rsidRPr="00E05177">
              <w:rPr>
                <w:rFonts w:ascii="Myriad Pro" w:hAnsi="Myriad Pro" w:cs="Tahoma"/>
                <w:b/>
                <w:i/>
              </w:rPr>
              <w:t>1</w:t>
            </w:r>
          </w:p>
        </w:tc>
      </w:tr>
    </w:tbl>
    <w:p w14:paraId="5D93A763" w14:textId="6CED52FD" w:rsidR="00B6464B" w:rsidRPr="00E05177" w:rsidRDefault="00B6464B" w:rsidP="002E710B">
      <w:pPr>
        <w:keepNext/>
        <w:keepLines/>
        <w:jc w:val="both"/>
        <w:rPr>
          <w:rFonts w:ascii="Myriad Pro" w:hAnsi="Myriad Pro"/>
        </w:rPr>
      </w:pPr>
      <w:r w:rsidRPr="00E05177">
        <w:rPr>
          <w:rFonts w:ascii="Myriad Pro" w:hAnsi="Myriad Pro" w:cs="Tahoma"/>
        </w:rPr>
        <w:t xml:space="preserve">V </w:t>
      </w:r>
      <w:r w:rsidR="004D2034" w:rsidRPr="00E05177">
        <w:rPr>
          <w:rFonts w:ascii="Myriad Pro" w:hAnsi="Myriad Pro" w:cs="Tahoma"/>
        </w:rPr>
        <w:t>P</w:t>
      </w:r>
      <w:r w:rsidRPr="00E05177">
        <w:rPr>
          <w:rFonts w:ascii="Myriad Pro" w:hAnsi="Myriad Pro" w:cs="Tahoma"/>
        </w:rPr>
        <w:t>rilogi</w:t>
      </w:r>
      <w:r w:rsidR="004D2034" w:rsidRPr="00E05177">
        <w:rPr>
          <w:rFonts w:ascii="Myriad Pro" w:hAnsi="Myriad Pro" w:cs="Tahoma"/>
        </w:rPr>
        <w:t xml:space="preserve"> </w:t>
      </w:r>
      <w:r w:rsidRPr="00E05177">
        <w:rPr>
          <w:rFonts w:ascii="Myriad Pro" w:hAnsi="Myriad Pro" w:cs="Tahoma"/>
        </w:rPr>
        <w:t xml:space="preserve">je priložen vzorec finančnega zavarovanja za dobro izvedbo pogodbenih obveznosti, ki ga bo moral </w:t>
      </w:r>
      <w:r w:rsidR="00833EB0" w:rsidRPr="00E05177">
        <w:rPr>
          <w:rFonts w:ascii="Myriad Pro" w:hAnsi="Myriad Pro" w:cs="Tahoma"/>
        </w:rPr>
        <w:t xml:space="preserve">predložiti </w:t>
      </w:r>
      <w:r w:rsidRPr="00E05177">
        <w:rPr>
          <w:rFonts w:ascii="Myriad Pro" w:hAnsi="Myriad Pro" w:cs="Tahoma"/>
        </w:rPr>
        <w:t>izbrani ponudnik (v skladu z zahtevami razpisne dokumentacije).</w:t>
      </w:r>
      <w:r w:rsidR="000A22D9" w:rsidRPr="00E05177">
        <w:rPr>
          <w:rFonts w:ascii="Myriad Pro" w:hAnsi="Myriad Pro"/>
        </w:rPr>
        <w:t xml:space="preserve"> </w:t>
      </w:r>
      <w:r w:rsidR="00916975" w:rsidRPr="00E05177">
        <w:rPr>
          <w:rFonts w:ascii="Myriad Pro" w:hAnsi="Myriad Pro" w:cs="Tahoma"/>
        </w:rPr>
        <w:t>Ponudnik se s podpisano P</w:t>
      </w:r>
      <w:r w:rsidRPr="00E05177">
        <w:rPr>
          <w:rFonts w:ascii="Myriad Pro" w:hAnsi="Myriad Pro" w:cs="Tahoma"/>
        </w:rPr>
        <w:t xml:space="preserve">rilogo 3/1 obveže, da se strinja z vzorcem finančnega zavarovanja, zato ga k ponudbeni dokumentaciji ponudniku ni potrebno priložiti. </w:t>
      </w:r>
    </w:p>
    <w:p w14:paraId="0CE16559" w14:textId="55A24613" w:rsidR="000E5FD5" w:rsidRPr="00E05177" w:rsidRDefault="000E5FD5"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E05177" w14:paraId="0425D617" w14:textId="77777777" w:rsidTr="00034403">
        <w:tc>
          <w:tcPr>
            <w:tcW w:w="8075" w:type="dxa"/>
            <w:tcBorders>
              <w:top w:val="single" w:sz="4" w:space="0" w:color="auto"/>
              <w:left w:val="single" w:sz="4" w:space="0" w:color="auto"/>
              <w:bottom w:val="single" w:sz="4" w:space="0" w:color="auto"/>
              <w:right w:val="single" w:sz="4" w:space="0" w:color="808080"/>
            </w:tcBorders>
            <w:hideMark/>
          </w:tcPr>
          <w:p w14:paraId="24AC9FAA" w14:textId="77777777" w:rsidR="001B4792" w:rsidRPr="00E05177" w:rsidRDefault="001B4792" w:rsidP="002E710B">
            <w:pPr>
              <w:keepNext/>
              <w:keepLines/>
              <w:rPr>
                <w:rFonts w:ascii="Myriad Pro" w:hAnsi="Myriad Pro" w:cs="Tahoma"/>
              </w:rPr>
            </w:pPr>
            <w:r w:rsidRPr="00E05177">
              <w:rPr>
                <w:rFonts w:ascii="Myriad Pro" w:hAnsi="Myriad Pro" w:cs="Tahoma"/>
              </w:rPr>
              <w:t>FINANČNO ZAVAROVANJE ZA ODPRAVO NAPAK V GARANCIJSKEM ROKU</w:t>
            </w:r>
          </w:p>
        </w:tc>
        <w:tc>
          <w:tcPr>
            <w:tcW w:w="1418" w:type="dxa"/>
            <w:tcBorders>
              <w:top w:val="single" w:sz="4" w:space="0" w:color="auto"/>
              <w:left w:val="single" w:sz="4" w:space="0" w:color="808080"/>
              <w:bottom w:val="single" w:sz="4" w:space="0" w:color="auto"/>
              <w:right w:val="single" w:sz="4" w:space="0" w:color="auto"/>
            </w:tcBorders>
            <w:hideMark/>
          </w:tcPr>
          <w:p w14:paraId="0D760837" w14:textId="674CA2F2" w:rsidR="001B4792" w:rsidRPr="00E05177" w:rsidRDefault="00FC65F1"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9</w:t>
            </w:r>
            <w:r w:rsidRPr="00E05177">
              <w:rPr>
                <w:rFonts w:ascii="Myriad Pro" w:hAnsi="Myriad Pro" w:cs="Tahoma"/>
                <w:b/>
                <w:i/>
              </w:rPr>
              <w:t>/</w:t>
            </w:r>
            <w:r w:rsidR="00237717" w:rsidRPr="00E05177">
              <w:rPr>
                <w:rFonts w:ascii="Myriad Pro" w:hAnsi="Myriad Pro" w:cs="Tahoma"/>
                <w:b/>
                <w:i/>
              </w:rPr>
              <w:t>2</w:t>
            </w:r>
          </w:p>
        </w:tc>
      </w:tr>
    </w:tbl>
    <w:p w14:paraId="3A92D4FF" w14:textId="1F39B0D3" w:rsidR="00916975" w:rsidRPr="00E05177" w:rsidRDefault="00916975" w:rsidP="002E710B">
      <w:pPr>
        <w:keepNext/>
        <w:keepLines/>
        <w:jc w:val="both"/>
        <w:rPr>
          <w:rFonts w:ascii="Myriad Pro" w:hAnsi="Myriad Pro"/>
        </w:rPr>
      </w:pPr>
      <w:r w:rsidRPr="00E05177">
        <w:rPr>
          <w:rFonts w:ascii="Myriad Pro" w:hAnsi="Myriad Pro" w:cs="Tahoma"/>
        </w:rPr>
        <w:t xml:space="preserve">V </w:t>
      </w:r>
      <w:r w:rsidR="004D2034" w:rsidRPr="00E05177">
        <w:rPr>
          <w:rFonts w:ascii="Myriad Pro" w:hAnsi="Myriad Pro" w:cs="Tahoma"/>
        </w:rPr>
        <w:t xml:space="preserve">Prilogi </w:t>
      </w:r>
      <w:r w:rsidRPr="00E05177">
        <w:rPr>
          <w:rFonts w:ascii="Myriad Pro" w:hAnsi="Myriad Pro" w:cs="Tahoma"/>
        </w:rPr>
        <w:t>je priložen vzorec finančnega zavarovanja za odpravo napak v garancijskem roku, ki ga bo moral izbrani ponudnik (v skladu z zahtevami razpisne dokumentacije) predložiti posameznemu naročniku.</w:t>
      </w:r>
      <w:r w:rsidR="000A22D9" w:rsidRPr="00E05177">
        <w:rPr>
          <w:rFonts w:ascii="Myriad Pro" w:hAnsi="Myriad Pro"/>
        </w:rPr>
        <w:t xml:space="preserve">  </w:t>
      </w:r>
      <w:r w:rsidRPr="00E05177">
        <w:rPr>
          <w:rFonts w:ascii="Myriad Pro" w:hAnsi="Myriad Pro" w:cs="Tahoma"/>
        </w:rPr>
        <w:t xml:space="preserve">Ponudnik se s podpisano Prilogo 3/1 obveže, da se strinja z vzorcem finančnega zavarovanja, zato ga k ponudbeni dokumentaciji ponudniku ni potrebno priložiti. </w:t>
      </w:r>
    </w:p>
    <w:p w14:paraId="2E020DA9" w14:textId="77777777" w:rsidR="00602923" w:rsidRPr="00E05177" w:rsidRDefault="00602923"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276"/>
      </w:tblGrid>
      <w:tr w:rsidR="001B4792" w:rsidRPr="00E05177" w14:paraId="48A46F88" w14:textId="77777777" w:rsidTr="00C443DA">
        <w:tc>
          <w:tcPr>
            <w:tcW w:w="8217" w:type="dxa"/>
            <w:tcBorders>
              <w:top w:val="single" w:sz="4" w:space="0" w:color="auto"/>
              <w:left w:val="single" w:sz="4" w:space="0" w:color="auto"/>
              <w:bottom w:val="single" w:sz="4" w:space="0" w:color="auto"/>
              <w:right w:val="single" w:sz="4" w:space="0" w:color="808080"/>
            </w:tcBorders>
            <w:hideMark/>
          </w:tcPr>
          <w:p w14:paraId="1FD2C9C3" w14:textId="77777777" w:rsidR="001B4792" w:rsidRPr="00E05177" w:rsidRDefault="001B4792" w:rsidP="002E710B">
            <w:pPr>
              <w:keepNext/>
              <w:keepLines/>
              <w:jc w:val="both"/>
              <w:rPr>
                <w:rFonts w:ascii="Myriad Pro" w:hAnsi="Myriad Pro" w:cs="Tahoma"/>
              </w:rPr>
            </w:pPr>
            <w:r w:rsidRPr="00E05177">
              <w:rPr>
                <w:rFonts w:ascii="Myriad Pro" w:hAnsi="Myriad Pro" w:cs="Tahoma"/>
              </w:rPr>
              <w:t>PONUDBENI PREDRAČUN – POPIS DEL</w:t>
            </w:r>
          </w:p>
        </w:tc>
        <w:tc>
          <w:tcPr>
            <w:tcW w:w="1276" w:type="dxa"/>
            <w:tcBorders>
              <w:top w:val="single" w:sz="4" w:space="0" w:color="auto"/>
              <w:left w:val="single" w:sz="4" w:space="0" w:color="808080"/>
              <w:bottom w:val="single" w:sz="4" w:space="0" w:color="auto"/>
              <w:right w:val="single" w:sz="4" w:space="0" w:color="auto"/>
            </w:tcBorders>
            <w:hideMark/>
          </w:tcPr>
          <w:p w14:paraId="74930E9C"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10</w:t>
            </w:r>
          </w:p>
        </w:tc>
      </w:tr>
    </w:tbl>
    <w:p w14:paraId="63F243FE" w14:textId="570B036B" w:rsidR="000A22D9" w:rsidRPr="00E05177" w:rsidRDefault="000A22D9" w:rsidP="00C15EC7">
      <w:pPr>
        <w:pStyle w:val="Slog"/>
        <w:keepNext/>
        <w:keepLines/>
        <w:jc w:val="both"/>
        <w:rPr>
          <w:rFonts w:ascii="Myriad Pro" w:hAnsi="Myriad Pro" w:cs="Tahoma"/>
          <w:sz w:val="20"/>
          <w:lang w:val="sl-SI"/>
        </w:rPr>
      </w:pPr>
      <w:r w:rsidRPr="00E05177">
        <w:rPr>
          <w:rFonts w:ascii="Myriad Pro" w:hAnsi="Myriad Pro" w:cs="Tahoma"/>
          <w:sz w:val="20"/>
          <w:lang w:val="sl-SI"/>
        </w:rPr>
        <w:t xml:space="preserve">Ponudnik mora priložiti izpolnjen ponudbeni predračun (popis del)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in </w:t>
      </w:r>
      <w:proofErr w:type="spellStart"/>
      <w:r w:rsidR="000B3212" w:rsidRPr="00E05177">
        <w:rPr>
          <w:rFonts w:ascii="Myriad Pro" w:hAnsi="Myriad Pro" w:cs="Tahoma"/>
          <w:sz w:val="20"/>
          <w:lang w:val="sl-SI"/>
        </w:rPr>
        <w:t>xlsx</w:t>
      </w:r>
      <w:proofErr w:type="spellEnd"/>
      <w:r w:rsidR="000B3212" w:rsidRPr="00E05177">
        <w:rPr>
          <w:rFonts w:ascii="Myriad Pro" w:hAnsi="Myriad Pro" w:cs="Tahoma"/>
          <w:sz w:val="20"/>
          <w:lang w:val="sl-SI"/>
        </w:rPr>
        <w:t>. formatu</w:t>
      </w:r>
      <w:r w:rsidRPr="00E05177">
        <w:rPr>
          <w:rFonts w:ascii="Myriad Pro" w:hAnsi="Myriad Pro" w:cs="Tahoma"/>
          <w:sz w:val="20"/>
          <w:lang w:val="sl-SI"/>
        </w:rPr>
        <w:t>.</w:t>
      </w:r>
      <w:r w:rsidR="00C15EC7" w:rsidRPr="00E05177">
        <w:rPr>
          <w:rFonts w:ascii="Myriad Pro" w:hAnsi="Myriad Pro" w:cs="Tahoma"/>
          <w:sz w:val="20"/>
          <w:lang w:val="sl-SI"/>
        </w:rPr>
        <w:t xml:space="preserve"> </w:t>
      </w:r>
      <w:r w:rsidRPr="00E05177">
        <w:rPr>
          <w:rFonts w:ascii="Myriad Pro" w:hAnsi="Myriad Pro" w:cs="Tahoma"/>
          <w:sz w:val="20"/>
          <w:lang w:val="sl-SI"/>
        </w:rPr>
        <w:t>Ponudbeni predračun (popis del) je k razpisni dokume</w:t>
      </w:r>
      <w:r w:rsidR="001B4792" w:rsidRPr="00E05177">
        <w:rPr>
          <w:rFonts w:ascii="Myriad Pro" w:hAnsi="Myriad Pro" w:cs="Tahoma"/>
          <w:sz w:val="20"/>
          <w:lang w:val="sl-SI"/>
        </w:rPr>
        <w:t xml:space="preserve">ntaciji priložen </w:t>
      </w:r>
      <w:r w:rsidRPr="00E05177">
        <w:rPr>
          <w:rFonts w:ascii="Myriad Pro" w:hAnsi="Myriad Pro" w:cs="Tahoma"/>
          <w:sz w:val="20"/>
          <w:lang w:val="sl-SI"/>
        </w:rPr>
        <w:t xml:space="preserve">v </w:t>
      </w:r>
      <w:proofErr w:type="spellStart"/>
      <w:r w:rsidR="000B3212" w:rsidRPr="00E05177">
        <w:rPr>
          <w:rFonts w:ascii="Myriad Pro" w:hAnsi="Myriad Pro" w:cs="Tahoma"/>
          <w:sz w:val="20"/>
          <w:lang w:val="sl-SI"/>
        </w:rPr>
        <w:t>xlsx</w:t>
      </w:r>
      <w:proofErr w:type="spellEnd"/>
      <w:r w:rsidR="000B3212" w:rsidRPr="00E05177">
        <w:rPr>
          <w:rFonts w:ascii="Myriad Pro" w:hAnsi="Myriad Pro" w:cs="Tahoma"/>
          <w:sz w:val="20"/>
          <w:lang w:val="sl-SI"/>
        </w:rPr>
        <w:t>. formatu (</w:t>
      </w:r>
      <w:proofErr w:type="spellStart"/>
      <w:r w:rsidR="000B3212" w:rsidRPr="00E05177">
        <w:rPr>
          <w:rFonts w:ascii="Myriad Pro" w:hAnsi="Myriad Pro" w:cs="Tahoma"/>
          <w:sz w:val="20"/>
          <w:lang w:val="sl-SI"/>
        </w:rPr>
        <w:t>excel</w:t>
      </w:r>
      <w:proofErr w:type="spellEnd"/>
      <w:r w:rsidR="000B3212" w:rsidRPr="00E05177">
        <w:rPr>
          <w:rFonts w:ascii="Myriad Pro" w:hAnsi="Myriad Pro" w:cs="Tahoma"/>
          <w:sz w:val="20"/>
          <w:lang w:val="sl-SI"/>
        </w:rPr>
        <w:t>)</w:t>
      </w:r>
      <w:r w:rsidRPr="00E05177">
        <w:rPr>
          <w:rFonts w:ascii="Myriad Pro" w:hAnsi="Myriad Pro" w:cs="Tahoma"/>
          <w:sz w:val="20"/>
          <w:lang w:val="sl-SI"/>
        </w:rPr>
        <w:t xml:space="preserve">. Ponudnik ponudbeni predračun izpolni, natisne in v pisni obliki podpiše in žigosa na strani rekapitulacije ter ga kot Prilogo </w:t>
      </w:r>
      <w:r w:rsidR="00397CEF" w:rsidRPr="00E05177">
        <w:rPr>
          <w:rFonts w:ascii="Myriad Pro" w:hAnsi="Myriad Pro" w:cs="Tahoma"/>
          <w:sz w:val="20"/>
          <w:lang w:val="sl-SI"/>
        </w:rPr>
        <w:t>10</w:t>
      </w:r>
      <w:r w:rsidRPr="00E05177">
        <w:rPr>
          <w:rFonts w:ascii="Myriad Pro" w:hAnsi="Myriad Pro" w:cs="Tahoma"/>
          <w:sz w:val="20"/>
          <w:lang w:val="sl-SI"/>
        </w:rPr>
        <w:t xml:space="preserve"> naloži v informacijski sistem e-JN</w:t>
      </w:r>
      <w:r w:rsidRPr="00E05177">
        <w:rPr>
          <w:rFonts w:ascii="Myriad Pro" w:hAnsi="Myriad Pro" w:cs="Tahoma"/>
          <w:b/>
          <w:sz w:val="20"/>
          <w:lang w:val="sl-SI"/>
        </w:rPr>
        <w:t xml:space="preserve"> v </w:t>
      </w:r>
      <w:r w:rsidR="00F93517" w:rsidRPr="00E05177">
        <w:rPr>
          <w:rFonts w:ascii="Myriad Pro" w:hAnsi="Myriad Pro" w:cs="Tahoma"/>
          <w:b/>
          <w:sz w:val="20"/>
          <w:u w:val="single"/>
          <w:lang w:val="sl-SI"/>
        </w:rPr>
        <w:t>razdelek »DOKUMENTI«, del »Ostale priloge«</w:t>
      </w:r>
      <w:r w:rsidR="00DA681A" w:rsidRPr="00E05177">
        <w:rPr>
          <w:rFonts w:ascii="Myriad Pro" w:hAnsi="Myriad Pro" w:cs="Tahoma"/>
          <w:b/>
          <w:sz w:val="20"/>
          <w:lang w:val="sl-SI"/>
        </w:rPr>
        <w:t xml:space="preserve"> v </w:t>
      </w:r>
      <w:proofErr w:type="spellStart"/>
      <w:r w:rsidR="00DA681A" w:rsidRPr="00E05177">
        <w:rPr>
          <w:rFonts w:ascii="Myriad Pro" w:hAnsi="Myriad Pro" w:cs="Tahoma"/>
          <w:b/>
          <w:sz w:val="20"/>
          <w:lang w:val="sl-SI"/>
        </w:rPr>
        <w:t>pdf</w:t>
      </w:r>
      <w:proofErr w:type="spellEnd"/>
      <w:r w:rsidRPr="00E05177">
        <w:rPr>
          <w:rFonts w:ascii="Myriad Pro" w:hAnsi="Myriad Pro" w:cs="Tahoma"/>
          <w:b/>
          <w:sz w:val="20"/>
          <w:lang w:val="sl-SI"/>
        </w:rPr>
        <w:t>.</w:t>
      </w:r>
      <w:r w:rsidR="00F93517" w:rsidRPr="00E05177">
        <w:rPr>
          <w:rFonts w:ascii="Myriad Pro" w:hAnsi="Myriad Pro" w:cs="Tahoma"/>
          <w:b/>
          <w:sz w:val="20"/>
          <w:lang w:val="sl-SI"/>
        </w:rPr>
        <w:t xml:space="preserve"> formatu.</w:t>
      </w:r>
      <w:r w:rsidRPr="00E05177">
        <w:rPr>
          <w:rFonts w:ascii="Myriad Pro" w:hAnsi="Myriad Pro" w:cs="Tahoma"/>
          <w:b/>
          <w:sz w:val="20"/>
          <w:lang w:val="sl-SI"/>
        </w:rPr>
        <w:t xml:space="preserve"> </w:t>
      </w:r>
      <w:r w:rsidR="001B4792" w:rsidRPr="00E05177">
        <w:rPr>
          <w:rFonts w:ascii="Myriad Pro" w:hAnsi="Myriad Pro" w:cs="Tahoma"/>
          <w:sz w:val="20"/>
          <w:lang w:val="sl-SI"/>
        </w:rPr>
        <w:t xml:space="preserve">V primeru razlikovanja med </w:t>
      </w:r>
      <w:proofErr w:type="spellStart"/>
      <w:r w:rsidR="001B4792" w:rsidRPr="00E05177">
        <w:rPr>
          <w:rFonts w:ascii="Myriad Pro" w:hAnsi="Myriad Pro" w:cs="Tahoma"/>
          <w:sz w:val="20"/>
          <w:lang w:val="sl-SI"/>
        </w:rPr>
        <w:t>pdf</w:t>
      </w:r>
      <w:proofErr w:type="spellEnd"/>
      <w:r w:rsidR="001B4792" w:rsidRPr="00E05177">
        <w:rPr>
          <w:rFonts w:ascii="Myriad Pro" w:hAnsi="Myriad Pro" w:cs="Tahoma"/>
          <w:sz w:val="20"/>
          <w:lang w:val="sl-SI"/>
        </w:rPr>
        <w:t xml:space="preserve">. in </w:t>
      </w:r>
      <w:proofErr w:type="spellStart"/>
      <w:r w:rsidR="00C41D35" w:rsidRPr="00E05177">
        <w:rPr>
          <w:rFonts w:ascii="Myriad Pro" w:hAnsi="Myriad Pro" w:cs="Tahoma"/>
          <w:sz w:val="20"/>
          <w:lang w:val="sl-SI"/>
        </w:rPr>
        <w:t>xlsx</w:t>
      </w:r>
      <w:proofErr w:type="spellEnd"/>
      <w:r w:rsidR="00C41D35" w:rsidRPr="00E05177">
        <w:rPr>
          <w:rFonts w:ascii="Myriad Pro" w:hAnsi="Myriad Pro" w:cs="Tahoma"/>
          <w:sz w:val="20"/>
          <w:lang w:val="sl-SI"/>
        </w:rPr>
        <w:t>. formatom (</w:t>
      </w:r>
      <w:proofErr w:type="spellStart"/>
      <w:r w:rsidR="00C41D35" w:rsidRPr="00E05177">
        <w:rPr>
          <w:rFonts w:ascii="Myriad Pro" w:hAnsi="Myriad Pro" w:cs="Tahoma"/>
          <w:sz w:val="20"/>
          <w:lang w:val="sl-SI"/>
        </w:rPr>
        <w:t>excel</w:t>
      </w:r>
      <w:proofErr w:type="spellEnd"/>
      <w:r w:rsidR="00C41D35" w:rsidRPr="00E05177">
        <w:rPr>
          <w:rFonts w:ascii="Myriad Pro" w:hAnsi="Myriad Pro" w:cs="Tahoma"/>
          <w:sz w:val="20"/>
          <w:lang w:val="sl-SI"/>
        </w:rPr>
        <w:t>)</w:t>
      </w:r>
      <w:r w:rsidR="00F9556F" w:rsidRPr="00E05177">
        <w:rPr>
          <w:rFonts w:ascii="Myriad Pro" w:hAnsi="Myriad Pro" w:cs="Tahoma"/>
          <w:sz w:val="20"/>
          <w:lang w:val="sl-SI"/>
        </w:rPr>
        <w:t xml:space="preserve"> </w:t>
      </w:r>
      <w:r w:rsidR="001B4792" w:rsidRPr="00E05177">
        <w:rPr>
          <w:rFonts w:ascii="Myriad Pro" w:hAnsi="Myriad Pro" w:cs="Tahoma"/>
          <w:sz w:val="20"/>
          <w:lang w:val="sl-SI"/>
        </w:rPr>
        <w:t xml:space="preserve">ponudbenega predračuna, priloženega v </w:t>
      </w:r>
      <w:r w:rsidR="002908E8" w:rsidRPr="00E05177">
        <w:rPr>
          <w:rFonts w:ascii="Myriad Pro" w:hAnsi="Myriad Pro" w:cs="Tahoma"/>
          <w:sz w:val="20"/>
          <w:lang w:val="sl-SI"/>
        </w:rPr>
        <w:t>ponudbi</w:t>
      </w:r>
      <w:r w:rsidR="001B4792" w:rsidRPr="00E05177">
        <w:rPr>
          <w:rFonts w:ascii="Myriad Pro" w:hAnsi="Myriad Pro" w:cs="Tahoma"/>
          <w:sz w:val="20"/>
          <w:lang w:val="sl-SI"/>
        </w:rPr>
        <w:t xml:space="preserve">, bo naročnik kot veljaven ponudbeni predračun štel ponudbeni predračun v </w:t>
      </w:r>
      <w:proofErr w:type="spellStart"/>
      <w:r w:rsidR="001B4792" w:rsidRPr="00E05177">
        <w:rPr>
          <w:rFonts w:ascii="Myriad Pro" w:hAnsi="Myriad Pro" w:cs="Tahoma"/>
          <w:sz w:val="20"/>
          <w:lang w:val="sl-SI"/>
        </w:rPr>
        <w:t>pdf</w:t>
      </w:r>
      <w:proofErr w:type="spellEnd"/>
      <w:r w:rsidR="001B4792" w:rsidRPr="00E05177">
        <w:rPr>
          <w:rFonts w:ascii="Myriad Pro" w:hAnsi="Myriad Pro" w:cs="Tahoma"/>
          <w:sz w:val="20"/>
          <w:lang w:val="sl-SI"/>
        </w:rPr>
        <w:t>. formatu.</w:t>
      </w:r>
    </w:p>
    <w:p w14:paraId="4ED9FF42" w14:textId="77777777" w:rsidR="00B6464B" w:rsidRPr="00E05177" w:rsidRDefault="00B6464B" w:rsidP="002E710B">
      <w:pPr>
        <w:keepNext/>
        <w:keepLines/>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701"/>
      </w:tblGrid>
      <w:tr w:rsidR="001B4792" w:rsidRPr="00E05177" w14:paraId="4A69B78D" w14:textId="77777777" w:rsidTr="00C443DA">
        <w:tc>
          <w:tcPr>
            <w:tcW w:w="7792" w:type="dxa"/>
            <w:tcBorders>
              <w:top w:val="single" w:sz="4" w:space="0" w:color="auto"/>
              <w:left w:val="single" w:sz="4" w:space="0" w:color="auto"/>
              <w:bottom w:val="single" w:sz="4" w:space="0" w:color="auto"/>
              <w:right w:val="single" w:sz="4" w:space="0" w:color="808080"/>
            </w:tcBorders>
            <w:hideMark/>
          </w:tcPr>
          <w:p w14:paraId="1C226696" w14:textId="77777777" w:rsidR="001B4792" w:rsidRPr="00E05177" w:rsidRDefault="001B4792" w:rsidP="002E710B">
            <w:pPr>
              <w:keepNext/>
              <w:keepLines/>
              <w:rPr>
                <w:rFonts w:ascii="Myriad Pro" w:hAnsi="Myriad Pro" w:cs="Tahoma"/>
              </w:rPr>
            </w:pPr>
            <w:r w:rsidRPr="00E05177">
              <w:rPr>
                <w:rFonts w:ascii="Myriad Pro" w:hAnsi="Myriad Pro" w:cs="Tahoma"/>
              </w:rPr>
              <w:t>ZAVAROVANJE ODGOVORNOSTI</w:t>
            </w:r>
          </w:p>
        </w:tc>
        <w:tc>
          <w:tcPr>
            <w:tcW w:w="1701" w:type="dxa"/>
            <w:tcBorders>
              <w:top w:val="single" w:sz="4" w:space="0" w:color="auto"/>
              <w:left w:val="single" w:sz="4" w:space="0" w:color="808080"/>
              <w:bottom w:val="single" w:sz="4" w:space="0" w:color="auto"/>
              <w:right w:val="single" w:sz="4" w:space="0" w:color="auto"/>
            </w:tcBorders>
            <w:hideMark/>
          </w:tcPr>
          <w:p w14:paraId="6EC659A3" w14:textId="4E93B910" w:rsidR="001B4792" w:rsidRPr="00E05177" w:rsidRDefault="001B4792" w:rsidP="002E710B">
            <w:pPr>
              <w:keepNext/>
              <w:keepLines/>
              <w:rPr>
                <w:rFonts w:ascii="Myriad Pro" w:hAnsi="Myriad Pro" w:cs="Tahoma"/>
                <w:b/>
                <w:i/>
              </w:rPr>
            </w:pPr>
            <w:r w:rsidRPr="00E05177">
              <w:rPr>
                <w:rFonts w:ascii="Myriad Pro" w:hAnsi="Myriad Pro" w:cs="Tahoma"/>
                <w:b/>
                <w:i/>
              </w:rPr>
              <w:t>Priloga 1</w:t>
            </w:r>
            <w:r w:rsidR="005022E3">
              <w:rPr>
                <w:rFonts w:ascii="Myriad Pro" w:hAnsi="Myriad Pro" w:cs="Tahoma"/>
                <w:b/>
                <w:i/>
              </w:rPr>
              <w:t>1</w:t>
            </w:r>
          </w:p>
        </w:tc>
      </w:tr>
    </w:tbl>
    <w:p w14:paraId="54B38772" w14:textId="6C3C6DA9" w:rsidR="00ED76AB" w:rsidRPr="00E05177" w:rsidRDefault="00ED76AB" w:rsidP="002E710B">
      <w:pPr>
        <w:keepNext/>
        <w:keepLines/>
        <w:jc w:val="both"/>
        <w:rPr>
          <w:rFonts w:ascii="Myriad Pro" w:hAnsi="Myriad Pro" w:cs="Tahoma"/>
        </w:rPr>
      </w:pPr>
      <w:r w:rsidRPr="00E05177">
        <w:rPr>
          <w:rFonts w:ascii="Myriad Pro" w:hAnsi="Myriad Pro" w:cs="Tahoma"/>
        </w:rPr>
        <w:t xml:space="preserve">Kot dokazilo za izpolnjevanje pogoja mora ponudnik </w:t>
      </w:r>
      <w:r w:rsidR="001B55F1" w:rsidRPr="00E05177">
        <w:rPr>
          <w:rFonts w:ascii="Myriad Pro" w:hAnsi="Myriad Pro" w:cs="Tahoma"/>
        </w:rPr>
        <w:t>ustrezna dokazila</w:t>
      </w:r>
      <w:r w:rsidRPr="00E05177">
        <w:rPr>
          <w:rFonts w:ascii="Myriad Pro" w:hAnsi="Myriad Pro" w:cs="Tahoma"/>
        </w:rPr>
        <w:t>.</w:t>
      </w:r>
    </w:p>
    <w:p w14:paraId="6547D9F0" w14:textId="1080BB9C" w:rsidR="00F45FA8" w:rsidRPr="00E05177" w:rsidRDefault="00F45FA8" w:rsidP="002E710B">
      <w:pPr>
        <w:keepNext/>
        <w:keepLines/>
        <w:jc w:val="both"/>
        <w:rPr>
          <w:rFonts w:ascii="Myriad Pro" w:hAnsi="Myriad Pro" w:cs="Tahoma"/>
        </w:rPr>
      </w:pPr>
    </w:p>
    <w:p w14:paraId="35AA06F8" w14:textId="56DA33E1" w:rsidR="00F45FA8" w:rsidRPr="00E05177" w:rsidRDefault="00F45FA8" w:rsidP="002E710B">
      <w:pPr>
        <w:keepNext/>
        <w:keepLines/>
        <w:jc w:val="both"/>
        <w:rPr>
          <w:rFonts w:ascii="Myriad Pro" w:hAnsi="Myriad Pro" w:cs="Tahoma"/>
        </w:rPr>
      </w:pPr>
    </w:p>
    <w:p w14:paraId="0C052C23" w14:textId="3D7AF5AF" w:rsidR="00F45FA8" w:rsidRPr="00E05177" w:rsidRDefault="00F45FA8" w:rsidP="002E710B">
      <w:pPr>
        <w:keepNext/>
        <w:keepLines/>
        <w:jc w:val="both"/>
        <w:rPr>
          <w:rFonts w:ascii="Myriad Pro" w:hAnsi="Myriad Pro" w:cs="Tahoma"/>
        </w:rPr>
      </w:pPr>
    </w:p>
    <w:p w14:paraId="3130128B" w14:textId="1C441B6A" w:rsidR="00F45FA8" w:rsidRPr="00E05177" w:rsidRDefault="00F45FA8" w:rsidP="002E710B">
      <w:pPr>
        <w:keepNext/>
        <w:keepLines/>
        <w:jc w:val="both"/>
        <w:rPr>
          <w:rFonts w:ascii="Myriad Pro" w:hAnsi="Myriad Pro" w:cs="Tahoma"/>
        </w:rPr>
      </w:pPr>
    </w:p>
    <w:p w14:paraId="7BDC7ED5" w14:textId="54FA9C9A" w:rsidR="00F45FA8" w:rsidRPr="00E05177" w:rsidRDefault="00F45FA8" w:rsidP="002E710B">
      <w:pPr>
        <w:keepNext/>
        <w:keepLines/>
        <w:jc w:val="both"/>
        <w:rPr>
          <w:rFonts w:ascii="Myriad Pro" w:hAnsi="Myriad Pro" w:cs="Tahoma"/>
        </w:rPr>
      </w:pPr>
    </w:p>
    <w:p w14:paraId="22BC7134" w14:textId="092A58B1" w:rsidR="00C85D8C" w:rsidRDefault="00C85D8C">
      <w:pPr>
        <w:rPr>
          <w:rFonts w:ascii="Myriad Pro" w:hAnsi="Myriad Pro" w:cs="Tahoma"/>
        </w:rPr>
      </w:pPr>
      <w:r>
        <w:rPr>
          <w:rFonts w:ascii="Myriad Pro" w:hAnsi="Myriad Pro" w:cs="Tahoma"/>
        </w:rPr>
        <w:br w:type="page"/>
      </w:r>
    </w:p>
    <w:p w14:paraId="38992B2F" w14:textId="77777777" w:rsidR="0070022D" w:rsidRPr="00E05177" w:rsidRDefault="0070022D" w:rsidP="002E710B">
      <w:pPr>
        <w:keepNext/>
        <w:keepLines/>
        <w:jc w:val="both"/>
        <w:rPr>
          <w:rFonts w:ascii="Myriad Pro" w:hAnsi="Myriad Pro" w:cs="Tahoma"/>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39"/>
      </w:tblGrid>
      <w:tr w:rsidR="005F7AA9" w:rsidRPr="00E05177" w14:paraId="5E096C4B" w14:textId="77777777" w:rsidTr="005F7AA9">
        <w:tc>
          <w:tcPr>
            <w:tcW w:w="9139" w:type="dxa"/>
          </w:tcPr>
          <w:p w14:paraId="3DDEED5B" w14:textId="10C3AF5D" w:rsidR="005F7AA9" w:rsidRPr="00E05177" w:rsidRDefault="005F7AA9" w:rsidP="006565B6">
            <w:pPr>
              <w:keepNext/>
              <w:keepLines/>
              <w:jc w:val="center"/>
              <w:rPr>
                <w:rFonts w:ascii="Myriad Pro" w:hAnsi="Myriad Pro" w:cs="Tahoma"/>
              </w:rPr>
            </w:pPr>
            <w:r w:rsidRPr="00E05177">
              <w:rPr>
                <w:rFonts w:ascii="Myriad Pro" w:hAnsi="Myriad Pro" w:cs="Tahoma"/>
              </w:rPr>
              <w:br w:type="page"/>
            </w:r>
            <w:r w:rsidRPr="00E05177">
              <w:rPr>
                <w:rFonts w:ascii="Myriad Pro" w:hAnsi="Myriad Pro" w:cs="Tahoma"/>
              </w:rPr>
              <w:br w:type="page"/>
            </w:r>
            <w:r w:rsidRPr="00E05177">
              <w:rPr>
                <w:rFonts w:ascii="Myriad Pro" w:hAnsi="Myriad Pro" w:cs="Tahoma"/>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POVZETEK PREDRAČUNA</w:t>
            </w:r>
          </w:p>
        </w:tc>
      </w:tr>
    </w:tbl>
    <w:p w14:paraId="2A8C6E36" w14:textId="77777777" w:rsidR="00C80EDD" w:rsidRPr="00E05177" w:rsidRDefault="00C80EDD" w:rsidP="002E710B">
      <w:pPr>
        <w:keepNext/>
        <w:keepLines/>
        <w:jc w:val="both"/>
        <w:rPr>
          <w:rFonts w:ascii="Myriad Pro" w:hAnsi="Myriad Pro" w:cs="Tahoma"/>
          <w:b/>
        </w:rPr>
      </w:pPr>
    </w:p>
    <w:p w14:paraId="686CD5D9" w14:textId="77777777" w:rsidR="001B4792" w:rsidRPr="00E05177" w:rsidRDefault="00C80EDD" w:rsidP="002E710B">
      <w:pPr>
        <w:keepNext/>
        <w:keepLines/>
        <w:ind w:firstLine="142"/>
        <w:jc w:val="both"/>
        <w:rPr>
          <w:rFonts w:ascii="Myriad Pro" w:hAnsi="Myriad Pro" w:cs="Tahoma"/>
        </w:rPr>
      </w:pPr>
      <w:r w:rsidRPr="00E05177">
        <w:rPr>
          <w:rFonts w:ascii="Myriad Pro" w:hAnsi="Myriad Pro" w:cs="Tahoma"/>
        </w:rPr>
        <w:t>Ponudnik: _______________________________________________________________</w:t>
      </w:r>
      <w:r w:rsidR="001B4792" w:rsidRPr="00E05177">
        <w:rPr>
          <w:rFonts w:ascii="Myriad Pro" w:hAnsi="Myriad Pro" w:cs="Tahoma"/>
        </w:rPr>
        <w:t xml:space="preserve">________ </w:t>
      </w:r>
      <w:r w:rsidRPr="00E05177">
        <w:rPr>
          <w:rFonts w:ascii="Myriad Pro" w:hAnsi="Myriad Pro" w:cs="Tahoma"/>
        </w:rPr>
        <w:t>,</w:t>
      </w:r>
    </w:p>
    <w:p w14:paraId="3254C392" w14:textId="77777777" w:rsidR="00C80EDD" w:rsidRPr="00E05177" w:rsidRDefault="001B4792" w:rsidP="002E710B">
      <w:pPr>
        <w:keepNext/>
        <w:keepLines/>
        <w:ind w:firstLine="142"/>
        <w:jc w:val="both"/>
        <w:rPr>
          <w:rFonts w:ascii="Myriad Pro" w:hAnsi="Myriad Pro" w:cs="Tahoma"/>
        </w:rPr>
      </w:pPr>
      <w:r w:rsidRPr="00E05177">
        <w:rPr>
          <w:rFonts w:ascii="Myriad Pro" w:hAnsi="Myriad Pro" w:cs="Tahoma"/>
        </w:rPr>
        <w:t>(</w:t>
      </w:r>
      <w:r w:rsidRPr="00E05177">
        <w:rPr>
          <w:rFonts w:ascii="Myriad Pro" w:hAnsi="Myriad Pro" w:cs="Tahoma"/>
          <w:i/>
        </w:rPr>
        <w:t>naziv ponudnika</w:t>
      </w:r>
      <w:r w:rsidRPr="00E05177">
        <w:rPr>
          <w:rFonts w:ascii="Myriad Pro" w:hAnsi="Myriad Pro" w:cs="Tahoma"/>
        </w:rPr>
        <w:t>)</w:t>
      </w:r>
      <w:r w:rsidR="00C80EDD" w:rsidRPr="00E05177">
        <w:rPr>
          <w:rFonts w:ascii="Myriad Pro" w:hAnsi="Myriad Pro" w:cs="Tahoma"/>
        </w:rPr>
        <w:t xml:space="preserve"> </w:t>
      </w:r>
    </w:p>
    <w:p w14:paraId="0E01A8F7" w14:textId="77777777" w:rsidR="00A04A0D" w:rsidRPr="00E05177" w:rsidRDefault="00A04A0D" w:rsidP="002E710B">
      <w:pPr>
        <w:keepNext/>
        <w:keepLines/>
        <w:ind w:left="142"/>
        <w:jc w:val="both"/>
        <w:rPr>
          <w:rFonts w:ascii="Myriad Pro" w:hAnsi="Myriad Pro" w:cs="Tahoma"/>
        </w:rPr>
      </w:pPr>
    </w:p>
    <w:p w14:paraId="2F82893D" w14:textId="0DEA43A3" w:rsidR="00C80EDD" w:rsidRPr="00E05177" w:rsidRDefault="00C80EDD" w:rsidP="0090625C">
      <w:pPr>
        <w:keepNext/>
        <w:keepLines/>
        <w:ind w:left="142"/>
        <w:jc w:val="both"/>
        <w:rPr>
          <w:rFonts w:ascii="Myriad Pro" w:hAnsi="Myriad Pro" w:cs="Tahoma"/>
        </w:rPr>
      </w:pPr>
      <w:r w:rsidRPr="00E05177">
        <w:rPr>
          <w:rFonts w:ascii="Myriad Pro" w:hAnsi="Myriad Pro"/>
        </w:rPr>
        <w:t xml:space="preserve">oddajamo PONUDBO št.: ________________________ za javno naročilo </w:t>
      </w:r>
      <w:r w:rsidR="0090625C">
        <w:rPr>
          <w:rFonts w:ascii="Myriad Pro" w:hAnsi="Myriad Pro"/>
        </w:rPr>
        <w:t>PRENOVA KOTLOVNICE OŠ BAKOVCI</w:t>
      </w:r>
    </w:p>
    <w:p w14:paraId="06EFF582" w14:textId="35B3C4F6" w:rsidR="00C80EDD" w:rsidRPr="00E05177" w:rsidRDefault="00C80EDD" w:rsidP="002E710B">
      <w:pPr>
        <w:keepNext/>
        <w:keepLines/>
        <w:ind w:left="1080" w:hanging="1080"/>
        <w:jc w:val="both"/>
        <w:rPr>
          <w:rFonts w:ascii="Myriad Pro" w:hAnsi="Myriad Pro" w:cs="Tahoma"/>
          <w:b/>
        </w:rPr>
      </w:pPr>
    </w:p>
    <w:p w14:paraId="3EAA42BC" w14:textId="4C97E8CF" w:rsidR="00C80EDD" w:rsidRPr="00E05177" w:rsidRDefault="00EF3FF3">
      <w:pPr>
        <w:keepNext/>
        <w:keepLines/>
        <w:numPr>
          <w:ilvl w:val="0"/>
          <w:numId w:val="12"/>
        </w:numPr>
        <w:tabs>
          <w:tab w:val="num" w:pos="426"/>
        </w:tabs>
        <w:ind w:left="0" w:firstLine="0"/>
        <w:rPr>
          <w:rFonts w:ascii="Myriad Pro" w:hAnsi="Myriad Pro" w:cs="Tahoma"/>
          <w:b/>
        </w:rPr>
      </w:pPr>
      <w:r w:rsidRPr="00E05177">
        <w:rPr>
          <w:rFonts w:ascii="Myriad Pro" w:hAnsi="Myriad Pro" w:cs="Tahoma"/>
          <w:b/>
        </w:rPr>
        <w:t>PONUDBENA VREDNOST v EUR brez DDV</w:t>
      </w:r>
      <w:r w:rsidR="00C80EDD" w:rsidRPr="00E05177">
        <w:rPr>
          <w:rFonts w:ascii="Myriad Pro" w:hAnsi="Myriad Pro" w:cs="Tahoma"/>
          <w:b/>
        </w:rPr>
        <w:t xml:space="preserve"> </w:t>
      </w:r>
    </w:p>
    <w:p w14:paraId="24CEFD37" w14:textId="77777777" w:rsidR="00C80EDD" w:rsidRPr="00E05177" w:rsidRDefault="00C80EDD" w:rsidP="002E710B">
      <w:pPr>
        <w:keepNext/>
        <w:keepLines/>
        <w:rPr>
          <w:rFonts w:ascii="Myriad Pro" w:hAnsi="Myriad Pro" w:cs="Tahoma"/>
        </w:rPr>
      </w:pPr>
    </w:p>
    <w:p w14:paraId="33D4F56E" w14:textId="47861A44" w:rsidR="00396CFF" w:rsidRPr="000770A9" w:rsidRDefault="00396CFF" w:rsidP="000A207E">
      <w:pPr>
        <w:pStyle w:val="Odstavekseznama"/>
        <w:keepNext/>
        <w:keepLines/>
        <w:ind w:left="720"/>
        <w:rPr>
          <w:rFonts w:ascii="Myriad Pro" w:hAnsi="Myriad Pro" w:cs="Tahoma"/>
          <w:i/>
          <w:iCs/>
        </w:rPr>
      </w:pPr>
    </w:p>
    <w:tbl>
      <w:tblPr>
        <w:tblStyle w:val="Tabelamrea1"/>
        <w:tblW w:w="9104" w:type="dxa"/>
        <w:tblInd w:w="108" w:type="dxa"/>
        <w:tblLook w:val="04A0" w:firstRow="1" w:lastRow="0" w:firstColumn="1" w:lastColumn="0" w:noHBand="0" w:noVBand="1"/>
      </w:tblPr>
      <w:tblGrid>
        <w:gridCol w:w="4552"/>
        <w:gridCol w:w="4552"/>
      </w:tblGrid>
      <w:tr w:rsidR="00981C12" w:rsidRPr="00E05177" w14:paraId="51C0B0E1" w14:textId="77777777" w:rsidTr="000A207E">
        <w:trPr>
          <w:trHeight w:val="438"/>
        </w:trPr>
        <w:tc>
          <w:tcPr>
            <w:tcW w:w="4552" w:type="dxa"/>
            <w:vAlign w:val="bottom"/>
          </w:tcPr>
          <w:p w14:paraId="0BD85D9F" w14:textId="3F6CBADD" w:rsidR="00981C12" w:rsidRPr="00E05177" w:rsidRDefault="00EA4140" w:rsidP="002E710B">
            <w:pPr>
              <w:keepNext/>
              <w:keepLines/>
              <w:spacing w:after="120"/>
              <w:rPr>
                <w:rFonts w:ascii="Myriad Pro" w:eastAsia="Calibri" w:hAnsi="Myriad Pro" w:cs="Tahoma"/>
                <w:b/>
                <w:lang w:eastAsia="en-US"/>
              </w:rPr>
            </w:pPr>
            <w:r w:rsidRPr="00E05177">
              <w:rPr>
                <w:rFonts w:ascii="Myriad Pro" w:eastAsia="Calibri" w:hAnsi="Myriad Pro" w:cs="Tahoma"/>
                <w:b/>
                <w:lang w:eastAsia="en-US"/>
              </w:rPr>
              <w:t>ZNESEK</w:t>
            </w:r>
            <w:r w:rsidR="00981C12" w:rsidRPr="00E05177">
              <w:rPr>
                <w:rFonts w:ascii="Myriad Pro" w:eastAsia="Calibri" w:hAnsi="Myriad Pro" w:cs="Tahoma"/>
                <w:b/>
                <w:lang w:eastAsia="en-US"/>
              </w:rPr>
              <w:t xml:space="preserve"> </w:t>
            </w:r>
            <w:r w:rsidR="001660D4" w:rsidRPr="00E05177">
              <w:rPr>
                <w:rFonts w:ascii="Myriad Pro" w:eastAsia="Calibri" w:hAnsi="Myriad Pro" w:cs="Tahoma"/>
                <w:b/>
                <w:lang w:eastAsia="en-US"/>
              </w:rPr>
              <w:t>V EUR BREZ DDV</w:t>
            </w:r>
          </w:p>
        </w:tc>
        <w:tc>
          <w:tcPr>
            <w:tcW w:w="4552" w:type="dxa"/>
            <w:vAlign w:val="bottom"/>
          </w:tcPr>
          <w:p w14:paraId="068C5C61" w14:textId="77777777" w:rsidR="00981C12" w:rsidRPr="00E05177" w:rsidRDefault="00981C12" w:rsidP="002E710B">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r w:rsidR="000A207E" w:rsidRPr="00E05177" w14:paraId="248B8E42" w14:textId="77777777" w:rsidTr="000A207E">
        <w:trPr>
          <w:trHeight w:val="438"/>
        </w:trPr>
        <w:tc>
          <w:tcPr>
            <w:tcW w:w="4552" w:type="dxa"/>
          </w:tcPr>
          <w:p w14:paraId="02659739" w14:textId="74697A76" w:rsidR="000A207E" w:rsidRPr="00E05177" w:rsidRDefault="000A207E" w:rsidP="00F02D6A">
            <w:pPr>
              <w:keepNext/>
              <w:keepLines/>
              <w:spacing w:after="120"/>
              <w:rPr>
                <w:rFonts w:ascii="Myriad Pro" w:eastAsia="Calibri" w:hAnsi="Myriad Pro" w:cs="Tahoma"/>
                <w:b/>
                <w:lang w:eastAsia="en-US"/>
              </w:rPr>
            </w:pPr>
            <w:r w:rsidRPr="00E05177">
              <w:rPr>
                <w:rFonts w:ascii="Myriad Pro" w:eastAsia="Calibri" w:hAnsi="Myriad Pro" w:cs="Tahoma"/>
                <w:b/>
                <w:lang w:eastAsia="en-US"/>
              </w:rPr>
              <w:t>DDV</w:t>
            </w:r>
          </w:p>
        </w:tc>
        <w:tc>
          <w:tcPr>
            <w:tcW w:w="4552" w:type="dxa"/>
          </w:tcPr>
          <w:p w14:paraId="0E671B36" w14:textId="77777777" w:rsidR="000A207E" w:rsidRPr="00E05177" w:rsidRDefault="000A207E" w:rsidP="00F02D6A">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684E980E" w14:textId="77777777" w:rsidR="00C80EDD" w:rsidRPr="00E05177" w:rsidRDefault="00C80EDD" w:rsidP="002E710B">
      <w:pPr>
        <w:keepNext/>
        <w:keepLines/>
        <w:rPr>
          <w:rFonts w:ascii="Myriad Pro" w:hAnsi="Myriad Pro" w:cs="Tahoma"/>
        </w:rPr>
      </w:pPr>
    </w:p>
    <w:p w14:paraId="7F8B0739" w14:textId="02086FE9" w:rsidR="00C80EDD" w:rsidRPr="000770A9" w:rsidRDefault="00A75F31" w:rsidP="002E710B">
      <w:pPr>
        <w:keepNext/>
        <w:keepLines/>
        <w:jc w:val="both"/>
        <w:rPr>
          <w:rFonts w:ascii="Myriad Pro" w:hAnsi="Myriad Pro" w:cs="Tahoma"/>
          <w:b/>
          <w:i/>
          <w:iCs/>
          <w:sz w:val="24"/>
          <w:szCs w:val="24"/>
        </w:rPr>
      </w:pPr>
      <w:r w:rsidRPr="000770A9">
        <w:rPr>
          <w:rFonts w:ascii="Myriad Pro" w:hAnsi="Myriad Pro" w:cs="Tahoma"/>
          <w:b/>
          <w:i/>
          <w:iCs/>
          <w:sz w:val="24"/>
          <w:szCs w:val="24"/>
        </w:rPr>
        <w:t>Skupaj</w:t>
      </w:r>
      <w:r w:rsidR="00C85D8C">
        <w:rPr>
          <w:rFonts w:ascii="Myriad Pro" w:hAnsi="Myriad Pro" w:cs="Tahoma"/>
          <w:b/>
          <w:i/>
          <w:iCs/>
          <w:sz w:val="24"/>
          <w:szCs w:val="24"/>
        </w:rPr>
        <w:t xml:space="preserve"> ponudbena vrednost za</w:t>
      </w:r>
      <w:r w:rsidRPr="000770A9">
        <w:rPr>
          <w:rFonts w:ascii="Myriad Pro" w:hAnsi="Myriad Pro" w:cs="Tahoma"/>
          <w:b/>
          <w:i/>
          <w:iCs/>
          <w:sz w:val="24"/>
          <w:szCs w:val="24"/>
        </w:rPr>
        <w:t xml:space="preserve"> </w:t>
      </w:r>
    </w:p>
    <w:tbl>
      <w:tblPr>
        <w:tblStyle w:val="Tabelamrea1"/>
        <w:tblW w:w="9104" w:type="dxa"/>
        <w:tblInd w:w="108" w:type="dxa"/>
        <w:tblLook w:val="04A0" w:firstRow="1" w:lastRow="0" w:firstColumn="1" w:lastColumn="0" w:noHBand="0" w:noVBand="1"/>
      </w:tblPr>
      <w:tblGrid>
        <w:gridCol w:w="4552"/>
        <w:gridCol w:w="4552"/>
      </w:tblGrid>
      <w:tr w:rsidR="00A75F31" w:rsidRPr="00A75F31" w14:paraId="0DAF3E8C" w14:textId="77777777" w:rsidTr="00EB0E5C">
        <w:trPr>
          <w:trHeight w:val="438"/>
        </w:trPr>
        <w:tc>
          <w:tcPr>
            <w:tcW w:w="4552" w:type="dxa"/>
            <w:vAlign w:val="bottom"/>
          </w:tcPr>
          <w:p w14:paraId="4659F165" w14:textId="01E5D4B5" w:rsidR="00A75F31" w:rsidRPr="00A75F31" w:rsidRDefault="00A75F31" w:rsidP="00EB0E5C">
            <w:pPr>
              <w:keepNext/>
              <w:keepLines/>
              <w:spacing w:after="120"/>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ZNESEK V EUR Z DDV</w:t>
            </w:r>
          </w:p>
        </w:tc>
        <w:tc>
          <w:tcPr>
            <w:tcW w:w="4552" w:type="dxa"/>
            <w:vAlign w:val="bottom"/>
          </w:tcPr>
          <w:p w14:paraId="038E85CA" w14:textId="77777777" w:rsidR="00A75F31" w:rsidRPr="00A75F31" w:rsidRDefault="00A75F31" w:rsidP="00EB0E5C">
            <w:pPr>
              <w:keepNext/>
              <w:keepLines/>
              <w:spacing w:after="120"/>
              <w:jc w:val="right"/>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 xml:space="preserve"> EUR</w:t>
            </w:r>
          </w:p>
        </w:tc>
      </w:tr>
    </w:tbl>
    <w:p w14:paraId="13A102F5" w14:textId="77777777" w:rsidR="00C80EDD" w:rsidRDefault="00C80EDD" w:rsidP="002E710B">
      <w:pPr>
        <w:keepNext/>
        <w:keepLines/>
        <w:jc w:val="both"/>
        <w:rPr>
          <w:rFonts w:ascii="Myriad Pro" w:hAnsi="Myriad Pro" w:cs="Tahoma"/>
          <w:b/>
        </w:rPr>
      </w:pPr>
    </w:p>
    <w:p w14:paraId="1D4AE28E" w14:textId="77777777" w:rsidR="00A75F31" w:rsidRDefault="00A75F31" w:rsidP="002E710B">
      <w:pPr>
        <w:keepNext/>
        <w:keepLines/>
        <w:jc w:val="both"/>
        <w:rPr>
          <w:rFonts w:ascii="Myriad Pro" w:hAnsi="Myriad Pro" w:cs="Tahoma"/>
          <w:b/>
        </w:rPr>
      </w:pPr>
    </w:p>
    <w:p w14:paraId="6CD8243C" w14:textId="77777777" w:rsidR="00A75F31" w:rsidRDefault="00A75F31" w:rsidP="002E710B">
      <w:pPr>
        <w:keepNext/>
        <w:keepLines/>
        <w:jc w:val="both"/>
        <w:rPr>
          <w:rFonts w:ascii="Myriad Pro" w:hAnsi="Myriad Pro" w:cs="Tahoma"/>
          <w:b/>
        </w:rPr>
      </w:pPr>
    </w:p>
    <w:p w14:paraId="17AAB6E8" w14:textId="77777777" w:rsidR="00A75F31" w:rsidRPr="00E05177" w:rsidRDefault="00A75F31" w:rsidP="002E710B">
      <w:pPr>
        <w:keepNext/>
        <w:keepLines/>
        <w:jc w:val="both"/>
        <w:rPr>
          <w:rFonts w:ascii="Myriad Pro" w:hAnsi="Myriad Pro"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80EDD" w:rsidRPr="00E05177" w14:paraId="79EBB8F8" w14:textId="77777777" w:rsidTr="00BB6F49">
        <w:trPr>
          <w:trHeight w:val="235"/>
        </w:trPr>
        <w:tc>
          <w:tcPr>
            <w:tcW w:w="3402" w:type="dxa"/>
            <w:tcBorders>
              <w:bottom w:val="single" w:sz="4" w:space="0" w:color="auto"/>
            </w:tcBorders>
          </w:tcPr>
          <w:p w14:paraId="22FB1E30" w14:textId="77777777" w:rsidR="00C80EDD" w:rsidRPr="00E05177" w:rsidRDefault="00C80EDD" w:rsidP="002E710B">
            <w:pPr>
              <w:keepNext/>
              <w:keepLines/>
              <w:jc w:val="both"/>
              <w:rPr>
                <w:rFonts w:ascii="Myriad Pro" w:hAnsi="Myriad Pro" w:cs="Tahoma"/>
                <w:snapToGrid w:val="0"/>
                <w:color w:val="000000"/>
              </w:rPr>
            </w:pPr>
          </w:p>
        </w:tc>
        <w:tc>
          <w:tcPr>
            <w:tcW w:w="2977" w:type="dxa"/>
          </w:tcPr>
          <w:p w14:paraId="16C1DF39" w14:textId="77777777" w:rsidR="00C80EDD" w:rsidRPr="00E05177" w:rsidRDefault="00C80EDD" w:rsidP="002E710B">
            <w:pPr>
              <w:keepNext/>
              <w:keepLines/>
              <w:jc w:val="center"/>
              <w:rPr>
                <w:rFonts w:ascii="Myriad Pro" w:hAnsi="Myriad Pro" w:cs="Tahoma"/>
                <w:snapToGrid w:val="0"/>
                <w:color w:val="000000"/>
              </w:rPr>
            </w:pPr>
          </w:p>
        </w:tc>
        <w:tc>
          <w:tcPr>
            <w:tcW w:w="3119" w:type="dxa"/>
            <w:tcBorders>
              <w:bottom w:val="single" w:sz="4" w:space="0" w:color="auto"/>
            </w:tcBorders>
          </w:tcPr>
          <w:p w14:paraId="269D41A2" w14:textId="77777777" w:rsidR="00C80EDD" w:rsidRPr="00E05177" w:rsidRDefault="00C80EDD" w:rsidP="002E710B">
            <w:pPr>
              <w:keepNext/>
              <w:keepLines/>
              <w:tabs>
                <w:tab w:val="left" w:pos="567"/>
                <w:tab w:val="num" w:pos="851"/>
                <w:tab w:val="left" w:pos="993"/>
              </w:tabs>
              <w:jc w:val="both"/>
              <w:rPr>
                <w:rFonts w:ascii="Myriad Pro" w:hAnsi="Myriad Pro" w:cs="Tahoma"/>
                <w:snapToGrid w:val="0"/>
                <w:color w:val="000000"/>
              </w:rPr>
            </w:pPr>
          </w:p>
        </w:tc>
      </w:tr>
      <w:tr w:rsidR="00C80EDD" w:rsidRPr="00E05177" w14:paraId="4FFFC019" w14:textId="77777777" w:rsidTr="00BB6F49">
        <w:trPr>
          <w:trHeight w:val="235"/>
        </w:trPr>
        <w:tc>
          <w:tcPr>
            <w:tcW w:w="3402" w:type="dxa"/>
            <w:tcBorders>
              <w:top w:val="single" w:sz="4" w:space="0" w:color="auto"/>
            </w:tcBorders>
          </w:tcPr>
          <w:p w14:paraId="6323E91E" w14:textId="77777777" w:rsidR="00C80EDD" w:rsidRPr="00E05177" w:rsidRDefault="00C80EDD"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73B31ACF" w14:textId="77777777" w:rsidR="00C80EDD" w:rsidRPr="00E05177" w:rsidRDefault="00C80EDD"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19" w:type="dxa"/>
            <w:tcBorders>
              <w:top w:val="single" w:sz="4" w:space="0" w:color="auto"/>
            </w:tcBorders>
          </w:tcPr>
          <w:p w14:paraId="39185B28" w14:textId="77777777" w:rsidR="00C80EDD" w:rsidRPr="00E05177" w:rsidRDefault="00C80EDD"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w:t>
            </w:r>
            <w:r w:rsidR="001660D4" w:rsidRPr="00E05177">
              <w:rPr>
                <w:rFonts w:ascii="Myriad Pro" w:hAnsi="Myriad Pro" w:cs="Tahoma"/>
                <w:snapToGrid w:val="0"/>
                <w:color w:val="000000"/>
              </w:rPr>
              <w:t>Ime in priimek ter</w:t>
            </w:r>
            <w:r w:rsidRPr="00E05177">
              <w:rPr>
                <w:rFonts w:ascii="Myriad Pro" w:hAnsi="Myriad Pro" w:cs="Tahoma"/>
                <w:snapToGrid w:val="0"/>
                <w:color w:val="000000"/>
              </w:rPr>
              <w:t xml:space="preserve"> podpis ponudnika)</w:t>
            </w:r>
          </w:p>
          <w:p w14:paraId="766DCCFE" w14:textId="77777777" w:rsidR="00C80EDD" w:rsidRPr="00E05177" w:rsidRDefault="00C80EDD" w:rsidP="002E710B">
            <w:pPr>
              <w:keepNext/>
              <w:keepLines/>
              <w:jc w:val="center"/>
              <w:rPr>
                <w:rFonts w:ascii="Myriad Pro" w:hAnsi="Myriad Pro" w:cs="Tahoma"/>
                <w:snapToGrid w:val="0"/>
                <w:color w:val="000000"/>
              </w:rPr>
            </w:pPr>
          </w:p>
          <w:p w14:paraId="6D5E26B4" w14:textId="77777777" w:rsidR="00C80EDD" w:rsidRPr="00E05177" w:rsidRDefault="00C80EDD" w:rsidP="002E710B">
            <w:pPr>
              <w:keepNext/>
              <w:keepLines/>
              <w:jc w:val="center"/>
              <w:rPr>
                <w:rFonts w:ascii="Myriad Pro" w:hAnsi="Myriad Pro" w:cs="Tahoma"/>
                <w:snapToGrid w:val="0"/>
                <w:color w:val="000000"/>
              </w:rPr>
            </w:pPr>
          </w:p>
        </w:tc>
      </w:tr>
    </w:tbl>
    <w:p w14:paraId="217970E6" w14:textId="77777777" w:rsidR="00C80EDD" w:rsidRPr="00E05177" w:rsidRDefault="00C80EDD" w:rsidP="002E710B">
      <w:pPr>
        <w:pStyle w:val="Blokbesedila"/>
        <w:keepNext/>
        <w:keepLines/>
        <w:tabs>
          <w:tab w:val="left" w:pos="9354"/>
        </w:tabs>
        <w:ind w:left="0" w:right="-2"/>
        <w:jc w:val="both"/>
        <w:rPr>
          <w:rFonts w:ascii="Myriad Pro" w:hAnsi="Myriad Pro" w:cs="Tahoma"/>
          <w:sz w:val="20"/>
        </w:rPr>
      </w:pPr>
    </w:p>
    <w:p w14:paraId="4AECFE06" w14:textId="77777777" w:rsidR="009F2334" w:rsidRPr="00E05177" w:rsidRDefault="009F2334" w:rsidP="002E710B">
      <w:pPr>
        <w:keepNext/>
        <w:keepLines/>
        <w:tabs>
          <w:tab w:val="left" w:pos="2798"/>
        </w:tabs>
        <w:jc w:val="both"/>
        <w:rPr>
          <w:rFonts w:ascii="Myriad Pro" w:hAnsi="Myriad Pro"/>
        </w:rPr>
      </w:pPr>
    </w:p>
    <w:p w14:paraId="00D9F730" w14:textId="77777777" w:rsidR="009F2334" w:rsidRPr="00E05177" w:rsidRDefault="009F2334" w:rsidP="002E710B">
      <w:pPr>
        <w:keepNext/>
        <w:keepLines/>
        <w:tabs>
          <w:tab w:val="left" w:pos="2798"/>
        </w:tabs>
        <w:jc w:val="both"/>
        <w:rPr>
          <w:rFonts w:ascii="Myriad Pro" w:hAnsi="Myriad Pro"/>
        </w:rPr>
      </w:pPr>
    </w:p>
    <w:p w14:paraId="44EC9918" w14:textId="77777777" w:rsidR="009F2334" w:rsidRPr="00E05177" w:rsidRDefault="009F2334" w:rsidP="002E710B">
      <w:pPr>
        <w:keepNext/>
        <w:keepLines/>
        <w:tabs>
          <w:tab w:val="left" w:pos="2798"/>
        </w:tabs>
        <w:jc w:val="both"/>
        <w:rPr>
          <w:rFonts w:ascii="Myriad Pro" w:hAnsi="Myriad Pro"/>
        </w:rPr>
      </w:pPr>
    </w:p>
    <w:p w14:paraId="43BA1173" w14:textId="77777777" w:rsidR="009F2334" w:rsidRPr="00E05177" w:rsidRDefault="009F2334" w:rsidP="002E710B">
      <w:pPr>
        <w:keepNext/>
        <w:keepLines/>
        <w:tabs>
          <w:tab w:val="left" w:pos="2798"/>
        </w:tabs>
        <w:jc w:val="both"/>
        <w:rPr>
          <w:rFonts w:ascii="Myriad Pro" w:hAnsi="Myriad Pro"/>
        </w:rPr>
      </w:pPr>
    </w:p>
    <w:p w14:paraId="543C4503" w14:textId="77777777" w:rsidR="00C80EDD" w:rsidRPr="00E05177" w:rsidRDefault="00C80EDD" w:rsidP="002E710B">
      <w:pPr>
        <w:keepNext/>
        <w:keepLines/>
        <w:rPr>
          <w:rFonts w:ascii="Myriad Pro" w:hAnsi="Myriad Pro"/>
        </w:rPr>
      </w:pPr>
      <w:r w:rsidRPr="00E05177">
        <w:rPr>
          <w:rFonts w:ascii="Myriad Pro" w:hAnsi="Myriad Pro"/>
        </w:rPr>
        <w:br w:type="page"/>
      </w:r>
    </w:p>
    <w:tbl>
      <w:tblPr>
        <w:tblW w:w="949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
        <w:gridCol w:w="2941"/>
        <w:gridCol w:w="2957"/>
        <w:gridCol w:w="20"/>
        <w:gridCol w:w="30"/>
        <w:gridCol w:w="2199"/>
        <w:gridCol w:w="997"/>
        <w:gridCol w:w="279"/>
      </w:tblGrid>
      <w:tr w:rsidR="00FC65F1" w:rsidRPr="00E05177" w14:paraId="4929FF2D" w14:textId="77777777" w:rsidTr="000770A9">
        <w:trPr>
          <w:gridBefore w:val="1"/>
          <w:wBefore w:w="70" w:type="dxa"/>
        </w:trPr>
        <w:tc>
          <w:tcPr>
            <w:tcW w:w="8147" w:type="dxa"/>
            <w:gridSpan w:val="5"/>
            <w:tcBorders>
              <w:right w:val="single" w:sz="4" w:space="0" w:color="auto"/>
            </w:tcBorders>
          </w:tcPr>
          <w:p w14:paraId="273074EF" w14:textId="7BEA7B83" w:rsidR="00FC65F1" w:rsidRPr="00E05177" w:rsidRDefault="00FC65F1" w:rsidP="002E710B">
            <w:pPr>
              <w:keepNext/>
              <w:keepLines/>
              <w:jc w:val="both"/>
              <w:rPr>
                <w:rFonts w:ascii="Myriad Pro" w:hAnsi="Myriad Pro" w:cs="Tahoma"/>
              </w:rPr>
            </w:pPr>
            <w:r w:rsidRPr="00E05177">
              <w:rPr>
                <w:rFonts w:ascii="Myriad Pro" w:hAnsi="Myriad Pro" w:cs="Tahoma"/>
              </w:rPr>
              <w:lastRenderedPageBreak/>
              <w:t>PODATKI O PONUDNIKU</w:t>
            </w:r>
            <w:r w:rsidR="007B2841" w:rsidRPr="00E05177">
              <w:rPr>
                <w:rFonts w:ascii="Myriad Pro" w:hAnsi="Myriad Pro" w:cs="Tahoma"/>
              </w:rPr>
              <w:t>/PARTNERJU</w:t>
            </w:r>
          </w:p>
        </w:tc>
        <w:tc>
          <w:tcPr>
            <w:tcW w:w="1276" w:type="dxa"/>
            <w:gridSpan w:val="2"/>
            <w:tcBorders>
              <w:top w:val="single" w:sz="4" w:space="0" w:color="auto"/>
              <w:left w:val="single" w:sz="4" w:space="0" w:color="auto"/>
              <w:bottom w:val="single" w:sz="4" w:space="0" w:color="auto"/>
            </w:tcBorders>
          </w:tcPr>
          <w:p w14:paraId="0902BD6F" w14:textId="77777777" w:rsidR="00FC65F1" w:rsidRPr="00E05177" w:rsidRDefault="00FC65F1" w:rsidP="002E710B">
            <w:pPr>
              <w:keepNext/>
              <w:keepLines/>
              <w:jc w:val="both"/>
              <w:rPr>
                <w:rFonts w:ascii="Myriad Pro" w:hAnsi="Myriad Pro" w:cs="Tahoma"/>
                <w:b/>
                <w:i/>
              </w:rPr>
            </w:pPr>
            <w:r w:rsidRPr="00E05177">
              <w:rPr>
                <w:rFonts w:ascii="Myriad Pro" w:hAnsi="Myriad Pro" w:cs="Tahoma"/>
                <w:b/>
                <w:i/>
              </w:rPr>
              <w:t>Priloga 1</w:t>
            </w:r>
          </w:p>
        </w:tc>
      </w:tr>
      <w:tr w:rsidR="00827FAA" w:rsidRPr="00E05177" w14:paraId="5E407294"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5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3FDE15E1" w14:textId="46D8750B" w:rsidR="000770A9" w:rsidRDefault="0090625C" w:rsidP="005A3318">
            <w:pPr>
              <w:keepNext/>
              <w:keepLines/>
              <w:rPr>
                <w:rFonts w:ascii="Myriad Pro" w:hAnsi="Myriad Pro"/>
              </w:rPr>
            </w:pPr>
            <w:r>
              <w:rPr>
                <w:rFonts w:ascii="Myriad Pro" w:hAnsi="Myriad Pro"/>
              </w:rPr>
              <w:t>PRENOVA KOTLOVNICE OŠ BAKOVCI</w:t>
            </w:r>
          </w:p>
          <w:p w14:paraId="2AB551EE" w14:textId="77777777" w:rsidR="000770A9" w:rsidRDefault="000770A9" w:rsidP="005A3318">
            <w:pPr>
              <w:keepNext/>
              <w:keepLines/>
              <w:rPr>
                <w:rFonts w:ascii="Myriad Pro" w:hAnsi="Myriad Pro"/>
              </w:rPr>
            </w:pPr>
          </w:p>
          <w:p w14:paraId="57C290F9" w14:textId="45FA344D" w:rsidR="00827FAA" w:rsidRPr="00E05177" w:rsidRDefault="00827FAA" w:rsidP="005A3318">
            <w:pPr>
              <w:keepNext/>
              <w:keepLines/>
              <w:rPr>
                <w:rFonts w:ascii="Myriad Pro" w:hAnsi="Myriad Pro" w:cs="Tahoma"/>
              </w:rPr>
            </w:pPr>
            <w:r w:rsidRPr="00E05177">
              <w:rPr>
                <w:rFonts w:ascii="Myriad Pro" w:hAnsi="Myriad Pro" w:cs="Tahoma"/>
                <w:b/>
              </w:rPr>
              <w:t>PODATKI O PONUDNIKU/PARTNERJU</w:t>
            </w:r>
          </w:p>
        </w:tc>
      </w:tr>
      <w:tr w:rsidR="00827FAA" w:rsidRPr="00E05177" w14:paraId="4360120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7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69787499" w14:textId="77777777" w:rsidR="00827FAA" w:rsidRPr="00E05177" w:rsidRDefault="00827FAA" w:rsidP="005A3318">
            <w:pPr>
              <w:keepNext/>
              <w:keepLines/>
              <w:rPr>
                <w:rFonts w:ascii="Myriad Pro" w:hAnsi="Myriad Pro" w:cs="Tahoma"/>
              </w:rPr>
            </w:pPr>
            <w:r w:rsidRPr="00E05177">
              <w:rPr>
                <w:rFonts w:ascii="Myriad Pro" w:hAnsi="Myriad Pro" w:cs="Tahoma"/>
              </w:rPr>
              <w:t>Firma ponudnika/partnerja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4D1E13CF" w14:textId="77777777" w:rsidR="00827FAA" w:rsidRPr="00E05177" w:rsidRDefault="00827FAA" w:rsidP="005A3318">
            <w:pPr>
              <w:keepNext/>
              <w:keepLines/>
              <w:rPr>
                <w:rFonts w:ascii="Myriad Pro" w:hAnsi="Myriad Pro" w:cs="Tahoma"/>
              </w:rPr>
            </w:pPr>
          </w:p>
          <w:p w14:paraId="15EABA34" w14:textId="77777777" w:rsidR="00827FAA" w:rsidRPr="00E05177" w:rsidRDefault="00827FAA" w:rsidP="005A3318">
            <w:pPr>
              <w:keepNext/>
              <w:keepLines/>
              <w:rPr>
                <w:rFonts w:ascii="Myriad Pro" w:hAnsi="Myriad Pro" w:cs="Tahoma"/>
              </w:rPr>
            </w:pPr>
          </w:p>
          <w:p w14:paraId="68F613BC" w14:textId="77777777" w:rsidR="00827FAA" w:rsidRPr="00E05177" w:rsidRDefault="00827FAA" w:rsidP="005A3318">
            <w:pPr>
              <w:keepNext/>
              <w:keepLines/>
              <w:rPr>
                <w:rFonts w:ascii="Myriad Pro" w:hAnsi="Myriad Pro" w:cs="Tahoma"/>
              </w:rPr>
            </w:pPr>
          </w:p>
        </w:tc>
      </w:tr>
      <w:tr w:rsidR="00827FAA" w:rsidRPr="00E05177" w14:paraId="64A2C86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25"/>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79F69C2" w14:textId="27919905" w:rsidR="00827FAA" w:rsidRPr="00E05177" w:rsidRDefault="00827FAA" w:rsidP="005A3318">
            <w:pPr>
              <w:keepNext/>
              <w:keepLines/>
              <w:rPr>
                <w:rFonts w:ascii="Myriad Pro" w:hAnsi="Myriad Pro" w:cs="Tahoma"/>
              </w:rPr>
            </w:pPr>
            <w:r w:rsidRPr="00E05177">
              <w:rPr>
                <w:rFonts w:ascii="Myriad Pro" w:hAnsi="Myriad Pro" w:cs="Tahoma"/>
              </w:rPr>
              <w:t>Poslovni naslov</w:t>
            </w:r>
            <w:r w:rsidR="00D949CD" w:rsidRPr="00E05177">
              <w:rPr>
                <w:rFonts w:ascii="Myriad Pro" w:hAnsi="Myriad Pro" w:cs="Tahoma"/>
              </w:rPr>
              <w:t>/sedež</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19A91690" w14:textId="77777777" w:rsidR="00827FAA" w:rsidRPr="00E05177" w:rsidRDefault="00827FAA" w:rsidP="005A3318">
            <w:pPr>
              <w:keepNext/>
              <w:keepLines/>
              <w:rPr>
                <w:rFonts w:ascii="Myriad Pro" w:hAnsi="Myriad Pro" w:cs="Tahoma"/>
              </w:rPr>
            </w:pPr>
          </w:p>
          <w:p w14:paraId="06D3590C" w14:textId="77777777" w:rsidR="00827FAA" w:rsidRPr="00E05177" w:rsidRDefault="00827FAA" w:rsidP="005A3318">
            <w:pPr>
              <w:keepNext/>
              <w:keepLines/>
              <w:rPr>
                <w:rFonts w:ascii="Myriad Pro" w:hAnsi="Myriad Pro" w:cs="Tahoma"/>
              </w:rPr>
            </w:pPr>
          </w:p>
          <w:p w14:paraId="750BE6D1" w14:textId="77777777" w:rsidR="00827FAA" w:rsidRPr="00E05177" w:rsidRDefault="00827FAA" w:rsidP="005A3318">
            <w:pPr>
              <w:keepNext/>
              <w:keepLines/>
              <w:rPr>
                <w:rFonts w:ascii="Myriad Pro" w:hAnsi="Myriad Pro" w:cs="Tahoma"/>
              </w:rPr>
            </w:pPr>
          </w:p>
        </w:tc>
      </w:tr>
      <w:tr w:rsidR="00827FAA" w:rsidRPr="00E05177" w14:paraId="4F888113"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2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3EDECCE" w14:textId="1F2673F5" w:rsidR="00827FAA" w:rsidRPr="00E05177" w:rsidRDefault="00827FAA" w:rsidP="005A3318">
            <w:pPr>
              <w:keepNext/>
              <w:keepLines/>
              <w:spacing w:line="276" w:lineRule="auto"/>
              <w:rPr>
                <w:rFonts w:ascii="Myriad Pro" w:hAnsi="Myriad Pro" w:cs="Tahoma"/>
              </w:rPr>
            </w:pPr>
            <w:r w:rsidRPr="00E05177">
              <w:rPr>
                <w:rFonts w:ascii="Myriad Pro" w:hAnsi="Myriad Pro" w:cs="Tahoma"/>
              </w:rPr>
              <w:t xml:space="preserve">Matična </w:t>
            </w:r>
            <w:r w:rsidRPr="00E05177">
              <w:rPr>
                <w:rFonts w:ascii="Myriad Pro" w:hAnsi="Myriad Pro" w:cs="Tahoma"/>
                <w:u w:val="single"/>
              </w:rPr>
              <w:t>in</w:t>
            </w:r>
            <w:r w:rsidRPr="00E05177">
              <w:rPr>
                <w:rFonts w:ascii="Myriad Pro" w:hAnsi="Myriad Pro" w:cs="Tahoma"/>
              </w:rPr>
              <w:t xml:space="preserve"> davčna številka ponudnika</w:t>
            </w:r>
            <w:r w:rsidR="00D949CD" w:rsidRPr="00E05177">
              <w:rPr>
                <w:rFonts w:ascii="Myriad Pro" w:hAnsi="Myriad Pro" w:cs="Tahoma"/>
              </w:rPr>
              <w:t>/partnerja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A2842F" w14:textId="77777777" w:rsidR="00827FAA" w:rsidRPr="00E05177" w:rsidRDefault="00827FAA" w:rsidP="005A3318">
            <w:pPr>
              <w:keepNext/>
              <w:keepLines/>
              <w:spacing w:line="276" w:lineRule="auto"/>
              <w:rPr>
                <w:rFonts w:ascii="Myriad Pro" w:hAnsi="Myriad Pro" w:cs="Tahoma"/>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1AB5E7C0" w14:textId="77777777" w:rsidR="00827FAA" w:rsidRPr="00E05177" w:rsidRDefault="00827FAA" w:rsidP="005A3318">
            <w:pPr>
              <w:keepNext/>
              <w:keepLines/>
              <w:spacing w:line="276" w:lineRule="auto"/>
              <w:rPr>
                <w:rFonts w:ascii="Myriad Pro" w:hAnsi="Myriad Pro" w:cs="Tahoma"/>
              </w:rPr>
            </w:pPr>
          </w:p>
        </w:tc>
      </w:tr>
      <w:tr w:rsidR="00827FAA" w:rsidRPr="00E05177" w14:paraId="3BB71ECC"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42CC84F4" w14:textId="28FB86E5" w:rsidR="00827FAA" w:rsidRPr="00E05177" w:rsidRDefault="00827FAA" w:rsidP="005A3318">
            <w:pPr>
              <w:keepNext/>
              <w:keepLines/>
              <w:spacing w:line="276" w:lineRule="auto"/>
              <w:rPr>
                <w:rFonts w:ascii="Myriad Pro" w:hAnsi="Myriad Pro" w:cs="Tahoma"/>
              </w:rPr>
            </w:pPr>
            <w:r w:rsidRPr="00E05177">
              <w:rPr>
                <w:rFonts w:ascii="Myriad Pro" w:hAnsi="Myriad Pro" w:cs="Tahoma"/>
              </w:rPr>
              <w:t>Transakcijski račun ponudnika</w:t>
            </w:r>
            <w:r w:rsidR="00D949CD" w:rsidRPr="00E05177">
              <w:rPr>
                <w:rFonts w:ascii="Myriad Pro" w:hAnsi="Myriad Pro" w:cs="Tahoma"/>
              </w:rPr>
              <w:t>/parterja in banka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3B155052" w14:textId="77777777" w:rsidR="00827FAA" w:rsidRPr="00E05177" w:rsidRDefault="00827FAA" w:rsidP="005A3318">
            <w:pPr>
              <w:keepNext/>
              <w:keepLines/>
              <w:spacing w:line="276" w:lineRule="auto"/>
              <w:rPr>
                <w:rFonts w:ascii="Myriad Pro" w:hAnsi="Myriad Pro" w:cs="Tahoma"/>
              </w:rPr>
            </w:pPr>
          </w:p>
        </w:tc>
      </w:tr>
      <w:tr w:rsidR="00827FAA" w:rsidRPr="00E05177" w14:paraId="25EAED74"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5968" w:type="dxa"/>
            <w:gridSpan w:val="3"/>
            <w:tcBorders>
              <w:top w:val="single" w:sz="4" w:space="0" w:color="auto"/>
              <w:left w:val="single" w:sz="4" w:space="0" w:color="auto"/>
              <w:bottom w:val="single" w:sz="4" w:space="0" w:color="auto"/>
              <w:right w:val="single" w:sz="4" w:space="0" w:color="auto"/>
            </w:tcBorders>
            <w:vAlign w:val="center"/>
          </w:tcPr>
          <w:p w14:paraId="7B255D1C" w14:textId="341847D1" w:rsidR="00827FAA" w:rsidRPr="00E05177" w:rsidRDefault="00827FAA" w:rsidP="005A3318">
            <w:pPr>
              <w:keepNext/>
              <w:keepLines/>
              <w:spacing w:line="276" w:lineRule="auto"/>
              <w:rPr>
                <w:rFonts w:ascii="Myriad Pro" w:hAnsi="Myriad Pro" w:cs="Tahoma"/>
              </w:rPr>
            </w:pPr>
            <w:r w:rsidRPr="00E05177">
              <w:rPr>
                <w:rFonts w:ascii="Myriad Pro" w:hAnsi="Myriad Pro" w:cs="Tahoma"/>
              </w:rPr>
              <w:t>Ponudnik</w:t>
            </w:r>
            <w:r w:rsidR="00D949CD" w:rsidRPr="00E05177">
              <w:rPr>
                <w:rFonts w:ascii="Myriad Pro" w:hAnsi="Myriad Pro" w:cs="Tahoma"/>
              </w:rPr>
              <w:t>/partner</w:t>
            </w:r>
            <w:r w:rsidRPr="00E05177">
              <w:rPr>
                <w:rFonts w:ascii="Myriad Pro" w:hAnsi="Myriad Pro" w:cs="Tahoma"/>
              </w:rPr>
              <w:t xml:space="preserve"> je MSP* (</w:t>
            </w:r>
            <w:r w:rsidRPr="00E05177">
              <w:rPr>
                <w:rFonts w:ascii="Myriad Pro" w:hAnsi="Myriad Pro" w:cs="Tahoma"/>
                <w:u w:val="single"/>
              </w:rPr>
              <w:t>DA/NE</w:t>
            </w:r>
            <w:r w:rsidRPr="00E05177">
              <w:rPr>
                <w:rFonts w:ascii="Myriad Pro" w:hAnsi="Myriad Pro" w:cs="Tahoma"/>
              </w:rPr>
              <w:t xml:space="preserve">): </w:t>
            </w:r>
            <w:r w:rsidRPr="00E05177">
              <w:rPr>
                <w:rFonts w:ascii="Myriad Pro" w:hAnsi="Myriad Pro" w:cs="Tahoma"/>
                <w:i/>
              </w:rPr>
              <w:t xml:space="preserve">*MSP: </w:t>
            </w:r>
            <w:proofErr w:type="spellStart"/>
            <w:r w:rsidRPr="00E05177">
              <w:rPr>
                <w:rFonts w:ascii="Myriad Pro" w:hAnsi="Myriad Pro" w:cs="Tahoma"/>
                <w:i/>
              </w:rPr>
              <w:t>mikro</w:t>
            </w:r>
            <w:proofErr w:type="spellEnd"/>
            <w:r w:rsidRPr="00E05177">
              <w:rPr>
                <w:rFonts w:ascii="Myriad Pro" w:hAnsi="Myriad Pro" w:cs="Tahoma"/>
                <w:i/>
              </w:rPr>
              <w:t>, mala in srednje velika podjetja kot so opredeljena v Priporočilu Komisije 2003/361/ES</w:t>
            </w:r>
          </w:p>
        </w:tc>
        <w:tc>
          <w:tcPr>
            <w:tcW w:w="3246" w:type="dxa"/>
            <w:gridSpan w:val="4"/>
            <w:tcBorders>
              <w:top w:val="single" w:sz="4" w:space="0" w:color="auto"/>
              <w:left w:val="single" w:sz="4" w:space="0" w:color="auto"/>
              <w:bottom w:val="single" w:sz="4" w:space="0" w:color="auto"/>
              <w:right w:val="single" w:sz="4" w:space="0" w:color="auto"/>
            </w:tcBorders>
            <w:vAlign w:val="center"/>
          </w:tcPr>
          <w:p w14:paraId="6371F5AE" w14:textId="77777777" w:rsidR="00827FAA" w:rsidRPr="00E05177" w:rsidRDefault="00827FAA" w:rsidP="005A3318">
            <w:pPr>
              <w:keepNext/>
              <w:keepLines/>
              <w:spacing w:line="276" w:lineRule="auto"/>
              <w:rPr>
                <w:rFonts w:ascii="Myriad Pro" w:hAnsi="Myriad Pro" w:cs="Tahoma"/>
              </w:rPr>
            </w:pPr>
          </w:p>
        </w:tc>
      </w:tr>
      <w:tr w:rsidR="00827FAA" w:rsidRPr="00E05177" w14:paraId="7788BEF4"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9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40A43B6E" w14:textId="77777777" w:rsidR="00827FAA" w:rsidRPr="00E05177" w:rsidRDefault="00827FAA" w:rsidP="005A3318">
            <w:pPr>
              <w:keepNext/>
              <w:keepLines/>
              <w:rPr>
                <w:rFonts w:ascii="Myriad Pro" w:hAnsi="Myriad Pro"/>
              </w:rPr>
            </w:pPr>
            <w:r w:rsidRPr="00E05177">
              <w:rPr>
                <w:rFonts w:ascii="Myriad Pro" w:hAnsi="Myriad Pro" w:cs="Tahoma"/>
                <w:b/>
              </w:rPr>
              <w:t>ODGOVORNA OSEBA PONUDNIKA</w:t>
            </w:r>
          </w:p>
        </w:tc>
      </w:tr>
      <w:tr w:rsidR="00827FAA" w:rsidRPr="00E05177" w14:paraId="38AE5017"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588"/>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412883B" w14:textId="77777777" w:rsidR="00827FAA" w:rsidRPr="00E05177" w:rsidRDefault="00827FAA" w:rsidP="005A3318">
            <w:pPr>
              <w:keepNext/>
              <w:keepLines/>
              <w:rPr>
                <w:rFonts w:ascii="Myriad Pro" w:hAnsi="Myriad Pro" w:cs="Tahoma"/>
              </w:rPr>
            </w:pPr>
            <w:r w:rsidRPr="00E05177">
              <w:rPr>
                <w:rFonts w:ascii="Myriad Pro" w:hAnsi="Myriad Pro" w:cs="Tahoma"/>
              </w:rPr>
              <w:t>Naziv odgovorne osebe</w:t>
            </w:r>
          </w:p>
          <w:p w14:paraId="6601275B" w14:textId="77777777" w:rsidR="00827FAA" w:rsidRPr="00E05177" w:rsidRDefault="00827FAA" w:rsidP="005A3318">
            <w:pPr>
              <w:keepNext/>
              <w:keepLines/>
              <w:rPr>
                <w:rFonts w:ascii="Myriad Pro" w:hAnsi="Myriad Pro" w:cs="Tahoma"/>
              </w:rPr>
            </w:pPr>
            <w:r w:rsidRPr="00E05177">
              <w:rPr>
                <w:rFonts w:ascii="Myriad Pro" w:hAnsi="Myriad Pro" w:cs="Tahoma"/>
              </w:rPr>
              <w:t>(podpisnik pogodbe)</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554FCBCA" w14:textId="77777777" w:rsidR="00827FAA" w:rsidRPr="00E05177" w:rsidRDefault="00827FAA" w:rsidP="005A3318">
            <w:pPr>
              <w:keepNext/>
              <w:keepLines/>
              <w:rPr>
                <w:rFonts w:ascii="Myriad Pro" w:hAnsi="Myriad Pro"/>
              </w:rPr>
            </w:pPr>
          </w:p>
          <w:p w14:paraId="7149D647" w14:textId="77777777" w:rsidR="00827FAA" w:rsidRPr="00E05177" w:rsidRDefault="00827FAA" w:rsidP="005A3318">
            <w:pPr>
              <w:keepNext/>
              <w:keepLines/>
              <w:rPr>
                <w:rFonts w:ascii="Myriad Pro" w:hAnsi="Myriad Pro"/>
              </w:rPr>
            </w:pPr>
          </w:p>
        </w:tc>
      </w:tr>
      <w:tr w:rsidR="00827FAA" w:rsidRPr="00E05177" w14:paraId="53127D1E"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7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12434438" w14:textId="77777777" w:rsidR="00827FAA" w:rsidRPr="00E05177" w:rsidRDefault="00827FAA" w:rsidP="005A3318">
            <w:pPr>
              <w:keepNext/>
              <w:keepLines/>
              <w:rPr>
                <w:rFonts w:ascii="Myriad Pro" w:hAnsi="Myriad Pro" w:cs="Tahoma"/>
              </w:rPr>
            </w:pPr>
            <w:r w:rsidRPr="00E05177">
              <w:rPr>
                <w:rFonts w:ascii="Myriad Pro" w:hAnsi="Myriad Pro" w:cs="Tahoma"/>
              </w:rPr>
              <w:t>Funkcija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399CE539" w14:textId="77777777" w:rsidR="00827FAA" w:rsidRPr="00E05177" w:rsidRDefault="00827FAA" w:rsidP="005A3318">
            <w:pPr>
              <w:keepNext/>
              <w:keepLines/>
              <w:rPr>
                <w:rFonts w:ascii="Myriad Pro" w:hAnsi="Myriad Pro"/>
              </w:rPr>
            </w:pPr>
          </w:p>
        </w:tc>
      </w:tr>
      <w:tr w:rsidR="00827FAA" w:rsidRPr="00E05177" w14:paraId="135977B5"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756D7B2" w14:textId="77777777" w:rsidR="00827FAA" w:rsidRPr="00E05177" w:rsidRDefault="00827FAA" w:rsidP="005A3318">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9D7B71" w14:textId="77777777" w:rsidR="00827FAA" w:rsidRPr="00E05177" w:rsidRDefault="00827FAA" w:rsidP="005A3318">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1995653C" w14:textId="77777777" w:rsidR="00827FAA" w:rsidRPr="00E05177" w:rsidRDefault="00827FAA" w:rsidP="005A3318">
            <w:pPr>
              <w:keepNext/>
              <w:keepLines/>
              <w:rPr>
                <w:rFonts w:ascii="Myriad Pro" w:hAnsi="Myriad Pro"/>
              </w:rPr>
            </w:pPr>
          </w:p>
        </w:tc>
      </w:tr>
      <w:tr w:rsidR="00827FAA" w:rsidRPr="00E05177" w14:paraId="6774B09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45"/>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6A52041D" w14:textId="78118EE6" w:rsidR="00827FAA" w:rsidRPr="00E05177" w:rsidRDefault="00827FAA" w:rsidP="005A3318">
            <w:pPr>
              <w:keepNext/>
              <w:keepLines/>
              <w:rPr>
                <w:rFonts w:ascii="Myriad Pro" w:hAnsi="Myriad Pro"/>
              </w:rPr>
            </w:pPr>
            <w:r w:rsidRPr="00E05177">
              <w:rPr>
                <w:rFonts w:ascii="Myriad Pro" w:hAnsi="Myriad Pro" w:cs="Tahoma"/>
                <w:b/>
              </w:rPr>
              <w:t xml:space="preserve">KONTAKTNA OSEBA </w:t>
            </w:r>
            <w:r w:rsidR="00D949CD" w:rsidRPr="00E05177">
              <w:rPr>
                <w:rFonts w:ascii="Myriad Pro" w:hAnsi="Myriad Pro" w:cs="Tahoma"/>
                <w:b/>
              </w:rPr>
              <w:t xml:space="preserve">(VODILNEGA) </w:t>
            </w:r>
            <w:r w:rsidRPr="00E05177">
              <w:rPr>
                <w:rFonts w:ascii="Myriad Pro" w:hAnsi="Myriad Pro" w:cs="Tahoma"/>
                <w:b/>
              </w:rPr>
              <w:t>PONUDNIKA</w:t>
            </w:r>
          </w:p>
        </w:tc>
      </w:tr>
      <w:tr w:rsidR="00827FAA" w:rsidRPr="00E05177" w14:paraId="5F1A170D"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2A670F6" w14:textId="77777777" w:rsidR="00827FAA" w:rsidRPr="00E05177" w:rsidRDefault="00827FAA" w:rsidP="005A3318">
            <w:pPr>
              <w:keepNext/>
              <w:keepLines/>
              <w:rPr>
                <w:rFonts w:ascii="Myriad Pro" w:hAnsi="Myriad Pro" w:cs="Tahoma"/>
              </w:rPr>
            </w:pPr>
            <w:r w:rsidRPr="00E05177">
              <w:rPr>
                <w:rFonts w:ascii="Myriad Pro" w:hAnsi="Myriad Pro" w:cs="Tahoma"/>
              </w:rPr>
              <w:t>Naziv kontaktne osebe (v zvezi s ponudbo)</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46484F61" w14:textId="77777777" w:rsidR="00827FAA" w:rsidRPr="00E05177" w:rsidRDefault="00827FAA" w:rsidP="005A3318">
            <w:pPr>
              <w:keepNext/>
              <w:keepLines/>
              <w:rPr>
                <w:rFonts w:ascii="Myriad Pro" w:hAnsi="Myriad Pro"/>
              </w:rPr>
            </w:pPr>
          </w:p>
        </w:tc>
      </w:tr>
      <w:tr w:rsidR="00827FAA" w:rsidRPr="00E05177" w14:paraId="3AB17F13"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6F34443" w14:textId="77777777" w:rsidR="00827FAA" w:rsidRPr="00E05177" w:rsidRDefault="00827FAA" w:rsidP="005A3318">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D8E7F74" w14:textId="77777777" w:rsidR="00827FAA" w:rsidRPr="00E05177" w:rsidRDefault="00827FAA" w:rsidP="005A3318">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1EBC5910" w14:textId="77777777" w:rsidR="00827FAA" w:rsidRPr="00E05177" w:rsidRDefault="00827FAA" w:rsidP="005A3318">
            <w:pPr>
              <w:keepNext/>
              <w:keepLines/>
              <w:rPr>
                <w:rFonts w:ascii="Myriad Pro" w:hAnsi="Myriad Pro"/>
              </w:rPr>
            </w:pPr>
          </w:p>
        </w:tc>
      </w:tr>
      <w:tr w:rsidR="00827FAA" w:rsidRPr="00E05177" w14:paraId="22636E7C"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67"/>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4664C196" w14:textId="77777777" w:rsidR="00827FAA" w:rsidRPr="00E05177" w:rsidRDefault="00827FAA" w:rsidP="005A3318">
            <w:pPr>
              <w:keepNext/>
              <w:keepLines/>
              <w:rPr>
                <w:rFonts w:ascii="Myriad Pro" w:hAnsi="Myriad Pro"/>
              </w:rPr>
            </w:pPr>
            <w:r w:rsidRPr="00E05177">
              <w:rPr>
                <w:rFonts w:ascii="Myriad Pro" w:hAnsi="Myriad Pro" w:cs="Tahoma"/>
                <w:b/>
              </w:rPr>
              <w:t xml:space="preserve">OSTALI PODATKI </w:t>
            </w:r>
          </w:p>
        </w:tc>
      </w:tr>
      <w:tr w:rsidR="00827FAA" w:rsidRPr="00E05177" w14:paraId="7CBDC93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720"/>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B926077" w14:textId="77777777" w:rsidR="00827FAA" w:rsidRPr="00E05177" w:rsidRDefault="00827FAA" w:rsidP="005A3318">
            <w:pPr>
              <w:keepNext/>
              <w:keepLines/>
              <w:rPr>
                <w:rFonts w:ascii="Myriad Pro" w:hAnsi="Myriad Pro" w:cs="Tahoma"/>
              </w:rPr>
            </w:pPr>
            <w:r w:rsidRPr="00E05177">
              <w:rPr>
                <w:rFonts w:ascii="Myriad Pro" w:hAnsi="Myriad Pro" w:cs="Tahoma"/>
              </w:rPr>
              <w:t xml:space="preserve">Predstavnik/i ponudnika, ki bo/do urejali izvajanje predmetne pogodbe/ okvirnega sporazuma </w:t>
            </w:r>
            <w:r w:rsidRPr="00E05177">
              <w:rPr>
                <w:rFonts w:ascii="Myriad Pro" w:hAnsi="Myriad Pro" w:cs="Tahoma"/>
                <w:i/>
              </w:rPr>
              <w:t>(lahko je ista oseba)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198B91C5" w14:textId="77777777" w:rsidR="00827FAA" w:rsidRPr="00E05177" w:rsidRDefault="00827FAA" w:rsidP="005A3318">
            <w:pPr>
              <w:keepNext/>
              <w:keepLines/>
              <w:spacing w:line="276" w:lineRule="auto"/>
              <w:jc w:val="both"/>
              <w:rPr>
                <w:rFonts w:ascii="Myriad Pro" w:hAnsi="Myriad Pro" w:cs="Tahoma"/>
              </w:rPr>
            </w:pPr>
            <w:r w:rsidRPr="00E05177">
              <w:rPr>
                <w:rFonts w:ascii="Myriad Pro" w:hAnsi="Myriad Pro" w:cs="Tahoma"/>
              </w:rPr>
              <w:t>Skrbnik pogodbe/okvirnega sporazuma:</w:t>
            </w:r>
          </w:p>
          <w:p w14:paraId="1A63F28F" w14:textId="77777777" w:rsidR="00827FAA" w:rsidRPr="00E05177" w:rsidRDefault="00827FAA" w:rsidP="005A3318">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075D1013" w14:textId="77777777" w:rsidR="00827FAA" w:rsidRPr="00E05177" w:rsidRDefault="00827FAA" w:rsidP="005A3318">
            <w:pPr>
              <w:keepNext/>
              <w:keepLines/>
              <w:spacing w:line="276" w:lineRule="auto"/>
              <w:jc w:val="both"/>
              <w:rPr>
                <w:rFonts w:ascii="Myriad Pro" w:hAnsi="Myriad Pro" w:cs="Tahoma"/>
              </w:rPr>
            </w:pPr>
            <w:r w:rsidRPr="00E05177">
              <w:rPr>
                <w:rFonts w:ascii="Myriad Pro" w:hAnsi="Myriad Pro" w:cs="Tahoma"/>
              </w:rPr>
              <w:t>e - mail: ___________________________________.</w:t>
            </w:r>
          </w:p>
          <w:p w14:paraId="183E5E41" w14:textId="77777777" w:rsidR="00827FAA" w:rsidRPr="00E05177" w:rsidRDefault="00827FAA" w:rsidP="005A3318">
            <w:pPr>
              <w:keepNext/>
              <w:keepLines/>
              <w:jc w:val="both"/>
              <w:rPr>
                <w:rFonts w:ascii="Myriad Pro" w:hAnsi="Myriad Pro" w:cs="Tahoma"/>
                <w:snapToGrid w:val="0"/>
              </w:rPr>
            </w:pPr>
          </w:p>
          <w:p w14:paraId="2BB2A3AE" w14:textId="77777777" w:rsidR="00827FAA" w:rsidRPr="00E05177" w:rsidRDefault="00827FAA" w:rsidP="005A3318">
            <w:pPr>
              <w:keepNext/>
              <w:keepLines/>
              <w:spacing w:line="276" w:lineRule="auto"/>
              <w:jc w:val="both"/>
              <w:rPr>
                <w:rFonts w:ascii="Myriad Pro" w:hAnsi="Myriad Pro" w:cs="Tahoma"/>
              </w:rPr>
            </w:pPr>
            <w:r w:rsidRPr="00E05177">
              <w:rPr>
                <w:rFonts w:ascii="Myriad Pro" w:hAnsi="Myriad Pro" w:cs="Tahoma"/>
              </w:rPr>
              <w:t xml:space="preserve">v njegovi odsotnosti pa ga zamenjuje: </w:t>
            </w:r>
          </w:p>
          <w:p w14:paraId="7F3E094C" w14:textId="77777777" w:rsidR="00827FAA" w:rsidRPr="00E05177" w:rsidRDefault="00827FAA" w:rsidP="005A3318">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09F7A691" w14:textId="77777777" w:rsidR="00827FAA" w:rsidRPr="00E05177" w:rsidRDefault="00827FAA" w:rsidP="005A3318">
            <w:pPr>
              <w:keepNext/>
              <w:keepLines/>
              <w:jc w:val="both"/>
              <w:rPr>
                <w:rFonts w:ascii="Myriad Pro" w:hAnsi="Myriad Pro" w:cs="Tahoma"/>
              </w:rPr>
            </w:pPr>
            <w:r w:rsidRPr="00E05177">
              <w:rPr>
                <w:rFonts w:ascii="Myriad Pro" w:hAnsi="Myriad Pro" w:cs="Tahoma"/>
              </w:rPr>
              <w:t>e - mail: ___________________________________.</w:t>
            </w:r>
          </w:p>
        </w:tc>
      </w:tr>
      <w:tr w:rsidR="00827FAA" w:rsidRPr="00E05177" w14:paraId="3713E083"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3"/>
          <w:jc w:val="center"/>
        </w:trPr>
        <w:tc>
          <w:tcPr>
            <w:tcW w:w="3011" w:type="dxa"/>
            <w:gridSpan w:val="2"/>
            <w:vMerge w:val="restart"/>
            <w:tcBorders>
              <w:top w:val="single" w:sz="4" w:space="0" w:color="auto"/>
              <w:left w:val="single" w:sz="4" w:space="0" w:color="auto"/>
              <w:right w:val="single" w:sz="4" w:space="0" w:color="auto"/>
            </w:tcBorders>
            <w:vAlign w:val="center"/>
          </w:tcPr>
          <w:p w14:paraId="17DC1F57" w14:textId="77777777" w:rsidR="00827FAA" w:rsidRPr="00E05177" w:rsidRDefault="00827FAA" w:rsidP="005A3318">
            <w:pPr>
              <w:keepNext/>
              <w:keepLines/>
              <w:rPr>
                <w:rFonts w:ascii="Myriad Pro" w:hAnsi="Myriad Pro" w:cs="Tahoma"/>
              </w:rPr>
            </w:pPr>
            <w:r w:rsidRPr="00E05177">
              <w:rPr>
                <w:rFonts w:ascii="Myriad Pro" w:hAnsi="Myriad Pro" w:cs="Tahoma"/>
                <w:b/>
              </w:rPr>
              <w:t>VSE</w:t>
            </w:r>
            <w:r w:rsidRPr="00E05177">
              <w:rPr>
                <w:rFonts w:ascii="Myriad Pro" w:hAnsi="Myriad Pro" w:cs="Tahoma"/>
              </w:rPr>
              <w:t xml:space="preserve"> osebe, ki so člani upravnega, vodstvenega ali nadzornega organa gospodarskega subjekta ali ki imajo pooblastila za njegovo zastopanje ali odločanje ali nadzor v njem, </w:t>
            </w:r>
            <w:r w:rsidRPr="00E05177">
              <w:rPr>
                <w:rFonts w:ascii="Myriad Pro" w:hAnsi="Myriad Pro" w:cs="Tahoma"/>
                <w:b/>
              </w:rPr>
              <w:t>ter</w:t>
            </w:r>
            <w:r w:rsidRPr="00E05177">
              <w:rPr>
                <w:rFonts w:ascii="Myriad Pro" w:hAnsi="Myriad Pro" w:cs="Tahoma"/>
              </w:rPr>
              <w:t xml:space="preserve"> njihov </w:t>
            </w:r>
            <w:r w:rsidRPr="00E05177">
              <w:rPr>
                <w:rFonts w:ascii="Myriad Pro" w:hAnsi="Myriad Pro" w:cs="Tahoma"/>
                <w:b/>
              </w:rPr>
              <w:t>EMŠO</w:t>
            </w:r>
          </w:p>
          <w:p w14:paraId="72AB0B78" w14:textId="77777777" w:rsidR="00827FAA" w:rsidRPr="00E05177" w:rsidRDefault="00827FAA" w:rsidP="005A3318">
            <w:pPr>
              <w:keepNext/>
              <w:keepLines/>
              <w:rPr>
                <w:rFonts w:ascii="Myriad Pro" w:hAnsi="Myriad Pro" w:cs="Tahoma"/>
              </w:rPr>
            </w:pPr>
          </w:p>
          <w:p w14:paraId="26E3E3A5" w14:textId="77777777" w:rsidR="00827FAA" w:rsidRPr="00E05177" w:rsidRDefault="00827FAA" w:rsidP="005A3318">
            <w:pPr>
              <w:keepNext/>
              <w:keepLines/>
              <w:rPr>
                <w:rFonts w:ascii="Myriad Pro" w:hAnsi="Myriad Pro" w:cs="Tahoma"/>
                <w:i/>
              </w:rPr>
            </w:pPr>
            <w:r w:rsidRPr="00E05177">
              <w:rPr>
                <w:rFonts w:ascii="Myriad Pro" w:hAnsi="Myriad Pro" w:cs="Tahoma"/>
                <w:i/>
              </w:rPr>
              <w:t>/v primeru, da ste podatke vnesli v ESPD ali priložili lastno izjavo, ni potrebno izpolniti!/</w:t>
            </w:r>
          </w:p>
          <w:p w14:paraId="0FA0FDE5" w14:textId="77777777" w:rsidR="00827FAA" w:rsidRPr="00E05177" w:rsidRDefault="00827FAA" w:rsidP="005A3318">
            <w:pPr>
              <w:keepNext/>
              <w:keepLines/>
              <w:rPr>
                <w:rFonts w:ascii="Myriad Pro" w:hAnsi="Myriad Pro" w:cs="Tahoma"/>
                <w:i/>
              </w:rPr>
            </w:pPr>
          </w:p>
          <w:p w14:paraId="2E390293" w14:textId="77777777" w:rsidR="00827FAA" w:rsidRPr="00E05177" w:rsidRDefault="00827FAA" w:rsidP="005A3318">
            <w:pPr>
              <w:keepNext/>
              <w:keepLines/>
              <w:rPr>
                <w:rFonts w:ascii="Myriad Pro" w:hAnsi="Myriad Pro" w:cs="Tahoma"/>
                <w:i/>
              </w:rPr>
            </w:pPr>
            <w:r w:rsidRPr="00E05177">
              <w:rPr>
                <w:rFonts w:ascii="Myriad Pro" w:hAnsi="Myriad Pro" w:cs="Tahoma"/>
                <w:i/>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C2486B6" w14:textId="77777777" w:rsidR="00827FAA" w:rsidRPr="00E05177" w:rsidRDefault="00827FAA" w:rsidP="005A3318">
            <w:pPr>
              <w:keepNext/>
              <w:keepLines/>
              <w:spacing w:line="276" w:lineRule="auto"/>
              <w:jc w:val="center"/>
              <w:rPr>
                <w:rFonts w:ascii="Myriad Pro" w:hAnsi="Myriad Pro" w:cs="Tahoma"/>
              </w:rPr>
            </w:pPr>
            <w:r w:rsidRPr="00E05177">
              <w:rPr>
                <w:rFonts w:ascii="Myriad Pro" w:hAnsi="Myriad Pro" w:cs="Tahoma"/>
              </w:rPr>
              <w:t>Ime in priimek</w:t>
            </w: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0050CEA3" w14:textId="77777777" w:rsidR="00827FAA" w:rsidRPr="00E05177" w:rsidRDefault="00827FAA" w:rsidP="005A3318">
            <w:pPr>
              <w:keepNext/>
              <w:keepLines/>
              <w:spacing w:line="276" w:lineRule="auto"/>
              <w:jc w:val="center"/>
              <w:rPr>
                <w:rFonts w:ascii="Myriad Pro" w:hAnsi="Myriad Pro" w:cs="Tahoma"/>
              </w:rPr>
            </w:pPr>
            <w:r w:rsidRPr="00E05177">
              <w:rPr>
                <w:rFonts w:ascii="Myriad Pro" w:hAnsi="Myriad Pro" w:cs="Tahoma"/>
              </w:rPr>
              <w:t>EMŠO</w:t>
            </w:r>
          </w:p>
        </w:tc>
      </w:tr>
      <w:tr w:rsidR="00827FAA" w:rsidRPr="00E05177" w14:paraId="715851FC"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691"/>
          <w:jc w:val="center"/>
        </w:trPr>
        <w:tc>
          <w:tcPr>
            <w:tcW w:w="3011" w:type="dxa"/>
            <w:gridSpan w:val="2"/>
            <w:vMerge/>
            <w:tcBorders>
              <w:left w:val="single" w:sz="4" w:space="0" w:color="auto"/>
              <w:bottom w:val="single" w:sz="4" w:space="0" w:color="auto"/>
              <w:right w:val="single" w:sz="4" w:space="0" w:color="auto"/>
            </w:tcBorders>
            <w:vAlign w:val="center"/>
          </w:tcPr>
          <w:p w14:paraId="1098DC42" w14:textId="77777777" w:rsidR="00827FAA" w:rsidRPr="00E05177" w:rsidRDefault="00827FAA" w:rsidP="005A3318">
            <w:pPr>
              <w:keepNext/>
              <w:keepLines/>
              <w:rPr>
                <w:rFonts w:ascii="Myriad Pro" w:hAnsi="Myriad Pro" w:cs="Tahoma"/>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3468998" w14:textId="77777777" w:rsidR="00827FAA" w:rsidRPr="00E05177" w:rsidRDefault="00827FAA" w:rsidP="005A3318">
            <w:pPr>
              <w:keepNext/>
              <w:keepLines/>
              <w:spacing w:line="276" w:lineRule="auto"/>
              <w:jc w:val="both"/>
              <w:rPr>
                <w:rFonts w:ascii="Myriad Pro" w:hAnsi="Myriad Pro" w:cs="Tahoma"/>
              </w:rPr>
            </w:pP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54198035" w14:textId="77777777" w:rsidR="00827FAA" w:rsidRPr="00E05177" w:rsidRDefault="00827FAA" w:rsidP="005A3318">
            <w:pPr>
              <w:keepNext/>
              <w:keepLines/>
              <w:spacing w:line="276" w:lineRule="auto"/>
              <w:jc w:val="both"/>
              <w:rPr>
                <w:rFonts w:ascii="Myriad Pro" w:hAnsi="Myriad Pro" w:cs="Tahoma"/>
              </w:rPr>
            </w:pPr>
          </w:p>
        </w:tc>
      </w:tr>
    </w:tbl>
    <w:p w14:paraId="7A73179B" w14:textId="4AD40A22" w:rsidR="004328DE" w:rsidRPr="00E05177" w:rsidRDefault="004328DE" w:rsidP="002E710B">
      <w:pPr>
        <w:keepNext/>
        <w:keepLines/>
        <w:jc w:val="both"/>
        <w:rPr>
          <w:rFonts w:ascii="Myriad Pro" w:hAnsi="Myriad Pro" w:cs="Tahoma"/>
        </w:rPr>
      </w:pPr>
    </w:p>
    <w:p w14:paraId="5D2F044A" w14:textId="77777777" w:rsidR="00827FAA" w:rsidRPr="00E05177" w:rsidRDefault="00827FAA" w:rsidP="00827FAA">
      <w:pPr>
        <w:keepNext/>
        <w:keepLines/>
        <w:tabs>
          <w:tab w:val="left" w:pos="2835"/>
        </w:tabs>
        <w:jc w:val="both"/>
        <w:rPr>
          <w:rFonts w:ascii="Myriad Pro" w:hAnsi="Myriad Pro" w:cs="Tahoma"/>
        </w:rPr>
      </w:pPr>
      <w:r w:rsidRPr="00E05177">
        <w:rPr>
          <w:rFonts w:ascii="Myriad Pro" w:hAnsi="Myriad Pro" w:cs="Tahoma"/>
        </w:rPr>
        <w:lastRenderedPageBreak/>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827FAA" w:rsidRPr="00E05177" w14:paraId="5415BA2B" w14:textId="77777777" w:rsidTr="00827FAA">
        <w:trPr>
          <w:trHeight w:val="235"/>
        </w:trPr>
        <w:tc>
          <w:tcPr>
            <w:tcW w:w="3446" w:type="dxa"/>
            <w:tcBorders>
              <w:bottom w:val="single" w:sz="4" w:space="0" w:color="auto"/>
            </w:tcBorders>
          </w:tcPr>
          <w:p w14:paraId="5E6CA6F4" w14:textId="77777777" w:rsidR="00827FAA" w:rsidRPr="00E05177" w:rsidRDefault="00827FAA" w:rsidP="005A3318">
            <w:pPr>
              <w:keepNext/>
              <w:keepLines/>
              <w:jc w:val="both"/>
              <w:rPr>
                <w:rFonts w:ascii="Myriad Pro" w:hAnsi="Myriad Pro" w:cs="Tahoma"/>
                <w:snapToGrid w:val="0"/>
                <w:color w:val="000000"/>
              </w:rPr>
            </w:pPr>
          </w:p>
          <w:p w14:paraId="094DBCFB" w14:textId="77777777" w:rsidR="00827FAA" w:rsidRPr="00E05177" w:rsidRDefault="00827FAA" w:rsidP="005A3318">
            <w:pPr>
              <w:keepNext/>
              <w:keepLines/>
              <w:jc w:val="both"/>
              <w:rPr>
                <w:rFonts w:ascii="Myriad Pro" w:hAnsi="Myriad Pro" w:cs="Tahoma"/>
                <w:snapToGrid w:val="0"/>
                <w:color w:val="000000"/>
              </w:rPr>
            </w:pPr>
          </w:p>
        </w:tc>
        <w:tc>
          <w:tcPr>
            <w:tcW w:w="2586" w:type="dxa"/>
          </w:tcPr>
          <w:p w14:paraId="0657909A" w14:textId="77777777" w:rsidR="00827FAA" w:rsidRPr="00E05177" w:rsidRDefault="00827FAA" w:rsidP="005A3318">
            <w:pPr>
              <w:keepNext/>
              <w:keepLines/>
              <w:jc w:val="center"/>
              <w:rPr>
                <w:rFonts w:ascii="Myriad Pro" w:hAnsi="Myriad Pro" w:cs="Tahoma"/>
                <w:snapToGrid w:val="0"/>
                <w:color w:val="000000"/>
              </w:rPr>
            </w:pPr>
          </w:p>
        </w:tc>
        <w:tc>
          <w:tcPr>
            <w:tcW w:w="3732" w:type="dxa"/>
            <w:tcBorders>
              <w:bottom w:val="single" w:sz="4" w:space="0" w:color="auto"/>
            </w:tcBorders>
          </w:tcPr>
          <w:p w14:paraId="685305E3" w14:textId="77777777" w:rsidR="00827FAA" w:rsidRPr="00E05177" w:rsidRDefault="00827FAA" w:rsidP="005A3318">
            <w:pPr>
              <w:keepNext/>
              <w:keepLines/>
              <w:tabs>
                <w:tab w:val="left" w:pos="567"/>
                <w:tab w:val="num" w:pos="851"/>
                <w:tab w:val="left" w:pos="993"/>
              </w:tabs>
              <w:jc w:val="both"/>
              <w:rPr>
                <w:rFonts w:ascii="Myriad Pro" w:hAnsi="Myriad Pro" w:cs="Tahoma"/>
                <w:snapToGrid w:val="0"/>
                <w:color w:val="000000"/>
              </w:rPr>
            </w:pPr>
          </w:p>
        </w:tc>
      </w:tr>
      <w:tr w:rsidR="00827FAA" w:rsidRPr="00E05177" w14:paraId="216ACBE2" w14:textId="77777777" w:rsidTr="00827FAA">
        <w:trPr>
          <w:trHeight w:val="235"/>
        </w:trPr>
        <w:tc>
          <w:tcPr>
            <w:tcW w:w="3446" w:type="dxa"/>
            <w:tcBorders>
              <w:top w:val="single" w:sz="4" w:space="0" w:color="auto"/>
            </w:tcBorders>
          </w:tcPr>
          <w:p w14:paraId="6093E241"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86" w:type="dxa"/>
          </w:tcPr>
          <w:p w14:paraId="245BC144"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32" w:type="dxa"/>
            <w:tcBorders>
              <w:top w:val="single" w:sz="4" w:space="0" w:color="auto"/>
            </w:tcBorders>
          </w:tcPr>
          <w:p w14:paraId="6F120586" w14:textId="77777777" w:rsidR="00827FAA" w:rsidRPr="00E05177" w:rsidRDefault="00827FAA" w:rsidP="005A3318">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33C543AF" w14:textId="7C696033" w:rsidR="001660D4" w:rsidRPr="00E05177" w:rsidRDefault="001660D4" w:rsidP="002E710B">
      <w:pPr>
        <w:keepNext/>
        <w:keepLines/>
        <w:tabs>
          <w:tab w:val="left" w:pos="567"/>
          <w:tab w:val="num" w:pos="851"/>
          <w:tab w:val="left" w:pos="993"/>
        </w:tabs>
        <w:jc w:val="both"/>
        <w:rPr>
          <w:rFonts w:ascii="Myriad Pro" w:hAnsi="Myriad Pro" w:cs="Tahoma"/>
          <w:i/>
        </w:rPr>
      </w:pPr>
      <w:r w:rsidRPr="00E05177">
        <w:rPr>
          <w:rFonts w:ascii="Myriad Pro" w:hAnsi="Myriad Pro" w:cs="Tahoma"/>
          <w:b/>
          <w:i/>
        </w:rPr>
        <w:t xml:space="preserve">Navodilo: </w:t>
      </w:r>
      <w:r w:rsidRPr="00E05177">
        <w:rPr>
          <w:rFonts w:ascii="Myriad Pro" w:hAnsi="Myriad Pro" w:cs="Tahoma"/>
          <w:i/>
        </w:rPr>
        <w:t xml:space="preserve">V primeru, da odda </w:t>
      </w:r>
      <w:r w:rsidRPr="00E05177">
        <w:rPr>
          <w:rFonts w:ascii="Myriad Pro" w:hAnsi="Myriad Pro" w:cs="Tahoma"/>
          <w:i/>
          <w:u w:val="single"/>
        </w:rPr>
        <w:t>več ponudnikov skupno ponudbo</w:t>
      </w:r>
      <w:r w:rsidRPr="00E05177">
        <w:rPr>
          <w:rFonts w:ascii="Myriad Pro" w:hAnsi="Myriad Pro" w:cs="Tahoma"/>
          <w:i/>
        </w:rPr>
        <w:t>, morajo razmnožen obrazec Priloge 1 izpolniti vsi ponudniki – partnerji. V primeru skupne ponudbe ponudniki za to stranjo priložijo pravni akt o skupni izvedbi naročila, podpisan in žigosan s strani vseh ponudnikov, ki sodelujejo pri izvedbi naročila.</w:t>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827FAA" w:rsidRPr="00E05177" w14:paraId="1393E7B8" w14:textId="77777777" w:rsidTr="005A3318">
        <w:tc>
          <w:tcPr>
            <w:tcW w:w="7230" w:type="dxa"/>
          </w:tcPr>
          <w:p w14:paraId="75050433" w14:textId="77777777" w:rsidR="00827FAA" w:rsidRPr="00E05177" w:rsidRDefault="00827FAA" w:rsidP="005A3318">
            <w:pPr>
              <w:keepNext/>
              <w:keepLines/>
              <w:jc w:val="both"/>
              <w:rPr>
                <w:rFonts w:ascii="Myriad Pro" w:hAnsi="Myriad Pro" w:cs="Tahoma"/>
              </w:rPr>
            </w:pPr>
            <w:r w:rsidRPr="00E05177">
              <w:rPr>
                <w:rFonts w:ascii="Myriad Pro" w:hAnsi="Myriad Pro" w:cs="Tahoma"/>
                <w:b/>
                <w:bCs/>
                <w:iCs/>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PODATKI O SKUPNI (PARTNERSKI) PONUDBI</w:t>
            </w:r>
          </w:p>
        </w:tc>
        <w:tc>
          <w:tcPr>
            <w:tcW w:w="2484" w:type="dxa"/>
          </w:tcPr>
          <w:p w14:paraId="5C7F1D4D" w14:textId="77777777" w:rsidR="00827FAA" w:rsidRPr="00E05177" w:rsidRDefault="00827FAA" w:rsidP="005A3318">
            <w:pPr>
              <w:keepNext/>
              <w:keepLines/>
              <w:jc w:val="center"/>
              <w:rPr>
                <w:rFonts w:ascii="Myriad Pro" w:hAnsi="Myriad Pro" w:cs="Tahoma"/>
                <w:b/>
              </w:rPr>
            </w:pPr>
            <w:r w:rsidRPr="00E05177">
              <w:rPr>
                <w:rFonts w:ascii="Myriad Pro" w:hAnsi="Myriad Pro" w:cs="Tahoma"/>
                <w:b/>
                <w:i/>
              </w:rPr>
              <w:t>Obrazec 1 k Priloga</w:t>
            </w:r>
            <w:r w:rsidRPr="00E05177">
              <w:rPr>
                <w:rFonts w:ascii="Myriad Pro" w:hAnsi="Myriad Pro" w:cs="Tahoma"/>
                <w:b/>
                <w:i/>
                <w:iCs/>
              </w:rPr>
              <w:t xml:space="preserve"> 1</w:t>
            </w:r>
          </w:p>
        </w:tc>
      </w:tr>
    </w:tbl>
    <w:p w14:paraId="2C2D4208" w14:textId="77777777" w:rsidR="00827FAA" w:rsidRPr="00E05177" w:rsidRDefault="00827FAA" w:rsidP="00827FAA">
      <w:pPr>
        <w:keepNext/>
        <w:keepLines/>
        <w:tabs>
          <w:tab w:val="left" w:pos="567"/>
          <w:tab w:val="num" w:pos="851"/>
          <w:tab w:val="left" w:pos="993"/>
        </w:tabs>
        <w:jc w:val="right"/>
        <w:rPr>
          <w:rFonts w:ascii="Myriad Pro" w:hAnsi="Myriad Pro" w:cs="Tahoma"/>
          <w:b/>
          <w:bCs/>
          <w:iCs/>
        </w:rPr>
      </w:pPr>
    </w:p>
    <w:p w14:paraId="5F4AEB9F" w14:textId="77777777" w:rsidR="00827FAA" w:rsidRPr="00E05177" w:rsidRDefault="00827FAA" w:rsidP="00827FAA">
      <w:pPr>
        <w:keepNext/>
        <w:keepLines/>
        <w:tabs>
          <w:tab w:val="left" w:pos="567"/>
          <w:tab w:val="num" w:pos="851"/>
          <w:tab w:val="left" w:pos="993"/>
        </w:tabs>
        <w:spacing w:after="60"/>
        <w:jc w:val="both"/>
        <w:rPr>
          <w:rFonts w:ascii="Myriad Pro" w:hAnsi="Myriad Pro" w:cs="Tahoma"/>
          <w:bCs/>
          <w:iCs/>
        </w:rPr>
      </w:pPr>
      <w:r w:rsidRPr="00E05177">
        <w:rPr>
          <w:rFonts w:ascii="Myriad Pro" w:hAnsi="Myriad Pro" w:cs="Tahoma"/>
          <w:b/>
          <w:iCs/>
        </w:rPr>
        <w:t>Navodilo:</w:t>
      </w:r>
      <w:r w:rsidRPr="00E05177">
        <w:rPr>
          <w:rFonts w:ascii="Myriad Pro" w:hAnsi="Myriad Pro" w:cs="Tahoma"/>
          <w:bCs/>
          <w:iCs/>
        </w:rPr>
        <w:t xml:space="preserve"> V primeru, da odda več ponudnikov </w:t>
      </w:r>
      <w:r w:rsidRPr="00E05177">
        <w:rPr>
          <w:rFonts w:ascii="Myriad Pro" w:hAnsi="Myriad Pro" w:cs="Tahoma"/>
          <w:bCs/>
          <w:iCs/>
          <w:u w:val="single"/>
        </w:rPr>
        <w:t>skupno (partnersko) ponudbo</w:t>
      </w:r>
      <w:r w:rsidRPr="00E05177">
        <w:rPr>
          <w:rFonts w:ascii="Myriad Pro" w:hAnsi="Myriad Pro" w:cs="Tahoma"/>
          <w:bCs/>
          <w:iCs/>
        </w:rPr>
        <w:t xml:space="preserve"> morajo </w:t>
      </w:r>
      <w:r w:rsidRPr="00E05177">
        <w:rPr>
          <w:rFonts w:ascii="Myriad Pro" w:hAnsi="Myriad Pro" w:cs="Tahoma"/>
          <w:bCs/>
          <w:iCs/>
          <w:u w:val="single"/>
        </w:rPr>
        <w:t>med drugim</w:t>
      </w:r>
      <w:r w:rsidRPr="00E05177">
        <w:rPr>
          <w:rFonts w:ascii="Myriad Pro" w:hAnsi="Myriad Pro" w:cs="Tahoma"/>
          <w:bCs/>
          <w:iCs/>
        </w:rPr>
        <w:t xml:space="preserve">: </w:t>
      </w:r>
    </w:p>
    <w:p w14:paraId="583E0DE0" w14:textId="77777777" w:rsidR="00827FAA" w:rsidRPr="00E05177" w:rsidRDefault="00827FAA">
      <w:pPr>
        <w:pStyle w:val="Odstavekseznama"/>
        <w:keepNext/>
        <w:keepLines/>
        <w:numPr>
          <w:ilvl w:val="0"/>
          <w:numId w:val="43"/>
        </w:numPr>
        <w:tabs>
          <w:tab w:val="left" w:pos="567"/>
          <w:tab w:val="left" w:pos="993"/>
        </w:tabs>
        <w:spacing w:line="276" w:lineRule="auto"/>
        <w:jc w:val="both"/>
        <w:rPr>
          <w:rFonts w:ascii="Myriad Pro" w:hAnsi="Myriad Pro" w:cs="Tahoma"/>
          <w:bCs/>
          <w:iCs/>
        </w:rPr>
      </w:pPr>
      <w:r w:rsidRPr="00E05177">
        <w:rPr>
          <w:rFonts w:ascii="Myriad Pro" w:hAnsi="Myriad Pro" w:cs="Tahoma"/>
          <w:bCs/>
          <w:iCs/>
        </w:rPr>
        <w:t xml:space="preserve">obrazec </w:t>
      </w:r>
      <w:r w:rsidRPr="00E05177">
        <w:rPr>
          <w:rFonts w:ascii="Myriad Pro" w:hAnsi="Myriad Pro" w:cs="Tahoma"/>
          <w:b/>
          <w:iCs/>
        </w:rPr>
        <w:t>Priloge 1 izpolniti in priložiti VSI ponudniki – partnerji</w:t>
      </w:r>
      <w:r w:rsidRPr="00E05177">
        <w:rPr>
          <w:rFonts w:ascii="Myriad Pro" w:hAnsi="Myriad Pro" w:cs="Tahoma"/>
          <w:bCs/>
          <w:iCs/>
        </w:rPr>
        <w:t xml:space="preserve">. </w:t>
      </w:r>
    </w:p>
    <w:p w14:paraId="5FA71F6B" w14:textId="77777777" w:rsidR="00827FAA" w:rsidRPr="00E05177" w:rsidRDefault="00827FAA">
      <w:pPr>
        <w:pStyle w:val="Odstavekseznama"/>
        <w:keepNext/>
        <w:keepLines/>
        <w:numPr>
          <w:ilvl w:val="0"/>
          <w:numId w:val="42"/>
        </w:numPr>
        <w:tabs>
          <w:tab w:val="left" w:pos="567"/>
          <w:tab w:val="left" w:pos="993"/>
        </w:tabs>
        <w:spacing w:line="276" w:lineRule="auto"/>
        <w:jc w:val="both"/>
        <w:rPr>
          <w:rFonts w:ascii="Myriad Pro" w:hAnsi="Myriad Pro" w:cs="Tahoma"/>
          <w:bCs/>
          <w:iCs/>
        </w:rPr>
      </w:pPr>
      <w:r w:rsidRPr="00E05177">
        <w:rPr>
          <w:rFonts w:ascii="Myriad Pro" w:hAnsi="Myriad Pro" w:cs="Tahoma"/>
          <w:bCs/>
          <w:iCs/>
        </w:rPr>
        <w:t xml:space="preserve">k Prilogi 1 priložiti </w:t>
      </w:r>
      <w:r w:rsidRPr="00E05177">
        <w:rPr>
          <w:rFonts w:ascii="Myriad Pro" w:hAnsi="Myriad Pro" w:cs="Tahoma"/>
          <w:b/>
          <w:iCs/>
          <w:u w:val="single"/>
        </w:rPr>
        <w:t xml:space="preserve">pravni akt o skupni izvedbi naročila </w:t>
      </w:r>
      <w:r w:rsidRPr="00E05177">
        <w:rPr>
          <w:rFonts w:ascii="Myriad Pro" w:hAnsi="Myriad Pro" w:cs="Tahoma"/>
          <w:bCs/>
          <w:iCs/>
        </w:rPr>
        <w:t>(v skladu z zahtevami razpisne dokumentacije – glejte točko »Skupna ponudba« v Poglavju 1).</w:t>
      </w:r>
    </w:p>
    <w:p w14:paraId="5C3B1E0E" w14:textId="5B6A7C6D" w:rsidR="00827FAA" w:rsidRPr="00E05177" w:rsidRDefault="00827FAA">
      <w:pPr>
        <w:pStyle w:val="Odstavekseznama"/>
        <w:keepNext/>
        <w:keepLines/>
        <w:numPr>
          <w:ilvl w:val="0"/>
          <w:numId w:val="42"/>
        </w:numPr>
        <w:tabs>
          <w:tab w:val="left" w:pos="567"/>
          <w:tab w:val="left" w:pos="993"/>
        </w:tabs>
        <w:spacing w:line="276" w:lineRule="auto"/>
        <w:jc w:val="both"/>
        <w:rPr>
          <w:rFonts w:ascii="Myriad Pro" w:hAnsi="Myriad Pro" w:cs="Tahoma"/>
          <w:bCs/>
          <w:iCs/>
        </w:rPr>
      </w:pPr>
      <w:r w:rsidRPr="00E05177">
        <w:rPr>
          <w:rFonts w:ascii="Myriad Pro" w:hAnsi="Myriad Pro" w:cs="Tahoma"/>
          <w:bCs/>
          <w:iCs/>
        </w:rPr>
        <w:t xml:space="preserve">priložiti </w:t>
      </w:r>
      <w:r w:rsidRPr="00E05177">
        <w:rPr>
          <w:rFonts w:ascii="Myriad Pro" w:hAnsi="Myriad Pro" w:cs="Tahoma"/>
          <w:b/>
          <w:iCs/>
        </w:rPr>
        <w:t>Prilogo 3/1</w:t>
      </w:r>
      <w:r w:rsidRPr="00E05177">
        <w:rPr>
          <w:rFonts w:ascii="Myriad Pro" w:hAnsi="Myriad Pro" w:cs="Tahoma"/>
          <w:bCs/>
          <w:iCs/>
        </w:rPr>
        <w:t xml:space="preserve"> </w:t>
      </w:r>
      <w:r w:rsidRPr="00E05177">
        <w:rPr>
          <w:rFonts w:ascii="Myriad Pro" w:hAnsi="Myriad Pro" w:cs="Tahoma"/>
          <w:bCs/>
          <w:iCs/>
          <w:u w:val="single"/>
        </w:rPr>
        <w:t>za vsakega od sodelujočih partnerje</w:t>
      </w:r>
      <w:r w:rsidRPr="00E05177">
        <w:rPr>
          <w:rFonts w:ascii="Myriad Pro" w:hAnsi="Myriad Pro" w:cs="Tahoma"/>
          <w:bCs/>
          <w:iCs/>
        </w:rPr>
        <w:t>v v skupni ponudbi.</w:t>
      </w:r>
    </w:p>
    <w:p w14:paraId="62FCDBB2" w14:textId="77777777" w:rsidR="00827FAA" w:rsidRPr="00E05177" w:rsidRDefault="00827FAA">
      <w:pPr>
        <w:pStyle w:val="Odstavekseznama"/>
        <w:keepNext/>
        <w:keepLines/>
        <w:numPr>
          <w:ilvl w:val="0"/>
          <w:numId w:val="42"/>
        </w:numPr>
        <w:tabs>
          <w:tab w:val="left" w:pos="567"/>
          <w:tab w:val="left" w:pos="993"/>
        </w:tabs>
        <w:spacing w:line="276" w:lineRule="auto"/>
        <w:jc w:val="both"/>
        <w:rPr>
          <w:rFonts w:ascii="Myriad Pro" w:hAnsi="Myriad Pro" w:cs="Tahoma"/>
          <w:iCs/>
        </w:rPr>
      </w:pPr>
      <w:r w:rsidRPr="00E05177">
        <w:rPr>
          <w:rFonts w:ascii="Myriad Pro" w:hAnsi="Myriad Pro" w:cs="Tahoma"/>
          <w:iCs/>
        </w:rPr>
        <w:t xml:space="preserve">priložiti z </w:t>
      </w:r>
      <w:r w:rsidRPr="00E05177">
        <w:rPr>
          <w:rFonts w:ascii="Myriad Pro" w:hAnsi="Myriad Pro" w:cs="Tahoma"/>
          <w:iCs/>
          <w:u w:val="single"/>
        </w:rPr>
        <w:t>ostale priloge, dokazili itd.,</w:t>
      </w:r>
      <w:r w:rsidRPr="00E05177">
        <w:rPr>
          <w:rFonts w:ascii="Myriad Pro" w:hAnsi="Myriad Pro" w:cs="Tahoma"/>
          <w:iCs/>
        </w:rPr>
        <w:t xml:space="preserve"> v kolikor/kot to izhaja iz razpisne dokumentacije.</w:t>
      </w:r>
    </w:p>
    <w:p w14:paraId="198528FD" w14:textId="77777777" w:rsidR="00827FAA" w:rsidRPr="00E05177" w:rsidRDefault="00827FAA" w:rsidP="00827FAA">
      <w:pPr>
        <w:keepNext/>
        <w:keepLines/>
        <w:tabs>
          <w:tab w:val="left" w:pos="567"/>
          <w:tab w:val="num" w:pos="851"/>
          <w:tab w:val="left" w:pos="993"/>
        </w:tabs>
        <w:jc w:val="both"/>
        <w:rPr>
          <w:rFonts w:ascii="Myriad Pro" w:hAnsi="Myriad Pro" w:cs="Tahoma"/>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827FAA" w:rsidRPr="00E05177" w14:paraId="4465F9DF" w14:textId="77777777" w:rsidTr="005A3318">
        <w:tc>
          <w:tcPr>
            <w:tcW w:w="431" w:type="dxa"/>
            <w:tcBorders>
              <w:top w:val="single" w:sz="4" w:space="0" w:color="auto"/>
              <w:left w:val="single" w:sz="4" w:space="0" w:color="auto"/>
              <w:bottom w:val="single" w:sz="4" w:space="0" w:color="auto"/>
              <w:right w:val="single" w:sz="4" w:space="0" w:color="auto"/>
            </w:tcBorders>
            <w:vAlign w:val="center"/>
            <w:hideMark/>
          </w:tcPr>
          <w:p w14:paraId="248225EA" w14:textId="77777777" w:rsidR="00827FAA" w:rsidRPr="00E05177" w:rsidRDefault="00827FAA" w:rsidP="005A3318">
            <w:pPr>
              <w:keepNext/>
              <w:keepLines/>
              <w:contextualSpacing/>
              <w:jc w:val="center"/>
              <w:rPr>
                <w:rFonts w:ascii="Myriad Pro" w:hAnsi="Myriad Pro" w:cs="Tahoma"/>
                <w:bCs/>
              </w:rPr>
            </w:pPr>
            <w:bookmarkStart w:id="15" w:name="_Hlk195181391"/>
            <w:r w:rsidRPr="00E05177">
              <w:rPr>
                <w:rFonts w:ascii="Myriad Pro" w:hAnsi="Myriad Pro" w:cs="Tahoma"/>
                <w:bCs/>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2FF537BC"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6D67E3D6"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459C7FF4"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1FE58D2F" w14:textId="3123F182"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Opredelitev deležev (%) javnega naročila</w:t>
            </w:r>
          </w:p>
        </w:tc>
      </w:tr>
      <w:tr w:rsidR="00827FAA" w:rsidRPr="00E05177" w14:paraId="12AF09CE"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172FC9E3"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1.</w:t>
            </w:r>
          </w:p>
        </w:tc>
        <w:tc>
          <w:tcPr>
            <w:tcW w:w="3250" w:type="dxa"/>
            <w:tcBorders>
              <w:top w:val="single" w:sz="4" w:space="0" w:color="auto"/>
              <w:left w:val="single" w:sz="4" w:space="0" w:color="auto"/>
              <w:bottom w:val="single" w:sz="4" w:space="0" w:color="auto"/>
              <w:right w:val="single" w:sz="4" w:space="0" w:color="auto"/>
            </w:tcBorders>
            <w:vAlign w:val="center"/>
          </w:tcPr>
          <w:p w14:paraId="1F60D632" w14:textId="77777777" w:rsidR="00827FAA" w:rsidRPr="00E05177" w:rsidRDefault="00827FAA" w:rsidP="005A3318">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6105EFA3" w14:textId="77777777" w:rsidR="00827FAA" w:rsidRPr="00E05177" w:rsidRDefault="00827FAA" w:rsidP="005A3318">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BC73840" w14:textId="77777777" w:rsidR="00827FAA" w:rsidRPr="00E05177" w:rsidRDefault="00827FAA" w:rsidP="005A3318">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64C5C8A3" w14:textId="77777777" w:rsidR="00827FAA" w:rsidRPr="00E05177" w:rsidRDefault="00827FAA" w:rsidP="005A3318">
            <w:pPr>
              <w:keepNext/>
              <w:keepLines/>
              <w:contextualSpacing/>
              <w:rPr>
                <w:rFonts w:ascii="Myriad Pro" w:hAnsi="Myriad Pro" w:cs="Tahoma"/>
                <w:bCs/>
              </w:rPr>
            </w:pPr>
          </w:p>
        </w:tc>
      </w:tr>
      <w:bookmarkEnd w:id="15"/>
      <w:tr w:rsidR="00827FAA" w:rsidRPr="00E05177" w14:paraId="1F59B7C2"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6017EF96"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2.</w:t>
            </w:r>
          </w:p>
        </w:tc>
        <w:tc>
          <w:tcPr>
            <w:tcW w:w="3250" w:type="dxa"/>
            <w:tcBorders>
              <w:top w:val="single" w:sz="4" w:space="0" w:color="auto"/>
              <w:left w:val="single" w:sz="4" w:space="0" w:color="auto"/>
              <w:bottom w:val="single" w:sz="4" w:space="0" w:color="auto"/>
              <w:right w:val="single" w:sz="4" w:space="0" w:color="auto"/>
            </w:tcBorders>
            <w:vAlign w:val="center"/>
          </w:tcPr>
          <w:p w14:paraId="114F3FD6" w14:textId="77777777" w:rsidR="00827FAA" w:rsidRPr="00E05177" w:rsidRDefault="00827FAA" w:rsidP="005A3318">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850AF43" w14:textId="77777777" w:rsidR="00827FAA" w:rsidRPr="00E05177" w:rsidRDefault="00827FAA" w:rsidP="005A3318">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A6071DC" w14:textId="77777777" w:rsidR="00827FAA" w:rsidRPr="00E05177" w:rsidRDefault="00827FAA" w:rsidP="005A3318">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0FCDA91" w14:textId="77777777" w:rsidR="00827FAA" w:rsidRPr="00E05177" w:rsidRDefault="00827FAA" w:rsidP="005A3318">
            <w:pPr>
              <w:keepNext/>
              <w:keepLines/>
              <w:contextualSpacing/>
              <w:rPr>
                <w:rFonts w:ascii="Myriad Pro" w:hAnsi="Myriad Pro" w:cs="Tahoma"/>
                <w:bCs/>
              </w:rPr>
            </w:pPr>
          </w:p>
        </w:tc>
      </w:tr>
      <w:tr w:rsidR="00827FAA" w:rsidRPr="00E05177" w14:paraId="487ECCB5"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4FEB411A"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3.</w:t>
            </w:r>
          </w:p>
        </w:tc>
        <w:tc>
          <w:tcPr>
            <w:tcW w:w="3250" w:type="dxa"/>
            <w:tcBorders>
              <w:top w:val="single" w:sz="4" w:space="0" w:color="auto"/>
              <w:left w:val="single" w:sz="4" w:space="0" w:color="auto"/>
              <w:bottom w:val="single" w:sz="4" w:space="0" w:color="auto"/>
              <w:right w:val="single" w:sz="4" w:space="0" w:color="auto"/>
            </w:tcBorders>
            <w:vAlign w:val="center"/>
          </w:tcPr>
          <w:p w14:paraId="0F2D620F" w14:textId="77777777" w:rsidR="00827FAA" w:rsidRPr="00E05177" w:rsidRDefault="00827FAA" w:rsidP="005A3318">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B17843B" w14:textId="77777777" w:rsidR="00827FAA" w:rsidRPr="00E05177" w:rsidRDefault="00827FAA" w:rsidP="005A3318">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038C0C6" w14:textId="77777777" w:rsidR="00827FAA" w:rsidRPr="00E05177" w:rsidRDefault="00827FAA" w:rsidP="005A3318">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0C4830A4" w14:textId="77777777" w:rsidR="00827FAA" w:rsidRPr="00E05177" w:rsidRDefault="00827FAA" w:rsidP="005A3318">
            <w:pPr>
              <w:keepNext/>
              <w:keepLines/>
              <w:contextualSpacing/>
              <w:rPr>
                <w:rFonts w:ascii="Myriad Pro" w:hAnsi="Myriad Pro" w:cs="Tahoma"/>
                <w:bCs/>
              </w:rPr>
            </w:pPr>
          </w:p>
        </w:tc>
      </w:tr>
    </w:tbl>
    <w:p w14:paraId="6A424649" w14:textId="77777777" w:rsidR="00827FAA" w:rsidRPr="00E05177" w:rsidRDefault="00827FAA" w:rsidP="00827FAA">
      <w:pPr>
        <w:keepNext/>
        <w:keepLines/>
        <w:tabs>
          <w:tab w:val="left" w:pos="567"/>
          <w:tab w:val="num" w:pos="851"/>
          <w:tab w:val="left" w:pos="993"/>
        </w:tabs>
        <w:jc w:val="both"/>
        <w:rPr>
          <w:rFonts w:ascii="Myriad Pro" w:hAnsi="Myriad Pro" w:cs="Tahoma"/>
          <w:iCs/>
        </w:rPr>
      </w:pPr>
    </w:p>
    <w:p w14:paraId="0B8F3CDC" w14:textId="77777777" w:rsidR="00827FAA" w:rsidRPr="00E05177" w:rsidRDefault="00827FAA" w:rsidP="00827FAA">
      <w:pPr>
        <w:keepNext/>
        <w:keepLines/>
        <w:rPr>
          <w:rFonts w:ascii="Myriad Pro" w:hAnsi="Myriad Pro" w:cs="Tahoma"/>
          <w:b/>
          <w:i/>
          <w:iCs/>
          <w:u w:val="single"/>
        </w:rPr>
      </w:pPr>
    </w:p>
    <w:p w14:paraId="111E6B56" w14:textId="77777777" w:rsidR="00827FAA" w:rsidRPr="00E05177" w:rsidRDefault="00827FAA" w:rsidP="00827FAA">
      <w:pPr>
        <w:keepNext/>
        <w:keepLines/>
        <w:rPr>
          <w:rFonts w:ascii="Myriad Pro" w:hAnsi="Myriad Pro" w:cs="Tahoma"/>
          <w:b/>
          <w:i/>
          <w:iCs/>
        </w:rPr>
      </w:pPr>
      <w:r w:rsidRPr="00E05177">
        <w:rPr>
          <w:rFonts w:ascii="Myriad Pro" w:hAnsi="Myriad Pro" w:cs="Tahoma"/>
          <w:b/>
          <w:i/>
          <w:iCs/>
        </w:rPr>
        <w:t>Opomba:</w:t>
      </w:r>
    </w:p>
    <w:p w14:paraId="57088A8C" w14:textId="77777777" w:rsidR="00827FAA" w:rsidRPr="00E05177" w:rsidRDefault="00827FAA" w:rsidP="00827FAA">
      <w:pPr>
        <w:keepNext/>
        <w:keepLines/>
        <w:jc w:val="both"/>
        <w:rPr>
          <w:rFonts w:ascii="Myriad Pro" w:hAnsi="Myriad Pro" w:cs="Tahoma"/>
        </w:rPr>
      </w:pPr>
      <w:r w:rsidRPr="00E05177">
        <w:rPr>
          <w:rFonts w:ascii="Myriad Pro" w:hAnsi="Myriad Pro" w:cs="Tahoma"/>
        </w:rPr>
        <w:t xml:space="preserve">V kolikor ponudnik </w:t>
      </w:r>
      <w:r w:rsidRPr="00E05177">
        <w:rPr>
          <w:rFonts w:ascii="Myriad Pro" w:hAnsi="Myriad Pro" w:cs="Tahoma"/>
          <w:b/>
          <w:bCs/>
          <w:u w:val="single"/>
        </w:rPr>
        <w:t>ne oddaja</w:t>
      </w:r>
      <w:r w:rsidRPr="00E05177">
        <w:rPr>
          <w:rFonts w:ascii="Myriad Pro" w:hAnsi="Myriad Pro" w:cs="Tahoma"/>
          <w:b/>
          <w:bCs/>
        </w:rPr>
        <w:t xml:space="preserve"> skupne (partnerske) ponudbe</w:t>
      </w:r>
      <w:r w:rsidRPr="00E05177">
        <w:rPr>
          <w:rFonts w:ascii="Myriad Pro" w:hAnsi="Myriad Pro" w:cs="Tahoma"/>
          <w:iCs/>
        </w:rPr>
        <w:t>,</w:t>
      </w:r>
      <w:r w:rsidRPr="00E05177">
        <w:rPr>
          <w:rFonts w:ascii="Myriad Pro" w:hAnsi="Myriad Pro" w:cs="Tahoma"/>
        </w:rPr>
        <w:t xml:space="preserve"> priloge </w:t>
      </w:r>
      <w:r w:rsidRPr="00E05177">
        <w:rPr>
          <w:rFonts w:ascii="Myriad Pro" w:hAnsi="Myriad Pro" w:cs="Tahoma"/>
          <w:b/>
          <w:bCs/>
          <w:u w:val="single"/>
        </w:rPr>
        <w:t>ni</w:t>
      </w:r>
      <w:r w:rsidRPr="00E05177">
        <w:rPr>
          <w:rFonts w:ascii="Myriad Pro" w:hAnsi="Myriad Pro" w:cs="Tahoma"/>
          <w:b/>
          <w:bCs/>
        </w:rPr>
        <w:t xml:space="preserve"> potrebno izpolniti</w:t>
      </w:r>
      <w:r w:rsidRPr="00E05177">
        <w:rPr>
          <w:rFonts w:ascii="Myriad Pro" w:hAnsi="Myriad Pro" w:cs="Tahoma"/>
        </w:rPr>
        <w:t xml:space="preserve">. </w:t>
      </w:r>
    </w:p>
    <w:p w14:paraId="7DB8018F" w14:textId="77777777" w:rsidR="00827FAA" w:rsidRPr="00E05177" w:rsidRDefault="00827FAA" w:rsidP="00827FAA">
      <w:pPr>
        <w:keepNext/>
        <w:keepLines/>
        <w:ind w:right="-284"/>
        <w:jc w:val="both"/>
        <w:rPr>
          <w:rFonts w:ascii="Myriad Pro" w:hAnsi="Myriad Pro" w:cs="Tahoma"/>
        </w:rPr>
      </w:pPr>
      <w:r w:rsidRPr="00E05177">
        <w:rPr>
          <w:rFonts w:ascii="Myriad Pro" w:hAnsi="Myriad Pro" w:cs="Tahoma"/>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827FAA" w:rsidRPr="00E05177" w14:paraId="7FB9025A" w14:textId="77777777" w:rsidTr="005A3318">
        <w:trPr>
          <w:trHeight w:val="235"/>
        </w:trPr>
        <w:tc>
          <w:tcPr>
            <w:tcW w:w="3430" w:type="dxa"/>
            <w:tcBorders>
              <w:bottom w:val="single" w:sz="4" w:space="0" w:color="auto"/>
            </w:tcBorders>
          </w:tcPr>
          <w:p w14:paraId="1720CFF3" w14:textId="77777777" w:rsidR="00827FAA" w:rsidRPr="00E05177" w:rsidRDefault="00827FAA" w:rsidP="005A3318">
            <w:pPr>
              <w:keepNext/>
              <w:keepLines/>
              <w:jc w:val="both"/>
              <w:rPr>
                <w:rFonts w:ascii="Myriad Pro" w:hAnsi="Myriad Pro" w:cs="Tahoma"/>
                <w:snapToGrid w:val="0"/>
                <w:color w:val="000000"/>
              </w:rPr>
            </w:pPr>
          </w:p>
          <w:p w14:paraId="60D660A3" w14:textId="77777777" w:rsidR="00827FAA" w:rsidRPr="00E05177" w:rsidRDefault="00827FAA" w:rsidP="005A3318">
            <w:pPr>
              <w:keepNext/>
              <w:keepLines/>
              <w:jc w:val="both"/>
              <w:rPr>
                <w:rFonts w:ascii="Myriad Pro" w:hAnsi="Myriad Pro" w:cs="Tahoma"/>
                <w:snapToGrid w:val="0"/>
                <w:color w:val="000000"/>
              </w:rPr>
            </w:pPr>
          </w:p>
        </w:tc>
        <w:tc>
          <w:tcPr>
            <w:tcW w:w="2574" w:type="dxa"/>
          </w:tcPr>
          <w:p w14:paraId="1B46325F" w14:textId="77777777" w:rsidR="00827FAA" w:rsidRPr="00E05177" w:rsidRDefault="00827FAA" w:rsidP="005A3318">
            <w:pPr>
              <w:keepNext/>
              <w:keepLines/>
              <w:jc w:val="center"/>
              <w:rPr>
                <w:rFonts w:ascii="Myriad Pro" w:hAnsi="Myriad Pro" w:cs="Tahoma"/>
                <w:snapToGrid w:val="0"/>
                <w:color w:val="000000"/>
              </w:rPr>
            </w:pPr>
          </w:p>
        </w:tc>
        <w:tc>
          <w:tcPr>
            <w:tcW w:w="3715" w:type="dxa"/>
            <w:tcBorders>
              <w:bottom w:val="single" w:sz="4" w:space="0" w:color="auto"/>
            </w:tcBorders>
          </w:tcPr>
          <w:p w14:paraId="6F07223A" w14:textId="77777777" w:rsidR="00827FAA" w:rsidRPr="00E05177" w:rsidRDefault="00827FAA" w:rsidP="005A3318">
            <w:pPr>
              <w:keepNext/>
              <w:keepLines/>
              <w:tabs>
                <w:tab w:val="left" w:pos="567"/>
                <w:tab w:val="num" w:pos="851"/>
                <w:tab w:val="left" w:pos="993"/>
              </w:tabs>
              <w:jc w:val="both"/>
              <w:rPr>
                <w:rFonts w:ascii="Myriad Pro" w:hAnsi="Myriad Pro" w:cs="Tahoma"/>
                <w:snapToGrid w:val="0"/>
                <w:color w:val="000000"/>
              </w:rPr>
            </w:pPr>
          </w:p>
        </w:tc>
      </w:tr>
      <w:tr w:rsidR="00827FAA" w:rsidRPr="00E05177" w14:paraId="4F34D9B2" w14:textId="77777777" w:rsidTr="005A3318">
        <w:trPr>
          <w:trHeight w:val="235"/>
        </w:trPr>
        <w:tc>
          <w:tcPr>
            <w:tcW w:w="3430" w:type="dxa"/>
            <w:tcBorders>
              <w:top w:val="single" w:sz="4" w:space="0" w:color="auto"/>
            </w:tcBorders>
          </w:tcPr>
          <w:p w14:paraId="779C3D7D"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3FEFDBEC"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6FD4BBC8" w14:textId="77777777" w:rsidR="00827FAA" w:rsidRPr="00E05177" w:rsidRDefault="00827FAA" w:rsidP="005A3318">
            <w:pPr>
              <w:keepNext/>
              <w:keepLines/>
              <w:jc w:val="both"/>
              <w:rPr>
                <w:rFonts w:ascii="Myriad Pro" w:hAnsi="Myriad Pro" w:cs="Tahoma"/>
                <w:snapToGrid w:val="0"/>
                <w:color w:val="000000"/>
              </w:rPr>
            </w:pPr>
            <w:r w:rsidRPr="00E05177">
              <w:rPr>
                <w:rFonts w:ascii="Myriad Pro" w:hAnsi="Myriad Pro" w:cs="Tahoma"/>
                <w:snapToGrid w:val="0"/>
                <w:color w:val="000000"/>
              </w:rPr>
              <w:t xml:space="preserve">   (Ime in priimek ter podpis ponudnika)</w:t>
            </w:r>
          </w:p>
        </w:tc>
      </w:tr>
    </w:tbl>
    <w:p w14:paraId="39906D30" w14:textId="77777777" w:rsidR="00827FAA" w:rsidRPr="00E05177" w:rsidRDefault="00827FAA" w:rsidP="00827FAA">
      <w:pPr>
        <w:keepNext/>
        <w:keepLines/>
        <w:tabs>
          <w:tab w:val="left" w:pos="567"/>
          <w:tab w:val="num" w:pos="851"/>
          <w:tab w:val="left" w:pos="993"/>
        </w:tabs>
        <w:jc w:val="both"/>
        <w:rPr>
          <w:rFonts w:ascii="Myriad Pro" w:hAnsi="Myriad Pro" w:cs="Tahoma"/>
          <w:b/>
          <w:i/>
        </w:rPr>
      </w:pPr>
    </w:p>
    <w:p w14:paraId="74B99703" w14:textId="77777777" w:rsidR="00827FAA" w:rsidRPr="00E05177" w:rsidRDefault="00827FAA" w:rsidP="00827FAA">
      <w:pPr>
        <w:keepNext/>
        <w:keepLines/>
        <w:tabs>
          <w:tab w:val="left" w:pos="567"/>
          <w:tab w:val="num" w:pos="851"/>
          <w:tab w:val="left" w:pos="993"/>
        </w:tabs>
        <w:jc w:val="both"/>
        <w:rPr>
          <w:rFonts w:ascii="Myriad Pro" w:hAnsi="Myriad Pro" w:cs="Tahoma"/>
          <w:bCs/>
          <w:iCs/>
        </w:rPr>
      </w:pPr>
    </w:p>
    <w:p w14:paraId="0EE3405C" w14:textId="77777777" w:rsidR="00827FAA" w:rsidRPr="00E05177" w:rsidRDefault="00827FAA" w:rsidP="00827FAA">
      <w:pPr>
        <w:keepNext/>
        <w:keepLines/>
        <w:tabs>
          <w:tab w:val="left" w:pos="567"/>
          <w:tab w:val="num" w:pos="851"/>
          <w:tab w:val="left" w:pos="993"/>
        </w:tabs>
        <w:jc w:val="both"/>
        <w:rPr>
          <w:rFonts w:ascii="Myriad Pro" w:hAnsi="Myriad Pro" w:cs="Tahoma"/>
          <w:bCs/>
          <w:iCs/>
        </w:rPr>
      </w:pPr>
    </w:p>
    <w:p w14:paraId="3F28BD0C" w14:textId="77777777" w:rsidR="00827FAA" w:rsidRPr="00E05177" w:rsidRDefault="00827FAA" w:rsidP="00827FAA">
      <w:pPr>
        <w:keepNext/>
        <w:keepLines/>
        <w:tabs>
          <w:tab w:val="left" w:pos="567"/>
          <w:tab w:val="num" w:pos="851"/>
          <w:tab w:val="left" w:pos="993"/>
        </w:tabs>
        <w:jc w:val="both"/>
        <w:rPr>
          <w:rFonts w:ascii="Myriad Pro" w:hAnsi="Myriad Pro" w:cs="Tahoma"/>
          <w:b/>
          <w:i/>
          <w:iCs/>
          <w:u w:val="single"/>
        </w:rPr>
      </w:pPr>
      <w:r w:rsidRPr="00E05177">
        <w:rPr>
          <w:rFonts w:ascii="Myriad Pro" w:hAnsi="Myriad Pro" w:cs="Tahoma"/>
          <w:i/>
          <w:iCs/>
        </w:rPr>
        <w:lastRenderedPageBreak/>
        <w:t xml:space="preserve">Ponudnik </w:t>
      </w:r>
      <w:r w:rsidRPr="00E05177">
        <w:rPr>
          <w:rFonts w:ascii="Myriad Pro" w:hAnsi="Myriad Pro" w:cs="Tahoma"/>
          <w:i/>
          <w:iCs/>
          <w:u w:val="single"/>
        </w:rPr>
        <w:t>obrazec</w:t>
      </w:r>
      <w:r w:rsidRPr="00E05177">
        <w:rPr>
          <w:rFonts w:ascii="Myriad Pro" w:hAnsi="Myriad Pro" w:cs="Tahoma"/>
          <w:b/>
          <w:i/>
          <w:iCs/>
        </w:rPr>
        <w:t xml:space="preserve"> </w:t>
      </w:r>
      <w:r w:rsidRPr="00E05177">
        <w:rPr>
          <w:rFonts w:ascii="Myriad Pro" w:hAnsi="Myriad Pro" w:cs="Tahoma"/>
          <w:i/>
          <w:iCs/>
        </w:rPr>
        <w:t>v okviru sistema e-JN</w:t>
      </w:r>
      <w:r w:rsidRPr="00E05177">
        <w:rPr>
          <w:rFonts w:ascii="Myriad Pro" w:hAnsi="Myriad Pro" w:cs="Tahoma"/>
          <w:b/>
          <w:i/>
          <w:iCs/>
        </w:rPr>
        <w:t xml:space="preserve"> </w:t>
      </w:r>
      <w:r w:rsidRPr="00E05177">
        <w:rPr>
          <w:rFonts w:ascii="Myriad Pro" w:hAnsi="Myriad Pro" w:cs="Tahoma"/>
          <w:b/>
          <w:i/>
          <w:iCs/>
          <w:u w:val="single"/>
        </w:rPr>
        <w:t>naloži v Razdelek »DOKUMENTI«, del »Ostale priloge«!</w:t>
      </w:r>
    </w:p>
    <w:p w14:paraId="2AB21DB5" w14:textId="77777777" w:rsidR="007779B6" w:rsidRPr="00E05177" w:rsidRDefault="007779B6" w:rsidP="002E710B">
      <w:pPr>
        <w:keepNext/>
        <w:keepLines/>
        <w:jc w:val="both"/>
        <w:rPr>
          <w:rFonts w:ascii="Myriad Pro" w:hAnsi="Myriad Pro" w:cs="Tahoma"/>
          <w:i/>
        </w:rPr>
      </w:pPr>
    </w:p>
    <w:p w14:paraId="0E2A6214" w14:textId="77777777" w:rsidR="007779B6" w:rsidRPr="00E05177" w:rsidRDefault="007779B6" w:rsidP="002E710B">
      <w:pPr>
        <w:keepNext/>
        <w:keepLines/>
        <w:jc w:val="both"/>
        <w:rPr>
          <w:rFonts w:ascii="Myriad Pro" w:hAnsi="Myriad Pro" w:cs="Tahoma"/>
          <w:i/>
        </w:rPr>
      </w:pPr>
    </w:p>
    <w:p w14:paraId="0B014B06" w14:textId="671A7C58" w:rsidR="00C85D8C" w:rsidRDefault="00C85D8C">
      <w:pPr>
        <w:rPr>
          <w:rFonts w:ascii="Myriad Pro" w:hAnsi="Myriad Pro" w:cs="Tahoma"/>
          <w:i/>
        </w:rPr>
      </w:pPr>
      <w:r>
        <w:rPr>
          <w:rFonts w:ascii="Myriad Pro" w:hAnsi="Myriad Pro" w:cs="Tahoma"/>
          <w:i/>
        </w:rPr>
        <w:br w:type="page"/>
      </w:r>
    </w:p>
    <w:p w14:paraId="7E2126BD" w14:textId="77777777" w:rsidR="007779B6" w:rsidRPr="00E05177" w:rsidRDefault="007779B6" w:rsidP="002E710B">
      <w:pPr>
        <w:keepNext/>
        <w:keepLines/>
        <w:jc w:val="both"/>
        <w:rPr>
          <w:rFonts w:ascii="Myriad Pro" w:hAnsi="Myriad Pro" w:cs="Tahoma"/>
          <w: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559"/>
      </w:tblGrid>
      <w:tr w:rsidR="00CE2724" w:rsidRPr="00E05177" w14:paraId="0C1C5DBD" w14:textId="77777777" w:rsidTr="00F9284A">
        <w:tc>
          <w:tcPr>
            <w:tcW w:w="7722" w:type="dxa"/>
          </w:tcPr>
          <w:p w14:paraId="5FA9FAF8" w14:textId="2152C497" w:rsidR="00CE2724" w:rsidRPr="00E05177" w:rsidRDefault="00CE2724" w:rsidP="002E710B">
            <w:pPr>
              <w:keepNext/>
              <w:keepLines/>
              <w:jc w:val="both"/>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 xml:space="preserve">PONUDBA </w:t>
            </w:r>
          </w:p>
        </w:tc>
        <w:tc>
          <w:tcPr>
            <w:tcW w:w="1559" w:type="dxa"/>
          </w:tcPr>
          <w:p w14:paraId="170DEBD1" w14:textId="77777777" w:rsidR="00CE2724" w:rsidRPr="00E05177" w:rsidRDefault="00CE2724" w:rsidP="002E710B">
            <w:pPr>
              <w:keepNext/>
              <w:keepLines/>
              <w:jc w:val="both"/>
              <w:rPr>
                <w:rFonts w:ascii="Myriad Pro" w:hAnsi="Myriad Pro" w:cs="Tahoma"/>
                <w:b/>
                <w:i/>
              </w:rPr>
            </w:pPr>
            <w:r w:rsidRPr="00E05177">
              <w:rPr>
                <w:rFonts w:ascii="Myriad Pro" w:hAnsi="Myriad Pro" w:cs="Tahoma"/>
                <w:b/>
                <w:i/>
              </w:rPr>
              <w:t>Priloga 2</w:t>
            </w:r>
          </w:p>
        </w:tc>
      </w:tr>
    </w:tbl>
    <w:p w14:paraId="3744C09A" w14:textId="77777777" w:rsidR="00BB593C" w:rsidRPr="00E05177" w:rsidRDefault="00BB593C" w:rsidP="002E710B">
      <w:pPr>
        <w:keepNext/>
        <w:keepLines/>
        <w:jc w:val="both"/>
        <w:rPr>
          <w:rFonts w:ascii="Myriad Pro" w:hAnsi="Myriad Pro" w:cs="Tahoma"/>
          <w:b/>
        </w:rPr>
      </w:pPr>
    </w:p>
    <w:p w14:paraId="639D9C79" w14:textId="4F8324B5" w:rsidR="00D72CAD" w:rsidRPr="00E05177" w:rsidRDefault="0013381C" w:rsidP="002E710B">
      <w:pPr>
        <w:keepNext/>
        <w:keepLines/>
        <w:jc w:val="both"/>
        <w:rPr>
          <w:rFonts w:ascii="Myriad Pro" w:hAnsi="Myriad Pro" w:cs="Tahoma"/>
        </w:rPr>
      </w:pPr>
      <w:r w:rsidRPr="00E05177">
        <w:rPr>
          <w:rFonts w:ascii="Myriad Pro" w:hAnsi="Myriad Pro"/>
        </w:rPr>
        <w:t xml:space="preserve">PONUDBA št.: __________________________ za javno naročilo </w:t>
      </w:r>
      <w:r w:rsidR="0090625C">
        <w:rPr>
          <w:rFonts w:ascii="Myriad Pro" w:hAnsi="Myriad Pro"/>
        </w:rPr>
        <w:t>PRENOVA KOTLOVNICE OŠ BAKOVCI</w:t>
      </w:r>
    </w:p>
    <w:p w14:paraId="0A5CD7F3" w14:textId="3490DB14" w:rsidR="008827E0" w:rsidRPr="00E05177" w:rsidRDefault="008827E0" w:rsidP="002E710B">
      <w:pPr>
        <w:keepNext/>
        <w:keepLines/>
        <w:jc w:val="both"/>
        <w:rPr>
          <w:rFonts w:ascii="Myriad Pro" w:hAnsi="Myriad Pro" w:cs="Tahoma"/>
          <w:b/>
        </w:rPr>
      </w:pPr>
    </w:p>
    <w:p w14:paraId="26D549B0" w14:textId="77777777" w:rsidR="00B94379" w:rsidRPr="00E05177" w:rsidRDefault="00B94379" w:rsidP="002E710B">
      <w:pPr>
        <w:keepNext/>
        <w:keepLines/>
        <w:ind w:left="1080" w:hanging="1080"/>
        <w:jc w:val="both"/>
        <w:rPr>
          <w:rFonts w:ascii="Myriad Pro" w:hAnsi="Myriad Pro" w:cs="Tahoma"/>
          <w:b/>
        </w:rPr>
      </w:pPr>
      <w:r w:rsidRPr="00E05177">
        <w:rPr>
          <w:rFonts w:ascii="Myriad Pro" w:hAnsi="Myriad Pro" w:cs="Tahoma"/>
        </w:rPr>
        <w:t>Ponudbo oddajamo (označi):</w:t>
      </w:r>
      <w:r w:rsidRPr="00E05177">
        <w:rPr>
          <w:rFonts w:ascii="Myriad Pro" w:hAnsi="Myriad Pro"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FF3C2E" w:rsidRPr="00E05177" w14:paraId="64E44C89" w14:textId="77777777" w:rsidTr="001B1358">
        <w:tc>
          <w:tcPr>
            <w:tcW w:w="1688" w:type="dxa"/>
          </w:tcPr>
          <w:p w14:paraId="5F78B88E" w14:textId="77777777" w:rsidR="00FF3C2E" w:rsidRPr="00E05177" w:rsidRDefault="00FF3C2E" w:rsidP="002E710B">
            <w:pPr>
              <w:keepNext/>
              <w:keepLines/>
              <w:numPr>
                <w:ilvl w:val="0"/>
                <w:numId w:val="6"/>
              </w:numPr>
              <w:ind w:left="318" w:hanging="426"/>
              <w:jc w:val="both"/>
              <w:rPr>
                <w:rFonts w:ascii="Myriad Pro" w:hAnsi="Myriad Pro" w:cs="Tahoma"/>
                <w:b/>
              </w:rPr>
            </w:pPr>
            <w:r w:rsidRPr="00E05177">
              <w:rPr>
                <w:rFonts w:ascii="Myriad Pro" w:hAnsi="Myriad Pro" w:cs="Tahoma"/>
              </w:rPr>
              <w:t>samostojno</w:t>
            </w:r>
          </w:p>
        </w:tc>
        <w:tc>
          <w:tcPr>
            <w:tcW w:w="2507" w:type="dxa"/>
          </w:tcPr>
          <w:p w14:paraId="354D14B3" w14:textId="77777777" w:rsidR="00FF3C2E" w:rsidRPr="00E05177" w:rsidRDefault="00FF3C2E" w:rsidP="002E710B">
            <w:pPr>
              <w:keepNext/>
              <w:keepLines/>
              <w:numPr>
                <w:ilvl w:val="0"/>
                <w:numId w:val="6"/>
              </w:numPr>
              <w:ind w:left="601" w:hanging="425"/>
              <w:jc w:val="both"/>
              <w:rPr>
                <w:rFonts w:ascii="Myriad Pro" w:hAnsi="Myriad Pro" w:cs="Tahoma"/>
                <w:b/>
              </w:rPr>
            </w:pPr>
            <w:r w:rsidRPr="00E05177">
              <w:rPr>
                <w:rFonts w:ascii="Myriad Pro" w:hAnsi="Myriad Pro" w:cs="Tahoma"/>
              </w:rPr>
              <w:t>skupna ponudba</w:t>
            </w:r>
          </w:p>
        </w:tc>
        <w:tc>
          <w:tcPr>
            <w:tcW w:w="2184" w:type="dxa"/>
          </w:tcPr>
          <w:p w14:paraId="691FED31" w14:textId="77777777" w:rsidR="00FF3C2E" w:rsidRPr="00E05177" w:rsidRDefault="00FF3C2E" w:rsidP="002E710B">
            <w:pPr>
              <w:keepNext/>
              <w:keepLines/>
              <w:numPr>
                <w:ilvl w:val="0"/>
                <w:numId w:val="6"/>
              </w:numPr>
              <w:ind w:left="601" w:hanging="426"/>
              <w:jc w:val="both"/>
              <w:rPr>
                <w:rFonts w:ascii="Myriad Pro" w:hAnsi="Myriad Pro" w:cs="Tahoma"/>
                <w:b/>
              </w:rPr>
            </w:pPr>
            <w:r w:rsidRPr="00E05177">
              <w:rPr>
                <w:rFonts w:ascii="Myriad Pro" w:hAnsi="Myriad Pro" w:cs="Tahoma"/>
              </w:rPr>
              <w:t>s podizvajalci</w:t>
            </w:r>
          </w:p>
        </w:tc>
        <w:tc>
          <w:tcPr>
            <w:tcW w:w="2605" w:type="dxa"/>
          </w:tcPr>
          <w:p w14:paraId="08DB6CA9" w14:textId="77777777" w:rsidR="00FF3C2E" w:rsidRPr="00E05177" w:rsidRDefault="00FF3C2E" w:rsidP="002E710B">
            <w:pPr>
              <w:keepNext/>
              <w:keepLines/>
              <w:numPr>
                <w:ilvl w:val="0"/>
                <w:numId w:val="6"/>
              </w:numPr>
              <w:ind w:left="601" w:hanging="426"/>
              <w:jc w:val="both"/>
              <w:rPr>
                <w:rFonts w:ascii="Myriad Pro" w:hAnsi="Myriad Pro" w:cs="Tahoma"/>
              </w:rPr>
            </w:pPr>
            <w:r w:rsidRPr="00E05177">
              <w:rPr>
                <w:rFonts w:ascii="Myriad Pro" w:hAnsi="Myriad Pro" w:cs="Tahoma"/>
              </w:rPr>
              <w:t>Uporaba zmogljivosti drugih subjektov</w:t>
            </w:r>
          </w:p>
        </w:tc>
      </w:tr>
    </w:tbl>
    <w:p w14:paraId="25590601" w14:textId="77777777" w:rsidR="00D72CAD" w:rsidRPr="00E05177" w:rsidRDefault="00D72CAD" w:rsidP="002E710B">
      <w:pPr>
        <w:keepNext/>
        <w:keepLines/>
        <w:tabs>
          <w:tab w:val="num" w:pos="426"/>
        </w:tabs>
        <w:rPr>
          <w:rFonts w:ascii="Myriad Pro" w:hAnsi="Myriad Pro" w:cs="Tahoma"/>
          <w:b/>
        </w:rPr>
      </w:pPr>
    </w:p>
    <w:p w14:paraId="5E222C1C" w14:textId="77777777" w:rsidR="00DB7430" w:rsidRPr="00E05177" w:rsidRDefault="000E1BF4">
      <w:pPr>
        <w:keepNext/>
        <w:keepLines/>
        <w:numPr>
          <w:ilvl w:val="0"/>
          <w:numId w:val="14"/>
        </w:numPr>
        <w:tabs>
          <w:tab w:val="num" w:pos="426"/>
        </w:tabs>
        <w:rPr>
          <w:rFonts w:ascii="Myriad Pro" w:hAnsi="Myriad Pro" w:cs="Tahoma"/>
          <w:b/>
        </w:rPr>
      </w:pPr>
      <w:r w:rsidRPr="00E05177">
        <w:rPr>
          <w:rFonts w:ascii="Myriad Pro" w:hAnsi="Myriad Pro" w:cs="Tahoma"/>
          <w:b/>
        </w:rPr>
        <w:t xml:space="preserve">SKUPNA </w:t>
      </w:r>
      <w:r w:rsidR="007C70A1" w:rsidRPr="00E05177">
        <w:rPr>
          <w:rFonts w:ascii="Myriad Pro" w:hAnsi="Myriad Pro" w:cs="Tahoma"/>
          <w:b/>
        </w:rPr>
        <w:t xml:space="preserve">PONUDBENA </w:t>
      </w:r>
      <w:r w:rsidR="006C489F" w:rsidRPr="00E05177">
        <w:rPr>
          <w:rFonts w:ascii="Myriad Pro" w:hAnsi="Myriad Pro" w:cs="Tahoma"/>
          <w:b/>
        </w:rPr>
        <w:t>VREDNOST</w:t>
      </w:r>
      <w:r w:rsidR="00300D38" w:rsidRPr="00E05177">
        <w:rPr>
          <w:rFonts w:ascii="Myriad Pro" w:hAnsi="Myriad Pro" w:cs="Tahoma"/>
          <w:b/>
        </w:rPr>
        <w:t xml:space="preserve"> </w:t>
      </w:r>
      <w:r w:rsidR="00EF3FF3" w:rsidRPr="00E05177">
        <w:rPr>
          <w:rFonts w:ascii="Myriad Pro" w:hAnsi="Myriad Pro" w:cs="Tahoma"/>
          <w:b/>
        </w:rPr>
        <w:t>v EUR brez DDV</w:t>
      </w:r>
    </w:p>
    <w:p w14:paraId="6003265B" w14:textId="77777777" w:rsidR="00484E32" w:rsidRPr="00E05177" w:rsidRDefault="00484E32" w:rsidP="002E710B">
      <w:pPr>
        <w:keepNext/>
        <w:keepLines/>
        <w:spacing w:after="60"/>
        <w:rPr>
          <w:rFonts w:ascii="Myriad Pro" w:hAnsi="Myriad Pro" w:cs="Tahoma"/>
          <w:b/>
        </w:rPr>
      </w:pPr>
    </w:p>
    <w:tbl>
      <w:tblPr>
        <w:tblStyle w:val="Tabelamrea1"/>
        <w:tblW w:w="9243" w:type="dxa"/>
        <w:tblInd w:w="108" w:type="dxa"/>
        <w:tblLook w:val="04A0" w:firstRow="1" w:lastRow="0" w:firstColumn="1" w:lastColumn="0" w:noHBand="0" w:noVBand="1"/>
      </w:tblPr>
      <w:tblGrid>
        <w:gridCol w:w="5841"/>
        <w:gridCol w:w="3402"/>
      </w:tblGrid>
      <w:tr w:rsidR="00574381" w:rsidRPr="00E05177" w14:paraId="75079F46" w14:textId="77777777" w:rsidTr="00BC1423">
        <w:trPr>
          <w:trHeight w:val="158"/>
        </w:trPr>
        <w:tc>
          <w:tcPr>
            <w:tcW w:w="5841" w:type="dxa"/>
            <w:vAlign w:val="center"/>
          </w:tcPr>
          <w:p w14:paraId="303BB5B8" w14:textId="2057EEB8" w:rsidR="00574381" w:rsidRPr="00E05177" w:rsidRDefault="004D79A0" w:rsidP="002E710B">
            <w:pPr>
              <w:keepNext/>
              <w:keepLines/>
              <w:spacing w:line="276" w:lineRule="auto"/>
              <w:jc w:val="center"/>
              <w:rPr>
                <w:rFonts w:ascii="Myriad Pro" w:eastAsia="Calibri" w:hAnsi="Myriad Pro" w:cs="Tahoma"/>
                <w:lang w:eastAsia="en-US"/>
              </w:rPr>
            </w:pPr>
            <w:r w:rsidRPr="00E05177">
              <w:rPr>
                <w:rFonts w:ascii="Myriad Pro" w:eastAsia="Calibri" w:hAnsi="Myriad Pro" w:cs="Tahoma"/>
                <w:lang w:eastAsia="en-US"/>
              </w:rPr>
              <w:t>VRSTA DEL</w:t>
            </w:r>
          </w:p>
        </w:tc>
        <w:tc>
          <w:tcPr>
            <w:tcW w:w="3402" w:type="dxa"/>
            <w:vAlign w:val="center"/>
          </w:tcPr>
          <w:p w14:paraId="7DB71E05" w14:textId="58EC4947" w:rsidR="00574381" w:rsidRPr="00E05177" w:rsidRDefault="00C25E94" w:rsidP="002E710B">
            <w:pPr>
              <w:keepNext/>
              <w:keepLines/>
              <w:jc w:val="center"/>
              <w:rPr>
                <w:rFonts w:ascii="Myriad Pro" w:eastAsia="Calibri" w:hAnsi="Myriad Pro" w:cs="Tahoma"/>
                <w:lang w:eastAsia="en-US"/>
              </w:rPr>
            </w:pPr>
            <w:r w:rsidRPr="00E05177">
              <w:rPr>
                <w:rFonts w:ascii="Myriad Pro" w:eastAsia="Calibri" w:hAnsi="Myriad Pro" w:cs="Tahoma"/>
                <w:lang w:eastAsia="en-US"/>
              </w:rPr>
              <w:t>ZNESEK</w:t>
            </w:r>
            <w:r w:rsidR="003E3E8B" w:rsidRPr="00E05177">
              <w:rPr>
                <w:rFonts w:ascii="Myriad Pro" w:eastAsia="Calibri" w:hAnsi="Myriad Pro" w:cs="Tahoma"/>
                <w:lang w:eastAsia="en-US"/>
              </w:rPr>
              <w:t xml:space="preserve"> V EUR BREZ DDV</w:t>
            </w:r>
            <w:r w:rsidR="00574381" w:rsidRPr="00E05177">
              <w:rPr>
                <w:rFonts w:ascii="Myriad Pro" w:eastAsia="Calibri" w:hAnsi="Myriad Pro" w:cs="Tahoma"/>
                <w:lang w:eastAsia="en-US"/>
              </w:rPr>
              <w:t xml:space="preserve">       </w:t>
            </w:r>
          </w:p>
        </w:tc>
      </w:tr>
      <w:tr w:rsidR="00650DB4" w:rsidRPr="00E05177" w14:paraId="1CBF18E8" w14:textId="77777777" w:rsidTr="008E6362">
        <w:trPr>
          <w:trHeight w:val="438"/>
        </w:trPr>
        <w:tc>
          <w:tcPr>
            <w:tcW w:w="5841" w:type="dxa"/>
            <w:vAlign w:val="bottom"/>
          </w:tcPr>
          <w:p w14:paraId="005F09C5" w14:textId="77777777" w:rsidR="00732D30" w:rsidRDefault="00732D30" w:rsidP="008E6362">
            <w:pPr>
              <w:keepNext/>
              <w:keepLines/>
              <w:spacing w:line="276" w:lineRule="auto"/>
              <w:jc w:val="both"/>
              <w:rPr>
                <w:rFonts w:ascii="Myriad Pro" w:eastAsia="Calibri" w:hAnsi="Myriad Pro" w:cs="Tahoma"/>
                <w:b/>
                <w:lang w:eastAsia="en-US"/>
              </w:rPr>
            </w:pPr>
          </w:p>
          <w:p w14:paraId="4BF76AEB" w14:textId="6DCD8472" w:rsidR="00650DB4" w:rsidRDefault="00650DB4" w:rsidP="008E6362">
            <w:pPr>
              <w:keepNext/>
              <w:keepLines/>
              <w:spacing w:line="276" w:lineRule="auto"/>
              <w:jc w:val="both"/>
              <w:rPr>
                <w:rFonts w:ascii="Myriad Pro" w:eastAsia="Calibri" w:hAnsi="Myriad Pro" w:cs="Tahoma"/>
                <w:b/>
                <w:lang w:eastAsia="en-US"/>
              </w:rPr>
            </w:pPr>
            <w:r w:rsidRPr="00E05177">
              <w:rPr>
                <w:rFonts w:ascii="Myriad Pro" w:eastAsia="Calibri" w:hAnsi="Myriad Pro" w:cs="Tahoma"/>
                <w:b/>
                <w:lang w:eastAsia="en-US"/>
              </w:rPr>
              <w:t>SKUPNA PONUDBENA VREDNOST V EUR BREZ DDV</w:t>
            </w:r>
          </w:p>
          <w:p w14:paraId="710C364B" w14:textId="77777777" w:rsidR="00732D30" w:rsidRPr="00E05177" w:rsidRDefault="00732D30" w:rsidP="008E6362">
            <w:pPr>
              <w:keepNext/>
              <w:keepLines/>
              <w:spacing w:line="276" w:lineRule="auto"/>
              <w:jc w:val="both"/>
              <w:rPr>
                <w:rFonts w:ascii="Myriad Pro" w:eastAsia="Calibri" w:hAnsi="Myriad Pro" w:cs="Tahoma"/>
                <w:b/>
                <w:lang w:eastAsia="en-US"/>
              </w:rPr>
            </w:pPr>
          </w:p>
        </w:tc>
        <w:tc>
          <w:tcPr>
            <w:tcW w:w="3402" w:type="dxa"/>
            <w:vAlign w:val="bottom"/>
          </w:tcPr>
          <w:p w14:paraId="7C8BDD8B" w14:textId="77777777" w:rsidR="00650DB4" w:rsidRPr="00E05177" w:rsidRDefault="00650DB4" w:rsidP="008E6362">
            <w:pPr>
              <w:keepNext/>
              <w:keepLines/>
              <w:spacing w:line="276" w:lineRule="auto"/>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37D9789F" w14:textId="24B5D616" w:rsidR="00574381" w:rsidRPr="00E05177" w:rsidRDefault="00574381" w:rsidP="002E710B">
      <w:pPr>
        <w:keepNext/>
        <w:keepLines/>
        <w:jc w:val="both"/>
        <w:rPr>
          <w:rFonts w:ascii="Myriad Pro" w:hAnsi="Myriad Pro" w:cs="Tahoma"/>
          <w:b/>
        </w:rPr>
      </w:pPr>
    </w:p>
    <w:p w14:paraId="6EE2D2F8" w14:textId="77777777" w:rsidR="00642459" w:rsidRPr="00E05177" w:rsidRDefault="00642459" w:rsidP="002E710B">
      <w:pPr>
        <w:keepNext/>
        <w:keepLines/>
        <w:jc w:val="both"/>
        <w:rPr>
          <w:rFonts w:ascii="Myriad Pro" w:hAnsi="Myriad Pro" w:cs="Tahoma"/>
          <w:b/>
        </w:rPr>
      </w:pPr>
    </w:p>
    <w:p w14:paraId="156E208C" w14:textId="77777777" w:rsidR="001F39E8" w:rsidRPr="00E05177" w:rsidRDefault="001F39E8">
      <w:pPr>
        <w:keepNext/>
        <w:keepLines/>
        <w:numPr>
          <w:ilvl w:val="0"/>
          <w:numId w:val="14"/>
        </w:numPr>
        <w:tabs>
          <w:tab w:val="num" w:pos="426"/>
        </w:tabs>
        <w:ind w:left="0" w:firstLine="0"/>
        <w:rPr>
          <w:rFonts w:ascii="Myriad Pro" w:hAnsi="Myriad Pro" w:cs="Tahoma"/>
          <w:b/>
        </w:rPr>
      </w:pPr>
      <w:r w:rsidRPr="00E05177">
        <w:rPr>
          <w:rFonts w:ascii="Myriad Pro" w:hAnsi="Myriad Pro" w:cs="Tahoma"/>
          <w:b/>
        </w:rPr>
        <w:t>VELJAVNOST PONUDBE</w:t>
      </w:r>
    </w:p>
    <w:p w14:paraId="3CE34964" w14:textId="77777777" w:rsidR="001F39E8" w:rsidRPr="00E05177" w:rsidRDefault="001F39E8" w:rsidP="002E710B">
      <w:pPr>
        <w:keepNext/>
        <w:keepLines/>
        <w:jc w:val="both"/>
        <w:rPr>
          <w:rFonts w:ascii="Myriad Pro" w:hAnsi="Myriad Pro" w:cs="Tahoma"/>
        </w:rPr>
      </w:pPr>
    </w:p>
    <w:p w14:paraId="76835EF3" w14:textId="1D8613D7" w:rsidR="009F2334" w:rsidRPr="00E05177" w:rsidRDefault="009F2334" w:rsidP="002E710B">
      <w:pPr>
        <w:keepNext/>
        <w:keepLines/>
        <w:jc w:val="both"/>
        <w:rPr>
          <w:rFonts w:ascii="Myriad Pro" w:hAnsi="Myriad Pro" w:cs="Tahoma"/>
        </w:rPr>
      </w:pPr>
      <w:r w:rsidRPr="00E05177">
        <w:rPr>
          <w:rFonts w:ascii="Myriad Pro" w:hAnsi="Myriad Pro" w:cs="Tahoma"/>
        </w:rPr>
        <w:t>Ponudba je veljavna</w:t>
      </w:r>
      <w:r w:rsidR="00132FD8" w:rsidRPr="00E05177">
        <w:rPr>
          <w:rFonts w:ascii="Myriad Pro" w:hAnsi="Myriad Pro" w:cs="Tahoma"/>
        </w:rPr>
        <w:t xml:space="preserve"> in zavezujoča</w:t>
      </w:r>
      <w:r w:rsidRPr="00E05177">
        <w:rPr>
          <w:rFonts w:ascii="Myriad Pro" w:hAnsi="Myriad Pro" w:cs="Tahoma"/>
        </w:rPr>
        <w:t xml:space="preserve"> </w:t>
      </w:r>
      <w:r w:rsidR="001D2CA5" w:rsidRPr="00E05177">
        <w:rPr>
          <w:rFonts w:ascii="Myriad Pro" w:hAnsi="Myriad Pro" w:cs="Tahoma"/>
        </w:rPr>
        <w:t>4 (štiri)</w:t>
      </w:r>
      <w:r w:rsidR="0014374C" w:rsidRPr="00E05177">
        <w:rPr>
          <w:rFonts w:ascii="Myriad Pro" w:hAnsi="Myriad Pro" w:cs="Tahoma"/>
        </w:rPr>
        <w:t xml:space="preserve"> mesece, šteto od datuma za predložitev ponudb</w:t>
      </w:r>
      <w:r w:rsidRPr="00E05177">
        <w:rPr>
          <w:rFonts w:ascii="Myriad Pro" w:hAnsi="Myriad Pro" w:cs="Tahoma"/>
        </w:rPr>
        <w:t>.</w:t>
      </w:r>
    </w:p>
    <w:p w14:paraId="3BB3E743" w14:textId="77777777" w:rsidR="001D2CA5" w:rsidRPr="00E05177" w:rsidRDefault="001D2CA5" w:rsidP="002E710B">
      <w:pPr>
        <w:keepNext/>
        <w:keepLines/>
        <w:jc w:val="both"/>
        <w:rPr>
          <w:rFonts w:ascii="Myriad Pro" w:hAnsi="Myriad Pro" w:cs="Tahoma"/>
        </w:rPr>
      </w:pPr>
    </w:p>
    <w:p w14:paraId="28DE7BBA" w14:textId="77777777" w:rsidR="009F2334" w:rsidRPr="00E05177" w:rsidRDefault="009F2334" w:rsidP="002E710B">
      <w:pPr>
        <w:keepNext/>
        <w:keepLine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2933E2" w:rsidRPr="00E05177" w14:paraId="7CCB4FB0" w14:textId="77777777" w:rsidTr="001660D4">
        <w:trPr>
          <w:trHeight w:val="235"/>
        </w:trPr>
        <w:tc>
          <w:tcPr>
            <w:tcW w:w="3402" w:type="dxa"/>
            <w:tcBorders>
              <w:bottom w:val="single" w:sz="4" w:space="0" w:color="auto"/>
            </w:tcBorders>
          </w:tcPr>
          <w:p w14:paraId="27C131C5" w14:textId="77777777" w:rsidR="002933E2" w:rsidRPr="00E05177" w:rsidRDefault="002933E2" w:rsidP="002E710B">
            <w:pPr>
              <w:keepNext/>
              <w:keepLines/>
              <w:jc w:val="both"/>
              <w:rPr>
                <w:rFonts w:ascii="Myriad Pro" w:hAnsi="Myriad Pro" w:cs="Tahoma"/>
                <w:snapToGrid w:val="0"/>
                <w:color w:val="000000"/>
              </w:rPr>
            </w:pPr>
          </w:p>
        </w:tc>
        <w:tc>
          <w:tcPr>
            <w:tcW w:w="2977" w:type="dxa"/>
          </w:tcPr>
          <w:p w14:paraId="399F170D" w14:textId="77777777" w:rsidR="002933E2" w:rsidRPr="00E05177" w:rsidRDefault="002933E2" w:rsidP="002E710B">
            <w:pPr>
              <w:keepNext/>
              <w:keepLines/>
              <w:jc w:val="center"/>
              <w:rPr>
                <w:rFonts w:ascii="Myriad Pro" w:hAnsi="Myriad Pro" w:cs="Tahoma"/>
                <w:snapToGrid w:val="0"/>
                <w:color w:val="000000"/>
              </w:rPr>
            </w:pPr>
          </w:p>
        </w:tc>
        <w:tc>
          <w:tcPr>
            <w:tcW w:w="2663" w:type="dxa"/>
            <w:tcBorders>
              <w:bottom w:val="single" w:sz="4" w:space="0" w:color="auto"/>
            </w:tcBorders>
          </w:tcPr>
          <w:p w14:paraId="27442850" w14:textId="77777777" w:rsidR="002933E2" w:rsidRPr="00E05177" w:rsidRDefault="002933E2" w:rsidP="002E710B">
            <w:pPr>
              <w:keepNext/>
              <w:keepLines/>
              <w:tabs>
                <w:tab w:val="left" w:pos="567"/>
                <w:tab w:val="num" w:pos="851"/>
                <w:tab w:val="left" w:pos="993"/>
              </w:tabs>
              <w:jc w:val="both"/>
              <w:rPr>
                <w:rFonts w:ascii="Myriad Pro" w:hAnsi="Myriad Pro" w:cs="Tahoma"/>
                <w:snapToGrid w:val="0"/>
                <w:color w:val="000000"/>
              </w:rPr>
            </w:pPr>
          </w:p>
        </w:tc>
      </w:tr>
      <w:tr w:rsidR="002933E2" w:rsidRPr="00E05177" w14:paraId="67FA74D1" w14:textId="77777777" w:rsidTr="001660D4">
        <w:trPr>
          <w:trHeight w:val="235"/>
        </w:trPr>
        <w:tc>
          <w:tcPr>
            <w:tcW w:w="3402" w:type="dxa"/>
            <w:tcBorders>
              <w:top w:val="single" w:sz="4" w:space="0" w:color="auto"/>
            </w:tcBorders>
          </w:tcPr>
          <w:p w14:paraId="1EBD0FD8" w14:textId="77777777" w:rsidR="002933E2" w:rsidRPr="00E05177" w:rsidRDefault="002933E2"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5615A384" w14:textId="77777777" w:rsidR="002933E2" w:rsidRPr="00E05177" w:rsidRDefault="002933E2"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172ED4D3" w14:textId="77777777" w:rsidR="002933E2" w:rsidRPr="00E05177" w:rsidRDefault="002933E2"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w:t>
            </w:r>
            <w:r w:rsidR="001660D4" w:rsidRPr="00E05177">
              <w:rPr>
                <w:rFonts w:ascii="Myriad Pro" w:hAnsi="Myriad Pro" w:cs="Tahoma"/>
                <w:snapToGrid w:val="0"/>
                <w:color w:val="000000"/>
              </w:rPr>
              <w:t>Ime in priimek ter</w:t>
            </w:r>
            <w:r w:rsidR="00FF3C2E" w:rsidRPr="00E05177">
              <w:rPr>
                <w:rFonts w:ascii="Myriad Pro" w:hAnsi="Myriad Pro" w:cs="Tahoma"/>
                <w:snapToGrid w:val="0"/>
                <w:color w:val="000000"/>
              </w:rPr>
              <w:t xml:space="preserve"> podpis ponudnika</w:t>
            </w:r>
            <w:r w:rsidRPr="00E05177">
              <w:rPr>
                <w:rFonts w:ascii="Myriad Pro" w:hAnsi="Myriad Pro" w:cs="Tahoma"/>
                <w:snapToGrid w:val="0"/>
                <w:color w:val="000000"/>
              </w:rPr>
              <w:t>)</w:t>
            </w:r>
          </w:p>
          <w:p w14:paraId="018BB70F" w14:textId="77777777" w:rsidR="00F75A87" w:rsidRPr="00E05177" w:rsidRDefault="00F75A87" w:rsidP="002E710B">
            <w:pPr>
              <w:keepNext/>
              <w:keepLines/>
              <w:jc w:val="center"/>
              <w:rPr>
                <w:rFonts w:ascii="Myriad Pro" w:hAnsi="Myriad Pro" w:cs="Tahoma"/>
                <w:snapToGrid w:val="0"/>
                <w:color w:val="000000"/>
              </w:rPr>
            </w:pPr>
          </w:p>
        </w:tc>
      </w:tr>
    </w:tbl>
    <w:p w14:paraId="28B20862" w14:textId="671EBDF6" w:rsidR="00574381" w:rsidRPr="00E05177" w:rsidRDefault="00574381" w:rsidP="002E710B">
      <w:pPr>
        <w:pStyle w:val="Blokbesedila"/>
        <w:keepNext/>
        <w:keepLines/>
        <w:tabs>
          <w:tab w:val="left" w:pos="9354"/>
        </w:tabs>
        <w:ind w:left="0" w:right="-2"/>
        <w:jc w:val="both"/>
        <w:rPr>
          <w:rFonts w:ascii="Myriad Pro" w:hAnsi="Myriad Pro" w:cs="Tahoma"/>
          <w:sz w:val="20"/>
        </w:rPr>
      </w:pPr>
    </w:p>
    <w:p w14:paraId="216A836D" w14:textId="1EAC5592"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545B92BC" w14:textId="00C78D3B"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0281C7E2" w14:textId="7CDB9963"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0F985F2F" w14:textId="5DA949B2"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427D28CD" w14:textId="78E83996" w:rsidR="00642459" w:rsidRPr="00E05177" w:rsidRDefault="00B55FE9" w:rsidP="002E710B">
      <w:pPr>
        <w:pStyle w:val="Blokbesedila"/>
        <w:keepNext/>
        <w:keepLines/>
        <w:tabs>
          <w:tab w:val="left" w:pos="9354"/>
        </w:tabs>
        <w:ind w:left="0" w:right="-2"/>
        <w:jc w:val="both"/>
        <w:rPr>
          <w:rFonts w:ascii="Myriad Pro" w:hAnsi="Myriad Pro" w:cs="Tahoma"/>
          <w:sz w:val="20"/>
        </w:rPr>
      </w:pPr>
      <w:r w:rsidRPr="00E05177">
        <w:rPr>
          <w:rFonts w:ascii="Myriad Pro" w:hAnsi="Myriad Pro" w:cs="Tahoma"/>
          <w:sz w:val="20"/>
        </w:rPr>
        <w:t xml:space="preserve">  </w:t>
      </w:r>
    </w:p>
    <w:p w14:paraId="0618743D" w14:textId="2B57C6D5"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61739BB0" w14:textId="2E51B760"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0FF4BBB0" w14:textId="6D439FBC"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5653E3F6" w14:textId="1226C5E5"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74829776" w14:textId="773F1A56"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4AE24363" w14:textId="3D7718EA"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1D039FC7" w14:textId="3674F125"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3F53E698" w14:textId="11CB52E9"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40386280" w14:textId="7DABC328"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416AD163" w14:textId="5ED4E3B2"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28300B11" w14:textId="518FF3E6"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1A8C9E04" w14:textId="77777777" w:rsidR="001810E8" w:rsidRPr="00E05177" w:rsidRDefault="001810E8" w:rsidP="002E710B">
      <w:pPr>
        <w:pStyle w:val="Blokbesedila"/>
        <w:keepNext/>
        <w:keepLines/>
        <w:tabs>
          <w:tab w:val="left" w:pos="9354"/>
        </w:tabs>
        <w:ind w:left="0" w:right="-2"/>
        <w:jc w:val="both"/>
        <w:rPr>
          <w:rFonts w:ascii="Myriad Pro" w:hAnsi="Myriad Pro" w:cs="Tahoma"/>
          <w:sz w:val="20"/>
        </w:rPr>
      </w:pPr>
    </w:p>
    <w:p w14:paraId="22F5804A" w14:textId="7664871A"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099FDE72" w14:textId="2252B70C" w:rsidR="00732D30" w:rsidRDefault="00732D30">
      <w:pPr>
        <w:rPr>
          <w:rFonts w:ascii="Myriad Pro" w:hAnsi="Myriad Pro" w:cs="Tahoma"/>
        </w:rPr>
      </w:pPr>
      <w:r>
        <w:rPr>
          <w:rFonts w:ascii="Myriad Pro" w:hAnsi="Myriad Pro" w:cs="Tahoma"/>
        </w:rPr>
        <w:br w:type="page"/>
      </w:r>
    </w:p>
    <w:p w14:paraId="5A45150F" w14:textId="77777777" w:rsidR="003104AA" w:rsidRPr="00E05177" w:rsidRDefault="003104AA" w:rsidP="002E710B">
      <w:pPr>
        <w:pStyle w:val="Blokbesedila"/>
        <w:keepNext/>
        <w:keepLines/>
        <w:tabs>
          <w:tab w:val="left" w:pos="9354"/>
        </w:tabs>
        <w:ind w:left="0" w:right="-2"/>
        <w:jc w:val="both"/>
        <w:rPr>
          <w:rFonts w:ascii="Myriad Pro" w:hAnsi="Myriad Pro" w:cs="Tahoma"/>
          <w:sz w:val="20"/>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2C0B2F" w:rsidRPr="00E05177" w14:paraId="5CA5CA9C" w14:textId="77777777" w:rsidTr="002908E8">
        <w:tc>
          <w:tcPr>
            <w:tcW w:w="8115" w:type="dxa"/>
          </w:tcPr>
          <w:p w14:paraId="05822CBF" w14:textId="77777777" w:rsidR="002C0B2F" w:rsidRPr="00E05177" w:rsidRDefault="002C0B2F" w:rsidP="002E710B">
            <w:pPr>
              <w:keepNext/>
              <w:keepLines/>
              <w:jc w:val="both"/>
              <w:rPr>
                <w:rFonts w:ascii="Myriad Pro" w:hAnsi="Myriad Pro" w:cs="Tahoma"/>
              </w:rPr>
            </w:pPr>
            <w:r w:rsidRPr="00E05177">
              <w:rPr>
                <w:rFonts w:ascii="Myriad Pro" w:hAnsi="Myriad Pro" w:cs="Tahoma"/>
              </w:rPr>
              <w:t>IZJAVA O IZPOLNJEVANJU SPOSOBNOSTI PONUDNIKA/PARTNERJA</w:t>
            </w:r>
          </w:p>
        </w:tc>
        <w:tc>
          <w:tcPr>
            <w:tcW w:w="1559" w:type="dxa"/>
          </w:tcPr>
          <w:p w14:paraId="6DFB4C2A" w14:textId="77777777" w:rsidR="002C0B2F" w:rsidRPr="00E05177" w:rsidRDefault="002C0B2F" w:rsidP="002E710B">
            <w:pPr>
              <w:keepNext/>
              <w:keepLines/>
              <w:jc w:val="both"/>
              <w:rPr>
                <w:rFonts w:ascii="Myriad Pro" w:hAnsi="Myriad Pro" w:cs="Tahoma"/>
                <w:b/>
                <w:i/>
              </w:rPr>
            </w:pPr>
            <w:r w:rsidRPr="00E05177">
              <w:rPr>
                <w:rFonts w:ascii="Myriad Pro" w:hAnsi="Myriad Pro" w:cs="Tahoma"/>
                <w:b/>
                <w:i/>
              </w:rPr>
              <w:t>Priloga 3/1</w:t>
            </w:r>
          </w:p>
        </w:tc>
      </w:tr>
    </w:tbl>
    <w:p w14:paraId="3723E65C" w14:textId="03864DC2" w:rsidR="00F93884" w:rsidRPr="00E05177" w:rsidRDefault="00FF3C2E" w:rsidP="002E710B">
      <w:pPr>
        <w:keepNext/>
        <w:keepLines/>
        <w:jc w:val="both"/>
        <w:rPr>
          <w:rFonts w:ascii="Myriad Pro" w:hAnsi="Myriad Pro" w:cs="Tahoma"/>
        </w:rPr>
      </w:pPr>
      <w:r w:rsidRPr="00E05177">
        <w:rPr>
          <w:rFonts w:ascii="Myriad Pro" w:hAnsi="Myriad Pro"/>
        </w:rPr>
        <w:t xml:space="preserve">V zvezi z javnim naročilom </w:t>
      </w:r>
      <w:r w:rsidR="0090625C">
        <w:rPr>
          <w:rFonts w:ascii="Myriad Pro" w:hAnsi="Myriad Pro"/>
        </w:rPr>
        <w:t>PRENOVA KOTLOVNICE OŠ BAKOVCI</w:t>
      </w:r>
      <w:r w:rsidRPr="00E05177">
        <w:rPr>
          <w:rFonts w:ascii="Myriad Pro" w:hAnsi="Myriad Pro"/>
        </w:rPr>
        <w:t>, kot (ustrezno označi in izpolni)</w:t>
      </w:r>
    </w:p>
    <w:p w14:paraId="7749269E" w14:textId="77777777" w:rsidR="00F93884" w:rsidRPr="00E05177" w:rsidRDefault="00F93884">
      <w:pPr>
        <w:pStyle w:val="Odstavekseznama"/>
        <w:keepNext/>
        <w:keepLines/>
        <w:numPr>
          <w:ilvl w:val="0"/>
          <w:numId w:val="18"/>
        </w:numPr>
        <w:jc w:val="both"/>
        <w:rPr>
          <w:rFonts w:ascii="Myriad Pro" w:hAnsi="Myriad Pro" w:cs="Tahoma"/>
        </w:rPr>
      </w:pPr>
      <w:r w:rsidRPr="00E05177">
        <w:rPr>
          <w:rFonts w:ascii="Myriad Pro" w:hAnsi="Myriad Pro" w:cs="Tahoma"/>
          <w:b/>
        </w:rPr>
        <w:t xml:space="preserve">ponudnik _____________________________________ </w:t>
      </w:r>
      <w:r w:rsidRPr="00E05177">
        <w:rPr>
          <w:rFonts w:ascii="Myriad Pro" w:hAnsi="Myriad Pro" w:cs="Tahoma"/>
          <w:i/>
        </w:rPr>
        <w:t xml:space="preserve">(navedba ponudnika), </w:t>
      </w:r>
      <w:r w:rsidRPr="00E05177">
        <w:rPr>
          <w:rFonts w:ascii="Myriad Pro" w:hAnsi="Myriad Pro" w:cs="Tahoma"/>
        </w:rPr>
        <w:t>matična št. ____________________</w:t>
      </w:r>
    </w:p>
    <w:p w14:paraId="4C5B7B60" w14:textId="77777777" w:rsidR="0054060F" w:rsidRPr="00E05177" w:rsidRDefault="00FF3C2E">
      <w:pPr>
        <w:pStyle w:val="Odstavekseznama"/>
        <w:keepNext/>
        <w:keepLines/>
        <w:numPr>
          <w:ilvl w:val="0"/>
          <w:numId w:val="18"/>
        </w:numPr>
        <w:jc w:val="both"/>
        <w:rPr>
          <w:rFonts w:ascii="Myriad Pro" w:hAnsi="Myriad Pro" w:cs="Tahoma"/>
        </w:rPr>
      </w:pPr>
      <w:r w:rsidRPr="00E05177">
        <w:rPr>
          <w:rFonts w:ascii="Myriad Pro" w:hAnsi="Myriad Pro" w:cs="Tahoma"/>
          <w:b/>
        </w:rPr>
        <w:t>partner _____________________________________</w:t>
      </w:r>
      <w:r w:rsidR="00A271A0" w:rsidRPr="00E05177">
        <w:rPr>
          <w:rFonts w:ascii="Myriad Pro" w:hAnsi="Myriad Pro" w:cs="Tahoma"/>
          <w:b/>
        </w:rPr>
        <w:t xml:space="preserve"> </w:t>
      </w:r>
      <w:r w:rsidR="00A271A0" w:rsidRPr="00E05177">
        <w:rPr>
          <w:rFonts w:ascii="Myriad Pro" w:hAnsi="Myriad Pro" w:cs="Tahoma"/>
          <w:i/>
        </w:rPr>
        <w:t>(navedba partnerja)</w:t>
      </w:r>
      <w:r w:rsidR="001660D4" w:rsidRPr="00E05177">
        <w:rPr>
          <w:rFonts w:ascii="Myriad Pro" w:hAnsi="Myriad Pro" w:cs="Tahoma"/>
          <w:i/>
        </w:rPr>
        <w:t xml:space="preserve">, </w:t>
      </w:r>
      <w:r w:rsidR="001660D4" w:rsidRPr="00E05177">
        <w:rPr>
          <w:rFonts w:ascii="Myriad Pro" w:hAnsi="Myriad Pro" w:cs="Tahoma"/>
        </w:rPr>
        <w:t xml:space="preserve">matična št. ____________________ </w:t>
      </w:r>
    </w:p>
    <w:p w14:paraId="6C98F501" w14:textId="77777777" w:rsidR="0054060F" w:rsidRPr="00E05177" w:rsidRDefault="0054060F" w:rsidP="002E710B">
      <w:pPr>
        <w:pStyle w:val="Blokbesedila"/>
        <w:keepNext/>
        <w:keepLines/>
        <w:ind w:left="0" w:right="565"/>
        <w:jc w:val="both"/>
        <w:rPr>
          <w:rFonts w:ascii="Myriad Pro" w:hAnsi="Myriad Pro" w:cs="Tahoma"/>
          <w:sz w:val="20"/>
        </w:rPr>
      </w:pPr>
    </w:p>
    <w:p w14:paraId="42FC0D1E" w14:textId="77777777" w:rsidR="00FF3C2E" w:rsidRPr="00E05177" w:rsidRDefault="00FF3C2E" w:rsidP="002E710B">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5A900526" w14:textId="77777777" w:rsidR="00FF3C2E" w:rsidRPr="00E05177" w:rsidRDefault="00FF3C2E">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64C8250C"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nam (gospodarskem subjektu) ni bila izrečena pravnomočna sodba za kazniva dejanja iz Kazenskega zakonika (Ur. l. RS, št. 50/12 – uradno prečiščeno besedilo, 6/16 – </w:t>
      </w:r>
      <w:proofErr w:type="spellStart"/>
      <w:r w:rsidRPr="00E05177">
        <w:rPr>
          <w:rFonts w:ascii="Myriad Pro" w:hAnsi="Myriad Pro" w:cs="Tahoma"/>
          <w:sz w:val="20"/>
        </w:rPr>
        <w:t>popr</w:t>
      </w:r>
      <w:proofErr w:type="spellEnd"/>
      <w:r w:rsidRPr="00E05177">
        <w:rPr>
          <w:rFonts w:ascii="Myriad Pro" w:hAnsi="Myriad Pro" w:cs="Tahoma"/>
          <w:sz w:val="20"/>
        </w:rPr>
        <w:t>., 54/15, 38/16, 27/17, 23/20, 91/20, 95/21, 186/21 in 105/22 – ZZNŠPP; v nadaljnjem besedilu: KZ-1) ali za primerljiva kazniva dejanja, kot so opredeljena v prvem odstavku 75. člena ZJN-3;</w:t>
      </w:r>
    </w:p>
    <w:p w14:paraId="6D4231B8"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1F7A636C"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3544D836"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D276F61"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5CE894F5" w14:textId="77777777" w:rsidR="00642459"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61A76819" w14:textId="77777777" w:rsidR="00642459"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3F4F5990" w14:textId="77777777" w:rsidR="00642459"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7BA87F01" w14:textId="09DC17DA" w:rsidR="00FF3C2E"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r w:rsidR="00FF3C2E" w:rsidRPr="00E05177">
        <w:rPr>
          <w:rFonts w:ascii="Myriad Pro" w:hAnsi="Myriad Pro" w:cs="Tahoma"/>
        </w:rPr>
        <w:t>;</w:t>
      </w:r>
    </w:p>
    <w:p w14:paraId="0A1D44C6" w14:textId="77777777" w:rsidR="001B1358" w:rsidRPr="00E05177" w:rsidRDefault="001B1358" w:rsidP="002E710B">
      <w:pPr>
        <w:pStyle w:val="Blokbesedila"/>
        <w:keepNext/>
        <w:keepLines/>
        <w:tabs>
          <w:tab w:val="clear" w:pos="8647"/>
          <w:tab w:val="left" w:pos="426"/>
          <w:tab w:val="left" w:pos="9354"/>
        </w:tabs>
        <w:ind w:left="426" w:right="-2"/>
        <w:jc w:val="both"/>
        <w:rPr>
          <w:rFonts w:ascii="Myriad Pro" w:hAnsi="Myriad Pro" w:cs="Tahoma"/>
          <w:sz w:val="20"/>
        </w:rPr>
      </w:pPr>
    </w:p>
    <w:p w14:paraId="1FE419B4" w14:textId="77777777" w:rsidR="00FF3C2E" w:rsidRPr="00E05177" w:rsidRDefault="00FF3C2E">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46C30567"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42B30DE5"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ekonomsko in finančno sposobni izvesti predmet javnega naročila ter da v preteklih šestih (6) mesecih pred datumom, določenim za oddajo ponudb nismo imeli dospelih neporavnanih obveznosti;</w:t>
      </w:r>
    </w:p>
    <w:p w14:paraId="6A28DCFC"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razpolagamo z vsemi tehničnimi sredstvi, opremo in kadrom, ter bomo zagotovili ustrezne tehnične zmogljivosti za kvalitetno izvedbo celotnega naročila v predvidenem roku, skladno z zahtevami iz razpisne dokumentacije, pravili stroke ter določili predpisov in standardov s področja predmeta naročila,</w:t>
      </w:r>
    </w:p>
    <w:p w14:paraId="3CB2A4BC"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nismo uvrščeni na seznam poslovnih subjektov, s katerimi na podlagi 35. člena Zakona o integriteti in preprečevanju korupcije (Ur. l. RS, št. 69/11-UPB2 s spremembami, v nadaljevanju: </w:t>
      </w:r>
      <w:proofErr w:type="spellStart"/>
      <w:r w:rsidRPr="00E05177">
        <w:rPr>
          <w:rFonts w:ascii="Myriad Pro" w:hAnsi="Myriad Pro" w:cs="Tahoma"/>
          <w:sz w:val="20"/>
        </w:rPr>
        <w:t>ZIntPK</w:t>
      </w:r>
      <w:proofErr w:type="spellEnd"/>
      <w:r w:rsidRPr="00E05177">
        <w:rPr>
          <w:rFonts w:ascii="Myriad Pro" w:hAnsi="Myriad Pro" w:cs="Tahoma"/>
          <w:sz w:val="20"/>
        </w:rPr>
        <w:t>), naročniki ne smejo sodelovati;</w:t>
      </w:r>
    </w:p>
    <w:p w14:paraId="7B1DA999" w14:textId="23E1A3CD" w:rsidR="002C0B2F"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se strinjamo in v celoti izpolnjujemo vse pogoje in zahteve glede predmeta javnega naročila, za katerega oddajamo ponudbo in ostalih pogojev in zahtev, ki so navedeni v predmetni razpisni dokumentaciji.</w:t>
      </w:r>
    </w:p>
    <w:p w14:paraId="2255A918" w14:textId="77777777" w:rsidR="00183A19" w:rsidRPr="00E05177" w:rsidRDefault="00183A19" w:rsidP="002E710B">
      <w:pPr>
        <w:pStyle w:val="Blokbesedila"/>
        <w:keepNext/>
        <w:keepLines/>
        <w:tabs>
          <w:tab w:val="clear" w:pos="8647"/>
          <w:tab w:val="left" w:pos="426"/>
        </w:tabs>
        <w:ind w:left="426" w:right="-2"/>
        <w:jc w:val="both"/>
        <w:rPr>
          <w:rFonts w:ascii="Myriad Pro" w:hAnsi="Myriad Pro" w:cs="Tahoma"/>
          <w:sz w:val="20"/>
        </w:rPr>
      </w:pPr>
    </w:p>
    <w:p w14:paraId="70B47A86" w14:textId="77777777" w:rsidR="002C0B2F" w:rsidRPr="00E05177" w:rsidRDefault="002C0B2F">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56CD5A38" w14:textId="77777777" w:rsidR="002C0B2F" w:rsidRPr="00E05177" w:rsidRDefault="002C0B2F">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se strinjamo in v celoti izpolnjujemo vse pogoje in zahteve glede tehnične specifikacije in ostalih pogojev in zahtev, ki so navedeni v Poglavju 2</w:t>
      </w:r>
      <w:r w:rsidR="00396CFF" w:rsidRPr="00E05177">
        <w:rPr>
          <w:rFonts w:ascii="Myriad Pro" w:hAnsi="Myriad Pro" w:cs="Tahoma"/>
          <w:sz w:val="20"/>
        </w:rPr>
        <w:t xml:space="preserve"> in Poglavju 3</w:t>
      </w:r>
      <w:r w:rsidRPr="00E05177">
        <w:rPr>
          <w:rFonts w:ascii="Myriad Pro" w:hAnsi="Myriad Pro" w:cs="Tahoma"/>
          <w:sz w:val="20"/>
        </w:rPr>
        <w:t>. razpisne dokumentacije oz. v vseh njeni podtočkah in prilogah,</w:t>
      </w:r>
    </w:p>
    <w:p w14:paraId="1F0AF3C8" w14:textId="77777777" w:rsidR="00F93884" w:rsidRPr="00E05177" w:rsidRDefault="00F93884" w:rsidP="002E710B">
      <w:pPr>
        <w:pStyle w:val="Blokbesedila"/>
        <w:keepNext/>
        <w:keepLines/>
        <w:tabs>
          <w:tab w:val="clear" w:pos="8647"/>
          <w:tab w:val="left" w:pos="426"/>
          <w:tab w:val="left" w:pos="9354"/>
        </w:tabs>
        <w:ind w:left="426" w:right="-2"/>
        <w:jc w:val="both"/>
        <w:rPr>
          <w:rFonts w:ascii="Myriad Pro" w:hAnsi="Myriad Pro" w:cs="Tahoma"/>
          <w:sz w:val="20"/>
        </w:rPr>
      </w:pPr>
    </w:p>
    <w:p w14:paraId="0237068B" w14:textId="77777777" w:rsidR="002C0B2F" w:rsidRPr="00E05177" w:rsidRDefault="002C0B2F">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1402AF88" w14:textId="77777777" w:rsidR="002C0B2F" w:rsidRPr="00E05177" w:rsidRDefault="002C0B2F">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226DC6C9" w14:textId="6E1F871A" w:rsidR="00A523B1" w:rsidRPr="00E05177" w:rsidRDefault="00A523B1" w:rsidP="002E710B">
      <w:pPr>
        <w:pStyle w:val="Blokbesedila"/>
        <w:keepNext/>
        <w:keepLines/>
        <w:tabs>
          <w:tab w:val="left" w:pos="0"/>
        </w:tabs>
        <w:ind w:left="0" w:right="-2"/>
        <w:jc w:val="both"/>
        <w:rPr>
          <w:rFonts w:ascii="Myriad Pro" w:hAnsi="Myriad Pro" w:cs="Tahoma"/>
          <w:sz w:val="20"/>
        </w:rPr>
      </w:pPr>
    </w:p>
    <w:p w14:paraId="686FD852" w14:textId="77777777" w:rsidR="00396CFF" w:rsidRPr="00E05177" w:rsidRDefault="00396CFF">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Ostale zahteve in pogoji razpisne dokumentacije</w:t>
      </w:r>
    </w:p>
    <w:p w14:paraId="29E8F036"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nismo uvrščeni na seznam poslovnih subjektov, s katerimi na podlagi 35. člena Zakona o integriteti in preprečevanju korupcije (Ur. l. RS, št. 69/11-UPB2 s spremembami, v nadaljevanju: </w:t>
      </w:r>
      <w:proofErr w:type="spellStart"/>
      <w:r w:rsidRPr="00E05177">
        <w:rPr>
          <w:rFonts w:ascii="Myriad Pro" w:hAnsi="Myriad Pro" w:cs="Tahoma"/>
          <w:sz w:val="20"/>
        </w:rPr>
        <w:t>ZIntPK</w:t>
      </w:r>
      <w:proofErr w:type="spellEnd"/>
      <w:r w:rsidRPr="00E05177">
        <w:rPr>
          <w:rFonts w:ascii="Myriad Pro" w:hAnsi="Myriad Pro" w:cs="Tahoma"/>
          <w:sz w:val="20"/>
        </w:rPr>
        <w:t>), naročniki ne smejo sodelovati;</w:t>
      </w:r>
    </w:p>
    <w:p w14:paraId="68540AC0"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7B2D5E5C" w14:textId="5DC1AB3F"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osnutkov pogodb </w:t>
      </w:r>
      <w:r w:rsidR="003804C7" w:rsidRPr="00E05177">
        <w:rPr>
          <w:rFonts w:ascii="Myriad Pro" w:hAnsi="Myriad Pro" w:cs="Tahoma"/>
          <w:sz w:val="20"/>
        </w:rPr>
        <w:t>posameznega naročnika</w:t>
      </w:r>
      <w:r w:rsidRPr="00E05177">
        <w:rPr>
          <w:rFonts w:ascii="Myriad Pro" w:hAnsi="Myriad Pro" w:cs="Tahoma"/>
          <w:sz w:val="20"/>
        </w:rPr>
        <w:t xml:space="preserve">, ki jih bomo v primeru izbora kot ekonomsko najugodnejši ponudnik, na poziv naročnika, podpisali brez ugovorov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1689DDDE" w14:textId="7258094D"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vzorcev finančnih zavarovanj, ki jih bomo predložili naročnikoma v skladu s sklenjenimi pogodbami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42115D99"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prevzemamo kazensko in materialno odgovornost, da so vsi podatki in dokumenti, podani v ponudbi, resnični, in da priložene listine ustrezajo originalu,</w:t>
      </w:r>
    </w:p>
    <w:p w14:paraId="2F408928" w14:textId="364D1E52" w:rsidR="00642459" w:rsidRPr="00E05177" w:rsidRDefault="00642459">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da naročnik</w:t>
      </w:r>
      <w:r w:rsidR="00E41539" w:rsidRPr="00E05177">
        <w:rPr>
          <w:rFonts w:ascii="Myriad Pro" w:hAnsi="Myriad Pro" w:cs="Tahoma"/>
          <w:sz w:val="20"/>
        </w:rPr>
        <w:t xml:space="preserve"> in/ali pooblaščeni predstavnik naročnika</w:t>
      </w:r>
      <w:r w:rsidRPr="00E05177">
        <w:rPr>
          <w:rFonts w:ascii="Myriad Pro" w:hAnsi="Myriad Pro" w:cs="Tahoma"/>
          <w:sz w:val="20"/>
        </w:rPr>
        <w:t xml:space="preserve"> v zvezi z oddajo predmetnega javnega naročila pridobi podatke za preveritev ponudbe v skladu z 89. členom ZJN-3 v enotnem informacijskem sistemu – </w:t>
      </w:r>
      <w:proofErr w:type="spellStart"/>
      <w:r w:rsidRPr="00E05177">
        <w:rPr>
          <w:rFonts w:ascii="Myriad Pro" w:hAnsi="Myriad Pro" w:cs="Tahoma"/>
          <w:sz w:val="20"/>
        </w:rPr>
        <w:t>eDosje</w:t>
      </w:r>
      <w:proofErr w:type="spellEnd"/>
      <w:r w:rsidRPr="00E05177">
        <w:rPr>
          <w:rFonts w:ascii="Myriad Pro" w:hAnsi="Myriad Pro" w:cs="Tahoma"/>
          <w:sz w:val="20"/>
        </w:rPr>
        <w:t xml:space="preserve"> iz devetega odstavka 77. člena ZJN-3, ter se tudi zavezujemo, da bomo na zahtevo naročnika predložiti dodatna pooblastila za preveritev podatkov iz uradnih evidenc.</w:t>
      </w:r>
    </w:p>
    <w:p w14:paraId="59DA7D73" w14:textId="4FDBD670" w:rsidR="00642459" w:rsidRPr="00E05177" w:rsidRDefault="00642459">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naročniku</w:t>
      </w:r>
      <w:r w:rsidR="00E41539" w:rsidRPr="00E05177">
        <w:rPr>
          <w:rFonts w:ascii="Myriad Pro" w:hAnsi="Myriad Pro" w:cs="Tahoma"/>
          <w:sz w:val="20"/>
        </w:rPr>
        <w:t xml:space="preserve"> in/ali pooblaščenemu predstavniku naročnika</w:t>
      </w:r>
      <w:r w:rsidRPr="00E05177">
        <w:rPr>
          <w:rFonts w:ascii="Myriad Pro" w:hAnsi="Myriad Pro" w:cs="Tahoma"/>
          <w:sz w:val="20"/>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2E0B8E47" w14:textId="77777777" w:rsidR="00642459" w:rsidRPr="00E05177" w:rsidRDefault="00642459" w:rsidP="002E710B">
      <w:pPr>
        <w:pStyle w:val="Blokbesedila"/>
        <w:keepNext/>
        <w:keepLines/>
        <w:tabs>
          <w:tab w:val="left" w:pos="0"/>
        </w:tabs>
        <w:ind w:left="0" w:right="-2"/>
        <w:jc w:val="both"/>
        <w:rPr>
          <w:rFonts w:ascii="Myriad Pro" w:hAnsi="Myriad Pro" w:cs="Tahoma"/>
          <w:sz w:val="20"/>
        </w:rPr>
      </w:pPr>
    </w:p>
    <w:p w14:paraId="0C5E0A0B" w14:textId="77777777" w:rsidR="00642459" w:rsidRPr="00E05177" w:rsidRDefault="00642459" w:rsidP="002E710B">
      <w:pPr>
        <w:pStyle w:val="Blokbesedila"/>
        <w:keepNext/>
        <w:keepLines/>
        <w:tabs>
          <w:tab w:val="left" w:pos="0"/>
        </w:tabs>
        <w:ind w:left="0" w:right="-2"/>
        <w:jc w:val="both"/>
        <w:rPr>
          <w:rFonts w:ascii="Myriad Pro" w:hAnsi="Myriad Pro" w:cs="Tahoma"/>
          <w:sz w:val="20"/>
        </w:rPr>
      </w:pPr>
      <w:r w:rsidRPr="00E05177">
        <w:rPr>
          <w:rFonts w:ascii="Myriad Pro" w:hAnsi="Myriad Pro" w:cs="Tahoma"/>
          <w:b/>
          <w:sz w:val="20"/>
        </w:rPr>
        <w:t>S podpisom te izjave izjavljamo tudi, da smo v celoti seznanjeni z vsebino razpisne dokumentacije ter vsemi njenimi popravki in dopolnitvami oz. spremembami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podpisali pogodbo brez ugovorov.</w:t>
      </w:r>
    </w:p>
    <w:p w14:paraId="6A892662" w14:textId="77777777" w:rsidR="002C0B2F" w:rsidRPr="00E05177" w:rsidRDefault="002C0B2F" w:rsidP="002E710B">
      <w:pPr>
        <w:keepNext/>
        <w:keepLines/>
        <w:jc w:val="both"/>
        <w:rPr>
          <w:rFonts w:ascii="Myriad Pro" w:hAnsi="Myriad Pro" w:cs="Tahoma"/>
          <w:bCs/>
          <w:i/>
          <w:noProof/>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C0B2F" w:rsidRPr="00E05177" w14:paraId="24743C21" w14:textId="77777777" w:rsidTr="002908E8">
        <w:trPr>
          <w:trHeight w:val="235"/>
        </w:trPr>
        <w:tc>
          <w:tcPr>
            <w:tcW w:w="3430" w:type="dxa"/>
            <w:tcBorders>
              <w:bottom w:val="single" w:sz="4" w:space="0" w:color="auto"/>
            </w:tcBorders>
          </w:tcPr>
          <w:p w14:paraId="2A927052" w14:textId="77777777" w:rsidR="002C0B2F" w:rsidRPr="00E05177" w:rsidRDefault="002C0B2F" w:rsidP="002E710B">
            <w:pPr>
              <w:keepNext/>
              <w:keepLines/>
              <w:jc w:val="both"/>
              <w:rPr>
                <w:rFonts w:ascii="Myriad Pro" w:hAnsi="Myriad Pro" w:cs="Tahoma"/>
                <w:snapToGrid w:val="0"/>
                <w:color w:val="000000"/>
              </w:rPr>
            </w:pPr>
          </w:p>
        </w:tc>
        <w:tc>
          <w:tcPr>
            <w:tcW w:w="2574" w:type="dxa"/>
          </w:tcPr>
          <w:p w14:paraId="4EEBB0C9" w14:textId="77777777" w:rsidR="002C0B2F" w:rsidRPr="00E05177" w:rsidRDefault="002C0B2F" w:rsidP="002E710B">
            <w:pPr>
              <w:keepNext/>
              <w:keepLines/>
              <w:jc w:val="center"/>
              <w:rPr>
                <w:rFonts w:ascii="Myriad Pro" w:hAnsi="Myriad Pro" w:cs="Tahoma"/>
                <w:snapToGrid w:val="0"/>
                <w:color w:val="000000"/>
              </w:rPr>
            </w:pPr>
          </w:p>
        </w:tc>
        <w:tc>
          <w:tcPr>
            <w:tcW w:w="3148" w:type="dxa"/>
            <w:tcBorders>
              <w:bottom w:val="single" w:sz="4" w:space="0" w:color="auto"/>
            </w:tcBorders>
          </w:tcPr>
          <w:p w14:paraId="42E9F54C" w14:textId="77777777" w:rsidR="002C0B2F" w:rsidRPr="00E05177" w:rsidRDefault="002C0B2F" w:rsidP="002E710B">
            <w:pPr>
              <w:keepNext/>
              <w:keepLines/>
              <w:tabs>
                <w:tab w:val="left" w:pos="567"/>
                <w:tab w:val="num" w:pos="851"/>
                <w:tab w:val="left" w:pos="993"/>
              </w:tabs>
              <w:jc w:val="both"/>
              <w:rPr>
                <w:rFonts w:ascii="Myriad Pro" w:hAnsi="Myriad Pro" w:cs="Tahoma"/>
                <w:snapToGrid w:val="0"/>
                <w:color w:val="000000"/>
              </w:rPr>
            </w:pPr>
          </w:p>
        </w:tc>
      </w:tr>
      <w:tr w:rsidR="002C0B2F" w:rsidRPr="00E05177" w14:paraId="2AC17B26" w14:textId="77777777" w:rsidTr="002908E8">
        <w:trPr>
          <w:trHeight w:val="235"/>
        </w:trPr>
        <w:tc>
          <w:tcPr>
            <w:tcW w:w="3430" w:type="dxa"/>
            <w:tcBorders>
              <w:top w:val="single" w:sz="4" w:space="0" w:color="auto"/>
            </w:tcBorders>
          </w:tcPr>
          <w:p w14:paraId="1A337776" w14:textId="77777777" w:rsidR="002C0B2F" w:rsidRPr="00E05177" w:rsidRDefault="002C0B2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437AA98E" w14:textId="77777777" w:rsidR="002C0B2F" w:rsidRPr="00E05177" w:rsidRDefault="002C0B2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53C7958F" w14:textId="77777777" w:rsidR="002C0B2F" w:rsidRPr="00E05177" w:rsidRDefault="002C0B2F" w:rsidP="002E710B">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5B9E1F5E" w14:textId="77777777" w:rsidR="002C0B2F" w:rsidRPr="00E05177" w:rsidRDefault="002C0B2F" w:rsidP="002E710B">
      <w:pPr>
        <w:pStyle w:val="Blokbesedila"/>
        <w:keepNext/>
        <w:keepLines/>
        <w:tabs>
          <w:tab w:val="clear" w:pos="8647"/>
          <w:tab w:val="left" w:pos="426"/>
        </w:tabs>
        <w:ind w:left="0" w:right="-2"/>
        <w:jc w:val="both"/>
        <w:rPr>
          <w:rFonts w:ascii="Myriad Pro" w:hAnsi="Myriad Pro" w:cs="Tahoma"/>
          <w:sz w:val="20"/>
        </w:rPr>
      </w:pPr>
    </w:p>
    <w:p w14:paraId="4458D939" w14:textId="77777777" w:rsidR="00984E5C" w:rsidRPr="00E05177" w:rsidRDefault="00FF3C2E" w:rsidP="002E710B">
      <w:pPr>
        <w:keepNext/>
        <w:keepLines/>
        <w:jc w:val="both"/>
        <w:rPr>
          <w:rFonts w:ascii="Myriad Pro" w:hAnsi="Myriad Pro" w:cs="Tahoma"/>
          <w:b/>
          <w:bCs/>
          <w:i/>
          <w:noProof/>
        </w:rPr>
      </w:pPr>
      <w:r w:rsidRPr="00E05177">
        <w:rPr>
          <w:rFonts w:ascii="Myriad Pro" w:hAnsi="Myriad Pro" w:cs="Tahoma"/>
          <w:b/>
          <w:bCs/>
          <w:i/>
          <w:noProof/>
        </w:rPr>
        <w:t xml:space="preserve">Navodilo: </w:t>
      </w:r>
    </w:p>
    <w:p w14:paraId="1F923F05" w14:textId="77777777" w:rsidR="00984E5C" w:rsidRPr="00E05177" w:rsidRDefault="00FF3C2E" w:rsidP="002E710B">
      <w:pPr>
        <w:pStyle w:val="Odstavekseznama"/>
        <w:keepNext/>
        <w:keepLines/>
        <w:numPr>
          <w:ilvl w:val="0"/>
          <w:numId w:val="3"/>
        </w:numPr>
        <w:jc w:val="both"/>
        <w:rPr>
          <w:rFonts w:ascii="Myriad Pro" w:hAnsi="Myriad Pro" w:cs="Tahoma"/>
          <w:bCs/>
          <w:i/>
          <w:iCs/>
          <w:noProof/>
        </w:rPr>
      </w:pPr>
      <w:r w:rsidRPr="00E05177">
        <w:rPr>
          <w:rFonts w:ascii="Myriad Pro" w:hAnsi="Myriad Pro" w:cs="Tahoma"/>
          <w:bCs/>
          <w:i/>
          <w:iCs/>
          <w:noProof/>
        </w:rPr>
        <w:t xml:space="preserve">Izjavo izpolni in podpiše </w:t>
      </w:r>
      <w:r w:rsidRPr="00E05177">
        <w:rPr>
          <w:rFonts w:ascii="Myriad Pro" w:hAnsi="Myriad Pro" w:cs="Tahoma"/>
          <w:bCs/>
          <w:i/>
          <w:iCs/>
          <w:noProof/>
          <w:u w:val="single"/>
        </w:rPr>
        <w:t>ponudnik</w:t>
      </w:r>
      <w:r w:rsidRPr="00E05177">
        <w:rPr>
          <w:rFonts w:ascii="Myriad Pro" w:hAnsi="Myriad Pro" w:cs="Tahoma"/>
          <w:bCs/>
          <w:i/>
          <w:iCs/>
          <w:noProof/>
        </w:rPr>
        <w:t xml:space="preserve"> kot tudi vsi </w:t>
      </w:r>
      <w:r w:rsidRPr="00E05177">
        <w:rPr>
          <w:rFonts w:ascii="Myriad Pro" w:hAnsi="Myriad Pro" w:cs="Tahoma"/>
          <w:bCs/>
          <w:i/>
          <w:iCs/>
          <w:noProof/>
          <w:u w:val="single"/>
        </w:rPr>
        <w:t>posamezni člani skupine ponudnikov</w:t>
      </w:r>
      <w:r w:rsidRPr="00E05177">
        <w:rPr>
          <w:rFonts w:ascii="Myriad Pro" w:hAnsi="Myriad Pro" w:cs="Tahoma"/>
          <w:bCs/>
          <w:i/>
          <w:iCs/>
          <w:noProof/>
        </w:rPr>
        <w:t xml:space="preserve"> (partnerji) v primeru skupne ponudbe.</w:t>
      </w:r>
      <w:r w:rsidR="00F93884" w:rsidRPr="00E05177">
        <w:rPr>
          <w:rFonts w:ascii="Myriad Pro" w:hAnsi="Myriad Pro" w:cs="Tahoma"/>
          <w:bCs/>
          <w:i/>
          <w:iCs/>
          <w:noProof/>
        </w:rPr>
        <w:t xml:space="preserve"> </w:t>
      </w:r>
    </w:p>
    <w:p w14:paraId="48885817" w14:textId="5F92268E" w:rsidR="005377E3" w:rsidRPr="00E05177" w:rsidRDefault="00F93884" w:rsidP="002E710B">
      <w:pPr>
        <w:pStyle w:val="Odstavekseznama"/>
        <w:keepNext/>
        <w:keepLines/>
        <w:numPr>
          <w:ilvl w:val="0"/>
          <w:numId w:val="3"/>
        </w:numPr>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04DE06CE" w14:textId="77777777" w:rsidR="004C79F4" w:rsidRPr="00E05177" w:rsidRDefault="004C79F4" w:rsidP="002E710B">
      <w:pPr>
        <w:keepNext/>
        <w:keepLines/>
        <w:jc w:val="both"/>
        <w:rPr>
          <w:rFonts w:ascii="Myriad Pro" w:hAnsi="Myriad Pro" w:cs="Tahoma"/>
          <w:bCs/>
          <w:i/>
          <w:iCs/>
          <w:noProof/>
        </w:rPr>
      </w:pPr>
    </w:p>
    <w:p w14:paraId="31A849D1" w14:textId="647769AC" w:rsidR="002D1C0E" w:rsidRPr="00E05177" w:rsidRDefault="002D1C0E" w:rsidP="002E710B">
      <w:pPr>
        <w:keepNext/>
        <w:keepLines/>
        <w:jc w:val="both"/>
        <w:rPr>
          <w:rFonts w:ascii="Myriad Pro" w:hAnsi="Myriad Pro" w:cs="Tahoma"/>
          <w:bCs/>
          <w:i/>
          <w:iCs/>
          <w:noProof/>
        </w:rPr>
      </w:pPr>
    </w:p>
    <w:p w14:paraId="1F1C7B3E" w14:textId="58D81AA4" w:rsidR="00C85D8C" w:rsidRDefault="00C85D8C">
      <w:pPr>
        <w:rPr>
          <w:rFonts w:ascii="Myriad Pro" w:hAnsi="Myriad Pro" w:cs="Tahoma"/>
          <w:bCs/>
          <w:i/>
          <w:iCs/>
          <w:noProof/>
        </w:rPr>
      </w:pPr>
      <w:r>
        <w:rPr>
          <w:rFonts w:ascii="Myriad Pro" w:hAnsi="Myriad Pro" w:cs="Tahoma"/>
          <w:bCs/>
          <w:i/>
          <w:iCs/>
          <w:noProof/>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2A6BE2" w:rsidRPr="00E05177" w14:paraId="0C59DE46" w14:textId="77777777" w:rsidTr="002A6BE2">
        <w:tc>
          <w:tcPr>
            <w:tcW w:w="8075" w:type="dxa"/>
          </w:tcPr>
          <w:p w14:paraId="2B238C8C" w14:textId="77777777" w:rsidR="002A6BE2" w:rsidRPr="00E05177" w:rsidRDefault="002A6BE2" w:rsidP="002E710B">
            <w:pPr>
              <w:keepNext/>
              <w:keepLines/>
              <w:jc w:val="both"/>
              <w:rPr>
                <w:rFonts w:ascii="Myriad Pro" w:hAnsi="Myriad Pro" w:cs="Tahoma"/>
              </w:rPr>
            </w:pPr>
            <w:r w:rsidRPr="00E05177">
              <w:rPr>
                <w:rFonts w:ascii="Myriad Pro" w:hAnsi="Myriad Pro" w:cs="Tahoma"/>
              </w:rPr>
              <w:lastRenderedPageBreak/>
              <w:t>IZJAVA O IZPOLNJEVANJU SPOSOBNOSTI PODIZVAJALCA/DRUGEGA SUBJEKTA</w:t>
            </w:r>
          </w:p>
        </w:tc>
        <w:tc>
          <w:tcPr>
            <w:tcW w:w="1418" w:type="dxa"/>
          </w:tcPr>
          <w:p w14:paraId="0DD3AB28" w14:textId="77777777" w:rsidR="002A6BE2" w:rsidRPr="00E05177" w:rsidRDefault="002A6BE2" w:rsidP="002E710B">
            <w:pPr>
              <w:keepNext/>
              <w:keepLines/>
              <w:jc w:val="both"/>
              <w:rPr>
                <w:rFonts w:ascii="Myriad Pro" w:hAnsi="Myriad Pro" w:cs="Tahoma"/>
                <w:b/>
                <w:i/>
              </w:rPr>
            </w:pPr>
            <w:r w:rsidRPr="00E05177">
              <w:rPr>
                <w:rFonts w:ascii="Myriad Pro" w:hAnsi="Myriad Pro" w:cs="Tahoma"/>
                <w:b/>
                <w:i/>
              </w:rPr>
              <w:t>Priloga 3/2</w:t>
            </w:r>
          </w:p>
        </w:tc>
      </w:tr>
    </w:tbl>
    <w:p w14:paraId="6EB0D481" w14:textId="77777777" w:rsidR="00EA61AF" w:rsidRPr="00E05177" w:rsidRDefault="00EA61AF" w:rsidP="002E710B">
      <w:pPr>
        <w:keepNext/>
        <w:keepLines/>
        <w:jc w:val="both"/>
        <w:rPr>
          <w:rFonts w:ascii="Myriad Pro" w:hAnsi="Myriad Pro" w:cs="Tahoma"/>
        </w:rPr>
      </w:pPr>
    </w:p>
    <w:p w14:paraId="10D55818" w14:textId="085805CD" w:rsidR="00F93884" w:rsidRPr="00E05177" w:rsidRDefault="001B1358" w:rsidP="002E710B">
      <w:pPr>
        <w:keepNext/>
        <w:keepLines/>
        <w:jc w:val="both"/>
        <w:rPr>
          <w:rFonts w:ascii="Myriad Pro" w:hAnsi="Myriad Pro" w:cs="Tahoma"/>
          <w:i/>
        </w:rPr>
      </w:pPr>
      <w:r w:rsidRPr="00E05177">
        <w:rPr>
          <w:rFonts w:ascii="Myriad Pro" w:hAnsi="Myriad Pro"/>
        </w:rPr>
        <w:t xml:space="preserve">V zvezi z javnim naročilom </w:t>
      </w:r>
      <w:r w:rsidR="0090625C">
        <w:rPr>
          <w:rFonts w:ascii="Myriad Pro" w:hAnsi="Myriad Pro"/>
        </w:rPr>
        <w:t>PRENOVA KOTLOVNICE OŠ BAKOVCI</w:t>
      </w:r>
      <w:r w:rsidRPr="00E05177">
        <w:rPr>
          <w:rFonts w:ascii="Myriad Pro" w:hAnsi="Myriad Pro"/>
        </w:rPr>
        <w:t>, kot (označi in izpolni)</w:t>
      </w:r>
    </w:p>
    <w:p w14:paraId="63A154AD" w14:textId="77777777" w:rsidR="00F93884" w:rsidRPr="00E05177" w:rsidRDefault="001B1358">
      <w:pPr>
        <w:pStyle w:val="Odstavekseznama"/>
        <w:keepNext/>
        <w:keepLines/>
        <w:numPr>
          <w:ilvl w:val="0"/>
          <w:numId w:val="19"/>
        </w:numPr>
        <w:jc w:val="both"/>
        <w:rPr>
          <w:rFonts w:ascii="Myriad Pro" w:hAnsi="Myriad Pro" w:cs="Tahoma"/>
        </w:rPr>
      </w:pPr>
      <w:r w:rsidRPr="00E05177">
        <w:rPr>
          <w:rFonts w:ascii="Myriad Pro" w:hAnsi="Myriad Pro" w:cs="Tahoma"/>
          <w:b/>
        </w:rPr>
        <w:t>podizvajalec</w:t>
      </w:r>
      <w:r w:rsidR="00F93884" w:rsidRPr="00E05177">
        <w:rPr>
          <w:rFonts w:ascii="Myriad Pro" w:hAnsi="Myriad Pro" w:cs="Tahoma"/>
          <w:b/>
        </w:rPr>
        <w:t xml:space="preserve"> ____________________ </w:t>
      </w:r>
      <w:r w:rsidR="00F93884" w:rsidRPr="00E05177">
        <w:rPr>
          <w:rFonts w:ascii="Myriad Pro" w:hAnsi="Myriad Pro" w:cs="Tahoma"/>
          <w:i/>
        </w:rPr>
        <w:t>(navedba podizvajalca)</w:t>
      </w:r>
      <w:r w:rsidR="00F93884" w:rsidRPr="00E05177">
        <w:rPr>
          <w:rFonts w:ascii="Myriad Pro" w:hAnsi="Myriad Pro" w:cs="Tahoma"/>
        </w:rPr>
        <w:t>, matična št. _______________</w:t>
      </w:r>
    </w:p>
    <w:p w14:paraId="3F3A6762" w14:textId="77777777" w:rsidR="00BE7D86" w:rsidRPr="00E05177" w:rsidRDefault="001B1358">
      <w:pPr>
        <w:pStyle w:val="Odstavekseznama"/>
        <w:keepNext/>
        <w:keepLines/>
        <w:numPr>
          <w:ilvl w:val="0"/>
          <w:numId w:val="19"/>
        </w:numPr>
        <w:jc w:val="both"/>
        <w:rPr>
          <w:rFonts w:ascii="Myriad Pro" w:hAnsi="Myriad Pro" w:cs="Tahoma"/>
        </w:rPr>
      </w:pPr>
      <w:r w:rsidRPr="00E05177">
        <w:rPr>
          <w:rFonts w:ascii="Myriad Pro" w:hAnsi="Myriad Pro" w:cs="Tahoma"/>
          <w:b/>
        </w:rPr>
        <w:t>subjekt, katerega zmogljivost uporablja ponudnik _____</w:t>
      </w:r>
      <w:r w:rsidR="00FE6940" w:rsidRPr="00E05177">
        <w:rPr>
          <w:rFonts w:ascii="Myriad Pro" w:hAnsi="Myriad Pro" w:cs="Tahoma"/>
          <w:b/>
        </w:rPr>
        <w:t>_______________</w:t>
      </w:r>
      <w:r w:rsidR="00C93259" w:rsidRPr="00E05177">
        <w:rPr>
          <w:rFonts w:ascii="Myriad Pro" w:hAnsi="Myriad Pro" w:cs="Tahoma"/>
          <w:b/>
        </w:rPr>
        <w:t xml:space="preserve"> </w:t>
      </w:r>
      <w:r w:rsidR="00C93259" w:rsidRPr="00E05177">
        <w:rPr>
          <w:rFonts w:ascii="Myriad Pro" w:hAnsi="Myriad Pro" w:cs="Tahoma"/>
          <w:i/>
        </w:rPr>
        <w:t>(navedba subjekta, katerega zmogljivost uporablja ponudnik)</w:t>
      </w:r>
      <w:r w:rsidR="00BE7D86" w:rsidRPr="00E05177">
        <w:rPr>
          <w:rFonts w:ascii="Myriad Pro" w:hAnsi="Myriad Pro" w:cs="Tahoma"/>
          <w:i/>
        </w:rPr>
        <w:t xml:space="preserve">, </w:t>
      </w:r>
      <w:r w:rsidR="00BE7D86" w:rsidRPr="00E05177">
        <w:rPr>
          <w:rFonts w:ascii="Myriad Pro" w:hAnsi="Myriad Pro" w:cs="Tahoma"/>
        </w:rPr>
        <w:t>matična št. _______________</w:t>
      </w:r>
    </w:p>
    <w:p w14:paraId="3E9D0214" w14:textId="77777777" w:rsidR="001B1358" w:rsidRPr="00E05177" w:rsidRDefault="001B1358" w:rsidP="002E710B">
      <w:pPr>
        <w:pStyle w:val="Odstavekseznama"/>
        <w:keepNext/>
        <w:keepLines/>
        <w:ind w:left="720"/>
        <w:jc w:val="both"/>
        <w:rPr>
          <w:rFonts w:ascii="Myriad Pro" w:hAnsi="Myriad Pro" w:cs="Tahoma"/>
        </w:rPr>
      </w:pPr>
    </w:p>
    <w:p w14:paraId="28658D30" w14:textId="77777777" w:rsidR="002D05E7" w:rsidRPr="00E05177" w:rsidRDefault="002D05E7" w:rsidP="002E710B">
      <w:pPr>
        <w:pStyle w:val="Naslov"/>
        <w:keepNext/>
        <w:keepLines/>
        <w:jc w:val="both"/>
        <w:rPr>
          <w:rFonts w:ascii="Myriad Pro" w:hAnsi="Myriad Pro" w:cs="Tahoma"/>
          <w:b w:val="0"/>
          <w:sz w:val="20"/>
        </w:rPr>
      </w:pPr>
    </w:p>
    <w:p w14:paraId="5AE62EB2" w14:textId="77777777" w:rsidR="001B1358" w:rsidRPr="00E05177" w:rsidRDefault="001B1358" w:rsidP="002E710B">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4B9A4EB6" w14:textId="77777777" w:rsidR="001B1358" w:rsidRPr="00E05177" w:rsidRDefault="001B1358">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79CA731B" w14:textId="77777777" w:rsidR="001B1358" w:rsidRPr="00E05177" w:rsidRDefault="001B1358" w:rsidP="002E710B">
      <w:pPr>
        <w:pStyle w:val="Blokbesedila"/>
        <w:keepNext/>
        <w:keepLines/>
        <w:tabs>
          <w:tab w:val="left" w:pos="9354"/>
        </w:tabs>
        <w:ind w:left="0" w:right="-2"/>
        <w:jc w:val="both"/>
        <w:rPr>
          <w:rFonts w:ascii="Myriad Pro" w:hAnsi="Myriad Pro" w:cs="Tahoma"/>
          <w:b/>
          <w:sz w:val="20"/>
        </w:rPr>
      </w:pPr>
    </w:p>
    <w:p w14:paraId="6798A484"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nam (gospodarskem subjektu) ni bila izrečena pravnomočna sodba za kazniva dejanja iz Kazenskega zakonika (Ur. l. RS, št. 50/12 – uradno prečiščeno besedilo, 6/16 – </w:t>
      </w:r>
      <w:proofErr w:type="spellStart"/>
      <w:r w:rsidRPr="00E05177">
        <w:rPr>
          <w:rFonts w:ascii="Myriad Pro" w:hAnsi="Myriad Pro" w:cs="Tahoma"/>
          <w:sz w:val="20"/>
        </w:rPr>
        <w:t>popr</w:t>
      </w:r>
      <w:proofErr w:type="spellEnd"/>
      <w:r w:rsidRPr="00E05177">
        <w:rPr>
          <w:rFonts w:ascii="Myriad Pro" w:hAnsi="Myriad Pro" w:cs="Tahoma"/>
          <w:sz w:val="20"/>
        </w:rPr>
        <w:t>., 54/15, 38/16, 27/17, 23/20, 91/20, 95/21, 186/21 in 105/22 – ZZNŠPP; v nadaljnjem besedilu: KZ-1) ali za primerljiva kazniva dejanja, kot so opredeljena v prvem odstavku 75. člena ZJN-3;</w:t>
      </w:r>
    </w:p>
    <w:p w14:paraId="65EC45C0"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43CC2DF"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1A0CC2F9"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76A09BC0"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0A841807" w14:textId="77777777" w:rsidR="00642459"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089A8104" w14:textId="77777777" w:rsidR="00642459"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17C41BB9" w14:textId="77777777" w:rsidR="00642459"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395436B2" w14:textId="0ECADE70" w:rsidR="001B1358"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r w:rsidR="002A6BE2" w:rsidRPr="00E05177">
        <w:rPr>
          <w:rFonts w:ascii="Myriad Pro" w:hAnsi="Myriad Pro" w:cs="Tahoma"/>
        </w:rPr>
        <w:t>;</w:t>
      </w:r>
    </w:p>
    <w:p w14:paraId="6EC32660" w14:textId="77777777" w:rsidR="001B1358" w:rsidRPr="00E05177" w:rsidRDefault="001B1358" w:rsidP="002E710B">
      <w:pPr>
        <w:keepNext/>
        <w:keepLines/>
        <w:jc w:val="both"/>
        <w:rPr>
          <w:rFonts w:ascii="Myriad Pro" w:hAnsi="Myriad Pro" w:cs="Tahoma"/>
          <w:bCs/>
          <w:i/>
          <w:noProof/>
        </w:rPr>
      </w:pPr>
    </w:p>
    <w:p w14:paraId="4FA4174D" w14:textId="77777777" w:rsidR="001B1358" w:rsidRPr="00E05177" w:rsidRDefault="001B1358">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651ECA80" w14:textId="77777777" w:rsidR="001B1358" w:rsidRPr="00E05177" w:rsidRDefault="001B1358" w:rsidP="002E710B">
      <w:pPr>
        <w:keepNext/>
        <w:keepLines/>
        <w:ind w:left="426" w:hanging="426"/>
        <w:jc w:val="both"/>
        <w:rPr>
          <w:rFonts w:ascii="Myriad Pro" w:hAnsi="Myriad Pro" w:cs="Tahoma"/>
          <w:bCs/>
          <w:noProof/>
        </w:rPr>
      </w:pPr>
    </w:p>
    <w:p w14:paraId="5AA8B46E" w14:textId="77777777" w:rsidR="00642459" w:rsidRPr="00E05177" w:rsidRDefault="00642459" w:rsidP="002E710B">
      <w:pPr>
        <w:keepNext/>
        <w:keepLines/>
        <w:jc w:val="both"/>
        <w:rPr>
          <w:rFonts w:ascii="Myriad Pro" w:hAnsi="Myriad Pro" w:cs="Tahoma"/>
          <w:b/>
          <w:bCs/>
          <w:noProof/>
        </w:rPr>
      </w:pPr>
      <w:r w:rsidRPr="00E05177">
        <w:rPr>
          <w:rFonts w:ascii="Myriad Pro" w:hAnsi="Myriad Pro" w:cs="Tahoma"/>
          <w:b/>
          <w:bCs/>
          <w:noProof/>
        </w:rPr>
        <w:t xml:space="preserve">Spodaj navedene izjave veljajo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 </w:t>
      </w:r>
    </w:p>
    <w:p w14:paraId="151EC5CB" w14:textId="77777777" w:rsidR="00642459" w:rsidRPr="00E05177" w:rsidRDefault="00642459" w:rsidP="002E710B">
      <w:pPr>
        <w:keepNext/>
        <w:keepLines/>
        <w:ind w:left="426" w:hanging="426"/>
        <w:jc w:val="both"/>
        <w:rPr>
          <w:rFonts w:ascii="Myriad Pro" w:hAnsi="Myriad Pro" w:cs="Tahoma"/>
          <w:bCs/>
          <w:noProof/>
        </w:rPr>
      </w:pPr>
    </w:p>
    <w:p w14:paraId="5896AA74" w14:textId="77777777" w:rsidR="00642459" w:rsidRPr="00E05177" w:rsidRDefault="00642459">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2715F657" w14:textId="77777777" w:rsidR="00642459" w:rsidRPr="00E05177" w:rsidRDefault="00642459" w:rsidP="002E710B">
      <w:pPr>
        <w:keepNext/>
        <w:keepLines/>
        <w:ind w:left="426" w:hanging="426"/>
        <w:jc w:val="both"/>
        <w:rPr>
          <w:rFonts w:ascii="Myriad Pro" w:hAnsi="Myriad Pro" w:cs="Tahoma"/>
        </w:rPr>
      </w:pPr>
      <w:r w:rsidRPr="00E05177">
        <w:rPr>
          <w:rFonts w:ascii="Myriad Pro" w:hAnsi="Myriad Pro" w:cs="Tahoma"/>
        </w:rPr>
        <w:t>2.2.</w:t>
      </w:r>
      <w:r w:rsidRPr="00E05177">
        <w:rPr>
          <w:rFonts w:ascii="Myriad Pro" w:hAnsi="Myriad Pro" w:cs="Tahoma"/>
        </w:rPr>
        <w:tab/>
        <w:t xml:space="preserve">nismo uvrščeni na seznam poslovnih subjektov, s katerimi na podlagi 35. člena Zakona o integriteti in preprečevanju korupcije (Ur. l. RS, št. 69/11-UPB2, v nadaljevanju: </w:t>
      </w:r>
      <w:proofErr w:type="spellStart"/>
      <w:r w:rsidRPr="00E05177">
        <w:rPr>
          <w:rFonts w:ascii="Myriad Pro" w:hAnsi="Myriad Pro" w:cs="Tahoma"/>
        </w:rPr>
        <w:t>ZIntPK</w:t>
      </w:r>
      <w:proofErr w:type="spellEnd"/>
      <w:r w:rsidRPr="00E05177">
        <w:rPr>
          <w:rFonts w:ascii="Myriad Pro" w:hAnsi="Myriad Pro" w:cs="Tahoma"/>
        </w:rPr>
        <w:t>), naročniki ne smejo sodelovati,</w:t>
      </w:r>
    </w:p>
    <w:p w14:paraId="1098250D" w14:textId="77777777" w:rsidR="00642459" w:rsidRPr="00E05177" w:rsidRDefault="00642459" w:rsidP="002E710B">
      <w:pPr>
        <w:keepNext/>
        <w:keepLines/>
        <w:ind w:left="426" w:hanging="426"/>
        <w:jc w:val="both"/>
        <w:rPr>
          <w:rFonts w:ascii="Myriad Pro" w:hAnsi="Myriad Pro" w:cs="Tahoma"/>
        </w:rPr>
      </w:pPr>
      <w:r w:rsidRPr="00E05177">
        <w:rPr>
          <w:rFonts w:ascii="Myriad Pro" w:hAnsi="Myriad Pro" w:cs="Tahoma"/>
        </w:rPr>
        <w:t>2.3. da se strinjamo in v celoti izpolnjujemo vse pogoje in zahteve glede predmeta javnega naročila, za katerega sodelujemo pri oddaji ponudbe in ostalih pogojev in zahtev, ki so navedeni v predmetni razpisni dokumentaciji.</w:t>
      </w:r>
    </w:p>
    <w:p w14:paraId="6991C2A7" w14:textId="77777777" w:rsidR="00E24E18" w:rsidRPr="00E05177" w:rsidRDefault="00E24E18" w:rsidP="002E710B">
      <w:pPr>
        <w:keepNext/>
        <w:keepLines/>
        <w:jc w:val="both"/>
        <w:rPr>
          <w:rFonts w:ascii="Myriad Pro" w:hAnsi="Myriad Pro" w:cs="Tahoma"/>
        </w:rPr>
      </w:pPr>
    </w:p>
    <w:p w14:paraId="17E5647A" w14:textId="77777777" w:rsidR="002A6BE2" w:rsidRPr="00E05177" w:rsidRDefault="002A6BE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5A4EA7C2" w14:textId="77777777" w:rsidR="00642459" w:rsidRPr="00E05177" w:rsidRDefault="00642459">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se strinjamo in v celoti izpolnjujemo vse pogoje in zahteve glede tehnične specifikacije in ostalih pogojev in zahtev, ki so navedeni v Poglavju 2. in Poglavju 3. razpisne dokumentacije oz. v vseh njeni podtočkah in prilogah, </w:t>
      </w:r>
      <w:r w:rsidRPr="00E05177">
        <w:rPr>
          <w:rFonts w:ascii="Myriad Pro" w:hAnsi="Myriad Pro" w:cs="Tahoma"/>
          <w:sz w:val="20"/>
          <w:u w:val="single"/>
        </w:rPr>
        <w:t>ki se nanašajo na podizvajalca/e oz. na subjekt/e, katerih zmogljivosti bo uporabljal ponudnik</w:t>
      </w:r>
      <w:r w:rsidRPr="00E05177">
        <w:rPr>
          <w:rFonts w:ascii="Myriad Pro" w:hAnsi="Myriad Pro" w:cs="Tahoma"/>
          <w:sz w:val="20"/>
        </w:rPr>
        <w:t>,</w:t>
      </w:r>
    </w:p>
    <w:p w14:paraId="484D9A67" w14:textId="77777777" w:rsidR="002A6BE2" w:rsidRPr="00E05177" w:rsidRDefault="002A6BE2" w:rsidP="002E710B">
      <w:pPr>
        <w:pStyle w:val="Blokbesedila"/>
        <w:keepNext/>
        <w:keepLines/>
        <w:tabs>
          <w:tab w:val="clear" w:pos="8647"/>
          <w:tab w:val="left" w:pos="426"/>
          <w:tab w:val="left" w:pos="9354"/>
        </w:tabs>
        <w:ind w:left="426" w:right="-2"/>
        <w:jc w:val="both"/>
        <w:rPr>
          <w:rFonts w:ascii="Myriad Pro" w:hAnsi="Myriad Pro" w:cs="Tahoma"/>
          <w:sz w:val="20"/>
        </w:rPr>
      </w:pPr>
    </w:p>
    <w:p w14:paraId="64293B1B" w14:textId="77777777" w:rsidR="002A6BE2" w:rsidRPr="00E05177" w:rsidRDefault="002A6BE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300D28C8" w14:textId="77777777" w:rsidR="00642459" w:rsidRPr="00E05177" w:rsidRDefault="00642459">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w:t>
      </w:r>
      <w:r w:rsidRPr="00E05177">
        <w:rPr>
          <w:rFonts w:ascii="Myriad Pro" w:hAnsi="Myriad Pro" w:cs="Tahoma"/>
          <w:sz w:val="20"/>
          <w:u w:val="single"/>
        </w:rPr>
        <w:t>ki se nanašajo na podizvajalca/e oz. na subjekt/e, katerih zmogljivosti bo uporabljal ponudnik.</w:t>
      </w:r>
    </w:p>
    <w:p w14:paraId="0EA4F9EB" w14:textId="77777777" w:rsidR="002A6BE2" w:rsidRPr="00E05177" w:rsidRDefault="002A6BE2" w:rsidP="002E710B">
      <w:pPr>
        <w:pStyle w:val="Blokbesedila"/>
        <w:keepNext/>
        <w:keepLines/>
        <w:tabs>
          <w:tab w:val="clear" w:pos="8647"/>
          <w:tab w:val="left" w:pos="426"/>
        </w:tabs>
        <w:ind w:left="0" w:right="-2"/>
        <w:jc w:val="both"/>
        <w:rPr>
          <w:rFonts w:ascii="Myriad Pro" w:hAnsi="Myriad Pro" w:cs="Tahoma"/>
          <w:sz w:val="20"/>
        </w:rPr>
      </w:pPr>
    </w:p>
    <w:p w14:paraId="742DC187" w14:textId="77777777" w:rsidR="00642459" w:rsidRPr="00E05177" w:rsidRDefault="00642459">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IZJAVA O SPREJEMANJU OSTALIH POGOJEV/ZAHTEV RAZPISNE DOKUMENTACIJE</w:t>
      </w:r>
    </w:p>
    <w:p w14:paraId="1A66509B" w14:textId="77777777" w:rsidR="00642459" w:rsidRPr="00E05177" w:rsidRDefault="00642459">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nismo uvrščeni v evidenco poslovnih subjektov katerim je prepovedano poslovanje z naročnikom na podlagi 35. člena Zakona o integriteti in preprečevanju korupcije (Ur. l. RS, št. 69/11 ZIntPK-UPB2),</w:t>
      </w:r>
    </w:p>
    <w:p w14:paraId="622F07D3" w14:textId="6B57FB93" w:rsidR="00642459" w:rsidRPr="00E05177" w:rsidRDefault="00642459">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da naročnik</w:t>
      </w:r>
      <w:r w:rsidR="00E41539" w:rsidRPr="00E05177">
        <w:rPr>
          <w:rFonts w:ascii="Myriad Pro" w:hAnsi="Myriad Pro" w:cs="Tahoma"/>
          <w:sz w:val="20"/>
        </w:rPr>
        <w:t xml:space="preserve"> in/ali pooblaščeni predstavnik naročnika</w:t>
      </w:r>
      <w:r w:rsidRPr="00E05177">
        <w:rPr>
          <w:rFonts w:ascii="Myriad Pro" w:hAnsi="Myriad Pro" w:cs="Tahoma"/>
          <w:sz w:val="20"/>
        </w:rPr>
        <w:t xml:space="preserve"> v zvezi z oddajo predmetnega javnega naročila pridobi podatke za preveritev ponudbe v skladu z 89. členom ZJN-3 v enotnem informacijskem sistemu – </w:t>
      </w:r>
      <w:proofErr w:type="spellStart"/>
      <w:r w:rsidRPr="00E05177">
        <w:rPr>
          <w:rFonts w:ascii="Myriad Pro" w:hAnsi="Myriad Pro" w:cs="Tahoma"/>
          <w:sz w:val="20"/>
        </w:rPr>
        <w:t>eDosje</w:t>
      </w:r>
      <w:proofErr w:type="spellEnd"/>
      <w:r w:rsidRPr="00E05177">
        <w:rPr>
          <w:rFonts w:ascii="Myriad Pro" w:hAnsi="Myriad Pro" w:cs="Tahoma"/>
          <w:sz w:val="20"/>
        </w:rPr>
        <w:t xml:space="preserve"> iz devetega odstavka 77. člena ZJN-3, ter se tudi zavezujemo, da bomo na zahtevo naročnika predložiti dodatna pooblastila za preveritev podatkov iz uradnih evidenc,</w:t>
      </w:r>
    </w:p>
    <w:p w14:paraId="414C085D" w14:textId="4D3E3625" w:rsidR="00642459" w:rsidRPr="00E05177" w:rsidRDefault="00642459">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naročniku</w:t>
      </w:r>
      <w:r w:rsidR="00E41539" w:rsidRPr="00E05177">
        <w:rPr>
          <w:rFonts w:ascii="Myriad Pro" w:hAnsi="Myriad Pro" w:cs="Tahoma"/>
          <w:sz w:val="20"/>
        </w:rPr>
        <w:t xml:space="preserve"> in/ali pooblaščenemu predstavniku naročnika</w:t>
      </w:r>
      <w:r w:rsidRPr="00E05177">
        <w:rPr>
          <w:rFonts w:ascii="Myriad Pro" w:hAnsi="Myriad Pro" w:cs="Tahoma"/>
          <w:sz w:val="20"/>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1CE9A20B" w14:textId="77777777" w:rsidR="00642459" w:rsidRPr="00E05177" w:rsidRDefault="00642459" w:rsidP="002E710B">
      <w:pPr>
        <w:pStyle w:val="Blokbesedila"/>
        <w:keepNext/>
        <w:keepLines/>
        <w:tabs>
          <w:tab w:val="clear" w:pos="8647"/>
          <w:tab w:val="left" w:pos="426"/>
        </w:tabs>
        <w:ind w:left="0" w:right="-2"/>
        <w:jc w:val="both"/>
        <w:rPr>
          <w:rFonts w:ascii="Myriad Pro" w:hAnsi="Myriad Pro" w:cs="Tahoma"/>
          <w:smallCaps/>
          <w:sz w:val="20"/>
        </w:rPr>
      </w:pPr>
    </w:p>
    <w:p w14:paraId="49FA33B2" w14:textId="77777777" w:rsidR="00642459" w:rsidRPr="00E05177" w:rsidRDefault="00642459" w:rsidP="002E710B">
      <w:pPr>
        <w:pStyle w:val="Blokbesedila"/>
        <w:keepNext/>
        <w:keepLines/>
        <w:tabs>
          <w:tab w:val="left" w:pos="0"/>
        </w:tabs>
        <w:ind w:left="0" w:right="-2"/>
        <w:jc w:val="both"/>
        <w:rPr>
          <w:rFonts w:ascii="Myriad Pro" w:hAnsi="Myriad Pro" w:cs="Tahoma"/>
          <w:b/>
          <w:sz w:val="20"/>
        </w:rPr>
      </w:pPr>
      <w:r w:rsidRPr="00E05177">
        <w:rPr>
          <w:rFonts w:ascii="Myriad Pro" w:hAnsi="Myriad Pro" w:cs="Tahoma"/>
          <w:b/>
          <w:sz w:val="20"/>
        </w:rPr>
        <w:t>S podpisom te izjave sprejemamo tudi vse ostale pogoje in zahteve predmetne razpisne dokumentacije, vključno z vsebino pogodbe/okvirnega sporazuma ter prevzemamo kazensko in materialno odgovornost, da so vsi podatki in dokumenti, podani v ponudbi, resnični, in da priložene listine ustrezajo originalu.</w:t>
      </w:r>
    </w:p>
    <w:p w14:paraId="1D30ED57" w14:textId="77777777" w:rsidR="001B1358" w:rsidRPr="00E05177" w:rsidRDefault="001B1358" w:rsidP="002E710B">
      <w:pPr>
        <w:pStyle w:val="Blokbesedila"/>
        <w:keepNext/>
        <w:keepLines/>
        <w:tabs>
          <w:tab w:val="left" w:pos="0"/>
        </w:tabs>
        <w:ind w:left="0" w:right="-2"/>
        <w:jc w:val="both"/>
        <w:rPr>
          <w:rFonts w:ascii="Myriad Pro" w:hAnsi="Myriad Pro" w:cs="Tahoma"/>
          <w:b/>
          <w:sz w:val="20"/>
        </w:rPr>
      </w:pPr>
    </w:p>
    <w:p w14:paraId="790DDAF3" w14:textId="77777777" w:rsidR="001B1358" w:rsidRPr="00E05177" w:rsidRDefault="001B1358" w:rsidP="002E710B">
      <w:pPr>
        <w:keepNext/>
        <w:keepLines/>
        <w:jc w:val="both"/>
        <w:rPr>
          <w:rFonts w:ascii="Myriad Pro" w:hAnsi="Myriad Pro" w:cs="Tahoma"/>
          <w:bCs/>
          <w:i/>
          <w:noProof/>
        </w:rPr>
      </w:pPr>
    </w:p>
    <w:p w14:paraId="23958CE6" w14:textId="77777777" w:rsidR="005E7F25" w:rsidRPr="00E05177" w:rsidRDefault="005E7F25" w:rsidP="002E710B">
      <w:pPr>
        <w:keepNext/>
        <w:keepLines/>
        <w:jc w:val="both"/>
        <w:rPr>
          <w:rFonts w:ascii="Myriad Pro" w:hAnsi="Myriad Pro"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B1358" w:rsidRPr="00E05177" w14:paraId="54EBDF91" w14:textId="77777777" w:rsidTr="001B1358">
        <w:trPr>
          <w:trHeight w:val="235"/>
        </w:trPr>
        <w:tc>
          <w:tcPr>
            <w:tcW w:w="3430" w:type="dxa"/>
            <w:tcBorders>
              <w:bottom w:val="single" w:sz="4" w:space="0" w:color="auto"/>
            </w:tcBorders>
          </w:tcPr>
          <w:p w14:paraId="3B4B0755" w14:textId="77777777" w:rsidR="001B1358" w:rsidRPr="00E05177" w:rsidRDefault="001B1358" w:rsidP="002E710B">
            <w:pPr>
              <w:keepNext/>
              <w:keepLines/>
              <w:jc w:val="both"/>
              <w:rPr>
                <w:rFonts w:ascii="Myriad Pro" w:hAnsi="Myriad Pro" w:cs="Tahoma"/>
                <w:snapToGrid w:val="0"/>
                <w:color w:val="000000"/>
              </w:rPr>
            </w:pPr>
          </w:p>
        </w:tc>
        <w:tc>
          <w:tcPr>
            <w:tcW w:w="2574" w:type="dxa"/>
          </w:tcPr>
          <w:p w14:paraId="48650F10" w14:textId="77777777" w:rsidR="001B1358" w:rsidRPr="00E05177" w:rsidRDefault="001B1358" w:rsidP="002E710B">
            <w:pPr>
              <w:keepNext/>
              <w:keepLines/>
              <w:jc w:val="center"/>
              <w:rPr>
                <w:rFonts w:ascii="Myriad Pro" w:hAnsi="Myriad Pro" w:cs="Tahoma"/>
                <w:snapToGrid w:val="0"/>
                <w:color w:val="000000"/>
              </w:rPr>
            </w:pPr>
          </w:p>
        </w:tc>
        <w:tc>
          <w:tcPr>
            <w:tcW w:w="3715" w:type="dxa"/>
            <w:tcBorders>
              <w:bottom w:val="single" w:sz="4" w:space="0" w:color="auto"/>
            </w:tcBorders>
          </w:tcPr>
          <w:p w14:paraId="67FFA1B7" w14:textId="77777777" w:rsidR="001B1358" w:rsidRPr="00E05177" w:rsidRDefault="001B1358" w:rsidP="002E710B">
            <w:pPr>
              <w:keepNext/>
              <w:keepLines/>
              <w:tabs>
                <w:tab w:val="left" w:pos="567"/>
                <w:tab w:val="num" w:pos="851"/>
                <w:tab w:val="left" w:pos="993"/>
              </w:tabs>
              <w:jc w:val="both"/>
              <w:rPr>
                <w:rFonts w:ascii="Myriad Pro" w:hAnsi="Myriad Pro" w:cs="Tahoma"/>
                <w:snapToGrid w:val="0"/>
                <w:color w:val="000000"/>
              </w:rPr>
            </w:pPr>
          </w:p>
        </w:tc>
      </w:tr>
      <w:tr w:rsidR="001B1358" w:rsidRPr="00E05177" w14:paraId="5687AC7F" w14:textId="77777777" w:rsidTr="001B1358">
        <w:trPr>
          <w:trHeight w:val="235"/>
        </w:trPr>
        <w:tc>
          <w:tcPr>
            <w:tcW w:w="3430" w:type="dxa"/>
            <w:tcBorders>
              <w:top w:val="single" w:sz="4" w:space="0" w:color="auto"/>
            </w:tcBorders>
          </w:tcPr>
          <w:p w14:paraId="77ECA1B4" w14:textId="77777777" w:rsidR="001B1358" w:rsidRPr="00E05177" w:rsidRDefault="001B1358"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4C046309" w14:textId="77777777" w:rsidR="001B1358" w:rsidRPr="00E05177" w:rsidRDefault="001B1358"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5F5838CB" w14:textId="77777777" w:rsidR="001B1358" w:rsidRPr="00E05177" w:rsidRDefault="001B1358" w:rsidP="002E710B">
            <w:pPr>
              <w:keepNext/>
              <w:keepLines/>
              <w:jc w:val="both"/>
              <w:rPr>
                <w:rFonts w:ascii="Myriad Pro" w:hAnsi="Myriad Pro" w:cs="Tahoma"/>
                <w:snapToGrid w:val="0"/>
                <w:color w:val="000000"/>
              </w:rPr>
            </w:pPr>
            <w:r w:rsidRPr="00E05177">
              <w:rPr>
                <w:rFonts w:ascii="Myriad Pro" w:hAnsi="Myriad Pro" w:cs="Tahoma"/>
                <w:snapToGrid w:val="0"/>
                <w:color w:val="000000"/>
              </w:rPr>
              <w:t>(Naziv in podpis podizvajalca/subjekta)</w:t>
            </w:r>
          </w:p>
        </w:tc>
      </w:tr>
    </w:tbl>
    <w:p w14:paraId="2DF15B6E" w14:textId="77777777" w:rsidR="001B1358" w:rsidRPr="00E05177" w:rsidRDefault="001B1358" w:rsidP="002E710B">
      <w:pPr>
        <w:keepNext/>
        <w:keepLines/>
        <w:jc w:val="both"/>
        <w:rPr>
          <w:rFonts w:ascii="Myriad Pro" w:hAnsi="Myriad Pro" w:cs="Tahoma"/>
          <w:bCs/>
          <w:i/>
          <w:noProof/>
        </w:rPr>
      </w:pPr>
    </w:p>
    <w:p w14:paraId="1F4D55E4" w14:textId="77777777" w:rsidR="005E7F25" w:rsidRPr="00E05177" w:rsidRDefault="005E7F25" w:rsidP="002E710B">
      <w:pPr>
        <w:keepNext/>
        <w:keepLines/>
        <w:jc w:val="both"/>
        <w:rPr>
          <w:rFonts w:ascii="Myriad Pro" w:hAnsi="Myriad Pro" w:cs="Tahoma"/>
          <w:bCs/>
          <w:i/>
          <w:noProof/>
        </w:rPr>
      </w:pPr>
    </w:p>
    <w:p w14:paraId="74E4D7E1" w14:textId="77777777" w:rsidR="00984E5C" w:rsidRPr="00E05177" w:rsidRDefault="001B1358" w:rsidP="002E710B">
      <w:pPr>
        <w:keepNext/>
        <w:keepLines/>
        <w:jc w:val="both"/>
        <w:rPr>
          <w:rFonts w:ascii="Myriad Pro" w:hAnsi="Myriad Pro" w:cs="Tahoma"/>
          <w:bCs/>
          <w:i/>
          <w:noProof/>
        </w:rPr>
      </w:pPr>
      <w:r w:rsidRPr="00E05177">
        <w:rPr>
          <w:rFonts w:ascii="Myriad Pro" w:hAnsi="Myriad Pro" w:cs="Tahoma"/>
          <w:b/>
          <w:bCs/>
          <w:i/>
          <w:noProof/>
        </w:rPr>
        <w:t>Navodilo:</w:t>
      </w:r>
      <w:r w:rsidRPr="00E05177">
        <w:rPr>
          <w:rFonts w:ascii="Myriad Pro" w:hAnsi="Myriad Pro" w:cs="Tahoma"/>
          <w:bCs/>
          <w:i/>
          <w:noProof/>
        </w:rPr>
        <w:t xml:space="preserve"> </w:t>
      </w:r>
    </w:p>
    <w:p w14:paraId="0A3ABA98" w14:textId="77777777" w:rsidR="00984E5C" w:rsidRPr="00E05177" w:rsidRDefault="001B1358" w:rsidP="002E710B">
      <w:pPr>
        <w:pStyle w:val="Odstavekseznama"/>
        <w:keepNext/>
        <w:keepLines/>
        <w:numPr>
          <w:ilvl w:val="0"/>
          <w:numId w:val="3"/>
        </w:numPr>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nominiran podizvajalec</w:t>
      </w:r>
      <w:r w:rsidRPr="00E05177">
        <w:rPr>
          <w:rFonts w:ascii="Myriad Pro" w:hAnsi="Myriad Pro" w:cs="Tahoma"/>
          <w:i/>
          <w:iCs/>
        </w:rPr>
        <w:t xml:space="preserve">, če ponudnik izvaja javno naročilo s podizvajalci, </w:t>
      </w:r>
      <w:r w:rsidRPr="00E05177">
        <w:rPr>
          <w:rFonts w:ascii="Myriad Pro" w:hAnsi="Myriad Pro" w:cs="Tahoma"/>
          <w:i/>
          <w:iCs/>
          <w:u w:val="single"/>
        </w:rPr>
        <w:t>oz. subjekt, katerega zmogljivost uporablja ponudnik</w:t>
      </w:r>
      <w:r w:rsidRPr="00E05177">
        <w:rPr>
          <w:rFonts w:ascii="Myriad Pro" w:hAnsi="Myriad Pro" w:cs="Tahoma"/>
          <w:i/>
          <w:iCs/>
        </w:rPr>
        <w:t>.</w:t>
      </w:r>
      <w:r w:rsidR="00BE7D86" w:rsidRPr="00E05177">
        <w:rPr>
          <w:rFonts w:ascii="Myriad Pro" w:hAnsi="Myriad Pro" w:cs="Tahoma"/>
          <w:i/>
          <w:iCs/>
        </w:rPr>
        <w:t xml:space="preserve"> </w:t>
      </w:r>
    </w:p>
    <w:p w14:paraId="0A150368" w14:textId="77777777" w:rsidR="00BE7D86" w:rsidRPr="00E05177" w:rsidRDefault="00BE7D86" w:rsidP="002E710B">
      <w:pPr>
        <w:pStyle w:val="Odstavekseznama"/>
        <w:keepNext/>
        <w:keepLines/>
        <w:numPr>
          <w:ilvl w:val="0"/>
          <w:numId w:val="3"/>
        </w:numPr>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63306A5F" w14:textId="77777777" w:rsidR="001B1358" w:rsidRPr="00E05177" w:rsidRDefault="001B1358" w:rsidP="002E710B">
      <w:pPr>
        <w:keepNext/>
        <w:keepLines/>
        <w:jc w:val="both"/>
        <w:rPr>
          <w:rFonts w:ascii="Myriad Pro" w:hAnsi="Myriad Pro" w:cs="Tahoma"/>
          <w:i/>
          <w:iCs/>
        </w:rPr>
      </w:pPr>
    </w:p>
    <w:p w14:paraId="536DA430" w14:textId="09E0F254" w:rsidR="00C51C0F" w:rsidRPr="00E05177" w:rsidRDefault="00C51C0F" w:rsidP="002E710B">
      <w:pPr>
        <w:keepNext/>
        <w:keepLines/>
        <w:jc w:val="both"/>
        <w:rPr>
          <w:rFonts w:ascii="Myriad Pro" w:hAnsi="Myriad Pro" w:cs="Tahoma"/>
          <w:i/>
          <w:iCs/>
        </w:rPr>
      </w:pPr>
    </w:p>
    <w:p w14:paraId="15BD3664" w14:textId="15729C6A" w:rsidR="00BC7BF5" w:rsidRPr="00E05177" w:rsidRDefault="00BC7BF5" w:rsidP="002E710B">
      <w:pPr>
        <w:keepNext/>
        <w:keepLines/>
        <w:jc w:val="both"/>
        <w:rPr>
          <w:rFonts w:ascii="Myriad Pro" w:hAnsi="Myriad Pro" w:cs="Tahoma"/>
          <w:i/>
          <w:iCs/>
        </w:rPr>
      </w:pPr>
    </w:p>
    <w:p w14:paraId="68E746ED" w14:textId="4F8E5B20" w:rsidR="00BC7BF5" w:rsidRPr="00E05177" w:rsidRDefault="00BC7BF5" w:rsidP="002E710B">
      <w:pPr>
        <w:keepNext/>
        <w:keepLines/>
        <w:jc w:val="both"/>
        <w:rPr>
          <w:rFonts w:ascii="Myriad Pro" w:hAnsi="Myriad Pro" w:cs="Tahoma"/>
          <w:i/>
          <w:iCs/>
        </w:rPr>
      </w:pPr>
    </w:p>
    <w:p w14:paraId="234AC40D" w14:textId="45247C59" w:rsidR="007F707D" w:rsidRDefault="007F707D">
      <w:pPr>
        <w:rPr>
          <w:rFonts w:ascii="Myriad Pro" w:hAnsi="Myriad Pro" w:cs="Tahoma"/>
          <w:i/>
          <w:iCs/>
        </w:rPr>
      </w:pPr>
      <w:r>
        <w:rPr>
          <w:rFonts w:ascii="Myriad Pro" w:hAnsi="Myriad Pro" w:cs="Tahoma"/>
          <w:i/>
          <w:iCs/>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2A6BE2" w:rsidRPr="00E05177" w14:paraId="32E0A171" w14:textId="77777777" w:rsidTr="002A6BE2">
        <w:tc>
          <w:tcPr>
            <w:tcW w:w="8045" w:type="dxa"/>
          </w:tcPr>
          <w:p w14:paraId="149ED27B" w14:textId="77777777" w:rsidR="002A6BE2" w:rsidRPr="00E05177" w:rsidRDefault="002A6BE2" w:rsidP="002E710B">
            <w:pPr>
              <w:keepNext/>
              <w:keepLines/>
              <w:jc w:val="both"/>
              <w:rPr>
                <w:rFonts w:ascii="Myriad Pro" w:hAnsi="Myriad Pro" w:cs="Tahoma"/>
              </w:rPr>
            </w:pPr>
            <w:r w:rsidRPr="00E05177">
              <w:rPr>
                <w:rFonts w:ascii="Myriad Pro" w:hAnsi="Myriad Pro"/>
              </w:rPr>
              <w:lastRenderedPageBreak/>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br w:type="page"/>
            </w:r>
            <w:r w:rsidRPr="00E05177">
              <w:rPr>
                <w:rFonts w:ascii="Myriad Pro" w:hAnsi="Myriad Pro" w:cs="Tahoma"/>
                <w:b/>
              </w:rPr>
              <w:br w:type="page"/>
            </w:r>
            <w:r w:rsidRPr="00E05177">
              <w:rPr>
                <w:rFonts w:ascii="Myriad Pro" w:hAnsi="Myriad Pro" w:cs="Tahoma"/>
              </w:rPr>
              <w:t>IZJAVA FIZIČNE OSEBE</w:t>
            </w:r>
          </w:p>
        </w:tc>
        <w:tc>
          <w:tcPr>
            <w:tcW w:w="1418" w:type="dxa"/>
          </w:tcPr>
          <w:p w14:paraId="2BFD638B" w14:textId="77777777" w:rsidR="002A6BE2" w:rsidRPr="00E05177" w:rsidRDefault="002A6BE2" w:rsidP="002E710B">
            <w:pPr>
              <w:keepNext/>
              <w:keepLines/>
              <w:jc w:val="both"/>
              <w:rPr>
                <w:rFonts w:ascii="Myriad Pro" w:hAnsi="Myriad Pro" w:cs="Tahoma"/>
                <w:b/>
                <w:i/>
              </w:rPr>
            </w:pPr>
            <w:r w:rsidRPr="00E05177">
              <w:rPr>
                <w:rFonts w:ascii="Myriad Pro" w:hAnsi="Myriad Pro" w:cs="Tahoma"/>
                <w:b/>
                <w:i/>
              </w:rPr>
              <w:t>Priloga 3/3</w:t>
            </w:r>
          </w:p>
        </w:tc>
      </w:tr>
    </w:tbl>
    <w:p w14:paraId="6E9E2CA3" w14:textId="77777777" w:rsidR="00C51C0F" w:rsidRPr="00E05177" w:rsidRDefault="00C51C0F" w:rsidP="002E710B">
      <w:pPr>
        <w:keepNext/>
        <w:keepLines/>
        <w:rPr>
          <w:rFonts w:ascii="Myriad Pro" w:hAnsi="Myriad Pro" w:cs="Tahoma"/>
          <w:b/>
        </w:rPr>
      </w:pPr>
    </w:p>
    <w:p w14:paraId="45235915" w14:textId="32692823" w:rsidR="00C51C0F" w:rsidRPr="00E05177" w:rsidRDefault="00C51C0F" w:rsidP="002E710B">
      <w:pPr>
        <w:keepNext/>
        <w:keepLines/>
        <w:jc w:val="both"/>
        <w:rPr>
          <w:rFonts w:ascii="Myriad Pro" w:hAnsi="Myriad Pro" w:cs="Tahoma"/>
          <w:b/>
        </w:rPr>
      </w:pPr>
      <w:r w:rsidRPr="00E05177">
        <w:rPr>
          <w:rFonts w:ascii="Myriad Pro" w:hAnsi="Myriad Pro"/>
        </w:rPr>
        <w:t>Javno naročilo</w:t>
      </w:r>
      <w:r w:rsidR="000770A9">
        <w:rPr>
          <w:rFonts w:ascii="Myriad Pro" w:hAnsi="Myriad Pro"/>
        </w:rPr>
        <w:t xml:space="preserve"> </w:t>
      </w:r>
      <w:r w:rsidR="0090625C">
        <w:rPr>
          <w:rFonts w:ascii="Myriad Pro" w:hAnsi="Myriad Pro"/>
        </w:rPr>
        <w:t>PRENOVA KOTLOVNICE OŠ BAKOVCI</w:t>
      </w:r>
    </w:p>
    <w:p w14:paraId="781D5BCF"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19580498"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 xml:space="preserve">Ime in priimek _____________________________________________________________________ </w:t>
      </w:r>
    </w:p>
    <w:p w14:paraId="60B50060"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1ADC55D1"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EMŠO ____________________________________________________________________________</w:t>
      </w:r>
    </w:p>
    <w:p w14:paraId="11D4FED5"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3340E4EE"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5B9B571A"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Spodaj podpisani/a, ki sem pri gospodarskemu subjektu ________________________________________</w:t>
      </w:r>
    </w:p>
    <w:p w14:paraId="716955B6"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član/ica (ustrezno obkrožiti):</w:t>
      </w:r>
    </w:p>
    <w:p w14:paraId="710A1C14"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upravnega organa ali </w:t>
      </w:r>
    </w:p>
    <w:p w14:paraId="2BE419F0"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vodstvenega organa ali</w:t>
      </w:r>
    </w:p>
    <w:p w14:paraId="68C3CA9A"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nadzornega organa </w:t>
      </w:r>
    </w:p>
    <w:p w14:paraId="3A405B8C"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5204EF63"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oziroma imam pooblastila za njegovo (ustrezno obkrožiti):</w:t>
      </w:r>
    </w:p>
    <w:p w14:paraId="22608787"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zastopanje ali</w:t>
      </w:r>
    </w:p>
    <w:p w14:paraId="6C3C025C"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odločanje ali</w:t>
      </w:r>
    </w:p>
    <w:p w14:paraId="553365BA"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nadzor v njem,</w:t>
      </w:r>
    </w:p>
    <w:p w14:paraId="2FD27666"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3814FB20"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b/>
        </w:rPr>
        <w:t>pod kazensko in materialno odgovornostjo</w:t>
      </w:r>
      <w:r w:rsidRPr="00E05177">
        <w:rPr>
          <w:rFonts w:ascii="Myriad Pro" w:hAnsi="Myriad Pro" w:cs="Tahoma"/>
        </w:rPr>
        <w:t xml:space="preserve"> </w:t>
      </w:r>
    </w:p>
    <w:p w14:paraId="17F2CCD3" w14:textId="77777777" w:rsidR="00C51C0F" w:rsidRPr="00E05177" w:rsidRDefault="00C51C0F" w:rsidP="002E710B">
      <w:pPr>
        <w:keepNext/>
        <w:keepLines/>
        <w:tabs>
          <w:tab w:val="left" w:pos="567"/>
          <w:tab w:val="num" w:pos="851"/>
          <w:tab w:val="left" w:pos="993"/>
        </w:tabs>
        <w:rPr>
          <w:rFonts w:ascii="Myriad Pro" w:hAnsi="Myriad Pro" w:cs="Tahoma"/>
          <w:b/>
        </w:rPr>
      </w:pPr>
    </w:p>
    <w:p w14:paraId="58A87818" w14:textId="77777777" w:rsidR="00C51C0F" w:rsidRPr="00E05177" w:rsidRDefault="00C51C0F" w:rsidP="002E710B">
      <w:pPr>
        <w:keepNext/>
        <w:keepLines/>
        <w:tabs>
          <w:tab w:val="left" w:pos="567"/>
          <w:tab w:val="num" w:pos="851"/>
          <w:tab w:val="left" w:pos="993"/>
        </w:tabs>
        <w:jc w:val="center"/>
        <w:rPr>
          <w:rFonts w:ascii="Myriad Pro" w:hAnsi="Myriad Pro" w:cs="Tahoma"/>
          <w:b/>
        </w:rPr>
      </w:pPr>
      <w:r w:rsidRPr="00E05177">
        <w:rPr>
          <w:rFonts w:ascii="Myriad Pro" w:hAnsi="Myriad Pro" w:cs="Tahoma"/>
          <w:b/>
        </w:rPr>
        <w:t>IZJAVLJAM</w:t>
      </w:r>
    </w:p>
    <w:p w14:paraId="52140876"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1BB8DA40" w14:textId="35DB8FC6" w:rsidR="00642459" w:rsidRPr="00E05177" w:rsidRDefault="00642459"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 xml:space="preserve">da mi ni bila izrečena pravnomočna sodba za kazniva dejanja iz Kazenskega zakonika (Uradni list RS, št. 50/12 – uradno prečiščeno besedilo, 6/16 – </w:t>
      </w:r>
      <w:proofErr w:type="spellStart"/>
      <w:r w:rsidRPr="00E05177">
        <w:rPr>
          <w:rFonts w:ascii="Myriad Pro" w:hAnsi="Myriad Pro" w:cs="Tahoma"/>
        </w:rPr>
        <w:t>popr</w:t>
      </w:r>
      <w:proofErr w:type="spellEnd"/>
      <w:r w:rsidRPr="00E05177">
        <w:rPr>
          <w:rFonts w:ascii="Myriad Pro" w:hAnsi="Myriad Pro" w:cs="Tahoma"/>
        </w:rPr>
        <w:t>., 54/15, 38/16, 27/17, 23/20, 91/20, 95/21, 186/21 in 105/22 – ZZNŠPP; v nadaljnjem besedilu: KZ-1) ali za primerljiva kazniva dejanja, ki so jih izrekla tuja sodišča, ki so našteta v prvem odstavku 75. člena ZJN-3</w:t>
      </w:r>
      <w:r w:rsidR="00D949CD" w:rsidRPr="00E05177">
        <w:rPr>
          <w:rFonts w:ascii="Myriad Pro" w:hAnsi="Myriad Pro" w:cs="Tahoma"/>
        </w:rPr>
        <w:t>.</w:t>
      </w:r>
    </w:p>
    <w:p w14:paraId="1D998B30" w14:textId="77777777" w:rsidR="00642459" w:rsidRPr="00E05177" w:rsidRDefault="00642459" w:rsidP="002E710B">
      <w:pPr>
        <w:keepNext/>
        <w:keepLines/>
        <w:tabs>
          <w:tab w:val="left" w:pos="567"/>
          <w:tab w:val="num" w:pos="851"/>
          <w:tab w:val="left" w:pos="993"/>
        </w:tabs>
        <w:jc w:val="both"/>
        <w:rPr>
          <w:rFonts w:ascii="Myriad Pro" w:hAnsi="Myriad Pro" w:cs="Arial"/>
        </w:rPr>
      </w:pPr>
    </w:p>
    <w:p w14:paraId="267D8449" w14:textId="77777777" w:rsidR="00642459" w:rsidRPr="00E05177" w:rsidRDefault="00642459" w:rsidP="002E710B">
      <w:pPr>
        <w:keepNext/>
        <w:keepLines/>
        <w:tabs>
          <w:tab w:val="left" w:pos="567"/>
          <w:tab w:val="num" w:pos="851"/>
          <w:tab w:val="left" w:pos="993"/>
        </w:tabs>
        <w:jc w:val="both"/>
        <w:rPr>
          <w:rFonts w:ascii="Myriad Pro" w:hAnsi="Myriad Pro" w:cs="Arial"/>
        </w:rPr>
      </w:pPr>
    </w:p>
    <w:p w14:paraId="3848A1D0" w14:textId="24C3DA17" w:rsidR="00642459" w:rsidRPr="00E05177" w:rsidRDefault="00E41539"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S podpisom izjave dajem soglasje in pooblaščam naročnika i</w:t>
      </w:r>
      <w:bookmarkStart w:id="16" w:name="_Hlk196148966"/>
      <w:r w:rsidRPr="00E05177">
        <w:rPr>
          <w:rFonts w:ascii="Myriad Pro" w:hAnsi="Myriad Pro" w:cs="Tahoma"/>
        </w:rPr>
        <w:t>n/ali pooblaščenega predstavnika naročnika</w:t>
      </w:r>
      <w:bookmarkEnd w:id="16"/>
      <w:r w:rsidRPr="00E05177">
        <w:rPr>
          <w:rFonts w:ascii="Myriad Pro" w:hAnsi="Myriad Pro" w:cs="Tahoma"/>
          <w:b/>
        </w:rPr>
        <w:t xml:space="preserve"> </w:t>
      </w:r>
      <w:r w:rsidRPr="00E05177">
        <w:rPr>
          <w:rFonts w:ascii="Myriad Pro" w:hAnsi="Myriad Pro" w:cs="Tahoma"/>
        </w:rPr>
        <w:t>v zvezi z oddajo predmetnega javnega naročila</w:t>
      </w:r>
      <w:r w:rsidR="00D03871" w:rsidRPr="00E05177">
        <w:rPr>
          <w:rFonts w:ascii="Myriad Pro" w:hAnsi="Myriad Pro" w:cs="Tahoma"/>
        </w:rPr>
        <w:t xml:space="preserve">, da </w:t>
      </w:r>
      <w:r w:rsidRPr="00E05177">
        <w:rPr>
          <w:rFonts w:ascii="Myriad Pro" w:hAnsi="Myriad Pro" w:cs="Tahoma"/>
        </w:rPr>
        <w:t xml:space="preserve">pridobi podatke za preveritev ponudbe v skladu z 89. členom ZJN-3 v enotnem informacijskem sistemu – </w:t>
      </w:r>
      <w:proofErr w:type="spellStart"/>
      <w:r w:rsidRPr="00E05177">
        <w:rPr>
          <w:rFonts w:ascii="Myriad Pro" w:hAnsi="Myriad Pro" w:cs="Tahoma"/>
        </w:rPr>
        <w:t>eDosje</w:t>
      </w:r>
      <w:proofErr w:type="spellEnd"/>
      <w:r w:rsidRPr="00E05177">
        <w:rPr>
          <w:rFonts w:ascii="Myriad Pro" w:hAnsi="Myriad Pro" w:cs="Tahoma"/>
        </w:rPr>
        <w:t xml:space="preserve"> iz devetega odstavka 77. člena ZJN-3, ter se tudi zavezujem, da bom na zahtevo pooblaščenega predstavnika naročnika</w:t>
      </w:r>
      <w:r w:rsidRPr="00E05177">
        <w:rPr>
          <w:rFonts w:ascii="Myriad Pro" w:hAnsi="Myriad Pro" w:cs="Tahoma"/>
          <w:b/>
        </w:rPr>
        <w:t xml:space="preserve"> </w:t>
      </w:r>
      <w:r w:rsidRPr="00E05177">
        <w:rPr>
          <w:rFonts w:ascii="Myriad Pro" w:hAnsi="Myriad Pro" w:cs="Tahoma"/>
        </w:rPr>
        <w:t>predložili dodatna pooblastila za preveritev podatkov iz uradnih evidenc.</w:t>
      </w:r>
    </w:p>
    <w:p w14:paraId="72623C08" w14:textId="77777777" w:rsidR="00C51C0F" w:rsidRPr="00E05177" w:rsidRDefault="00C51C0F" w:rsidP="002E710B">
      <w:pPr>
        <w:keepNext/>
        <w:keepLines/>
        <w:tabs>
          <w:tab w:val="left" w:pos="567"/>
          <w:tab w:val="num" w:pos="851"/>
          <w:tab w:val="left" w:pos="993"/>
        </w:tabs>
        <w:jc w:val="both"/>
        <w:rPr>
          <w:rFonts w:ascii="Myriad Pro" w:hAnsi="Myriad Pro" w:cs="Arial"/>
        </w:rPr>
      </w:pPr>
    </w:p>
    <w:p w14:paraId="2AFA22D6" w14:textId="77777777" w:rsidR="00C51C0F" w:rsidRPr="00E05177" w:rsidRDefault="00C51C0F" w:rsidP="002E710B">
      <w:pPr>
        <w:keepNext/>
        <w:keepLines/>
        <w:tabs>
          <w:tab w:val="left" w:pos="567"/>
          <w:tab w:val="num" w:pos="851"/>
          <w:tab w:val="left" w:pos="993"/>
        </w:tabs>
        <w:jc w:val="both"/>
        <w:rPr>
          <w:rFonts w:ascii="Myriad Pro" w:hAnsi="Myriad Pro" w:cs="Arial"/>
        </w:rPr>
      </w:pPr>
    </w:p>
    <w:p w14:paraId="5917486D" w14:textId="77777777" w:rsidR="00C51C0F" w:rsidRPr="00E05177" w:rsidRDefault="00C51C0F" w:rsidP="002E710B">
      <w:pPr>
        <w:keepNext/>
        <w:keepLines/>
        <w:tabs>
          <w:tab w:val="left" w:pos="567"/>
          <w:tab w:val="num" w:pos="851"/>
          <w:tab w:val="left" w:pos="993"/>
        </w:tabs>
        <w:jc w:val="both"/>
        <w:rPr>
          <w:rFonts w:ascii="Myriad Pro" w:hAnsi="Myriad Pro" w:cs="Arial"/>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51C0F" w:rsidRPr="00E05177" w14:paraId="2A55E83D" w14:textId="77777777" w:rsidTr="00BB6F49">
        <w:trPr>
          <w:trHeight w:val="235"/>
        </w:trPr>
        <w:tc>
          <w:tcPr>
            <w:tcW w:w="3402" w:type="dxa"/>
            <w:tcBorders>
              <w:top w:val="single" w:sz="4" w:space="0" w:color="auto"/>
            </w:tcBorders>
          </w:tcPr>
          <w:p w14:paraId="6D4271E2" w14:textId="77777777" w:rsidR="00C51C0F" w:rsidRPr="00E05177" w:rsidRDefault="00C51C0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 xml:space="preserve"> (Kraj, datum)</w:t>
            </w:r>
          </w:p>
        </w:tc>
        <w:tc>
          <w:tcPr>
            <w:tcW w:w="2410" w:type="dxa"/>
          </w:tcPr>
          <w:p w14:paraId="2917E7B6" w14:textId="77777777" w:rsidR="00C51C0F" w:rsidRPr="00E05177" w:rsidRDefault="00C51C0F" w:rsidP="002E710B">
            <w:pPr>
              <w:keepNext/>
              <w:keepLines/>
              <w:jc w:val="center"/>
              <w:rPr>
                <w:rFonts w:ascii="Myriad Pro" w:hAnsi="Myriad Pro" w:cs="Tahoma"/>
                <w:snapToGrid w:val="0"/>
                <w:color w:val="000000"/>
              </w:rPr>
            </w:pPr>
          </w:p>
        </w:tc>
        <w:tc>
          <w:tcPr>
            <w:tcW w:w="3686" w:type="dxa"/>
            <w:tcBorders>
              <w:top w:val="single" w:sz="4" w:space="0" w:color="auto"/>
            </w:tcBorders>
          </w:tcPr>
          <w:p w14:paraId="1520E74B" w14:textId="77777777" w:rsidR="00C51C0F" w:rsidRPr="00E05177" w:rsidRDefault="00C51C0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(Podpis fizične osebe)</w:t>
            </w:r>
          </w:p>
        </w:tc>
      </w:tr>
    </w:tbl>
    <w:p w14:paraId="3CBB2448" w14:textId="77777777" w:rsidR="00C51C0F" w:rsidRPr="00E05177" w:rsidRDefault="00C51C0F" w:rsidP="002E710B">
      <w:pPr>
        <w:keepNext/>
        <w:keepLines/>
        <w:tabs>
          <w:tab w:val="left" w:pos="284"/>
        </w:tabs>
        <w:jc w:val="both"/>
        <w:rPr>
          <w:rFonts w:ascii="Myriad Pro" w:hAnsi="Myriad Pro" w:cs="Tahoma"/>
        </w:rPr>
      </w:pPr>
    </w:p>
    <w:p w14:paraId="3A609E6E" w14:textId="77777777" w:rsidR="00C51C0F" w:rsidRPr="00E05177" w:rsidRDefault="00C51C0F" w:rsidP="002E710B">
      <w:pPr>
        <w:keepNext/>
        <w:keepLines/>
        <w:tabs>
          <w:tab w:val="left" w:pos="284"/>
        </w:tabs>
        <w:jc w:val="both"/>
        <w:rPr>
          <w:rFonts w:ascii="Myriad Pro" w:hAnsi="Myriad Pro" w:cs="Tahoma"/>
          <w:i/>
        </w:rPr>
      </w:pPr>
      <w:r w:rsidRPr="00E05177">
        <w:rPr>
          <w:rFonts w:ascii="Myriad Pro" w:hAnsi="Myriad Pro" w:cs="Tahoma"/>
          <w:b/>
          <w:i/>
        </w:rPr>
        <w:t>Navodilo:</w:t>
      </w:r>
      <w:r w:rsidRPr="00E05177">
        <w:rPr>
          <w:rFonts w:ascii="Myriad Pro" w:hAnsi="Myriad Pro" w:cs="Tahoma"/>
          <w:i/>
        </w:rPr>
        <w:t xml:space="preserve"> Izjavo izpolnijo in podpišejo VSE osebe, ki so:</w:t>
      </w:r>
    </w:p>
    <w:p w14:paraId="27AAC086" w14:textId="77777777" w:rsidR="00C51C0F" w:rsidRPr="00E05177" w:rsidRDefault="00C51C0F" w:rsidP="002E710B">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 xml:space="preserve"> člani upravnega, vodstvenega ali nadzornega organa ponudnika (v primeru skupne ponudbe velja za vse člane skupine ponudnikov – partnerje), podizvajalca in drugega subjekta, katerega zmogljivosti bo pri izvedbi javnega naročila uporabljal ponudnik ali </w:t>
      </w:r>
    </w:p>
    <w:p w14:paraId="5CA890FF" w14:textId="77777777" w:rsidR="00C51C0F" w:rsidRPr="00E05177" w:rsidRDefault="00C51C0F" w:rsidP="002E710B">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ki imajo pooblastila za njegovo zastopanje ali odločanje ali nadzor v njem.</w:t>
      </w:r>
    </w:p>
    <w:p w14:paraId="49CF68F1" w14:textId="77777777" w:rsidR="00E4305F" w:rsidRPr="00E05177" w:rsidRDefault="00E4305F" w:rsidP="002E710B">
      <w:pPr>
        <w:keepNext/>
        <w:keepLines/>
        <w:tabs>
          <w:tab w:val="left" w:pos="426"/>
        </w:tabs>
        <w:jc w:val="both"/>
        <w:rPr>
          <w:rFonts w:ascii="Myriad Pro" w:hAnsi="Myriad Pro" w:cs="Tahoma"/>
          <w:i/>
        </w:rPr>
      </w:pPr>
    </w:p>
    <w:p w14:paraId="6DFC1C4E" w14:textId="4790F001" w:rsidR="001B1358" w:rsidRPr="00E05177" w:rsidRDefault="00E4305F" w:rsidP="002E710B">
      <w:pPr>
        <w:keepNext/>
        <w:keepLines/>
        <w:jc w:val="both"/>
        <w:rPr>
          <w:rFonts w:ascii="Myriad Pro" w:hAnsi="Myriad Pro" w:cs="Tahoma"/>
          <w:i/>
        </w:rPr>
      </w:pPr>
      <w:r w:rsidRPr="00E05177">
        <w:rPr>
          <w:rFonts w:ascii="Myriad Pro" w:hAnsi="Myriad Pro" w:cs="Tahoma"/>
          <w:i/>
        </w:rPr>
        <w:t>Obrazec se po potrebi fotokopira!</w:t>
      </w:r>
    </w:p>
    <w:p w14:paraId="1E542364" w14:textId="2795E9AC" w:rsidR="00E16489" w:rsidRDefault="00E16489">
      <w:pPr>
        <w:rPr>
          <w:rFonts w:ascii="Myriad Pro" w:hAnsi="Myriad Pro" w:cs="Tahoma"/>
          <w:i/>
        </w:rPr>
      </w:pPr>
      <w:r>
        <w:rPr>
          <w:rFonts w:ascii="Myriad Pro" w:hAnsi="Myriad Pro" w:cs="Tahoma"/>
          <w:i/>
        </w:rPr>
        <w:br w:type="page"/>
      </w:r>
    </w:p>
    <w:p w14:paraId="3D32301F" w14:textId="77777777" w:rsidR="00E41539" w:rsidRPr="00E05177" w:rsidRDefault="00E41539" w:rsidP="002E710B">
      <w:pPr>
        <w:keepNext/>
        <w:keepLines/>
        <w:jc w:val="both"/>
        <w:rPr>
          <w:rFonts w:ascii="Myriad Pro" w:hAnsi="Myriad Pro" w:cs="Tahoma"/>
          <w: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95C6A" w:rsidRPr="00E05177" w14:paraId="4139ABC3" w14:textId="77777777" w:rsidTr="00833EB0">
        <w:tc>
          <w:tcPr>
            <w:tcW w:w="8045" w:type="dxa"/>
          </w:tcPr>
          <w:p w14:paraId="7F444652" w14:textId="755BD6B8" w:rsidR="00995C6A" w:rsidRPr="00E05177" w:rsidRDefault="003C5E66" w:rsidP="002E710B">
            <w:pPr>
              <w:keepNext/>
              <w:keepLines/>
              <w:jc w:val="both"/>
              <w:rPr>
                <w:rFonts w:ascii="Myriad Pro" w:hAnsi="Myriad Pro" w:cs="Tahoma"/>
              </w:rPr>
            </w:pPr>
            <w:r w:rsidRPr="00E05177">
              <w:rPr>
                <w:rFonts w:ascii="Myriad Pro" w:hAnsi="Myriad Pro" w:cs="Tahoma"/>
                <w:b/>
              </w:rPr>
              <w:br w:type="page"/>
            </w:r>
            <w:r w:rsidR="00995C6A" w:rsidRPr="00E05177">
              <w:rPr>
                <w:rFonts w:ascii="Myriad Pro" w:hAnsi="Myriad Pro"/>
              </w:rPr>
              <w:br w:type="page"/>
            </w:r>
            <w:r w:rsidR="00995C6A" w:rsidRPr="00E05177">
              <w:rPr>
                <w:rFonts w:ascii="Myriad Pro" w:hAnsi="Myriad Pro"/>
              </w:rPr>
              <w:br w:type="page"/>
            </w:r>
            <w:r w:rsidR="00995C6A" w:rsidRPr="00E05177">
              <w:rPr>
                <w:rFonts w:ascii="Myriad Pro" w:hAnsi="Myriad Pro"/>
              </w:rPr>
              <w:br w:type="page"/>
            </w:r>
            <w:r w:rsidR="00995C6A" w:rsidRPr="00E05177">
              <w:rPr>
                <w:rFonts w:ascii="Myriad Pro" w:hAnsi="Myriad Pro"/>
              </w:rPr>
              <w:br w:type="page"/>
            </w:r>
            <w:r w:rsidR="00995C6A" w:rsidRPr="00E05177">
              <w:rPr>
                <w:rFonts w:ascii="Myriad Pro" w:hAnsi="Myriad Pro" w:cs="Tahoma"/>
              </w:rPr>
              <w:br w:type="page"/>
            </w:r>
            <w:r w:rsidR="00995C6A" w:rsidRPr="00E05177">
              <w:rPr>
                <w:rFonts w:ascii="Myriad Pro" w:hAnsi="Myriad Pro" w:cs="Tahoma"/>
                <w:b/>
              </w:rPr>
              <w:br w:type="page"/>
            </w:r>
            <w:r w:rsidR="00995C6A" w:rsidRPr="00E05177">
              <w:rPr>
                <w:rFonts w:ascii="Myriad Pro" w:hAnsi="Myriad Pro" w:cs="Tahoma"/>
              </w:rPr>
              <w:t>IZJAVA O UDELEŽBI FIZIČNIH IN PRAVNIH OSEB V LASTNIŠTVU GOSPODARSKEGA SUBJEKTA</w:t>
            </w:r>
          </w:p>
        </w:tc>
        <w:tc>
          <w:tcPr>
            <w:tcW w:w="1418" w:type="dxa"/>
          </w:tcPr>
          <w:p w14:paraId="794AAF72" w14:textId="77777777" w:rsidR="00995C6A" w:rsidRPr="00E05177" w:rsidRDefault="00995C6A" w:rsidP="002E710B">
            <w:pPr>
              <w:keepNext/>
              <w:keepLines/>
              <w:jc w:val="both"/>
              <w:rPr>
                <w:rFonts w:ascii="Myriad Pro" w:hAnsi="Myriad Pro" w:cs="Tahoma"/>
                <w:b/>
                <w:i/>
              </w:rPr>
            </w:pPr>
            <w:r w:rsidRPr="00E05177">
              <w:rPr>
                <w:rFonts w:ascii="Myriad Pro" w:hAnsi="Myriad Pro" w:cs="Tahoma"/>
                <w:b/>
                <w:i/>
              </w:rPr>
              <w:t>Priloga 3/4</w:t>
            </w:r>
          </w:p>
        </w:tc>
      </w:tr>
    </w:tbl>
    <w:p w14:paraId="5C7F41B6" w14:textId="77777777" w:rsidR="002D05E7" w:rsidRPr="00E05177" w:rsidRDefault="002D05E7" w:rsidP="002E710B">
      <w:pPr>
        <w:keepNext/>
        <w:keepLines/>
        <w:tabs>
          <w:tab w:val="left" w:pos="567"/>
          <w:tab w:val="num" w:pos="851"/>
          <w:tab w:val="left" w:pos="993"/>
        </w:tabs>
        <w:rPr>
          <w:rFonts w:ascii="Myriad Pro" w:hAnsi="Myriad Pro" w:cs="Tahoma"/>
          <w:b/>
        </w:rPr>
      </w:pPr>
    </w:p>
    <w:p w14:paraId="1908D636" w14:textId="77777777" w:rsidR="002D05E7" w:rsidRPr="00E05177" w:rsidRDefault="002D05E7" w:rsidP="002E710B">
      <w:pPr>
        <w:keepNext/>
        <w:keepLines/>
        <w:tabs>
          <w:tab w:val="left" w:pos="2694"/>
          <w:tab w:val="left" w:pos="2977"/>
        </w:tabs>
        <w:spacing w:line="276" w:lineRule="auto"/>
        <w:ind w:right="1"/>
        <w:jc w:val="center"/>
        <w:rPr>
          <w:rFonts w:ascii="Myriad Pro" w:hAnsi="Myriad Pro" w:cs="Tahoma"/>
          <w:b/>
        </w:rPr>
      </w:pPr>
      <w:r w:rsidRPr="00E05177">
        <w:rPr>
          <w:rFonts w:ascii="Myriad Pro" w:hAnsi="Myriad Pro" w:cs="Tahoma"/>
          <w:b/>
        </w:rPr>
        <w:t>I Z J A V A</w:t>
      </w:r>
    </w:p>
    <w:p w14:paraId="030E8919" w14:textId="09B002C7" w:rsidR="002D05E7" w:rsidRPr="00E05177" w:rsidRDefault="002D05E7" w:rsidP="002E710B">
      <w:pPr>
        <w:keepNext/>
        <w:keepLines/>
        <w:spacing w:line="276" w:lineRule="auto"/>
        <w:ind w:right="1"/>
        <w:jc w:val="center"/>
        <w:rPr>
          <w:rFonts w:ascii="Myriad Pro" w:hAnsi="Myriad Pro" w:cs="Tahoma"/>
          <w:b/>
        </w:rPr>
      </w:pPr>
      <w:r w:rsidRPr="00E05177">
        <w:rPr>
          <w:rFonts w:ascii="Myriad Pro" w:hAnsi="Myriad Pro" w:cs="Tahoma"/>
          <w:b/>
        </w:rPr>
        <w:t xml:space="preserve">O UDELEŽBI FIZIČNIH IN PRAVNIH OSEB V LASTNIŠTVU </w:t>
      </w:r>
      <w:r w:rsidR="001B1358" w:rsidRPr="00E05177">
        <w:rPr>
          <w:rFonts w:ascii="Myriad Pro" w:hAnsi="Myriad Pro" w:cs="Tahoma"/>
          <w:b/>
        </w:rPr>
        <w:t>GOSPODARSKEGA SUBJEKTA</w:t>
      </w:r>
    </w:p>
    <w:p w14:paraId="5FAE2F64" w14:textId="77777777" w:rsidR="002D05E7" w:rsidRPr="00E05177" w:rsidRDefault="002D05E7" w:rsidP="002E710B">
      <w:pPr>
        <w:keepNext/>
        <w:keepLines/>
        <w:tabs>
          <w:tab w:val="left" w:pos="284"/>
        </w:tabs>
        <w:rPr>
          <w:rFonts w:ascii="Myriad Pro" w:hAnsi="Myriad Pro" w:cs="Tahoma"/>
          <w:b/>
        </w:rPr>
      </w:pPr>
    </w:p>
    <w:p w14:paraId="385CE8B9" w14:textId="77777777" w:rsidR="002D05E7" w:rsidRPr="00E05177" w:rsidRDefault="002D05E7" w:rsidP="002E710B">
      <w:pPr>
        <w:keepNext/>
        <w:keepLines/>
        <w:tabs>
          <w:tab w:val="left" w:pos="284"/>
        </w:tabs>
        <w:jc w:val="both"/>
        <w:rPr>
          <w:rFonts w:ascii="Myriad Pro" w:hAnsi="Myriad Pro" w:cs="Tahoma"/>
        </w:rPr>
      </w:pPr>
    </w:p>
    <w:p w14:paraId="65C7AE95" w14:textId="77777777" w:rsidR="004C3942" w:rsidRPr="00E05177" w:rsidRDefault="004C3942" w:rsidP="004C3942">
      <w:pPr>
        <w:keepNext/>
        <w:keepLines/>
        <w:ind w:right="1"/>
        <w:jc w:val="both"/>
        <w:rPr>
          <w:rFonts w:ascii="Myriad Pro" w:hAnsi="Myriad Pro" w:cs="Tahoma"/>
          <w:b/>
          <w:i/>
        </w:rPr>
      </w:pPr>
      <w:r w:rsidRPr="00E05177">
        <w:rPr>
          <w:rFonts w:ascii="Myriad Pro" w:hAnsi="Myriad Pro" w:cs="Tahoma"/>
          <w:b/>
          <w:i/>
        </w:rPr>
        <w:t>Podatki o pravni osebi (gospodarskem subjektu):</w:t>
      </w:r>
    </w:p>
    <w:p w14:paraId="388189CF" w14:textId="77777777" w:rsidR="004C3942" w:rsidRPr="00E05177" w:rsidRDefault="004C3942" w:rsidP="004C3942">
      <w:pPr>
        <w:keepNext/>
        <w:keepLines/>
        <w:jc w:val="both"/>
        <w:rPr>
          <w:rFonts w:ascii="Myriad Pro" w:hAnsi="Myriad Pro" w:cs="Tahoma"/>
          <w:bCs/>
        </w:rPr>
      </w:pPr>
    </w:p>
    <w:p w14:paraId="5C909174"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Firma gospodarskega subjekta</w:t>
      </w:r>
      <w:r w:rsidRPr="00E05177">
        <w:rPr>
          <w:rFonts w:ascii="Myriad Pro" w:hAnsi="Myriad Pro" w:cs="Tahoma"/>
        </w:rPr>
        <w:t>: __________________________________________________________</w:t>
      </w:r>
    </w:p>
    <w:p w14:paraId="31290561"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Poslovni naslov in sedež gospodarskega subjekta</w:t>
      </w:r>
      <w:r w:rsidRPr="00E05177">
        <w:rPr>
          <w:rFonts w:ascii="Myriad Pro" w:hAnsi="Myriad Pro" w:cs="Tahoma"/>
        </w:rPr>
        <w:t>: ___________________________________________</w:t>
      </w:r>
    </w:p>
    <w:p w14:paraId="0DC025D8"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Občina sedeža gospodarskega subjekta</w:t>
      </w:r>
      <w:r w:rsidRPr="00E05177">
        <w:rPr>
          <w:rFonts w:ascii="Myriad Pro" w:hAnsi="Myriad Pro" w:cs="Tahoma"/>
        </w:rPr>
        <w:t>: ___________________________________________________</w:t>
      </w:r>
    </w:p>
    <w:p w14:paraId="1F788D83"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Številka vpisa v sodni register (št. vložka)</w:t>
      </w:r>
      <w:r w:rsidRPr="00E05177">
        <w:rPr>
          <w:rFonts w:ascii="Myriad Pro" w:hAnsi="Myriad Pro" w:cs="Tahoma"/>
        </w:rPr>
        <w:t>: _________________________________________________</w:t>
      </w:r>
    </w:p>
    <w:p w14:paraId="6ED99D59" w14:textId="77777777" w:rsidR="004C3942" w:rsidRPr="00E05177" w:rsidRDefault="004C3942" w:rsidP="004C3942">
      <w:pPr>
        <w:keepNext/>
        <w:keepLines/>
        <w:spacing w:after="240"/>
        <w:ind w:right="424"/>
        <w:jc w:val="both"/>
        <w:rPr>
          <w:rFonts w:ascii="Myriad Pro" w:hAnsi="Myriad Pro" w:cs="Tahoma"/>
        </w:rPr>
      </w:pPr>
      <w:r w:rsidRPr="00E05177">
        <w:rPr>
          <w:rFonts w:ascii="Myriad Pro" w:hAnsi="Myriad Pro" w:cs="Tahoma"/>
          <w:bCs/>
        </w:rPr>
        <w:t>Matična številka gospodarskega subjekta oziroma davčna številka za druge fizične in pravne osebe - ponudnike, ki niso vpisane v poslovnem registru</w:t>
      </w:r>
      <w:r w:rsidRPr="00E05177">
        <w:rPr>
          <w:rFonts w:ascii="Myriad Pro" w:hAnsi="Myriad Pro" w:cs="Tahoma"/>
        </w:rPr>
        <w:t>: ____________________________________________</w:t>
      </w:r>
    </w:p>
    <w:p w14:paraId="2D765977"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ID ZA DDV:</w:t>
      </w:r>
      <w:r w:rsidRPr="00E05177">
        <w:rPr>
          <w:rFonts w:ascii="Myriad Pro" w:hAnsi="Myriad Pro" w:cs="Tahoma"/>
        </w:rPr>
        <w:t xml:space="preserve"> _________________________________________________________________________</w:t>
      </w:r>
    </w:p>
    <w:p w14:paraId="30530711" w14:textId="6776C8A2" w:rsidR="004C3942" w:rsidRPr="00E05177" w:rsidRDefault="004C3942" w:rsidP="004C3942">
      <w:pPr>
        <w:keepNext/>
        <w:keepLines/>
        <w:contextualSpacing/>
        <w:jc w:val="both"/>
        <w:rPr>
          <w:rFonts w:ascii="Myriad Pro" w:hAnsi="Myriad Pro" w:cs="Tahoma"/>
        </w:rPr>
      </w:pPr>
      <w:r w:rsidRPr="00E05177">
        <w:rPr>
          <w:rFonts w:ascii="Myriad Pro" w:hAnsi="Myriad Pro"/>
        </w:rPr>
        <w:t xml:space="preserve">Na podlagi šestega odstavka 14. člena Zakona o integriteti in preprečevanju korupcije (Ur. l. RS, št. 69/11-UPB s spremembami, v nadaljevanju: </w:t>
      </w:r>
      <w:proofErr w:type="spellStart"/>
      <w:r w:rsidRPr="00E05177">
        <w:rPr>
          <w:rFonts w:ascii="Myriad Pro" w:hAnsi="Myriad Pro"/>
        </w:rPr>
        <w:t>ZIntPK</w:t>
      </w:r>
      <w:proofErr w:type="spellEnd"/>
      <w:r w:rsidRPr="00E05177">
        <w:rPr>
          <w:rFonts w:ascii="Myriad Pro" w:hAnsi="Myriad Pro"/>
        </w:rPr>
        <w:t xml:space="preserve">), </w:t>
      </w:r>
      <w:proofErr w:type="spellStart"/>
      <w:r w:rsidRPr="00E05177">
        <w:rPr>
          <w:rFonts w:ascii="Myriad Pro" w:hAnsi="Myriad Pro"/>
        </w:rPr>
        <w:t>t.j</w:t>
      </w:r>
      <w:proofErr w:type="spellEnd"/>
      <w:r w:rsidRPr="00E05177">
        <w:rPr>
          <w:rFonts w:ascii="Myriad Pro" w:hAnsi="Myriad Pro"/>
        </w:rPr>
        <w:t xml:space="preserve">. zaradi zagotovitve transparentnosti posla in preprečitve korupcijskih tveganj pri sklepanju pravnih poslov, za javno naročilo št. </w:t>
      </w:r>
      <w:r w:rsidR="000B6C19">
        <w:rPr>
          <w:rFonts w:ascii="Myriad Pro" w:hAnsi="Myriad Pro"/>
        </w:rPr>
        <w:t>»</w:t>
      </w:r>
      <w:r w:rsidR="00460E90">
        <w:rPr>
          <w:rFonts w:ascii="Myriad Pro" w:hAnsi="Myriad Pro"/>
        </w:rPr>
        <w:t>PRENOVA KOTLOVNICE OŠ BAKOVCI</w:t>
      </w:r>
      <w:r w:rsidR="000B6C19">
        <w:rPr>
          <w:rFonts w:ascii="Myriad Pro" w:hAnsi="Myriad Pro"/>
        </w:rPr>
        <w:t>«</w:t>
      </w:r>
      <w:r w:rsidRPr="00E05177">
        <w:rPr>
          <w:rFonts w:ascii="Myriad Pro" w:hAnsi="Myriad Pro"/>
        </w:rPr>
        <w:t xml:space="preserve"> kot zakoniti zastopnik zgoraj navedenega gospodarskega subjekta prilagamo podatke o udeležbi fizičnih in pravnih oseb v lastništvu zgoraj navedenega gospodarskega subjekta, vključno z udeležbo tihih družbenikov, ter gospodarskih subjektih, za katere se glede na določbe zakona, ki ureja gospodarske družbe šteje, da so povezane družbe s ponudnikom.</w:t>
      </w:r>
    </w:p>
    <w:p w14:paraId="7C42F309" w14:textId="77777777" w:rsidR="004C3942" w:rsidRPr="00E05177" w:rsidRDefault="004C3942" w:rsidP="004C3942">
      <w:pPr>
        <w:keepNext/>
        <w:keepLines/>
        <w:contextualSpacing/>
        <w:jc w:val="both"/>
        <w:rPr>
          <w:rFonts w:ascii="Myriad Pro" w:hAnsi="Myriad Pro"/>
        </w:rPr>
      </w:pPr>
    </w:p>
    <w:p w14:paraId="2F7294A2"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w:t>
      </w:r>
      <w:r w:rsidRPr="00E05177">
        <w:rPr>
          <w:rFonts w:ascii="Myriad Pro" w:hAnsi="Myriad Pro" w:cs="Tahoma"/>
          <w:bCs/>
          <w:noProof/>
        </w:rPr>
        <w:t>gospodarskega subjekta</w:t>
      </w:r>
      <w:r w:rsidRPr="00E05177">
        <w:rPr>
          <w:rFonts w:ascii="Myriad Pro" w:hAnsi="Myriad Pro" w:cs="Tahoma"/>
          <w:b/>
        </w:rPr>
        <w:t xml:space="preserve"> </w:t>
      </w:r>
      <w:r w:rsidRPr="00E05177">
        <w:rPr>
          <w:rFonts w:ascii="Myriad Pro" w:hAnsi="Myriad Pro" w:cs="Tahoma"/>
        </w:rPr>
        <w:t xml:space="preserve">udeležene naslednje </w:t>
      </w:r>
      <w:r w:rsidRPr="00E05177">
        <w:rPr>
          <w:rFonts w:ascii="Myriad Pro" w:hAnsi="Myriad Pro" w:cs="Tahoma"/>
          <w:u w:val="single"/>
        </w:rPr>
        <w:t>pravne osebe</w:t>
      </w:r>
      <w:r w:rsidRPr="00E05177">
        <w:rPr>
          <w:rFonts w:ascii="Myriad Pro" w:hAnsi="Myriad Pro" w:cs="Tahoma"/>
        </w:rPr>
        <w:t>, vključno z udeležbo tihih družbenikov:</w:t>
      </w:r>
    </w:p>
    <w:p w14:paraId="59BCE823" w14:textId="77777777" w:rsidR="004C3942" w:rsidRPr="00E05177" w:rsidRDefault="004C3942" w:rsidP="004C394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4C3942" w:rsidRPr="00E05177" w14:paraId="2F52A164"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3F22660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25B0CFD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0B216463"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1B14ED2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0CDBAE91"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62C4B4A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4C3942" w:rsidRPr="00E05177" w14:paraId="309B647A"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0063A7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59FCD4F8"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538318B7"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7581086"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87EE209"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76B248AF" w14:textId="77777777" w:rsidR="004C3942" w:rsidRPr="00E05177" w:rsidRDefault="004C3942" w:rsidP="005A3318">
            <w:pPr>
              <w:keepNext/>
              <w:keepLines/>
              <w:contextualSpacing/>
              <w:jc w:val="both"/>
              <w:rPr>
                <w:rFonts w:ascii="Myriad Pro" w:hAnsi="Myriad Pro" w:cs="Tahoma"/>
                <w:b/>
              </w:rPr>
            </w:pPr>
          </w:p>
        </w:tc>
      </w:tr>
      <w:tr w:rsidR="004C3942" w:rsidRPr="00E05177" w14:paraId="15A4AD1E"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46A5C6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0F67010F"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7DA04DAC"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09D0CCA7"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2A47DE3D"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22258D26" w14:textId="77777777" w:rsidR="004C3942" w:rsidRPr="00E05177" w:rsidRDefault="004C3942" w:rsidP="005A3318">
            <w:pPr>
              <w:keepNext/>
              <w:keepLines/>
              <w:contextualSpacing/>
              <w:jc w:val="both"/>
              <w:rPr>
                <w:rFonts w:ascii="Myriad Pro" w:hAnsi="Myriad Pro" w:cs="Tahoma"/>
                <w:b/>
              </w:rPr>
            </w:pPr>
          </w:p>
        </w:tc>
      </w:tr>
      <w:tr w:rsidR="004C3942" w:rsidRPr="00E05177" w14:paraId="27692017"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69922838"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271DE1C2"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06A9B28"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4CF128A"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27071D23"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56F59BDC" w14:textId="77777777" w:rsidR="004C3942" w:rsidRPr="00E05177" w:rsidRDefault="004C3942" w:rsidP="005A3318">
            <w:pPr>
              <w:keepNext/>
              <w:keepLines/>
              <w:contextualSpacing/>
              <w:jc w:val="both"/>
              <w:rPr>
                <w:rFonts w:ascii="Myriad Pro" w:hAnsi="Myriad Pro" w:cs="Tahoma"/>
                <w:b/>
              </w:rPr>
            </w:pPr>
          </w:p>
        </w:tc>
      </w:tr>
      <w:tr w:rsidR="004C3942" w:rsidRPr="00E05177" w14:paraId="7F9EF617"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0700CBA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449283F7"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3DD6595"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1F8EF094"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49B02360"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0549E9E7" w14:textId="77777777" w:rsidR="004C3942" w:rsidRPr="00E05177" w:rsidRDefault="004C3942" w:rsidP="005A3318">
            <w:pPr>
              <w:keepNext/>
              <w:keepLines/>
              <w:contextualSpacing/>
              <w:jc w:val="both"/>
              <w:rPr>
                <w:rFonts w:ascii="Myriad Pro" w:hAnsi="Myriad Pro" w:cs="Tahoma"/>
                <w:b/>
              </w:rPr>
            </w:pPr>
          </w:p>
        </w:tc>
      </w:tr>
      <w:tr w:rsidR="004C3942" w:rsidRPr="00E05177" w14:paraId="2AAFC0F6"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053D2E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7ACDEBC2"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8DA7281"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7F67909B"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43239108"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467FAA29" w14:textId="77777777" w:rsidR="004C3942" w:rsidRPr="00E05177" w:rsidRDefault="004C3942" w:rsidP="005A3318">
            <w:pPr>
              <w:keepNext/>
              <w:keepLines/>
              <w:contextualSpacing/>
              <w:jc w:val="both"/>
              <w:rPr>
                <w:rFonts w:ascii="Myriad Pro" w:hAnsi="Myriad Pro" w:cs="Tahoma"/>
                <w:b/>
              </w:rPr>
            </w:pPr>
          </w:p>
        </w:tc>
      </w:tr>
    </w:tbl>
    <w:p w14:paraId="338A5D95" w14:textId="77777777" w:rsidR="004C3942" w:rsidRPr="00E05177" w:rsidRDefault="004C3942" w:rsidP="004C394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5E34EA27" w14:textId="77777777" w:rsidR="004C3942" w:rsidRPr="00E05177" w:rsidRDefault="004C3942" w:rsidP="004C3942">
      <w:pPr>
        <w:keepNext/>
        <w:keepLines/>
        <w:contextualSpacing/>
        <w:jc w:val="both"/>
        <w:rPr>
          <w:rFonts w:ascii="Myriad Pro" w:hAnsi="Myriad Pro" w:cs="Tahoma"/>
          <w:b/>
        </w:rPr>
      </w:pPr>
    </w:p>
    <w:p w14:paraId="2F07CFE2"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ponudnika udeležene naslednje </w:t>
      </w:r>
      <w:r w:rsidRPr="00E05177">
        <w:rPr>
          <w:rFonts w:ascii="Myriad Pro" w:hAnsi="Myriad Pro" w:cs="Tahoma"/>
          <w:u w:val="single"/>
        </w:rPr>
        <w:t>fizične osebe</w:t>
      </w:r>
      <w:r w:rsidRPr="00E05177">
        <w:rPr>
          <w:rFonts w:ascii="Myriad Pro" w:hAnsi="Myriad Pro" w:cs="Tahoma"/>
        </w:rPr>
        <w:t>, vključno z udeležbo tihih družbenikov:</w:t>
      </w:r>
    </w:p>
    <w:p w14:paraId="59BED24A" w14:textId="77777777" w:rsidR="004C3942" w:rsidRPr="00E05177" w:rsidRDefault="004C3942" w:rsidP="004C3942">
      <w:pPr>
        <w:keepNext/>
        <w:keepLines/>
        <w:contextualSpacing/>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283"/>
        <w:gridCol w:w="2048"/>
        <w:gridCol w:w="1517"/>
        <w:gridCol w:w="1520"/>
        <w:gridCol w:w="1450"/>
      </w:tblGrid>
      <w:tr w:rsidR="004C3942" w:rsidRPr="00E05177" w14:paraId="18016A69"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08963BC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Št.</w:t>
            </w:r>
          </w:p>
        </w:tc>
        <w:tc>
          <w:tcPr>
            <w:tcW w:w="2338" w:type="dxa"/>
            <w:tcBorders>
              <w:top w:val="single" w:sz="4" w:space="0" w:color="auto"/>
              <w:left w:val="single" w:sz="4" w:space="0" w:color="auto"/>
              <w:bottom w:val="single" w:sz="4" w:space="0" w:color="auto"/>
              <w:right w:val="single" w:sz="4" w:space="0" w:color="auto"/>
            </w:tcBorders>
            <w:hideMark/>
          </w:tcPr>
          <w:p w14:paraId="067FDB1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72040798"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Naslov stalnega prebivališča</w:t>
            </w:r>
          </w:p>
        </w:tc>
        <w:tc>
          <w:tcPr>
            <w:tcW w:w="1535" w:type="dxa"/>
            <w:tcBorders>
              <w:top w:val="single" w:sz="4" w:space="0" w:color="auto"/>
              <w:left w:val="single" w:sz="4" w:space="0" w:color="auto"/>
              <w:bottom w:val="single" w:sz="4" w:space="0" w:color="auto"/>
              <w:right w:val="single" w:sz="4" w:space="0" w:color="auto"/>
            </w:tcBorders>
            <w:hideMark/>
          </w:tcPr>
          <w:p w14:paraId="1FA44C0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7D06760C"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7BEB96B4"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Če DA, navedite nosilca tihe družbe</w:t>
            </w:r>
          </w:p>
        </w:tc>
      </w:tr>
      <w:tr w:rsidR="004C3942" w:rsidRPr="00E05177" w14:paraId="4A44C290"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095BEABB"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1.</w:t>
            </w:r>
          </w:p>
        </w:tc>
        <w:tc>
          <w:tcPr>
            <w:tcW w:w="2338" w:type="dxa"/>
            <w:tcBorders>
              <w:top w:val="single" w:sz="4" w:space="0" w:color="auto"/>
              <w:left w:val="single" w:sz="4" w:space="0" w:color="auto"/>
              <w:bottom w:val="single" w:sz="4" w:space="0" w:color="auto"/>
              <w:right w:val="single" w:sz="4" w:space="0" w:color="auto"/>
            </w:tcBorders>
          </w:tcPr>
          <w:p w14:paraId="2648BE55"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4FBA97C6"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445D590D"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4C2E248F"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213D5DD0" w14:textId="77777777" w:rsidR="004C3942" w:rsidRPr="00E05177" w:rsidRDefault="004C3942" w:rsidP="005A3318">
            <w:pPr>
              <w:keepNext/>
              <w:keepLines/>
              <w:contextualSpacing/>
              <w:jc w:val="both"/>
              <w:rPr>
                <w:rFonts w:ascii="Myriad Pro" w:hAnsi="Myriad Pro" w:cs="Tahoma"/>
                <w:b/>
              </w:rPr>
            </w:pPr>
          </w:p>
        </w:tc>
      </w:tr>
      <w:tr w:rsidR="004C3942" w:rsidRPr="00E05177" w14:paraId="7A60ABE5"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4AE8EB8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2.</w:t>
            </w:r>
          </w:p>
        </w:tc>
        <w:tc>
          <w:tcPr>
            <w:tcW w:w="2338" w:type="dxa"/>
            <w:tcBorders>
              <w:top w:val="single" w:sz="4" w:space="0" w:color="auto"/>
              <w:left w:val="single" w:sz="4" w:space="0" w:color="auto"/>
              <w:bottom w:val="single" w:sz="4" w:space="0" w:color="auto"/>
              <w:right w:val="single" w:sz="4" w:space="0" w:color="auto"/>
            </w:tcBorders>
          </w:tcPr>
          <w:p w14:paraId="64A04C05"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74913B92"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02A7557E"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68876337"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2CF627C6" w14:textId="77777777" w:rsidR="004C3942" w:rsidRPr="00E05177" w:rsidRDefault="004C3942" w:rsidP="005A3318">
            <w:pPr>
              <w:keepNext/>
              <w:keepLines/>
              <w:contextualSpacing/>
              <w:jc w:val="both"/>
              <w:rPr>
                <w:rFonts w:ascii="Myriad Pro" w:hAnsi="Myriad Pro" w:cs="Tahoma"/>
                <w:b/>
              </w:rPr>
            </w:pPr>
          </w:p>
        </w:tc>
      </w:tr>
      <w:tr w:rsidR="004C3942" w:rsidRPr="00E05177" w14:paraId="6356D38B"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69AF6FA4"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3.</w:t>
            </w:r>
          </w:p>
        </w:tc>
        <w:tc>
          <w:tcPr>
            <w:tcW w:w="2338" w:type="dxa"/>
            <w:tcBorders>
              <w:top w:val="single" w:sz="4" w:space="0" w:color="auto"/>
              <w:left w:val="single" w:sz="4" w:space="0" w:color="auto"/>
              <w:bottom w:val="single" w:sz="4" w:space="0" w:color="auto"/>
              <w:right w:val="single" w:sz="4" w:space="0" w:color="auto"/>
            </w:tcBorders>
          </w:tcPr>
          <w:p w14:paraId="0A5AE5BC"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5C2C1A23"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2F39D70"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76EB9AAA"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479968D0" w14:textId="77777777" w:rsidR="004C3942" w:rsidRPr="00E05177" w:rsidRDefault="004C3942" w:rsidP="005A3318">
            <w:pPr>
              <w:keepNext/>
              <w:keepLines/>
              <w:contextualSpacing/>
              <w:jc w:val="both"/>
              <w:rPr>
                <w:rFonts w:ascii="Myriad Pro" w:hAnsi="Myriad Pro" w:cs="Tahoma"/>
                <w:b/>
              </w:rPr>
            </w:pPr>
          </w:p>
        </w:tc>
      </w:tr>
      <w:tr w:rsidR="004C3942" w:rsidRPr="00E05177" w14:paraId="6D067BA6"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14FE6F7D"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4.</w:t>
            </w:r>
          </w:p>
        </w:tc>
        <w:tc>
          <w:tcPr>
            <w:tcW w:w="2338" w:type="dxa"/>
            <w:tcBorders>
              <w:top w:val="single" w:sz="4" w:space="0" w:color="auto"/>
              <w:left w:val="single" w:sz="4" w:space="0" w:color="auto"/>
              <w:bottom w:val="single" w:sz="4" w:space="0" w:color="auto"/>
              <w:right w:val="single" w:sz="4" w:space="0" w:color="auto"/>
            </w:tcBorders>
          </w:tcPr>
          <w:p w14:paraId="0007C8C9"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45AE673D"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4EBB6D0C"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07533D54"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1F647C6F" w14:textId="77777777" w:rsidR="004C3942" w:rsidRPr="00E05177" w:rsidRDefault="004C3942" w:rsidP="005A3318">
            <w:pPr>
              <w:keepNext/>
              <w:keepLines/>
              <w:contextualSpacing/>
              <w:jc w:val="both"/>
              <w:rPr>
                <w:rFonts w:ascii="Myriad Pro" w:hAnsi="Myriad Pro" w:cs="Tahoma"/>
                <w:b/>
              </w:rPr>
            </w:pPr>
          </w:p>
        </w:tc>
      </w:tr>
      <w:tr w:rsidR="004C3942" w:rsidRPr="00E05177" w14:paraId="6FAAC399"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2CC27A8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w:t>
            </w:r>
          </w:p>
        </w:tc>
        <w:tc>
          <w:tcPr>
            <w:tcW w:w="2338" w:type="dxa"/>
            <w:tcBorders>
              <w:top w:val="single" w:sz="4" w:space="0" w:color="auto"/>
              <w:left w:val="single" w:sz="4" w:space="0" w:color="auto"/>
              <w:bottom w:val="single" w:sz="4" w:space="0" w:color="auto"/>
              <w:right w:val="single" w:sz="4" w:space="0" w:color="auto"/>
            </w:tcBorders>
          </w:tcPr>
          <w:p w14:paraId="3BE3642F"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1D87426E"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690C4A41"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178986B8"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1201F1ED" w14:textId="77777777" w:rsidR="004C3942" w:rsidRPr="00E05177" w:rsidRDefault="004C3942" w:rsidP="005A3318">
            <w:pPr>
              <w:keepNext/>
              <w:keepLines/>
              <w:contextualSpacing/>
              <w:jc w:val="both"/>
              <w:rPr>
                <w:rFonts w:ascii="Myriad Pro" w:hAnsi="Myriad Pro" w:cs="Tahoma"/>
                <w:b/>
              </w:rPr>
            </w:pPr>
          </w:p>
        </w:tc>
      </w:tr>
    </w:tbl>
    <w:p w14:paraId="2C61B7B5" w14:textId="77777777" w:rsidR="004C3942" w:rsidRPr="00E05177" w:rsidRDefault="004C3942" w:rsidP="004C3942">
      <w:pPr>
        <w:keepNext/>
        <w:keepLines/>
        <w:contextualSpacing/>
        <w:jc w:val="both"/>
        <w:rPr>
          <w:rFonts w:ascii="Myriad Pro" w:hAnsi="Myriad Pro" w:cs="Tahoma"/>
          <w:b/>
        </w:rPr>
      </w:pPr>
    </w:p>
    <w:p w14:paraId="3BD169CE"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b/>
        </w:rPr>
        <w:lastRenderedPageBreak/>
        <w:t>IZJAVLJAMO</w:t>
      </w:r>
      <w:r w:rsidRPr="00E05177">
        <w:rPr>
          <w:rFonts w:ascii="Myriad Pro" w:hAnsi="Myriad Pro" w:cs="Tahoma"/>
        </w:rPr>
        <w:t xml:space="preserve">, da so skladno z določbami zakona, ki ureja gospodarske družbe, </w:t>
      </w:r>
      <w:r w:rsidRPr="00E05177">
        <w:rPr>
          <w:rFonts w:ascii="Myriad Pro" w:hAnsi="Myriad Pro" w:cs="Tahoma"/>
          <w:u w:val="single"/>
        </w:rPr>
        <w:t>povezane družbe</w:t>
      </w:r>
      <w:r w:rsidRPr="00E05177">
        <w:rPr>
          <w:rFonts w:ascii="Myriad Pro" w:hAnsi="Myriad Pro" w:cs="Tahoma"/>
        </w:rPr>
        <w:t xml:space="preserve"> z zgoraj navedenim gospodarskim subjektom, naslednji gospodarski subjekti:</w:t>
      </w:r>
    </w:p>
    <w:p w14:paraId="6BD4CF83" w14:textId="77777777" w:rsidR="004C3942" w:rsidRPr="00E05177" w:rsidRDefault="004C3942" w:rsidP="004C394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4C3942" w:rsidRPr="00E05177" w14:paraId="0A935479"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E29BFF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02B62573"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20C7618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1BF54D1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Matična številka*</w:t>
            </w:r>
          </w:p>
        </w:tc>
        <w:tc>
          <w:tcPr>
            <w:tcW w:w="1291" w:type="dxa"/>
            <w:tcBorders>
              <w:top w:val="single" w:sz="4" w:space="0" w:color="auto"/>
              <w:left w:val="single" w:sz="4" w:space="0" w:color="auto"/>
              <w:bottom w:val="single" w:sz="4" w:space="0" w:color="auto"/>
              <w:right w:val="single" w:sz="4" w:space="0" w:color="auto"/>
            </w:tcBorders>
            <w:hideMark/>
          </w:tcPr>
          <w:p w14:paraId="2C9B3C0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5A5BB09D"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4C3942" w:rsidRPr="00E05177" w14:paraId="10EB5C18"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11C6CD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4A884780"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692BD9B5"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24BD749"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428EDFE4"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7E2FF588" w14:textId="77777777" w:rsidR="004C3942" w:rsidRPr="00E05177" w:rsidRDefault="004C3942" w:rsidP="005A3318">
            <w:pPr>
              <w:keepNext/>
              <w:keepLines/>
              <w:contextualSpacing/>
              <w:jc w:val="both"/>
              <w:rPr>
                <w:rFonts w:ascii="Myriad Pro" w:hAnsi="Myriad Pro" w:cs="Tahoma"/>
                <w:b/>
              </w:rPr>
            </w:pPr>
          </w:p>
        </w:tc>
      </w:tr>
      <w:tr w:rsidR="004C3942" w:rsidRPr="00E05177" w14:paraId="2859A40B"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3038B799"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0AE828E0"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0774C703"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260362F5"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6AF81290"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49ED1C0B" w14:textId="77777777" w:rsidR="004C3942" w:rsidRPr="00E05177" w:rsidRDefault="004C3942" w:rsidP="005A3318">
            <w:pPr>
              <w:keepNext/>
              <w:keepLines/>
              <w:contextualSpacing/>
              <w:jc w:val="both"/>
              <w:rPr>
                <w:rFonts w:ascii="Myriad Pro" w:hAnsi="Myriad Pro" w:cs="Tahoma"/>
                <w:b/>
              </w:rPr>
            </w:pPr>
          </w:p>
        </w:tc>
      </w:tr>
      <w:tr w:rsidR="004C3942" w:rsidRPr="00E05177" w14:paraId="09ABDC2D"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1F70FD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4E287145"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008E31B2"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A153408"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4A7A03DA"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45F2AB8B" w14:textId="77777777" w:rsidR="004C3942" w:rsidRPr="00E05177" w:rsidRDefault="004C3942" w:rsidP="005A3318">
            <w:pPr>
              <w:keepNext/>
              <w:keepLines/>
              <w:contextualSpacing/>
              <w:jc w:val="both"/>
              <w:rPr>
                <w:rFonts w:ascii="Myriad Pro" w:hAnsi="Myriad Pro" w:cs="Tahoma"/>
                <w:b/>
              </w:rPr>
            </w:pPr>
          </w:p>
        </w:tc>
      </w:tr>
      <w:tr w:rsidR="004C3942" w:rsidRPr="00E05177" w14:paraId="2F1DEEA4"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212A544F"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6FF129BF"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11DB766E"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2B5B1F1F"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61C5B4D6"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78B76801" w14:textId="77777777" w:rsidR="004C3942" w:rsidRPr="00E05177" w:rsidRDefault="004C3942" w:rsidP="005A3318">
            <w:pPr>
              <w:keepNext/>
              <w:keepLines/>
              <w:contextualSpacing/>
              <w:jc w:val="both"/>
              <w:rPr>
                <w:rFonts w:ascii="Myriad Pro" w:hAnsi="Myriad Pro" w:cs="Tahoma"/>
                <w:b/>
              </w:rPr>
            </w:pPr>
          </w:p>
        </w:tc>
      </w:tr>
      <w:tr w:rsidR="004C3942" w:rsidRPr="00E05177" w14:paraId="40932B39"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2A58E238"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2EEB539D"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14F37CA3"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C014172"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37389026"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0FFEE490" w14:textId="77777777" w:rsidR="004C3942" w:rsidRPr="00E05177" w:rsidRDefault="004C3942" w:rsidP="005A3318">
            <w:pPr>
              <w:keepNext/>
              <w:keepLines/>
              <w:contextualSpacing/>
              <w:jc w:val="both"/>
              <w:rPr>
                <w:rFonts w:ascii="Myriad Pro" w:hAnsi="Myriad Pro" w:cs="Tahoma"/>
                <w:b/>
              </w:rPr>
            </w:pPr>
          </w:p>
        </w:tc>
      </w:tr>
    </w:tbl>
    <w:p w14:paraId="68EE0B69" w14:textId="77777777" w:rsidR="004C3942" w:rsidRPr="00E05177" w:rsidRDefault="004C3942" w:rsidP="004C394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0F38B5F5" w14:textId="77777777" w:rsidR="004C3942" w:rsidRPr="00E05177" w:rsidRDefault="004C3942" w:rsidP="004C3942">
      <w:pPr>
        <w:keepNext/>
        <w:keepLines/>
        <w:contextualSpacing/>
        <w:jc w:val="both"/>
        <w:rPr>
          <w:rFonts w:ascii="Myriad Pro" w:hAnsi="Myriad Pro" w:cs="Tahoma"/>
        </w:rPr>
      </w:pPr>
    </w:p>
    <w:p w14:paraId="0DA92052"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4992A0" w14:textId="77777777" w:rsidR="004C3942" w:rsidRPr="00E05177" w:rsidRDefault="004C3942" w:rsidP="004C3942">
      <w:pPr>
        <w:keepNext/>
        <w:keepLines/>
        <w:contextualSpacing/>
        <w:jc w:val="both"/>
        <w:rPr>
          <w:rFonts w:ascii="Myriad Pro" w:hAnsi="Myriad Pro" w:cs="Tahoma"/>
        </w:rPr>
      </w:pPr>
    </w:p>
    <w:p w14:paraId="1D8ADDBE"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73697ECA" w14:textId="77777777" w:rsidR="004C3942" w:rsidRPr="00E05177" w:rsidRDefault="004C3942" w:rsidP="004C3942">
      <w:pPr>
        <w:keepNext/>
        <w:keepLines/>
        <w:contextualSpacing/>
        <w:jc w:val="both"/>
        <w:rPr>
          <w:rFonts w:ascii="Myriad Pro" w:hAnsi="Myriad Pro" w:cs="Tahoma"/>
          <w:b/>
        </w:rPr>
      </w:pPr>
    </w:p>
    <w:p w14:paraId="3131F123" w14:textId="77777777" w:rsidR="004C3942" w:rsidRPr="00E05177" w:rsidRDefault="004C3942" w:rsidP="004C3942">
      <w:pPr>
        <w:keepNext/>
        <w:keepLines/>
        <w:contextualSpacing/>
        <w:jc w:val="both"/>
        <w:rPr>
          <w:rFonts w:ascii="Myriad Pro" w:hAnsi="Myriad Pro" w:cs="Tahoma"/>
          <w:i/>
          <w:u w:val="single"/>
        </w:rPr>
      </w:pPr>
      <w:r w:rsidRPr="00E05177">
        <w:rPr>
          <w:rFonts w:ascii="Myriad Pro" w:hAnsi="Myriad Pro" w:cs="Tahoma"/>
          <w:i/>
          <w:u w:val="single"/>
        </w:rPr>
        <w:t>Vse izjave podajamo pod kazensko in materialno odgovornostjo.</w:t>
      </w:r>
    </w:p>
    <w:p w14:paraId="63FC98F7" w14:textId="7C6F7470" w:rsidR="004C3942" w:rsidRPr="00E05177" w:rsidRDefault="004C3942" w:rsidP="004C3942">
      <w:pPr>
        <w:keepNext/>
        <w:keepLines/>
        <w:contextualSpacing/>
        <w:jc w:val="both"/>
        <w:rPr>
          <w:rFonts w:ascii="Myriad Pro" w:hAnsi="Myriad Pro" w:cs="Tahoma"/>
          <w:b/>
        </w:rPr>
      </w:pPr>
    </w:p>
    <w:p w14:paraId="5AD2F282" w14:textId="77777777" w:rsidR="00E068C6" w:rsidRPr="00E05177" w:rsidRDefault="00E068C6" w:rsidP="004C3942">
      <w:pPr>
        <w:keepNext/>
        <w:keepLines/>
        <w:contextualSpacing/>
        <w:jc w:val="both"/>
        <w:rPr>
          <w:rFonts w:ascii="Myriad Pro" w:hAnsi="Myriad Pro" w:cs="Tahoma"/>
          <w:b/>
        </w:rPr>
      </w:pPr>
    </w:p>
    <w:p w14:paraId="6C851FFB" w14:textId="77777777" w:rsidR="004C3942" w:rsidRPr="00E05177" w:rsidRDefault="004C3942" w:rsidP="004C3942">
      <w:pPr>
        <w:keepNext/>
        <w:keepLines/>
        <w:contextualSpacing/>
        <w:jc w:val="both"/>
        <w:rPr>
          <w:rFonts w:ascii="Myriad Pro" w:hAnsi="Myriad Pro" w:cs="Tahoma"/>
          <w:b/>
        </w:rPr>
      </w:pPr>
    </w:p>
    <w:p w14:paraId="4A28E1BC" w14:textId="77777777" w:rsidR="004C3942" w:rsidRPr="00E05177" w:rsidRDefault="004C3942" w:rsidP="004C3942">
      <w:pPr>
        <w:keepNext/>
        <w:keepLines/>
        <w:contextualSpacing/>
        <w:jc w:val="both"/>
        <w:rPr>
          <w:rFonts w:ascii="Myriad Pro" w:hAnsi="Myriad Pro" w:cs="Tahoma"/>
          <w:b/>
        </w:rPr>
      </w:pPr>
      <w:r w:rsidRPr="00E05177">
        <w:rPr>
          <w:rFonts w:ascii="Myriad Pro" w:hAnsi="Myriad Pro" w:cs="Tahoma"/>
          <w:b/>
        </w:rPr>
        <w:t>__________________________                                    _____________________________</w:t>
      </w:r>
    </w:p>
    <w:p w14:paraId="1D68C563"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 xml:space="preserve">(Kraj in datum)                                         Žig                      (Naziv in podpis zakonitega zastopnika  </w:t>
      </w:r>
    </w:p>
    <w:p w14:paraId="57692381"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 xml:space="preserve">                                                                                               ponudnika/partnerja/podizvajalca) </w:t>
      </w:r>
    </w:p>
    <w:p w14:paraId="77840312" w14:textId="77777777" w:rsidR="004C3942" w:rsidRPr="00E05177" w:rsidRDefault="004C3942" w:rsidP="004C3942">
      <w:pPr>
        <w:keepNext/>
        <w:keepLines/>
        <w:tabs>
          <w:tab w:val="left" w:pos="284"/>
        </w:tabs>
        <w:contextualSpacing/>
        <w:jc w:val="both"/>
        <w:rPr>
          <w:rFonts w:ascii="Myriad Pro" w:hAnsi="Myriad Pro" w:cs="Tahoma"/>
        </w:rPr>
      </w:pPr>
    </w:p>
    <w:p w14:paraId="1E76C95E" w14:textId="77777777" w:rsidR="004C3942" w:rsidRPr="00E05177" w:rsidRDefault="004C3942" w:rsidP="004C3942">
      <w:pPr>
        <w:keepNext/>
        <w:keepLines/>
        <w:contextualSpacing/>
        <w:jc w:val="both"/>
        <w:rPr>
          <w:rFonts w:ascii="Myriad Pro" w:hAnsi="Myriad Pro" w:cs="Tahoma"/>
          <w:b/>
          <w:i/>
          <w:u w:val="single"/>
        </w:rPr>
      </w:pPr>
      <w:r w:rsidRPr="00E05177">
        <w:rPr>
          <w:rFonts w:ascii="Myriad Pro" w:hAnsi="Myriad Pro" w:cs="Tahoma"/>
          <w:b/>
          <w:i/>
          <w:u w:val="single"/>
        </w:rPr>
        <w:t xml:space="preserve">Navodilo: </w:t>
      </w:r>
    </w:p>
    <w:p w14:paraId="4E17F07E" w14:textId="77777777" w:rsidR="004C3942" w:rsidRPr="00E05177" w:rsidRDefault="004C3942" w:rsidP="004C3942">
      <w:pPr>
        <w:keepNext/>
        <w:keepLines/>
        <w:contextualSpacing/>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ponudnik</w:t>
      </w:r>
      <w:r w:rsidRPr="00E05177">
        <w:rPr>
          <w:rFonts w:ascii="Myriad Pro" w:hAnsi="Myriad Pro" w:cs="Tahoma"/>
          <w:i/>
          <w:iCs/>
        </w:rPr>
        <w:t xml:space="preserve">, kot tudi vsi </w:t>
      </w:r>
      <w:r w:rsidRPr="00E05177">
        <w:rPr>
          <w:rFonts w:ascii="Myriad Pro" w:hAnsi="Myriad Pro" w:cs="Tahoma"/>
          <w:i/>
          <w:iCs/>
          <w:u w:val="single"/>
        </w:rPr>
        <w:t>posamezni člani skupine ponudnikov</w:t>
      </w:r>
      <w:r w:rsidRPr="00E05177">
        <w:rPr>
          <w:rFonts w:ascii="Myriad Pro" w:hAnsi="Myriad Pro" w:cs="Tahoma"/>
          <w:i/>
          <w:iCs/>
        </w:rPr>
        <w:t xml:space="preserve"> (partnerji) v primeru skupne ponudbe, </w:t>
      </w:r>
      <w:r w:rsidRPr="00E05177">
        <w:rPr>
          <w:rFonts w:ascii="Myriad Pro" w:hAnsi="Myriad Pro" w:cs="Tahoma"/>
          <w:b/>
          <w:i/>
          <w:iCs/>
        </w:rPr>
        <w:t>ter</w:t>
      </w:r>
      <w:r w:rsidRPr="00E05177">
        <w:rPr>
          <w:rFonts w:ascii="Myriad Pro" w:hAnsi="Myriad Pro" w:cs="Tahoma"/>
          <w:i/>
          <w:iCs/>
        </w:rPr>
        <w:t xml:space="preserve"> vsi </w:t>
      </w:r>
      <w:r w:rsidRPr="00E05177">
        <w:rPr>
          <w:rFonts w:ascii="Myriad Pro" w:hAnsi="Myriad Pro" w:cs="Tahoma"/>
          <w:i/>
          <w:iCs/>
          <w:u w:val="single"/>
        </w:rPr>
        <w:t>podizvajalci</w:t>
      </w:r>
      <w:r w:rsidRPr="00E05177">
        <w:rPr>
          <w:rFonts w:ascii="Myriad Pro" w:hAnsi="Myriad Pro" w:cs="Tahoma"/>
          <w:i/>
          <w:iCs/>
        </w:rPr>
        <w:t xml:space="preserve"> (če ponudnik izvaja javno naročilo s podizvajalci) in morebitni </w:t>
      </w:r>
      <w:r w:rsidRPr="00E05177">
        <w:rPr>
          <w:rFonts w:ascii="Myriad Pro" w:hAnsi="Myriad Pro" w:cs="Tahoma"/>
          <w:i/>
          <w:iCs/>
          <w:u w:val="single"/>
        </w:rPr>
        <w:t>subjekti</w:t>
      </w:r>
      <w:r w:rsidRPr="00E05177">
        <w:rPr>
          <w:rFonts w:ascii="Myriad Pro" w:hAnsi="Myriad Pro" w:cs="Tahoma"/>
          <w:i/>
          <w:iCs/>
        </w:rPr>
        <w:t>, katerih zmogljivost uporablja ponudnik (v kolikor bo ponudnik uporabil zmogljivosti drugih subjektov za izvedbo javnega naročila).</w:t>
      </w:r>
    </w:p>
    <w:p w14:paraId="0771E758" w14:textId="77777777" w:rsidR="004C3942" w:rsidRPr="00E05177" w:rsidRDefault="004C3942" w:rsidP="004C3942">
      <w:pPr>
        <w:keepNext/>
        <w:keepLines/>
        <w:tabs>
          <w:tab w:val="left" w:pos="284"/>
        </w:tabs>
        <w:contextualSpacing/>
        <w:jc w:val="both"/>
        <w:rPr>
          <w:rFonts w:ascii="Myriad Pro" w:hAnsi="Myriad Pro" w:cs="Tahoma"/>
        </w:rPr>
      </w:pPr>
    </w:p>
    <w:p w14:paraId="37C4DF14" w14:textId="77777777" w:rsidR="004C3942" w:rsidRPr="00E05177" w:rsidRDefault="004C3942" w:rsidP="004C3942">
      <w:pPr>
        <w:keepNext/>
        <w:keepLines/>
        <w:tabs>
          <w:tab w:val="left" w:pos="284"/>
        </w:tabs>
        <w:contextualSpacing/>
        <w:jc w:val="both"/>
        <w:rPr>
          <w:rFonts w:ascii="Myriad Pro" w:hAnsi="Myriad Pro" w:cs="Tahoma"/>
          <w:i/>
        </w:rPr>
      </w:pPr>
      <w:r w:rsidRPr="00E05177">
        <w:rPr>
          <w:rFonts w:ascii="Myriad Pro" w:hAnsi="Myriad Pro" w:cs="Tahoma"/>
          <w:i/>
        </w:rPr>
        <w:t>Izjava je lahko podana tudi na lastnem obrazcu.</w:t>
      </w:r>
    </w:p>
    <w:p w14:paraId="16AEE061" w14:textId="77777777" w:rsidR="004C3942" w:rsidRPr="00E05177" w:rsidRDefault="004C3942" w:rsidP="004C3942">
      <w:pPr>
        <w:keepNext/>
        <w:keepLines/>
        <w:tabs>
          <w:tab w:val="left" w:pos="284"/>
        </w:tabs>
        <w:contextualSpacing/>
        <w:jc w:val="both"/>
        <w:rPr>
          <w:rFonts w:ascii="Myriad Pro" w:hAnsi="Myriad Pro" w:cs="Tahoma"/>
        </w:rPr>
      </w:pPr>
    </w:p>
    <w:p w14:paraId="4DE2A21C" w14:textId="1C895CF6" w:rsidR="004C3942" w:rsidRPr="00E05177" w:rsidRDefault="004C3942" w:rsidP="004C3942">
      <w:pPr>
        <w:keepNext/>
        <w:keepLines/>
        <w:tabs>
          <w:tab w:val="left" w:pos="284"/>
        </w:tabs>
        <w:contextualSpacing/>
        <w:jc w:val="both"/>
        <w:rPr>
          <w:rFonts w:ascii="Myriad Pro" w:hAnsi="Myriad Pro" w:cs="Tahoma"/>
        </w:rPr>
      </w:pP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Pr="00E05177">
        <w:rPr>
          <w:rFonts w:ascii="Myriad Pro" w:hAnsi="Myriad Pro" w:cs="Tahoma"/>
          <w:b/>
          <w:i/>
        </w:rPr>
        <w:t xml:space="preserve"> </w:t>
      </w:r>
      <w:r w:rsidRPr="00E05177">
        <w:rPr>
          <w:rFonts w:ascii="Myriad Pro" w:hAnsi="Myriad Pro" w:cs="Tahoma"/>
          <w:b/>
          <w:i/>
          <w:u w:val="single"/>
        </w:rPr>
        <w:t>naloži v Razdelek »DOKUMENTI«, del »Ostale priloge«!</w:t>
      </w:r>
    </w:p>
    <w:p w14:paraId="0A71E0D8" w14:textId="77777777" w:rsidR="004C3942" w:rsidRPr="00E05177" w:rsidRDefault="004C3942" w:rsidP="004C3942">
      <w:pPr>
        <w:keepNext/>
        <w:keepLines/>
        <w:contextualSpacing/>
        <w:jc w:val="both"/>
        <w:rPr>
          <w:rFonts w:ascii="Myriad Pro" w:hAnsi="Myriad Pro" w:cs="Tahoma"/>
          <w:b/>
          <w:i/>
          <w:u w:val="single"/>
        </w:rPr>
      </w:pPr>
    </w:p>
    <w:p w14:paraId="4DCB7BAF" w14:textId="77777777" w:rsidR="004C3942" w:rsidRPr="00E05177" w:rsidRDefault="004C3942" w:rsidP="004C3942">
      <w:pPr>
        <w:keepNext/>
        <w:keepLines/>
        <w:jc w:val="both"/>
        <w:rPr>
          <w:rFonts w:ascii="Myriad Pro" w:hAnsi="Myriad Pro" w:cs="Tahoma"/>
          <w:b/>
          <w:i/>
          <w:u w:val="single"/>
        </w:rPr>
      </w:pPr>
      <w:r w:rsidRPr="00E05177">
        <w:rPr>
          <w:rFonts w:ascii="Myriad Pro" w:hAnsi="Myriad Pro" w:cs="Tahoma"/>
          <w:b/>
          <w:i/>
          <w:u w:val="single"/>
        </w:rPr>
        <w:t>Opomba:</w:t>
      </w:r>
      <w:r w:rsidRPr="00E05177">
        <w:rPr>
          <w:rFonts w:ascii="Myriad Pro" w:hAnsi="Myriad Pro" w:cs="Tahoma"/>
          <w:b/>
          <w:i/>
        </w:rPr>
        <w:t xml:space="preserve"> </w:t>
      </w:r>
      <w:r w:rsidRPr="00E05177">
        <w:rPr>
          <w:rFonts w:ascii="Myriad Pro" w:hAnsi="Myriad Pro" w:cs="Tahoma"/>
          <w:i/>
          <w:iCs/>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1254D1C7" w14:textId="77777777" w:rsidR="004C3942" w:rsidRPr="00E05177" w:rsidRDefault="004C3942" w:rsidP="004C3942">
      <w:pPr>
        <w:keepNext/>
        <w:keepLines/>
        <w:rPr>
          <w:rFonts w:ascii="Myriad Pro" w:hAnsi="Myriad Pro" w:cs="Tahoma"/>
          <w:bCs/>
          <w:i/>
        </w:rPr>
      </w:pPr>
    </w:p>
    <w:p w14:paraId="5B0073AB" w14:textId="77777777" w:rsidR="004C3942" w:rsidRPr="00E05177" w:rsidRDefault="004C3942" w:rsidP="004C3942">
      <w:pPr>
        <w:keepNext/>
        <w:keepLines/>
        <w:jc w:val="both"/>
        <w:rPr>
          <w:rFonts w:ascii="Myriad Pro" w:hAnsi="Myriad Pro" w:cs="Tahoma"/>
        </w:rPr>
      </w:pPr>
      <w:r w:rsidRPr="00E05177">
        <w:rPr>
          <w:rFonts w:ascii="Myriad Pro" w:hAnsi="Myriad Pro" w:cs="Tahoma"/>
          <w: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05177">
        <w:rPr>
          <w:rFonts w:ascii="Myriad Pro" w:hAnsi="Myriad Pro" w:cs="Tahoma"/>
          <w:i/>
        </w:rPr>
        <w:t>ZIntPK</w:t>
      </w:r>
      <w:proofErr w:type="spellEnd"/>
      <w:r w:rsidRPr="00E05177">
        <w:rPr>
          <w:rFonts w:ascii="Myriad Pro" w:hAnsi="Myriad Pro" w:cs="Tahoma"/>
          <w:i/>
        </w:rPr>
        <w:t>, ki določa kot obvezno sestavino izjave o lastniški strukturi tudi navedbo o tihih družbenikih, ne pride več v poštev. Določba še vedno nespremenjeno velja za tuje družbe, če po tujem pravu institut tihe družbe obstaja.</w:t>
      </w:r>
      <w:r w:rsidRPr="00E05177">
        <w:rPr>
          <w:rFonts w:ascii="Myriad Pro" w:hAnsi="Myriad Pro" w:cs="Tahoma"/>
        </w:rPr>
        <w:t xml:space="preserve"> </w:t>
      </w:r>
    </w:p>
    <w:p w14:paraId="2BCF3083" w14:textId="77777777" w:rsidR="002D05E7" w:rsidRPr="00E05177" w:rsidRDefault="002D05E7" w:rsidP="002E710B">
      <w:pPr>
        <w:keepNext/>
        <w:keepLines/>
        <w:tabs>
          <w:tab w:val="left" w:pos="284"/>
        </w:tabs>
        <w:jc w:val="both"/>
        <w:rPr>
          <w:rFonts w:ascii="Myriad Pro" w:hAnsi="Myriad Pro" w:cs="Tahoma"/>
        </w:rPr>
      </w:pPr>
    </w:p>
    <w:p w14:paraId="4684D327" w14:textId="77777777" w:rsidR="002D05E7" w:rsidRPr="00E05177" w:rsidRDefault="002D05E7" w:rsidP="002E710B">
      <w:pPr>
        <w:keepNext/>
        <w:keepLines/>
        <w:tabs>
          <w:tab w:val="left" w:pos="284"/>
        </w:tabs>
        <w:jc w:val="both"/>
        <w:rPr>
          <w:rFonts w:ascii="Myriad Pro" w:hAnsi="Myriad Pro" w:cs="Tahoma"/>
        </w:rPr>
      </w:pPr>
    </w:p>
    <w:p w14:paraId="70A55688" w14:textId="77777777" w:rsidR="002D05E7" w:rsidRPr="00E05177" w:rsidRDefault="002D05E7" w:rsidP="002E710B">
      <w:pPr>
        <w:keepNext/>
        <w:keepLines/>
        <w:tabs>
          <w:tab w:val="left" w:pos="284"/>
        </w:tabs>
        <w:jc w:val="both"/>
        <w:rPr>
          <w:rFonts w:ascii="Myriad Pro" w:hAnsi="Myriad Pro" w:cs="Tahoma"/>
        </w:rPr>
      </w:pPr>
    </w:p>
    <w:p w14:paraId="11F597AB" w14:textId="77777777" w:rsidR="002D05E7" w:rsidRPr="00E05177" w:rsidRDefault="002D05E7" w:rsidP="002E710B">
      <w:pPr>
        <w:keepNext/>
        <w:keepLines/>
        <w:tabs>
          <w:tab w:val="left" w:pos="284"/>
        </w:tabs>
        <w:jc w:val="both"/>
        <w:rPr>
          <w:rFonts w:ascii="Myriad Pro" w:hAnsi="Myriad Pro" w:cs="Tahoma"/>
        </w:rPr>
      </w:pPr>
    </w:p>
    <w:p w14:paraId="15C84321" w14:textId="77777777" w:rsidR="002D05E7" w:rsidRPr="00E05177" w:rsidRDefault="002D05E7" w:rsidP="002E710B">
      <w:pPr>
        <w:keepNext/>
        <w:keepLines/>
        <w:tabs>
          <w:tab w:val="left" w:pos="284"/>
        </w:tabs>
        <w:jc w:val="both"/>
        <w:rPr>
          <w:rFonts w:ascii="Myriad Pro" w:hAnsi="Myriad Pro" w:cs="Tahoma"/>
        </w:rPr>
      </w:pPr>
    </w:p>
    <w:p w14:paraId="3EC411D2" w14:textId="12B7835E" w:rsidR="007F707D" w:rsidRDefault="007F707D">
      <w:pPr>
        <w:rPr>
          <w:rFonts w:ascii="Myriad Pro" w:hAnsi="Myriad Pro" w:cs="Tahoma"/>
        </w:rPr>
      </w:pPr>
      <w:r>
        <w:rPr>
          <w:rFonts w:ascii="Myriad Pro" w:hAnsi="Myriad Pro"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84E5C" w:rsidRPr="00E05177" w14:paraId="6C0573F1" w14:textId="77777777" w:rsidTr="0032220F">
        <w:tc>
          <w:tcPr>
            <w:tcW w:w="8045" w:type="dxa"/>
          </w:tcPr>
          <w:p w14:paraId="2F786FCF" w14:textId="77777777" w:rsidR="00984E5C" w:rsidRPr="00E05177" w:rsidRDefault="00984E5C" w:rsidP="002E710B">
            <w:pPr>
              <w:keepNext/>
              <w:keepLines/>
              <w:jc w:val="both"/>
              <w:rPr>
                <w:rFonts w:ascii="Myriad Pro" w:hAnsi="Myriad Pro" w:cs="Tahoma"/>
                <w:iCs/>
              </w:rPr>
            </w:pPr>
            <w:r w:rsidRPr="00E05177">
              <w:rPr>
                <w:rFonts w:ascii="Myriad Pro" w:hAnsi="Myriad Pro" w:cs="Tahoma"/>
              </w:rPr>
              <w:lastRenderedPageBreak/>
              <w:t xml:space="preserve">IZJAVA </w:t>
            </w:r>
            <w:r w:rsidRPr="00E05177">
              <w:rPr>
                <w:rFonts w:ascii="Myriad Pro" w:hAnsi="Myriad Pro" w:cs="Tahoma"/>
                <w:iCs/>
              </w:rPr>
              <w:t>FIZIČNE OSEBE OZIROMA ODGOVORNE OSEBE POSLOVNEGA SUBJEKTA O NEPOVEZANOSTI S FUNKCIONARJEM ALI NJEGOVIM DRUŽINSKIM ČLANOM</w:t>
            </w:r>
          </w:p>
          <w:p w14:paraId="0D843C1B" w14:textId="678D36B3" w:rsidR="004228FF" w:rsidRPr="00E05177" w:rsidRDefault="004228FF" w:rsidP="002E710B">
            <w:pPr>
              <w:keepNext/>
              <w:keepLines/>
              <w:jc w:val="both"/>
              <w:rPr>
                <w:rFonts w:ascii="Myriad Pro" w:hAnsi="Myriad Pro" w:cs="Tahoma"/>
              </w:rPr>
            </w:pPr>
          </w:p>
        </w:tc>
        <w:tc>
          <w:tcPr>
            <w:tcW w:w="1418" w:type="dxa"/>
          </w:tcPr>
          <w:p w14:paraId="2502806C" w14:textId="77777777" w:rsidR="00984E5C" w:rsidRPr="00E05177" w:rsidRDefault="00984E5C" w:rsidP="002E710B">
            <w:pPr>
              <w:keepNext/>
              <w:keepLines/>
              <w:jc w:val="both"/>
              <w:rPr>
                <w:rFonts w:ascii="Myriad Pro" w:hAnsi="Myriad Pro" w:cs="Tahoma"/>
                <w:b/>
                <w:i/>
              </w:rPr>
            </w:pPr>
            <w:r w:rsidRPr="00E05177">
              <w:rPr>
                <w:rFonts w:ascii="Myriad Pro" w:hAnsi="Myriad Pro" w:cs="Tahoma"/>
                <w:b/>
                <w:i/>
              </w:rPr>
              <w:t>Priloga 3/5</w:t>
            </w:r>
          </w:p>
        </w:tc>
      </w:tr>
    </w:tbl>
    <w:p w14:paraId="283DD40C" w14:textId="77777777" w:rsidR="00984E5C" w:rsidRPr="00E05177" w:rsidRDefault="00984E5C" w:rsidP="002E710B">
      <w:pPr>
        <w:keepNext/>
        <w:keepLines/>
        <w:jc w:val="both"/>
        <w:rPr>
          <w:rFonts w:ascii="Myriad Pro" w:hAnsi="Myriad Pro"/>
        </w:rPr>
      </w:pPr>
    </w:p>
    <w:p w14:paraId="66FC8E9F" w14:textId="77777777" w:rsidR="00984E5C" w:rsidRPr="00E05177" w:rsidRDefault="00984E5C" w:rsidP="002E710B">
      <w:pPr>
        <w:keepNext/>
        <w:keepLines/>
        <w:jc w:val="both"/>
        <w:rPr>
          <w:rFonts w:ascii="Myriad Pro" w:hAnsi="Myriad Pro" w:cs="Tahoma"/>
        </w:rPr>
      </w:pPr>
      <w:r w:rsidRPr="00E05177">
        <w:rPr>
          <w:rFonts w:ascii="Myriad Pro" w:hAnsi="Myriad Pro"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01F867CC" w14:textId="77777777" w:rsidR="00984E5C" w:rsidRPr="00E05177" w:rsidRDefault="00984E5C" w:rsidP="002E710B">
      <w:pPr>
        <w:keepNext/>
        <w:keepLines/>
        <w:jc w:val="both"/>
        <w:rPr>
          <w:rFonts w:ascii="Myriad Pro" w:hAnsi="Myriad Pro" w:cs="Tahoma"/>
        </w:rPr>
      </w:pPr>
    </w:p>
    <w:p w14:paraId="31B29E27" w14:textId="77777777" w:rsidR="00984E5C" w:rsidRPr="00E05177" w:rsidRDefault="00984E5C" w:rsidP="002E710B">
      <w:pPr>
        <w:keepNext/>
        <w:keepLines/>
        <w:jc w:val="both"/>
        <w:rPr>
          <w:rFonts w:ascii="Myriad Pro" w:hAnsi="Myriad Pro" w:cs="Tahoma"/>
        </w:rPr>
      </w:pPr>
      <w:r w:rsidRPr="00E05177">
        <w:rPr>
          <w:rFonts w:ascii="Myriad Pro" w:hAnsi="Myriad Pro" w:cs="Tahoma"/>
        </w:rPr>
        <w:t xml:space="preserve">kot fizična oseba oziroma odgovorna oseba poslovnega subjekta </w:t>
      </w:r>
    </w:p>
    <w:p w14:paraId="2C6A1BFB" w14:textId="77777777" w:rsidR="00984E5C" w:rsidRPr="00E05177" w:rsidRDefault="00984E5C" w:rsidP="002E710B">
      <w:pPr>
        <w:keepNext/>
        <w:keepLines/>
        <w:rPr>
          <w:rFonts w:ascii="Myriad Pro" w:hAnsi="Myriad Pro" w:cs="Tahoma"/>
        </w:rPr>
      </w:pPr>
    </w:p>
    <w:tbl>
      <w:tblPr>
        <w:tblStyle w:val="Tabelamrea"/>
        <w:tblW w:w="0" w:type="auto"/>
        <w:tblLook w:val="04A0" w:firstRow="1" w:lastRow="0" w:firstColumn="1" w:lastColumn="0" w:noHBand="0" w:noVBand="1"/>
      </w:tblPr>
      <w:tblGrid>
        <w:gridCol w:w="3823"/>
        <w:gridCol w:w="5239"/>
      </w:tblGrid>
      <w:tr w:rsidR="00984E5C" w:rsidRPr="00E05177" w14:paraId="65E4DAE4" w14:textId="77777777" w:rsidTr="0032220F">
        <w:tc>
          <w:tcPr>
            <w:tcW w:w="3823" w:type="dxa"/>
            <w:tcBorders>
              <w:top w:val="nil"/>
              <w:left w:val="nil"/>
              <w:bottom w:val="nil"/>
              <w:right w:val="nil"/>
            </w:tcBorders>
          </w:tcPr>
          <w:p w14:paraId="7DC0468B" w14:textId="77777777" w:rsidR="00984E5C" w:rsidRPr="00E05177" w:rsidRDefault="00984E5C" w:rsidP="002E710B">
            <w:pPr>
              <w:keepNext/>
              <w:keepLines/>
              <w:spacing w:line="276" w:lineRule="auto"/>
              <w:rPr>
                <w:rFonts w:ascii="Myriad Pro" w:hAnsi="Myriad Pro" w:cs="Tahoma"/>
              </w:rPr>
            </w:pPr>
            <w:r w:rsidRPr="00E05177">
              <w:rPr>
                <w:rFonts w:ascii="Myriad Pro" w:hAnsi="Myriad Pro" w:cs="Tahoma"/>
              </w:rPr>
              <w:t>Ime in priimek fizične osebe / odgovorne osebe poslovnega subjekta in naziv poslovnega subjekta:</w:t>
            </w:r>
          </w:p>
        </w:tc>
        <w:tc>
          <w:tcPr>
            <w:tcW w:w="5239" w:type="dxa"/>
            <w:tcBorders>
              <w:top w:val="nil"/>
              <w:left w:val="nil"/>
              <w:right w:val="nil"/>
            </w:tcBorders>
          </w:tcPr>
          <w:p w14:paraId="545F44F2" w14:textId="77777777" w:rsidR="00984E5C" w:rsidRPr="00E05177" w:rsidRDefault="00984E5C" w:rsidP="002E710B">
            <w:pPr>
              <w:keepNext/>
              <w:keepLines/>
              <w:spacing w:line="276" w:lineRule="auto"/>
              <w:rPr>
                <w:rFonts w:ascii="Myriad Pro" w:hAnsi="Myriad Pro" w:cs="Tahoma"/>
              </w:rPr>
            </w:pPr>
          </w:p>
        </w:tc>
      </w:tr>
      <w:tr w:rsidR="00984E5C" w:rsidRPr="00E05177" w14:paraId="17F5551C" w14:textId="77777777" w:rsidTr="0032220F">
        <w:tc>
          <w:tcPr>
            <w:tcW w:w="3823" w:type="dxa"/>
            <w:tcBorders>
              <w:top w:val="nil"/>
              <w:left w:val="nil"/>
              <w:bottom w:val="nil"/>
              <w:right w:val="nil"/>
            </w:tcBorders>
          </w:tcPr>
          <w:p w14:paraId="17AE5B03" w14:textId="6BF80F61" w:rsidR="00984E5C" w:rsidRPr="00E05177" w:rsidRDefault="00984E5C" w:rsidP="002E710B">
            <w:pPr>
              <w:keepNext/>
              <w:keepLines/>
              <w:spacing w:line="276" w:lineRule="auto"/>
              <w:rPr>
                <w:rFonts w:ascii="Myriad Pro" w:hAnsi="Myriad Pro" w:cs="Tahoma"/>
              </w:rPr>
            </w:pPr>
            <w:r w:rsidRPr="00E05177">
              <w:rPr>
                <w:rFonts w:ascii="Myriad Pro" w:hAnsi="Myriad Pro" w:cs="Tahoma"/>
              </w:rPr>
              <w:t>Naslov oz. sedež:</w:t>
            </w:r>
          </w:p>
        </w:tc>
        <w:tc>
          <w:tcPr>
            <w:tcW w:w="5239" w:type="dxa"/>
            <w:tcBorders>
              <w:left w:val="nil"/>
              <w:right w:val="nil"/>
            </w:tcBorders>
          </w:tcPr>
          <w:p w14:paraId="16E63113" w14:textId="77777777" w:rsidR="00984E5C" w:rsidRPr="00E05177" w:rsidRDefault="00984E5C" w:rsidP="002E710B">
            <w:pPr>
              <w:keepNext/>
              <w:keepLines/>
              <w:spacing w:line="276" w:lineRule="auto"/>
              <w:rPr>
                <w:rFonts w:ascii="Myriad Pro" w:hAnsi="Myriad Pro" w:cs="Tahoma"/>
              </w:rPr>
            </w:pPr>
          </w:p>
        </w:tc>
      </w:tr>
      <w:tr w:rsidR="00984E5C" w:rsidRPr="00E05177" w14:paraId="76C0E6EF" w14:textId="77777777" w:rsidTr="0032220F">
        <w:tc>
          <w:tcPr>
            <w:tcW w:w="3823" w:type="dxa"/>
            <w:tcBorders>
              <w:top w:val="nil"/>
              <w:left w:val="nil"/>
              <w:bottom w:val="nil"/>
              <w:right w:val="nil"/>
            </w:tcBorders>
          </w:tcPr>
          <w:p w14:paraId="39CED748" w14:textId="77777777" w:rsidR="00984E5C" w:rsidRPr="00E05177" w:rsidRDefault="00984E5C" w:rsidP="002E710B">
            <w:pPr>
              <w:keepNext/>
              <w:keepLines/>
              <w:spacing w:line="276" w:lineRule="auto"/>
              <w:rPr>
                <w:rFonts w:ascii="Myriad Pro" w:hAnsi="Myriad Pro" w:cs="Tahoma"/>
              </w:rPr>
            </w:pPr>
            <w:r w:rsidRPr="00E05177">
              <w:rPr>
                <w:rFonts w:ascii="Myriad Pro" w:hAnsi="Myriad Pro" w:cs="Tahoma"/>
              </w:rPr>
              <w:t>Matična številka (</w:t>
            </w:r>
            <w:r w:rsidRPr="00E05177">
              <w:rPr>
                <w:rFonts w:ascii="Myriad Pro" w:hAnsi="Myriad Pro" w:cs="Tahoma"/>
                <w:i/>
              </w:rPr>
              <w:t>Če ponudnik ni vpisan v poslovnem registru vpišite davčno številko)</w:t>
            </w:r>
            <w:r w:rsidRPr="00E05177">
              <w:rPr>
                <w:rFonts w:ascii="Myriad Pro" w:hAnsi="Myriad Pro" w:cs="Tahoma"/>
              </w:rPr>
              <w:t>:</w:t>
            </w:r>
          </w:p>
        </w:tc>
        <w:tc>
          <w:tcPr>
            <w:tcW w:w="5239" w:type="dxa"/>
            <w:tcBorders>
              <w:left w:val="nil"/>
              <w:right w:val="nil"/>
            </w:tcBorders>
          </w:tcPr>
          <w:p w14:paraId="4F25C344" w14:textId="77777777" w:rsidR="00984E5C" w:rsidRPr="00E05177" w:rsidRDefault="00984E5C" w:rsidP="002E710B">
            <w:pPr>
              <w:keepNext/>
              <w:keepLines/>
              <w:spacing w:line="276" w:lineRule="auto"/>
              <w:rPr>
                <w:rFonts w:ascii="Myriad Pro" w:hAnsi="Myriad Pro" w:cs="Tahoma"/>
              </w:rPr>
            </w:pPr>
          </w:p>
        </w:tc>
      </w:tr>
    </w:tbl>
    <w:p w14:paraId="616859DB" w14:textId="77777777" w:rsidR="00984E5C" w:rsidRPr="00E05177" w:rsidRDefault="00984E5C" w:rsidP="002E710B">
      <w:pPr>
        <w:keepNext/>
        <w:keepLines/>
        <w:rPr>
          <w:rFonts w:ascii="Myriad Pro" w:hAnsi="Myriad Pro" w:cs="Tahoma"/>
        </w:rPr>
      </w:pPr>
    </w:p>
    <w:p w14:paraId="7B4C0A49" w14:textId="77777777" w:rsidR="00984E5C" w:rsidRPr="00E05177" w:rsidRDefault="00984E5C" w:rsidP="002E710B">
      <w:pPr>
        <w:keepNext/>
        <w:keepLines/>
        <w:rPr>
          <w:rFonts w:ascii="Myriad Pro" w:hAnsi="Myriad Pro" w:cs="Tahoma"/>
        </w:rPr>
      </w:pPr>
      <w:r w:rsidRPr="00E05177">
        <w:rPr>
          <w:rFonts w:ascii="Myriad Pro" w:hAnsi="Myriad Pro" w:cs="Tahoma"/>
        </w:rPr>
        <w:t>podajam naslednjo</w:t>
      </w:r>
    </w:p>
    <w:p w14:paraId="2F3389A8" w14:textId="77777777" w:rsidR="00984E5C" w:rsidRPr="00E05177" w:rsidRDefault="00984E5C" w:rsidP="002E710B">
      <w:pPr>
        <w:keepNext/>
        <w:keepLines/>
        <w:rPr>
          <w:rFonts w:ascii="Myriad Pro" w:hAnsi="Myriad Pro" w:cs="Tahoma"/>
        </w:rPr>
      </w:pPr>
    </w:p>
    <w:p w14:paraId="6734C4AD" w14:textId="77777777" w:rsidR="00984E5C" w:rsidRPr="00E05177" w:rsidRDefault="00984E5C" w:rsidP="002E710B">
      <w:pPr>
        <w:keepNext/>
        <w:keepLines/>
        <w:spacing w:line="276" w:lineRule="auto"/>
        <w:jc w:val="center"/>
        <w:rPr>
          <w:rFonts w:ascii="Myriad Pro" w:hAnsi="Myriad Pro" w:cs="Tahoma"/>
          <w:b/>
        </w:rPr>
      </w:pPr>
      <w:r w:rsidRPr="00E05177">
        <w:rPr>
          <w:rFonts w:ascii="Myriad Pro" w:hAnsi="Myriad Pro" w:cs="Tahoma"/>
          <w:b/>
        </w:rPr>
        <w:t>IZJAVO</w:t>
      </w:r>
    </w:p>
    <w:p w14:paraId="6E6A0819" w14:textId="77777777" w:rsidR="00984E5C" w:rsidRPr="00E05177" w:rsidRDefault="00984E5C" w:rsidP="002E710B">
      <w:pPr>
        <w:keepNext/>
        <w:keepLines/>
        <w:spacing w:line="276" w:lineRule="auto"/>
        <w:jc w:val="center"/>
        <w:rPr>
          <w:rFonts w:ascii="Myriad Pro" w:hAnsi="Myriad Pro" w:cs="Tahoma"/>
          <w:b/>
        </w:rPr>
      </w:pPr>
      <w:r w:rsidRPr="00E05177">
        <w:rPr>
          <w:rFonts w:ascii="Myriad Pro" w:hAnsi="Myriad Pro" w:cs="Tahoma"/>
          <w:b/>
        </w:rPr>
        <w:t>FIZIČNE OSEBE OZIROMA ODGOVORNE OSEBE POSLOVNEGA SUBJEKTA</w:t>
      </w:r>
    </w:p>
    <w:p w14:paraId="74C58C75" w14:textId="77777777" w:rsidR="00984E5C" w:rsidRPr="00E05177" w:rsidRDefault="00984E5C" w:rsidP="002E710B">
      <w:pPr>
        <w:keepNext/>
        <w:keepLines/>
        <w:spacing w:line="276" w:lineRule="auto"/>
        <w:jc w:val="center"/>
        <w:rPr>
          <w:rFonts w:ascii="Myriad Pro" w:hAnsi="Myriad Pro" w:cs="Tahoma"/>
          <w:b/>
        </w:rPr>
      </w:pPr>
      <w:r w:rsidRPr="00E05177">
        <w:rPr>
          <w:rFonts w:ascii="Myriad Pro" w:hAnsi="Myriad Pro" w:cs="Tahoma"/>
          <w:b/>
        </w:rPr>
        <w:t>O NEPOVEZANOSTI S FUNKCIONARJEM ALI NJEGOVIM DRUŽINSKIM ČLANOM</w:t>
      </w:r>
    </w:p>
    <w:p w14:paraId="59AA5B90" w14:textId="77777777" w:rsidR="00984E5C" w:rsidRPr="00E05177" w:rsidRDefault="00984E5C" w:rsidP="002E710B">
      <w:pPr>
        <w:keepNext/>
        <w:keepLines/>
        <w:ind w:left="567"/>
        <w:jc w:val="both"/>
        <w:rPr>
          <w:rFonts w:ascii="Myriad Pro" w:hAnsi="Myriad Pro" w:cs="Tahoma"/>
          <w:i/>
        </w:rPr>
      </w:pPr>
    </w:p>
    <w:p w14:paraId="77879546" w14:textId="66B2CD8A" w:rsidR="00984E5C" w:rsidRPr="00E05177" w:rsidRDefault="00984E5C" w:rsidP="002E710B">
      <w:pPr>
        <w:keepNext/>
        <w:keepLines/>
        <w:jc w:val="center"/>
        <w:rPr>
          <w:rFonts w:ascii="Myriad Pro" w:hAnsi="Myriad Pro" w:cs="Tahoma"/>
          <w:i/>
          <w:color w:val="000000" w:themeColor="text1"/>
        </w:rPr>
      </w:pPr>
      <w:r w:rsidRPr="00E05177">
        <w:rPr>
          <w:rFonts w:ascii="Myriad Pro" w:hAnsi="Myriad Pro" w:cs="Tahoma"/>
          <w:i/>
        </w:rPr>
        <w:t>Referenčna številka, pod katero se ta zadeva vodi pri naročniku</w:t>
      </w:r>
      <w:r w:rsidRPr="00E05177">
        <w:rPr>
          <w:rFonts w:ascii="Myriad Pro" w:hAnsi="Myriad Pro" w:cs="Tahoma"/>
          <w:i/>
          <w:color w:val="000000" w:themeColor="text1"/>
        </w:rPr>
        <w:t>:</w:t>
      </w:r>
      <w:r w:rsidR="00A523B1" w:rsidRPr="00E05177">
        <w:rPr>
          <w:rFonts w:ascii="Myriad Pro" w:hAnsi="Myriad Pro" w:cs="Tahoma"/>
          <w:i/>
          <w:color w:val="000000" w:themeColor="text1"/>
        </w:rPr>
        <w:t xml:space="preserve"> </w:t>
      </w:r>
      <w:r w:rsidR="00460E90">
        <w:rPr>
          <w:rFonts w:ascii="Myriad Pro" w:hAnsi="Myriad Pro" w:cs="Tahoma"/>
          <w:i/>
          <w:color w:val="000000" w:themeColor="text1"/>
        </w:rPr>
        <w:t>430-00</w:t>
      </w:r>
      <w:r w:rsidR="00D55767">
        <w:rPr>
          <w:rFonts w:ascii="Myriad Pro" w:hAnsi="Myriad Pro" w:cs="Tahoma"/>
          <w:i/>
          <w:color w:val="000000" w:themeColor="text1"/>
        </w:rPr>
        <w:t>79</w:t>
      </w:r>
      <w:r w:rsidR="00460E90">
        <w:rPr>
          <w:rFonts w:ascii="Myriad Pro" w:hAnsi="Myriad Pro" w:cs="Tahoma"/>
          <w:i/>
          <w:color w:val="000000" w:themeColor="text1"/>
        </w:rPr>
        <w:t>/2026</w:t>
      </w:r>
    </w:p>
    <w:p w14:paraId="2776A933" w14:textId="511280A5" w:rsidR="00984E5C" w:rsidRPr="00E05177" w:rsidRDefault="00984E5C" w:rsidP="002E710B">
      <w:pPr>
        <w:keepNext/>
        <w:keepLines/>
        <w:rPr>
          <w:rFonts w:ascii="Myriad Pro" w:hAnsi="Myriad Pro" w:cs="Tahoma"/>
          <w:i/>
        </w:rPr>
      </w:pPr>
      <w:r w:rsidRPr="00E05177">
        <w:rPr>
          <w:rFonts w:ascii="Myriad Pro" w:hAnsi="Myriad Pro" w:cs="Tahoma"/>
          <w:i/>
        </w:rPr>
        <w:t xml:space="preserve">                                                                                                          </w:t>
      </w:r>
    </w:p>
    <w:p w14:paraId="0E45CC4B" w14:textId="77777777" w:rsidR="00984E5C" w:rsidRPr="00E05177" w:rsidRDefault="00984E5C" w:rsidP="002E710B">
      <w:pPr>
        <w:keepNext/>
        <w:keepLines/>
        <w:jc w:val="center"/>
        <w:rPr>
          <w:rFonts w:ascii="Myriad Pro" w:hAnsi="Myriad Pro" w:cs="Tahoma"/>
          <w:i/>
          <w:u w:val="single"/>
        </w:rPr>
      </w:pPr>
    </w:p>
    <w:p w14:paraId="26BB06A8" w14:textId="77777777" w:rsidR="00984E5C" w:rsidRPr="00E05177" w:rsidRDefault="00984E5C" w:rsidP="002E710B">
      <w:pPr>
        <w:keepNext/>
        <w:keepLines/>
        <w:ind w:left="567"/>
        <w:jc w:val="both"/>
        <w:rPr>
          <w:rFonts w:ascii="Myriad Pro" w:hAnsi="Myriad Pro" w:cs="Tahoma"/>
          <w:i/>
        </w:rPr>
      </w:pPr>
    </w:p>
    <w:p w14:paraId="6FFB115A" w14:textId="77777777" w:rsidR="00984E5C" w:rsidRPr="00E05177" w:rsidRDefault="00984E5C" w:rsidP="002E710B">
      <w:pPr>
        <w:keepNext/>
        <w:keepLines/>
        <w:spacing w:line="360" w:lineRule="auto"/>
        <w:jc w:val="both"/>
        <w:rPr>
          <w:rFonts w:ascii="Myriad Pro" w:hAnsi="Myriad Pro" w:cs="Tahoma"/>
        </w:rPr>
      </w:pPr>
      <w:r w:rsidRPr="00E05177">
        <w:rPr>
          <w:rFonts w:ascii="Myriad Pro" w:hAnsi="Myriad Pro" w:cs="Tahoma"/>
        </w:rPr>
        <w:t xml:space="preserve">s katero izjavljam, da _______________________________________________________________  </w:t>
      </w:r>
    </w:p>
    <w:p w14:paraId="0DD59DFD" w14:textId="77777777" w:rsidR="00984E5C" w:rsidRPr="00E05177" w:rsidRDefault="00984E5C" w:rsidP="002E710B">
      <w:pPr>
        <w:keepNext/>
        <w:keepLines/>
        <w:spacing w:line="360" w:lineRule="auto"/>
        <w:jc w:val="center"/>
        <w:rPr>
          <w:rFonts w:ascii="Myriad Pro" w:hAnsi="Myriad Pro" w:cs="Tahoma"/>
        </w:rPr>
      </w:pPr>
      <w:r w:rsidRPr="00E05177">
        <w:rPr>
          <w:rFonts w:ascii="Myriad Pro" w:hAnsi="Myriad Pro" w:cs="Tahoma"/>
          <w:i/>
        </w:rPr>
        <w:t>(ime in priimek fizične osebe oz. firma poslovnega subjekta)</w:t>
      </w:r>
    </w:p>
    <w:p w14:paraId="571AA2CA" w14:textId="597141EE" w:rsidR="00984E5C" w:rsidRPr="00E05177" w:rsidRDefault="004C79F4" w:rsidP="00D72096">
      <w:pPr>
        <w:keepNext/>
        <w:keepLines/>
        <w:spacing w:line="360" w:lineRule="auto"/>
        <w:ind w:left="709"/>
        <w:jc w:val="both"/>
        <w:rPr>
          <w:rFonts w:ascii="Myriad Pro" w:hAnsi="Myriad Pro" w:cs="Tahoma"/>
        </w:rPr>
      </w:pP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t xml:space="preserve">nisem/ni </w:t>
      </w:r>
      <w:r w:rsidR="00984E5C" w:rsidRPr="00E05177">
        <w:rPr>
          <w:rFonts w:ascii="Myriad Pro" w:hAnsi="Myriad Pro" w:cs="Tahoma"/>
        </w:rPr>
        <w:t xml:space="preserve">povezan s </w:t>
      </w:r>
      <w:r w:rsidR="00984E5C" w:rsidRPr="00E05177">
        <w:rPr>
          <w:rFonts w:ascii="Myriad Pro" w:hAnsi="Myriad Pro" w:cs="Tahoma"/>
          <w:u w:val="single"/>
        </w:rPr>
        <w:t xml:space="preserve">funkcionarjem </w:t>
      </w:r>
      <w:r w:rsidR="00717F08" w:rsidRPr="00E05177">
        <w:rPr>
          <w:rFonts w:ascii="Myriad Pro" w:hAnsi="Myriad Pro" w:cs="Tahoma"/>
          <w:u w:val="single"/>
        </w:rPr>
        <w:t xml:space="preserve">Mestne občine </w:t>
      </w:r>
      <w:r w:rsidR="00D72096">
        <w:rPr>
          <w:rFonts w:ascii="Myriad Pro" w:hAnsi="Myriad Pro" w:cs="Tahoma"/>
          <w:u w:val="single"/>
        </w:rPr>
        <w:t>Murska Sobota</w:t>
      </w:r>
      <w:r w:rsidR="00984E5C" w:rsidRPr="00E05177">
        <w:rPr>
          <w:rFonts w:ascii="Myriad Pro" w:hAnsi="Myriad Pro" w:cs="Tahoma"/>
        </w:rPr>
        <w:t xml:space="preserve"> in po mojem/našem vedenju tudi ne z njegovimi družinskimi člani na način, da bi bil funkcionar ali njegov družinski član pri ______________________________________________________________________________: </w:t>
      </w:r>
    </w:p>
    <w:p w14:paraId="33E3FBD8" w14:textId="77777777" w:rsidR="00984E5C" w:rsidRPr="00E05177" w:rsidRDefault="00984E5C" w:rsidP="002E710B">
      <w:pPr>
        <w:keepNext/>
        <w:keepLines/>
        <w:contextualSpacing/>
        <w:jc w:val="center"/>
        <w:rPr>
          <w:rFonts w:ascii="Myriad Pro" w:hAnsi="Myriad Pro" w:cs="Tahoma"/>
        </w:rPr>
      </w:pPr>
      <w:r w:rsidRPr="00E05177">
        <w:rPr>
          <w:rFonts w:ascii="Myriad Pro" w:hAnsi="Myriad Pro" w:cs="Tahoma"/>
          <w:i/>
        </w:rPr>
        <w:t>(ime in priimek fizične osebe oz. firma poslovnega subjekta)</w:t>
      </w:r>
    </w:p>
    <w:p w14:paraId="4C416CDA" w14:textId="77777777" w:rsidR="00984E5C" w:rsidRPr="00E05177" w:rsidRDefault="00984E5C" w:rsidP="002E710B">
      <w:pPr>
        <w:keepNext/>
        <w:keepLines/>
        <w:contextualSpacing/>
        <w:jc w:val="right"/>
        <w:rPr>
          <w:rFonts w:ascii="Myriad Pro" w:hAnsi="Myriad Pro" w:cs="Tahoma"/>
        </w:rPr>
      </w:pPr>
    </w:p>
    <w:p w14:paraId="04F9C9CE" w14:textId="77777777" w:rsidR="00984E5C" w:rsidRPr="00E05177" w:rsidRDefault="00984E5C">
      <w:pPr>
        <w:pStyle w:val="Odstavekseznama"/>
        <w:keepNext/>
        <w:keepLines/>
        <w:numPr>
          <w:ilvl w:val="0"/>
          <w:numId w:val="21"/>
        </w:numPr>
        <w:spacing w:line="276" w:lineRule="auto"/>
        <w:ind w:left="284" w:hanging="284"/>
        <w:contextualSpacing/>
        <w:rPr>
          <w:rFonts w:ascii="Myriad Pro" w:hAnsi="Myriad Pro" w:cs="Tahoma"/>
        </w:rPr>
      </w:pPr>
      <w:r w:rsidRPr="00E05177">
        <w:rPr>
          <w:rFonts w:ascii="Myriad Pro" w:hAnsi="Myriad Pro" w:cs="Tahoma"/>
        </w:rPr>
        <w:t>udeležen kot poslovodja, član poslovodstva ali zakoniti zastopnik,</w:t>
      </w:r>
    </w:p>
    <w:p w14:paraId="7DBF98CF" w14:textId="77777777" w:rsidR="00984E5C" w:rsidRPr="00E05177" w:rsidRDefault="00984E5C">
      <w:pPr>
        <w:pStyle w:val="Odstavekseznama"/>
        <w:keepNext/>
        <w:keepLines/>
        <w:numPr>
          <w:ilvl w:val="0"/>
          <w:numId w:val="21"/>
        </w:numPr>
        <w:spacing w:line="276" w:lineRule="auto"/>
        <w:ind w:left="284" w:hanging="284"/>
        <w:contextualSpacing/>
        <w:rPr>
          <w:rFonts w:ascii="Myriad Pro" w:hAnsi="Myriad Pro" w:cs="Tahoma"/>
        </w:rPr>
      </w:pPr>
      <w:r w:rsidRPr="00E05177">
        <w:rPr>
          <w:rFonts w:ascii="Myriad Pro" w:hAnsi="Myriad Pro" w:cs="Tahoma"/>
        </w:rPr>
        <w:t>neposredno ali prek drugih pravnih oseb v več kot pet odstotnem deležu udeležen pri ustanoviteljskih pravicah, upravljanju ali kapitalu.</w:t>
      </w:r>
    </w:p>
    <w:p w14:paraId="1628B0A7" w14:textId="77777777" w:rsidR="00984E5C" w:rsidRPr="00E05177" w:rsidRDefault="00984E5C" w:rsidP="002E710B">
      <w:pPr>
        <w:pStyle w:val="Odstavekseznama"/>
        <w:keepNext/>
        <w:keepLines/>
        <w:spacing w:line="360" w:lineRule="auto"/>
        <w:ind w:left="1068"/>
        <w:rPr>
          <w:rFonts w:ascii="Myriad Pro" w:hAnsi="Myriad Pro" w:cs="Tahoma"/>
        </w:rPr>
      </w:pPr>
    </w:p>
    <w:tbl>
      <w:tblPr>
        <w:tblW w:w="0" w:type="auto"/>
        <w:tblLook w:val="04A0" w:firstRow="1" w:lastRow="0" w:firstColumn="1" w:lastColumn="0" w:noHBand="0" w:noVBand="1"/>
      </w:tblPr>
      <w:tblGrid>
        <w:gridCol w:w="2985"/>
        <w:gridCol w:w="2974"/>
        <w:gridCol w:w="3020"/>
      </w:tblGrid>
      <w:tr w:rsidR="00984E5C" w:rsidRPr="00E05177" w14:paraId="25EA80E3" w14:textId="77777777" w:rsidTr="0032220F">
        <w:tc>
          <w:tcPr>
            <w:tcW w:w="2985" w:type="dxa"/>
          </w:tcPr>
          <w:p w14:paraId="320DB3F6" w14:textId="77777777" w:rsidR="00984E5C" w:rsidRPr="00E05177" w:rsidRDefault="00984E5C" w:rsidP="002E710B">
            <w:pPr>
              <w:keepNext/>
              <w:keepLines/>
              <w:jc w:val="both"/>
              <w:rPr>
                <w:rFonts w:ascii="Myriad Pro" w:hAnsi="Myriad Pro" w:cs="Tahoma"/>
              </w:rPr>
            </w:pPr>
            <w:r w:rsidRPr="00E05177">
              <w:rPr>
                <w:rFonts w:ascii="Myriad Pro" w:hAnsi="Myriad Pro" w:cs="Tahoma"/>
              </w:rPr>
              <w:t>Kraj in datum:</w:t>
            </w:r>
          </w:p>
        </w:tc>
        <w:tc>
          <w:tcPr>
            <w:tcW w:w="2974" w:type="dxa"/>
          </w:tcPr>
          <w:p w14:paraId="52BDAE2C" w14:textId="77777777" w:rsidR="00984E5C" w:rsidRPr="00E05177" w:rsidRDefault="00984E5C" w:rsidP="002E710B">
            <w:pPr>
              <w:keepNext/>
              <w:keepLines/>
              <w:jc w:val="center"/>
              <w:rPr>
                <w:rFonts w:ascii="Myriad Pro" w:hAnsi="Myriad Pro" w:cs="Tahoma"/>
              </w:rPr>
            </w:pPr>
            <w:r w:rsidRPr="00E05177">
              <w:rPr>
                <w:rFonts w:ascii="Myriad Pro" w:hAnsi="Myriad Pro" w:cs="Tahoma"/>
              </w:rPr>
              <w:t>Žig</w:t>
            </w:r>
          </w:p>
        </w:tc>
        <w:tc>
          <w:tcPr>
            <w:tcW w:w="3020" w:type="dxa"/>
          </w:tcPr>
          <w:p w14:paraId="51CFA49A" w14:textId="77777777" w:rsidR="00984E5C" w:rsidRPr="00E05177" w:rsidRDefault="00984E5C" w:rsidP="002E710B">
            <w:pPr>
              <w:keepNext/>
              <w:keepLines/>
              <w:jc w:val="both"/>
              <w:rPr>
                <w:rFonts w:ascii="Myriad Pro" w:hAnsi="Myriad Pro" w:cs="Tahoma"/>
              </w:rPr>
            </w:pPr>
            <w:r w:rsidRPr="00E05177">
              <w:rPr>
                <w:rFonts w:ascii="Myriad Pro" w:hAnsi="Myriad Pro" w:cs="Tahoma"/>
              </w:rPr>
              <w:t>Ime in priimek ter podpis fizične osebe/odgovorne osebe poslovnega subjekta:</w:t>
            </w:r>
          </w:p>
        </w:tc>
      </w:tr>
      <w:tr w:rsidR="00984E5C" w:rsidRPr="00E05177" w14:paraId="15160A5F" w14:textId="77777777" w:rsidTr="0032220F">
        <w:tc>
          <w:tcPr>
            <w:tcW w:w="2985" w:type="dxa"/>
            <w:tcBorders>
              <w:bottom w:val="single" w:sz="4" w:space="0" w:color="auto"/>
            </w:tcBorders>
          </w:tcPr>
          <w:p w14:paraId="305F4F3F" w14:textId="77777777" w:rsidR="00984E5C" w:rsidRPr="00E05177" w:rsidRDefault="00984E5C" w:rsidP="002E710B">
            <w:pPr>
              <w:keepNext/>
              <w:keepLines/>
              <w:jc w:val="both"/>
              <w:rPr>
                <w:rFonts w:ascii="Myriad Pro" w:hAnsi="Myriad Pro" w:cs="Tahoma"/>
              </w:rPr>
            </w:pPr>
          </w:p>
        </w:tc>
        <w:tc>
          <w:tcPr>
            <w:tcW w:w="2974" w:type="dxa"/>
          </w:tcPr>
          <w:p w14:paraId="536FE200" w14:textId="77777777" w:rsidR="00984E5C" w:rsidRPr="00E05177" w:rsidRDefault="00984E5C" w:rsidP="002E710B">
            <w:pPr>
              <w:keepNext/>
              <w:keepLines/>
              <w:jc w:val="both"/>
              <w:rPr>
                <w:rFonts w:ascii="Myriad Pro" w:hAnsi="Myriad Pro" w:cs="Tahoma"/>
              </w:rPr>
            </w:pPr>
          </w:p>
        </w:tc>
        <w:tc>
          <w:tcPr>
            <w:tcW w:w="3020" w:type="dxa"/>
            <w:tcBorders>
              <w:bottom w:val="single" w:sz="4" w:space="0" w:color="auto"/>
            </w:tcBorders>
          </w:tcPr>
          <w:p w14:paraId="063E0A19" w14:textId="77777777" w:rsidR="00984E5C" w:rsidRPr="00E05177" w:rsidRDefault="00984E5C" w:rsidP="002E710B">
            <w:pPr>
              <w:keepNext/>
              <w:keepLines/>
              <w:jc w:val="both"/>
              <w:rPr>
                <w:rFonts w:ascii="Myriad Pro" w:hAnsi="Myriad Pro" w:cs="Tahoma"/>
              </w:rPr>
            </w:pPr>
          </w:p>
        </w:tc>
      </w:tr>
    </w:tbl>
    <w:p w14:paraId="09989537" w14:textId="77777777" w:rsidR="00984E5C" w:rsidRPr="00E05177" w:rsidRDefault="00984E5C" w:rsidP="002E710B">
      <w:pPr>
        <w:keepNext/>
        <w:keepLines/>
        <w:rPr>
          <w:rFonts w:ascii="Myriad Pro" w:hAnsi="Myriad Pro" w:cs="Tahoma"/>
        </w:rPr>
      </w:pPr>
    </w:p>
    <w:p w14:paraId="3DA10305" w14:textId="77777777" w:rsidR="00984E5C" w:rsidRPr="00E05177" w:rsidRDefault="00984E5C" w:rsidP="002E710B">
      <w:pPr>
        <w:keepNext/>
        <w:keepLines/>
        <w:spacing w:line="360" w:lineRule="auto"/>
        <w:ind w:left="-540"/>
        <w:jc w:val="both"/>
        <w:rPr>
          <w:rFonts w:ascii="Myriad Pro" w:hAnsi="Myriad Pro" w:cs="Tahoma"/>
          <w:i/>
        </w:rPr>
      </w:pPr>
    </w:p>
    <w:p w14:paraId="64FDBED1" w14:textId="723C9DB2" w:rsidR="00984E5C" w:rsidRPr="00E05177" w:rsidRDefault="00984E5C" w:rsidP="002E710B">
      <w:pPr>
        <w:keepNext/>
        <w:keepLines/>
        <w:jc w:val="both"/>
        <w:rPr>
          <w:rFonts w:ascii="Myriad Pro" w:hAnsi="Myriad Pro" w:cs="Tahoma"/>
          <w:i/>
        </w:rPr>
      </w:pPr>
      <w:r w:rsidRPr="00E05177">
        <w:rPr>
          <w:rFonts w:ascii="Myriad Pro" w:hAnsi="Myriad Pro" w:cs="Tahoma"/>
          <w:i/>
        </w:rPr>
        <w:t xml:space="preserve">Izpolnjen in fizično podpisana izjava o nepovezanosti mora biti v ponudbi priložena za vse </w:t>
      </w:r>
      <w:r w:rsidRPr="00E05177">
        <w:rPr>
          <w:rFonts w:ascii="Myriad Pro" w:hAnsi="Myriad Pro" w:cs="Tahoma"/>
          <w:i/>
          <w:u w:val="single"/>
        </w:rPr>
        <w:t>gospodarske subjekte, ki v kakršni koli vlogi sodelujejo v ponudbi</w:t>
      </w:r>
      <w:r w:rsidRPr="00E05177">
        <w:rPr>
          <w:rFonts w:ascii="Myriad Pro" w:hAnsi="Myriad Pro" w:cs="Tahoma"/>
          <w:i/>
        </w:rPr>
        <w:t xml:space="preserve"> (ponudnik, sodelujoči ponudniki v primeru skupne ponudbe, gospodarski subjekti, na katerih kapacitete se sklicuje ponudnik in podizvajalci).</w:t>
      </w:r>
    </w:p>
    <w:p w14:paraId="1A7A98F2" w14:textId="6C4A4950" w:rsidR="00E41539" w:rsidRPr="00E05177" w:rsidRDefault="00E41539" w:rsidP="002E710B">
      <w:pPr>
        <w:keepNext/>
        <w:keepLines/>
        <w:spacing w:line="360" w:lineRule="auto"/>
        <w:jc w:val="both"/>
        <w:rPr>
          <w:rFonts w:ascii="Myriad Pro" w:hAnsi="Myriad Pro" w:cs="Tahoma"/>
          <w:i/>
        </w:rPr>
      </w:pPr>
    </w:p>
    <w:p w14:paraId="78EB7440" w14:textId="7BD7B48E" w:rsidR="00E41539" w:rsidRPr="00E05177" w:rsidRDefault="00E41539" w:rsidP="002E710B">
      <w:pPr>
        <w:keepNext/>
        <w:keepLines/>
        <w:spacing w:line="360" w:lineRule="auto"/>
        <w:jc w:val="both"/>
        <w:rPr>
          <w:rFonts w:ascii="Myriad Pro" w:hAnsi="Myriad Pro" w:cs="Tahoma"/>
          <w:i/>
        </w:rPr>
      </w:pPr>
    </w:p>
    <w:p w14:paraId="1D36AECA" w14:textId="7A6E2853" w:rsidR="00E41539" w:rsidRPr="00E05177" w:rsidRDefault="00E41539" w:rsidP="002E710B">
      <w:pPr>
        <w:keepNext/>
        <w:keepLines/>
        <w:spacing w:line="360" w:lineRule="auto"/>
        <w:jc w:val="both"/>
        <w:rPr>
          <w:rFonts w:ascii="Myriad Pro" w:hAnsi="Myriad Pro" w:cs="Tahoma"/>
          <w:i/>
        </w:rPr>
      </w:pPr>
    </w:p>
    <w:p w14:paraId="6F0DED7D" w14:textId="77777777" w:rsidR="004D1ED8" w:rsidRPr="00E05177" w:rsidRDefault="004D1ED8" w:rsidP="002E710B">
      <w:pPr>
        <w:keepNext/>
        <w:keepLines/>
        <w:spacing w:line="360" w:lineRule="auto"/>
        <w:jc w:val="both"/>
        <w:rPr>
          <w:rFonts w:ascii="Myriad Pro" w:hAnsi="Myriad Pro" w:cs="Tahoma"/>
          <w:i/>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E41539" w:rsidRPr="00E05177" w14:paraId="730B8282" w14:textId="77777777" w:rsidTr="00013962">
        <w:tc>
          <w:tcPr>
            <w:tcW w:w="8115" w:type="dxa"/>
          </w:tcPr>
          <w:p w14:paraId="2025588D" w14:textId="77777777" w:rsidR="00E41539" w:rsidRPr="00E05177" w:rsidRDefault="00E41539" w:rsidP="002E710B">
            <w:pPr>
              <w:keepNext/>
              <w:keepLines/>
              <w:jc w:val="both"/>
              <w:rPr>
                <w:rFonts w:ascii="Myriad Pro" w:hAnsi="Myriad Pro" w:cs="Tahoma"/>
              </w:rPr>
            </w:pPr>
            <w:r w:rsidRPr="00E05177">
              <w:rPr>
                <w:rFonts w:ascii="Myriad Pro" w:hAnsi="Myriad Pro" w:cs="Tahoma"/>
              </w:rPr>
              <w:t>IZJAVA O IZPOLNJEVANJU OKOLJSKIH VIDIKOV</w:t>
            </w:r>
          </w:p>
        </w:tc>
        <w:tc>
          <w:tcPr>
            <w:tcW w:w="1559" w:type="dxa"/>
          </w:tcPr>
          <w:p w14:paraId="53C2CBA6" w14:textId="5A30E86D" w:rsidR="00E41539" w:rsidRPr="00E05177" w:rsidRDefault="00E41539" w:rsidP="002E710B">
            <w:pPr>
              <w:keepNext/>
              <w:keepLines/>
              <w:jc w:val="both"/>
              <w:rPr>
                <w:rFonts w:ascii="Myriad Pro" w:hAnsi="Myriad Pro" w:cs="Tahoma"/>
                <w:b/>
                <w:i/>
              </w:rPr>
            </w:pPr>
            <w:r w:rsidRPr="00E05177">
              <w:rPr>
                <w:rFonts w:ascii="Myriad Pro" w:hAnsi="Myriad Pro" w:cs="Tahoma"/>
                <w:b/>
                <w:i/>
              </w:rPr>
              <w:t>Priloga 3/6</w:t>
            </w:r>
          </w:p>
        </w:tc>
      </w:tr>
    </w:tbl>
    <w:p w14:paraId="1B9AA1F3" w14:textId="77777777" w:rsidR="00E41539" w:rsidRPr="00E05177" w:rsidRDefault="00E41539" w:rsidP="002E710B">
      <w:pPr>
        <w:keepNext/>
        <w:keepLines/>
        <w:jc w:val="both"/>
        <w:rPr>
          <w:rFonts w:ascii="Myriad Pro" w:hAnsi="Myriad Pro" w:cs="Tahoma"/>
        </w:rPr>
      </w:pPr>
    </w:p>
    <w:p w14:paraId="1643B056" w14:textId="2CD9563A" w:rsidR="00E41539" w:rsidRPr="00E05177" w:rsidRDefault="00E41539" w:rsidP="002E710B">
      <w:pPr>
        <w:keepNext/>
        <w:keepLines/>
        <w:jc w:val="both"/>
        <w:rPr>
          <w:rFonts w:ascii="Myriad Pro" w:hAnsi="Myriad Pro" w:cs="Tahoma"/>
          <w:b/>
          <w:color w:val="000000"/>
        </w:rPr>
      </w:pPr>
      <w:r w:rsidRPr="00E05177">
        <w:rPr>
          <w:rFonts w:ascii="Myriad Pro" w:hAnsi="Myriad Pro"/>
        </w:rPr>
        <w:t xml:space="preserve">V zvezi z javnim naročilom </w:t>
      </w:r>
      <w:r w:rsidR="0090625C">
        <w:rPr>
          <w:rFonts w:ascii="Myriad Pro" w:hAnsi="Myriad Pro"/>
        </w:rPr>
        <w:t>PRENOVA KOTLOVNICE OŠ BAKOVCI</w:t>
      </w:r>
    </w:p>
    <w:p w14:paraId="3DD08A8A" w14:textId="77777777" w:rsidR="00E41539" w:rsidRPr="00E05177" w:rsidRDefault="00E41539" w:rsidP="002E710B">
      <w:pPr>
        <w:keepNext/>
        <w:keepLines/>
        <w:jc w:val="both"/>
        <w:rPr>
          <w:rFonts w:ascii="Myriad Pro" w:hAnsi="Myriad Pro" w:cs="Tahoma"/>
          <w:b/>
        </w:rPr>
      </w:pPr>
    </w:p>
    <w:p w14:paraId="045FABED" w14:textId="77777777" w:rsidR="00E41539" w:rsidRPr="00E05177" w:rsidRDefault="00E41539" w:rsidP="002E710B">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655343C4" w14:textId="77777777" w:rsidR="00E41539" w:rsidRPr="00E05177" w:rsidRDefault="00E41539" w:rsidP="002E710B">
      <w:pPr>
        <w:keepNext/>
        <w:keepLines/>
        <w:tabs>
          <w:tab w:val="left" w:pos="284"/>
        </w:tabs>
        <w:jc w:val="both"/>
        <w:rPr>
          <w:rFonts w:ascii="Myriad Pro" w:hAnsi="Myriad Pro" w:cs="Tahoma"/>
        </w:rPr>
      </w:pPr>
    </w:p>
    <w:p w14:paraId="465B9789" w14:textId="77777777" w:rsidR="00E41539" w:rsidRPr="00E05177" w:rsidRDefault="00E41539" w:rsidP="002E710B">
      <w:pPr>
        <w:keepNext/>
        <w:keepLines/>
        <w:tabs>
          <w:tab w:val="left" w:pos="284"/>
        </w:tabs>
        <w:jc w:val="both"/>
        <w:rPr>
          <w:rFonts w:ascii="Myriad Pro" w:hAnsi="Myriad Pro" w:cs="Tahoma"/>
        </w:rPr>
      </w:pPr>
    </w:p>
    <w:p w14:paraId="42D13ABC" w14:textId="121B36BE" w:rsidR="00E41539" w:rsidRPr="00E05177" w:rsidRDefault="00E41539" w:rsidP="002E710B">
      <w:pPr>
        <w:pStyle w:val="Odstavekseznama"/>
        <w:keepNext/>
        <w:keepLines/>
        <w:numPr>
          <w:ilvl w:val="0"/>
          <w:numId w:val="7"/>
        </w:numPr>
        <w:tabs>
          <w:tab w:val="left" w:pos="284"/>
        </w:tabs>
        <w:ind w:left="284" w:hanging="284"/>
        <w:jc w:val="both"/>
        <w:rPr>
          <w:rFonts w:ascii="Myriad Pro" w:hAnsi="Myriad Pro" w:cs="Tahoma"/>
        </w:rPr>
      </w:pPr>
      <w:r w:rsidRPr="00E05177">
        <w:rPr>
          <w:rFonts w:ascii="Myriad Pro" w:hAnsi="Myriad Pro" w:cs="Tahoma"/>
        </w:rPr>
        <w:t xml:space="preserve">da smo pri pripravi ponudbe upoštevali vse </w:t>
      </w:r>
      <w:proofErr w:type="spellStart"/>
      <w:r w:rsidRPr="00E05177">
        <w:rPr>
          <w:rFonts w:ascii="Myriad Pro" w:hAnsi="Myriad Pro" w:cs="Tahoma"/>
        </w:rPr>
        <w:t>okoljske</w:t>
      </w:r>
      <w:proofErr w:type="spellEnd"/>
      <w:r w:rsidRPr="00E05177">
        <w:rPr>
          <w:rFonts w:ascii="Myriad Pro" w:hAnsi="Myriad Pro" w:cs="Tahoma"/>
        </w:rPr>
        <w:t xml:space="preserve"> vidike, skladno s 3.3.3. točko razpisne dokumentacije</w:t>
      </w:r>
      <w:r w:rsidR="00493FDC">
        <w:rPr>
          <w:rFonts w:ascii="Myriad Pro" w:hAnsi="Myriad Pro" w:cs="Tahoma"/>
        </w:rPr>
        <w:t xml:space="preserve"> ter </w:t>
      </w:r>
      <w:r w:rsidR="005150E5">
        <w:rPr>
          <w:rFonts w:ascii="Myriad Pro" w:hAnsi="Myriad Pro" w:cs="Tahoma"/>
        </w:rPr>
        <w:t>tehničnimi zahtevami iz projektne dokumentacije</w:t>
      </w:r>
      <w:r w:rsidRPr="00E05177">
        <w:rPr>
          <w:rFonts w:ascii="Myriad Pro" w:hAnsi="Myriad Pro" w:cs="Tahoma"/>
        </w:rPr>
        <w:t xml:space="preserve">, </w:t>
      </w:r>
    </w:p>
    <w:p w14:paraId="455FF817" w14:textId="77777777" w:rsidR="00E41539" w:rsidRPr="00E05177" w:rsidRDefault="00E41539" w:rsidP="002E710B">
      <w:pPr>
        <w:pStyle w:val="Odstavekseznama"/>
        <w:keepNext/>
        <w:keepLines/>
        <w:numPr>
          <w:ilvl w:val="0"/>
          <w:numId w:val="7"/>
        </w:numPr>
        <w:tabs>
          <w:tab w:val="left" w:pos="284"/>
        </w:tabs>
        <w:ind w:left="284" w:hanging="284"/>
        <w:jc w:val="both"/>
        <w:rPr>
          <w:rFonts w:ascii="Myriad Pro" w:hAnsi="Myriad Pro" w:cs="Tahoma"/>
        </w:rPr>
      </w:pPr>
      <w:r w:rsidRPr="00E05177">
        <w:rPr>
          <w:rFonts w:ascii="Myriad Pro" w:hAnsi="Myriad Pro" w:cs="Tahoma"/>
          <w:bCs/>
        </w:rPr>
        <w:t>da bomo najkasneje pri primopredaji objekta naročniku posredovali tehnično dokumentacijo proizvajalca, iz katere izhaja, da uporabljeni gradbeni materiali izpolnjujejo naročnikove zahteve glede deleža uporabljenih umetnih in recikliranih materialov.</w:t>
      </w:r>
    </w:p>
    <w:p w14:paraId="0DBD7595" w14:textId="77777777" w:rsidR="00E41539" w:rsidRPr="00E05177" w:rsidRDefault="00E41539" w:rsidP="002E710B">
      <w:pPr>
        <w:keepNext/>
        <w:keepLines/>
        <w:tabs>
          <w:tab w:val="left" w:pos="284"/>
        </w:tabs>
        <w:jc w:val="both"/>
        <w:rPr>
          <w:rFonts w:ascii="Myriad Pro" w:hAnsi="Myriad Pro" w:cs="Tahoma"/>
        </w:rPr>
      </w:pPr>
    </w:p>
    <w:p w14:paraId="385485D5" w14:textId="77777777" w:rsidR="00E41539" w:rsidRPr="00E05177" w:rsidRDefault="00E41539" w:rsidP="002E710B">
      <w:pPr>
        <w:keepNext/>
        <w:keepLines/>
        <w:tabs>
          <w:tab w:val="left" w:pos="284"/>
        </w:tabs>
        <w:jc w:val="both"/>
        <w:rPr>
          <w:rFonts w:ascii="Myriad Pro" w:hAnsi="Myriad Pro" w:cs="Tahoma"/>
        </w:rPr>
      </w:pPr>
    </w:p>
    <w:p w14:paraId="1D9F18C5" w14:textId="77777777" w:rsidR="00E41539" w:rsidRPr="00E05177" w:rsidRDefault="00E41539" w:rsidP="002E710B">
      <w:pPr>
        <w:keepNext/>
        <w:keepLines/>
        <w:tabs>
          <w:tab w:val="left" w:pos="284"/>
        </w:tab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E41539" w:rsidRPr="00E05177" w14:paraId="558574D5" w14:textId="77777777" w:rsidTr="00013962">
        <w:trPr>
          <w:trHeight w:val="235"/>
        </w:trPr>
        <w:tc>
          <w:tcPr>
            <w:tcW w:w="3402" w:type="dxa"/>
            <w:tcBorders>
              <w:bottom w:val="single" w:sz="4" w:space="0" w:color="auto"/>
            </w:tcBorders>
          </w:tcPr>
          <w:p w14:paraId="7B85EF9D" w14:textId="77777777" w:rsidR="00E41539" w:rsidRPr="00E05177" w:rsidRDefault="00E41539" w:rsidP="002E710B">
            <w:pPr>
              <w:keepNext/>
              <w:keepLines/>
              <w:jc w:val="both"/>
              <w:rPr>
                <w:rFonts w:ascii="Myriad Pro" w:hAnsi="Myriad Pro" w:cs="Tahoma"/>
                <w:snapToGrid w:val="0"/>
                <w:color w:val="000000"/>
              </w:rPr>
            </w:pPr>
          </w:p>
        </w:tc>
        <w:tc>
          <w:tcPr>
            <w:tcW w:w="2977" w:type="dxa"/>
          </w:tcPr>
          <w:p w14:paraId="5C466720" w14:textId="77777777" w:rsidR="00E41539" w:rsidRPr="00E05177" w:rsidRDefault="00E41539" w:rsidP="002E710B">
            <w:pPr>
              <w:keepNext/>
              <w:keepLines/>
              <w:jc w:val="center"/>
              <w:rPr>
                <w:rFonts w:ascii="Myriad Pro" w:hAnsi="Myriad Pro" w:cs="Tahoma"/>
                <w:snapToGrid w:val="0"/>
                <w:color w:val="000000"/>
              </w:rPr>
            </w:pPr>
          </w:p>
        </w:tc>
        <w:tc>
          <w:tcPr>
            <w:tcW w:w="2663" w:type="dxa"/>
            <w:tcBorders>
              <w:bottom w:val="single" w:sz="4" w:space="0" w:color="auto"/>
            </w:tcBorders>
          </w:tcPr>
          <w:p w14:paraId="13EF11AA" w14:textId="77777777" w:rsidR="00E41539" w:rsidRPr="00E05177" w:rsidRDefault="00E41539" w:rsidP="002E710B">
            <w:pPr>
              <w:keepNext/>
              <w:keepLines/>
              <w:tabs>
                <w:tab w:val="left" w:pos="567"/>
                <w:tab w:val="num" w:pos="851"/>
                <w:tab w:val="left" w:pos="993"/>
              </w:tabs>
              <w:jc w:val="both"/>
              <w:rPr>
                <w:rFonts w:ascii="Myriad Pro" w:hAnsi="Myriad Pro" w:cs="Tahoma"/>
                <w:snapToGrid w:val="0"/>
                <w:color w:val="000000"/>
              </w:rPr>
            </w:pPr>
          </w:p>
        </w:tc>
      </w:tr>
      <w:tr w:rsidR="00E41539" w:rsidRPr="00E05177" w14:paraId="6EAB567C" w14:textId="77777777" w:rsidTr="00013962">
        <w:trPr>
          <w:trHeight w:val="235"/>
        </w:trPr>
        <w:tc>
          <w:tcPr>
            <w:tcW w:w="3402" w:type="dxa"/>
            <w:tcBorders>
              <w:top w:val="single" w:sz="4" w:space="0" w:color="auto"/>
            </w:tcBorders>
          </w:tcPr>
          <w:p w14:paraId="7BDFF38E" w14:textId="77777777" w:rsidR="00E41539" w:rsidRPr="00E05177" w:rsidRDefault="00E41539"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598F892B" w14:textId="77777777" w:rsidR="00E41539" w:rsidRPr="00E05177" w:rsidRDefault="00E41539"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728E16C0" w14:textId="77777777" w:rsidR="00E41539" w:rsidRPr="00E05177" w:rsidRDefault="00E41539"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p w14:paraId="500BC5AD" w14:textId="77777777" w:rsidR="00E41539" w:rsidRPr="00E05177" w:rsidRDefault="00E41539" w:rsidP="002E710B">
            <w:pPr>
              <w:keepNext/>
              <w:keepLines/>
              <w:jc w:val="center"/>
              <w:rPr>
                <w:rFonts w:ascii="Myriad Pro" w:hAnsi="Myriad Pro" w:cs="Tahoma"/>
                <w:snapToGrid w:val="0"/>
                <w:color w:val="000000"/>
              </w:rPr>
            </w:pPr>
          </w:p>
        </w:tc>
      </w:tr>
    </w:tbl>
    <w:p w14:paraId="7B4EFBF8" w14:textId="77777777" w:rsidR="00E41539" w:rsidRPr="00E05177" w:rsidRDefault="00E41539" w:rsidP="002E710B">
      <w:pPr>
        <w:keepNext/>
        <w:keepLines/>
        <w:spacing w:line="360" w:lineRule="auto"/>
        <w:jc w:val="both"/>
        <w:rPr>
          <w:rFonts w:ascii="Myriad Pro" w:hAnsi="Myriad Pro" w:cs="Tahoma"/>
          <w:i/>
        </w:rPr>
      </w:pPr>
    </w:p>
    <w:p w14:paraId="758E3642" w14:textId="77777777" w:rsidR="00984E5C" w:rsidRPr="00E05177" w:rsidRDefault="00984E5C" w:rsidP="002E710B">
      <w:pPr>
        <w:keepNext/>
        <w:keepLines/>
        <w:tabs>
          <w:tab w:val="left" w:pos="284"/>
        </w:tabs>
        <w:jc w:val="both"/>
        <w:rPr>
          <w:rFonts w:ascii="Myriad Pro" w:hAnsi="Myriad Pro" w:cs="Tahoma"/>
        </w:rPr>
      </w:pPr>
    </w:p>
    <w:p w14:paraId="6BC4761D" w14:textId="77777777" w:rsidR="002D05E7" w:rsidRPr="00E05177" w:rsidRDefault="002D05E7" w:rsidP="002E710B">
      <w:pPr>
        <w:keepNext/>
        <w:keepLines/>
        <w:tabs>
          <w:tab w:val="left" w:pos="284"/>
        </w:tabs>
        <w:jc w:val="both"/>
        <w:rPr>
          <w:rFonts w:ascii="Myriad Pro" w:hAnsi="Myriad Pro" w:cs="Tahoma"/>
        </w:rPr>
      </w:pPr>
    </w:p>
    <w:p w14:paraId="3349E069" w14:textId="5D955B59" w:rsidR="00984E5C" w:rsidRPr="00E05177" w:rsidRDefault="00984E5C" w:rsidP="002E710B">
      <w:pPr>
        <w:keepNext/>
        <w:keepLines/>
        <w:jc w:val="both"/>
        <w:rPr>
          <w:rFonts w:ascii="Myriad Pro" w:hAnsi="Myriad Pro" w:cs="Tahoma"/>
          <w:i/>
          <w:iCs/>
        </w:rPr>
      </w:pPr>
    </w:p>
    <w:p w14:paraId="7D54989E" w14:textId="49BED7BF" w:rsidR="00642459" w:rsidRPr="00E05177" w:rsidRDefault="00642459" w:rsidP="002E710B">
      <w:pPr>
        <w:keepNext/>
        <w:keepLines/>
        <w:jc w:val="both"/>
        <w:rPr>
          <w:rFonts w:ascii="Myriad Pro" w:hAnsi="Myriad Pro" w:cs="Tahoma"/>
          <w:i/>
          <w:iCs/>
        </w:rPr>
      </w:pPr>
    </w:p>
    <w:p w14:paraId="39679EA4" w14:textId="573DD4C4" w:rsidR="00E41539" w:rsidRPr="00E05177" w:rsidRDefault="00E41539" w:rsidP="002E710B">
      <w:pPr>
        <w:keepNext/>
        <w:keepLines/>
        <w:jc w:val="both"/>
        <w:rPr>
          <w:rFonts w:ascii="Myriad Pro" w:hAnsi="Myriad Pro" w:cs="Tahoma"/>
          <w:i/>
          <w:iCs/>
        </w:rPr>
      </w:pPr>
    </w:p>
    <w:p w14:paraId="7A183F36" w14:textId="0F3DFCEC" w:rsidR="00E41539" w:rsidRPr="00E05177" w:rsidRDefault="00E41539" w:rsidP="002E710B">
      <w:pPr>
        <w:keepNext/>
        <w:keepLines/>
        <w:jc w:val="both"/>
        <w:rPr>
          <w:rFonts w:ascii="Myriad Pro" w:hAnsi="Myriad Pro" w:cs="Tahoma"/>
          <w:i/>
          <w:iCs/>
        </w:rPr>
      </w:pPr>
    </w:p>
    <w:p w14:paraId="581C986A" w14:textId="5C0FFA91" w:rsidR="00E41539" w:rsidRPr="00E05177" w:rsidRDefault="00E41539" w:rsidP="002E710B">
      <w:pPr>
        <w:keepNext/>
        <w:keepLines/>
        <w:jc w:val="both"/>
        <w:rPr>
          <w:rFonts w:ascii="Myriad Pro" w:hAnsi="Myriad Pro" w:cs="Tahoma"/>
          <w:i/>
          <w:iCs/>
        </w:rPr>
      </w:pPr>
    </w:p>
    <w:p w14:paraId="6C0C6144" w14:textId="31FC70AE" w:rsidR="00E41539" w:rsidRPr="00E05177" w:rsidRDefault="00E41539" w:rsidP="002E710B">
      <w:pPr>
        <w:keepNext/>
        <w:keepLines/>
        <w:jc w:val="both"/>
        <w:rPr>
          <w:rFonts w:ascii="Myriad Pro" w:hAnsi="Myriad Pro" w:cs="Tahoma"/>
          <w:i/>
          <w:iCs/>
        </w:rPr>
      </w:pPr>
    </w:p>
    <w:p w14:paraId="3C7B8A2B" w14:textId="6A706DFB" w:rsidR="00E41539" w:rsidRPr="00E05177" w:rsidRDefault="00E41539" w:rsidP="002E710B">
      <w:pPr>
        <w:keepNext/>
        <w:keepLines/>
        <w:jc w:val="both"/>
        <w:rPr>
          <w:rFonts w:ascii="Myriad Pro" w:hAnsi="Myriad Pro" w:cs="Tahoma"/>
          <w:i/>
          <w:iCs/>
        </w:rPr>
      </w:pPr>
    </w:p>
    <w:p w14:paraId="763838A1" w14:textId="65E181C1" w:rsidR="00E41539" w:rsidRPr="00E05177" w:rsidRDefault="00E41539" w:rsidP="002E710B">
      <w:pPr>
        <w:keepNext/>
        <w:keepLines/>
        <w:jc w:val="both"/>
        <w:rPr>
          <w:rFonts w:ascii="Myriad Pro" w:hAnsi="Myriad Pro" w:cs="Tahoma"/>
          <w:i/>
          <w:iCs/>
        </w:rPr>
      </w:pPr>
    </w:p>
    <w:p w14:paraId="173BC054" w14:textId="6A4E099D" w:rsidR="00E41539" w:rsidRPr="00E05177" w:rsidRDefault="00E41539" w:rsidP="002E710B">
      <w:pPr>
        <w:keepNext/>
        <w:keepLines/>
        <w:jc w:val="both"/>
        <w:rPr>
          <w:rFonts w:ascii="Myriad Pro" w:hAnsi="Myriad Pro" w:cs="Tahoma"/>
          <w:i/>
          <w:iCs/>
        </w:rPr>
      </w:pPr>
    </w:p>
    <w:p w14:paraId="4ED3C797" w14:textId="2D9CD9DA" w:rsidR="00E41539" w:rsidRDefault="00E41539" w:rsidP="002E710B">
      <w:pPr>
        <w:keepNext/>
        <w:keepLines/>
        <w:jc w:val="both"/>
        <w:rPr>
          <w:rFonts w:ascii="Myriad Pro" w:hAnsi="Myriad Pro" w:cs="Tahoma"/>
          <w:i/>
          <w:iCs/>
        </w:rPr>
      </w:pPr>
    </w:p>
    <w:p w14:paraId="7CEABA08" w14:textId="77777777" w:rsidR="00B10D3B" w:rsidRDefault="00B10D3B" w:rsidP="002E710B">
      <w:pPr>
        <w:keepNext/>
        <w:keepLines/>
        <w:jc w:val="both"/>
        <w:rPr>
          <w:rFonts w:ascii="Myriad Pro" w:hAnsi="Myriad Pro" w:cs="Tahoma"/>
          <w:i/>
          <w:iCs/>
        </w:rPr>
      </w:pPr>
    </w:p>
    <w:p w14:paraId="2E2AAEC9" w14:textId="77777777" w:rsidR="00B10D3B" w:rsidRDefault="00B10D3B" w:rsidP="002E710B">
      <w:pPr>
        <w:keepNext/>
        <w:keepLines/>
        <w:jc w:val="both"/>
        <w:rPr>
          <w:rFonts w:ascii="Myriad Pro" w:hAnsi="Myriad Pro" w:cs="Tahoma"/>
          <w:i/>
          <w:iCs/>
        </w:rPr>
      </w:pPr>
    </w:p>
    <w:p w14:paraId="6C95B67B" w14:textId="77777777" w:rsidR="00B10D3B" w:rsidRDefault="00B10D3B" w:rsidP="002E710B">
      <w:pPr>
        <w:keepNext/>
        <w:keepLines/>
        <w:jc w:val="both"/>
        <w:rPr>
          <w:rFonts w:ascii="Myriad Pro" w:hAnsi="Myriad Pro" w:cs="Tahoma"/>
          <w:i/>
          <w:iCs/>
        </w:rPr>
      </w:pPr>
    </w:p>
    <w:p w14:paraId="32DA9202" w14:textId="77777777" w:rsidR="00B10D3B" w:rsidRDefault="00B10D3B" w:rsidP="002E710B">
      <w:pPr>
        <w:keepNext/>
        <w:keepLines/>
        <w:jc w:val="both"/>
        <w:rPr>
          <w:rFonts w:ascii="Myriad Pro" w:hAnsi="Myriad Pro" w:cs="Tahoma"/>
          <w:i/>
          <w:iCs/>
        </w:rPr>
      </w:pPr>
    </w:p>
    <w:p w14:paraId="1B44A43D" w14:textId="77777777" w:rsidR="00B10D3B" w:rsidRDefault="00B10D3B" w:rsidP="002E710B">
      <w:pPr>
        <w:keepNext/>
        <w:keepLines/>
        <w:jc w:val="both"/>
        <w:rPr>
          <w:rFonts w:ascii="Myriad Pro" w:hAnsi="Myriad Pro" w:cs="Tahoma"/>
          <w:i/>
          <w:iCs/>
        </w:rPr>
      </w:pPr>
    </w:p>
    <w:p w14:paraId="25135A11" w14:textId="77777777" w:rsidR="00B10D3B" w:rsidRDefault="00B10D3B" w:rsidP="002E710B">
      <w:pPr>
        <w:keepNext/>
        <w:keepLines/>
        <w:jc w:val="both"/>
        <w:rPr>
          <w:rFonts w:ascii="Myriad Pro" w:hAnsi="Myriad Pro" w:cs="Tahoma"/>
          <w:i/>
          <w:iCs/>
        </w:rPr>
      </w:pPr>
    </w:p>
    <w:p w14:paraId="400375F3" w14:textId="77777777" w:rsidR="00B10D3B" w:rsidRDefault="00B10D3B" w:rsidP="002E710B">
      <w:pPr>
        <w:keepNext/>
        <w:keepLines/>
        <w:jc w:val="both"/>
        <w:rPr>
          <w:rFonts w:ascii="Myriad Pro" w:hAnsi="Myriad Pro" w:cs="Tahoma"/>
          <w:i/>
          <w:iCs/>
        </w:rPr>
      </w:pPr>
    </w:p>
    <w:p w14:paraId="685793DC" w14:textId="77777777" w:rsidR="00B10D3B" w:rsidRDefault="00B10D3B" w:rsidP="002E710B">
      <w:pPr>
        <w:keepNext/>
        <w:keepLines/>
        <w:jc w:val="both"/>
        <w:rPr>
          <w:rFonts w:ascii="Myriad Pro" w:hAnsi="Myriad Pro" w:cs="Tahoma"/>
          <w:i/>
          <w:iCs/>
        </w:rPr>
      </w:pPr>
    </w:p>
    <w:p w14:paraId="0C93BAAF" w14:textId="77777777" w:rsidR="00B10D3B" w:rsidRDefault="00B10D3B" w:rsidP="002E710B">
      <w:pPr>
        <w:keepNext/>
        <w:keepLines/>
        <w:jc w:val="both"/>
        <w:rPr>
          <w:rFonts w:ascii="Myriad Pro" w:hAnsi="Myriad Pro" w:cs="Tahoma"/>
          <w:i/>
          <w:iCs/>
        </w:rPr>
      </w:pPr>
    </w:p>
    <w:p w14:paraId="752044DA" w14:textId="77777777" w:rsidR="00B10D3B" w:rsidRDefault="00B10D3B" w:rsidP="002E710B">
      <w:pPr>
        <w:keepNext/>
        <w:keepLines/>
        <w:jc w:val="both"/>
        <w:rPr>
          <w:rFonts w:ascii="Myriad Pro" w:hAnsi="Myriad Pro" w:cs="Tahoma"/>
          <w:i/>
          <w:iCs/>
        </w:rPr>
      </w:pPr>
    </w:p>
    <w:p w14:paraId="450AC002" w14:textId="77777777" w:rsidR="00B10D3B" w:rsidRDefault="00B10D3B" w:rsidP="002E710B">
      <w:pPr>
        <w:keepNext/>
        <w:keepLines/>
        <w:jc w:val="both"/>
        <w:rPr>
          <w:rFonts w:ascii="Myriad Pro" w:hAnsi="Myriad Pro" w:cs="Tahoma"/>
          <w:i/>
          <w:iCs/>
        </w:rPr>
      </w:pPr>
    </w:p>
    <w:p w14:paraId="49C942CF" w14:textId="77777777" w:rsidR="00B10D3B" w:rsidRDefault="00B10D3B" w:rsidP="002E710B">
      <w:pPr>
        <w:keepNext/>
        <w:keepLines/>
        <w:jc w:val="both"/>
        <w:rPr>
          <w:rFonts w:ascii="Myriad Pro" w:hAnsi="Myriad Pro" w:cs="Tahoma"/>
          <w:i/>
          <w:iCs/>
        </w:rPr>
      </w:pPr>
    </w:p>
    <w:p w14:paraId="425B0956" w14:textId="77777777" w:rsidR="00B10D3B" w:rsidRDefault="00B10D3B" w:rsidP="002E710B">
      <w:pPr>
        <w:keepNext/>
        <w:keepLines/>
        <w:jc w:val="both"/>
        <w:rPr>
          <w:rFonts w:ascii="Myriad Pro" w:hAnsi="Myriad Pro" w:cs="Tahoma"/>
          <w:i/>
          <w:iCs/>
        </w:rPr>
      </w:pPr>
    </w:p>
    <w:p w14:paraId="4B297637" w14:textId="77777777" w:rsidR="00B10D3B" w:rsidRDefault="00B10D3B" w:rsidP="002E710B">
      <w:pPr>
        <w:keepNext/>
        <w:keepLines/>
        <w:jc w:val="both"/>
        <w:rPr>
          <w:rFonts w:ascii="Myriad Pro" w:hAnsi="Myriad Pro" w:cs="Tahoma"/>
          <w:i/>
          <w:iCs/>
        </w:rPr>
      </w:pPr>
    </w:p>
    <w:p w14:paraId="3D52C64E" w14:textId="77777777" w:rsidR="00B10D3B" w:rsidRDefault="00B10D3B" w:rsidP="002E710B">
      <w:pPr>
        <w:keepNext/>
        <w:keepLines/>
        <w:jc w:val="both"/>
        <w:rPr>
          <w:rFonts w:ascii="Myriad Pro" w:hAnsi="Myriad Pro" w:cs="Tahoma"/>
          <w:i/>
          <w:iCs/>
        </w:rPr>
      </w:pPr>
    </w:p>
    <w:p w14:paraId="14576001" w14:textId="77777777" w:rsidR="00B10D3B" w:rsidRDefault="00B10D3B" w:rsidP="002E710B">
      <w:pPr>
        <w:keepNext/>
        <w:keepLines/>
        <w:jc w:val="both"/>
        <w:rPr>
          <w:rFonts w:ascii="Myriad Pro" w:hAnsi="Myriad Pro" w:cs="Tahoma"/>
          <w:i/>
          <w:iCs/>
        </w:rPr>
      </w:pPr>
    </w:p>
    <w:p w14:paraId="736B290C" w14:textId="77777777" w:rsidR="00B10D3B" w:rsidRDefault="00B10D3B" w:rsidP="002E710B">
      <w:pPr>
        <w:keepNext/>
        <w:keepLines/>
        <w:jc w:val="both"/>
        <w:rPr>
          <w:rFonts w:ascii="Myriad Pro" w:hAnsi="Myriad Pro" w:cs="Tahoma"/>
          <w:i/>
          <w:iCs/>
        </w:rPr>
      </w:pPr>
    </w:p>
    <w:p w14:paraId="74E236AD" w14:textId="77777777" w:rsidR="00B10D3B" w:rsidRPr="00E05177" w:rsidRDefault="00B10D3B" w:rsidP="002E710B">
      <w:pPr>
        <w:keepNext/>
        <w:keepLines/>
        <w:jc w:val="both"/>
        <w:rPr>
          <w:rFonts w:ascii="Myriad Pro" w:hAnsi="Myriad Pro" w:cs="Tahoma"/>
          <w:i/>
          <w:iCs/>
        </w:rPr>
      </w:pPr>
    </w:p>
    <w:p w14:paraId="755E4C8B" w14:textId="3DAB7438" w:rsidR="00E41539" w:rsidRPr="00E05177" w:rsidRDefault="00E41539" w:rsidP="002E710B">
      <w:pPr>
        <w:keepNext/>
        <w:keepLines/>
        <w:jc w:val="both"/>
        <w:rPr>
          <w:rFonts w:ascii="Myriad Pro" w:hAnsi="Myriad Pro" w:cs="Tahoma"/>
          <w:i/>
          <w:iCs/>
        </w:rPr>
      </w:pPr>
    </w:p>
    <w:p w14:paraId="75966EC5" w14:textId="27246105" w:rsidR="00E41539" w:rsidRPr="00E05177" w:rsidRDefault="00E41539" w:rsidP="002E710B">
      <w:pPr>
        <w:keepNext/>
        <w:keepLines/>
        <w:jc w:val="both"/>
        <w:rPr>
          <w:rFonts w:ascii="Myriad Pro" w:hAnsi="Myriad Pro" w:cs="Tahoma"/>
          <w:i/>
          <w:iCs/>
        </w:rPr>
      </w:pPr>
    </w:p>
    <w:p w14:paraId="39AAD48F" w14:textId="69A94052" w:rsidR="00E41539" w:rsidRPr="00E05177" w:rsidRDefault="00E41539" w:rsidP="002E710B">
      <w:pPr>
        <w:keepNext/>
        <w:keepLines/>
        <w:jc w:val="both"/>
        <w:rPr>
          <w:rFonts w:ascii="Myriad Pro" w:hAnsi="Myriad Pro" w:cs="Tahoma"/>
          <w:i/>
          <w:iCs/>
        </w:rPr>
      </w:pPr>
    </w:p>
    <w:p w14:paraId="1D1589D8" w14:textId="5E55E734" w:rsidR="00E41539" w:rsidRPr="00E05177" w:rsidRDefault="00E41539" w:rsidP="002E710B">
      <w:pPr>
        <w:keepNext/>
        <w:keepLines/>
        <w:jc w:val="both"/>
        <w:rPr>
          <w:rFonts w:ascii="Myriad Pro" w:hAnsi="Myriad Pro" w:cs="Tahoma"/>
          <w:i/>
          <w:iCs/>
        </w:rPr>
      </w:pPr>
    </w:p>
    <w:p w14:paraId="20939786" w14:textId="5928BD28" w:rsidR="00E41539" w:rsidRPr="00E05177" w:rsidRDefault="00E41539" w:rsidP="002E710B">
      <w:pPr>
        <w:keepNext/>
        <w:keepLines/>
        <w:jc w:val="both"/>
        <w:rPr>
          <w:rFonts w:ascii="Myriad Pro" w:hAnsi="Myriad Pro" w:cs="Tahoma"/>
          <w:i/>
          <w:iCs/>
        </w:rPr>
      </w:pPr>
    </w:p>
    <w:p w14:paraId="0AED7A55" w14:textId="537AB757" w:rsidR="00E41539" w:rsidRPr="00E05177" w:rsidRDefault="00E41539" w:rsidP="002E710B">
      <w:pPr>
        <w:keepNext/>
        <w:keepLines/>
        <w:jc w:val="both"/>
        <w:rPr>
          <w:rFonts w:ascii="Myriad Pro" w:hAnsi="Myriad Pro" w:cs="Tahoma"/>
          <w:i/>
          <w:iC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01763F" w:rsidRPr="00E05177" w14:paraId="11AA967D" w14:textId="77777777" w:rsidTr="0001763F">
        <w:tc>
          <w:tcPr>
            <w:tcW w:w="7933" w:type="dxa"/>
            <w:tcBorders>
              <w:top w:val="single" w:sz="4" w:space="0" w:color="auto"/>
              <w:left w:val="single" w:sz="4" w:space="0" w:color="auto"/>
              <w:bottom w:val="single" w:sz="4" w:space="0" w:color="auto"/>
              <w:right w:val="single" w:sz="4" w:space="0" w:color="808080"/>
            </w:tcBorders>
          </w:tcPr>
          <w:p w14:paraId="3432F995" w14:textId="77777777" w:rsidR="0001763F" w:rsidRPr="00E05177" w:rsidRDefault="0001763F" w:rsidP="002E710B">
            <w:pPr>
              <w:keepNext/>
              <w:keepLines/>
              <w:rPr>
                <w:rFonts w:ascii="Myriad Pro" w:hAnsi="Myriad Pro" w:cs="Tahoma"/>
              </w:rPr>
            </w:pPr>
            <w:r w:rsidRPr="00E05177">
              <w:rPr>
                <w:rFonts w:ascii="Myriad Pro" w:hAnsi="Myriad Pro"/>
              </w:rPr>
              <w:lastRenderedPageBreak/>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00A523B1" w:rsidRPr="00E05177">
              <w:rPr>
                <w:rFonts w:ascii="Myriad Pro" w:hAnsi="Myriad Pro" w:cs="Tahoma"/>
              </w:rPr>
              <w:t xml:space="preserve">UDELEŽBA </w:t>
            </w:r>
            <w:r w:rsidRPr="00E05177">
              <w:rPr>
                <w:rFonts w:ascii="Myriad Pro" w:hAnsi="Myriad Pro" w:cs="Tahoma"/>
              </w:rPr>
              <w:t>PODIZVAJALC</w:t>
            </w:r>
            <w:r w:rsidR="00A523B1" w:rsidRPr="00E05177">
              <w:rPr>
                <w:rFonts w:ascii="Myriad Pro" w:hAnsi="Myriad Pro" w:cs="Tahoma"/>
              </w:rPr>
              <w:t>A</w:t>
            </w:r>
            <w:r w:rsidRPr="00E05177">
              <w:rPr>
                <w:rFonts w:ascii="Myriad Pro" w:hAnsi="Myriad Pro" w:cs="Tahoma"/>
              </w:rPr>
              <w:t xml:space="preserve">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229D9003" w14:textId="77777777" w:rsidR="0001763F" w:rsidRPr="00E05177" w:rsidRDefault="0001763F" w:rsidP="002E710B">
            <w:pPr>
              <w:keepNext/>
              <w:keepLines/>
              <w:rPr>
                <w:rFonts w:ascii="Myriad Pro" w:hAnsi="Myriad Pro" w:cs="Tahoma"/>
                <w:b/>
                <w:i/>
              </w:rPr>
            </w:pPr>
            <w:r w:rsidRPr="00E05177">
              <w:rPr>
                <w:rFonts w:ascii="Myriad Pro" w:hAnsi="Myriad Pro" w:cs="Tahoma"/>
                <w:b/>
                <w:i/>
              </w:rPr>
              <w:t>Priloga 4/1</w:t>
            </w:r>
          </w:p>
        </w:tc>
      </w:tr>
    </w:tbl>
    <w:p w14:paraId="5A8FE725" w14:textId="77777777" w:rsidR="00E4305F" w:rsidRPr="00E05177" w:rsidRDefault="00E4305F" w:rsidP="002E710B">
      <w:pPr>
        <w:keepNext/>
        <w:keepLines/>
        <w:jc w:val="both"/>
        <w:rPr>
          <w:rFonts w:ascii="Myriad Pro" w:hAnsi="Myriad Pro" w:cs="Tahoma"/>
        </w:rPr>
      </w:pPr>
      <w:r w:rsidRPr="00E05177">
        <w:rPr>
          <w:rFonts w:ascii="Myriad Pro" w:hAnsi="Myriad Pro" w:cs="Tahoma"/>
        </w:rPr>
        <w:t>Ponudnik mora v prilogi navesti podizvajal</w:t>
      </w:r>
      <w:r w:rsidR="00A523B1" w:rsidRPr="00E05177">
        <w:rPr>
          <w:rFonts w:ascii="Myriad Pro" w:hAnsi="Myriad Pro" w:cs="Tahoma"/>
        </w:rPr>
        <w:t>ca</w:t>
      </w:r>
      <w:r w:rsidRPr="00E05177">
        <w:rPr>
          <w:rFonts w:ascii="Myriad Pro" w:hAnsi="Myriad Pro" w:cs="Tahoma"/>
        </w:rPr>
        <w:t xml:space="preserve">, s katerimi </w:t>
      </w:r>
      <w:r w:rsidR="00B74BE7" w:rsidRPr="00E05177">
        <w:rPr>
          <w:rFonts w:ascii="Myriad Pro" w:hAnsi="Myriad Pro" w:cs="Tahoma"/>
        </w:rPr>
        <w:t>namerava izvajati predmet javnega naročila</w:t>
      </w:r>
      <w:r w:rsidRPr="00E05177">
        <w:rPr>
          <w:rFonts w:ascii="Myriad Pro" w:hAnsi="Myriad Pro" w:cs="Tahoma"/>
        </w:rPr>
        <w:t xml:space="preserve"> in izpolniti vse zahtevane podatke. Prilogo podpišeta tako ponudnik kot podizvajalec.</w:t>
      </w:r>
    </w:p>
    <w:p w14:paraId="5DA34ACF" w14:textId="77777777" w:rsidR="00E4305F" w:rsidRPr="00E05177" w:rsidRDefault="00E4305F" w:rsidP="002E710B">
      <w:pPr>
        <w:keepNext/>
        <w:keepLines/>
        <w:rPr>
          <w:rFonts w:ascii="Myriad Pro" w:hAnsi="Myriad Pro"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999"/>
        <w:gridCol w:w="3030"/>
      </w:tblGrid>
      <w:tr w:rsidR="00E4305F" w:rsidRPr="00E05177" w14:paraId="5BAB2E34" w14:textId="77777777" w:rsidTr="00FF541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8F78B63" w14:textId="79EC20F3" w:rsidR="00E4305F" w:rsidRPr="00E05177" w:rsidRDefault="00E4305F" w:rsidP="00EB6435">
            <w:pPr>
              <w:keepNext/>
              <w:keepLines/>
              <w:spacing w:after="40"/>
              <w:jc w:val="center"/>
              <w:rPr>
                <w:rFonts w:ascii="Myriad Pro" w:hAnsi="Myriad Pro" w:cs="Tahoma"/>
                <w:b/>
              </w:rPr>
            </w:pPr>
            <w:r w:rsidRPr="00E05177">
              <w:rPr>
                <w:rFonts w:ascii="Myriad Pro" w:hAnsi="Myriad Pro"/>
              </w:rPr>
              <w:t>Javno naročilo</w:t>
            </w:r>
            <w:r w:rsidR="000770A9">
              <w:rPr>
                <w:rFonts w:ascii="Myriad Pro" w:hAnsi="Myriad Pro"/>
              </w:rPr>
              <w:t xml:space="preserve"> </w:t>
            </w:r>
            <w:r w:rsidR="0090625C">
              <w:rPr>
                <w:rFonts w:ascii="Myriad Pro" w:hAnsi="Myriad Pro"/>
              </w:rPr>
              <w:t>PRENOVA KOTLOVNICE OŠ BAKOVCI</w:t>
            </w:r>
          </w:p>
        </w:tc>
      </w:tr>
      <w:tr w:rsidR="00E4305F" w:rsidRPr="00E05177" w14:paraId="32A3ABED" w14:textId="77777777" w:rsidTr="00EA4140">
        <w:trPr>
          <w:trHeight w:val="560"/>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18678B" w14:textId="0B7884E0" w:rsidR="00E4305F" w:rsidRPr="00E05177" w:rsidRDefault="00E4305F" w:rsidP="002E710B">
            <w:pPr>
              <w:keepNext/>
              <w:keepLines/>
              <w:rPr>
                <w:rFonts w:ascii="Myriad Pro" w:hAnsi="Myriad Pro" w:cs="Tahoma"/>
              </w:rPr>
            </w:pPr>
            <w:r w:rsidRPr="00E05177">
              <w:rPr>
                <w:rFonts w:ascii="Myriad Pro" w:hAnsi="Myriad Pro" w:cs="Tahoma"/>
              </w:rPr>
              <w:t>Naziv podizvajalca</w:t>
            </w:r>
            <w:r w:rsidR="00E41539" w:rsidRPr="00E05177">
              <w:rPr>
                <w:rFonts w:ascii="Myriad Pro" w:hAnsi="Myriad Pro" w:cs="Tahoma"/>
              </w:rPr>
              <w:t>/firma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049137E" w14:textId="77777777" w:rsidR="00E4305F" w:rsidRPr="00E05177" w:rsidRDefault="00E4305F" w:rsidP="002E710B">
            <w:pPr>
              <w:keepNext/>
              <w:keepLines/>
              <w:rPr>
                <w:rFonts w:ascii="Myriad Pro" w:hAnsi="Myriad Pro" w:cs="Tahoma"/>
              </w:rPr>
            </w:pPr>
          </w:p>
          <w:p w14:paraId="7E7D93FF" w14:textId="77777777" w:rsidR="00E4305F" w:rsidRPr="00E05177" w:rsidRDefault="00E4305F" w:rsidP="002E710B">
            <w:pPr>
              <w:keepNext/>
              <w:keepLines/>
              <w:rPr>
                <w:rFonts w:ascii="Myriad Pro" w:hAnsi="Myriad Pro" w:cs="Tahoma"/>
              </w:rPr>
            </w:pPr>
          </w:p>
        </w:tc>
      </w:tr>
      <w:tr w:rsidR="00E4305F" w:rsidRPr="00E05177" w14:paraId="7C3425CC" w14:textId="77777777" w:rsidTr="00EA4140">
        <w:trPr>
          <w:trHeight w:val="540"/>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077A8A" w14:textId="0DF4F097" w:rsidR="00E4305F" w:rsidRPr="00E05177" w:rsidRDefault="00E4305F" w:rsidP="002E710B">
            <w:pPr>
              <w:keepNext/>
              <w:keepLines/>
              <w:rPr>
                <w:rFonts w:ascii="Myriad Pro" w:hAnsi="Myriad Pro" w:cs="Tahoma"/>
              </w:rPr>
            </w:pPr>
            <w:r w:rsidRPr="00E05177">
              <w:rPr>
                <w:rFonts w:ascii="Myriad Pro" w:hAnsi="Myriad Pro" w:cs="Tahoma"/>
              </w:rPr>
              <w:t>Po</w:t>
            </w:r>
            <w:r w:rsidR="00501899" w:rsidRPr="00E05177">
              <w:rPr>
                <w:rFonts w:ascii="Myriad Pro" w:hAnsi="Myriad Pro" w:cs="Tahoma"/>
              </w:rPr>
              <w:t>s</w:t>
            </w:r>
            <w:r w:rsidRPr="00E05177">
              <w:rPr>
                <w:rFonts w:ascii="Myriad Pro" w:hAnsi="Myriad Pro" w:cs="Tahoma"/>
              </w:rPr>
              <w:t>l</w:t>
            </w:r>
            <w:r w:rsidR="00501899" w:rsidRPr="00E05177">
              <w:rPr>
                <w:rFonts w:ascii="Myriad Pro" w:hAnsi="Myriad Pro" w:cs="Tahoma"/>
              </w:rPr>
              <w:t>ovni</w:t>
            </w:r>
            <w:r w:rsidRPr="00E05177">
              <w:rPr>
                <w:rFonts w:ascii="Myriad Pro" w:hAnsi="Myriad Pro" w:cs="Tahoma"/>
              </w:rPr>
              <w:t xml:space="preserve"> naslov</w:t>
            </w:r>
            <w:r w:rsidR="00531A66" w:rsidRPr="00E05177">
              <w:rPr>
                <w:rFonts w:ascii="Myriad Pro" w:hAnsi="Myriad Pro" w:cs="Tahoma"/>
              </w:rPr>
              <w:t xml:space="preserve"> (sedež)</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55F4D8FF" w14:textId="77777777" w:rsidR="00E4305F" w:rsidRPr="00E05177" w:rsidRDefault="00E4305F" w:rsidP="002E710B">
            <w:pPr>
              <w:keepNext/>
              <w:keepLines/>
              <w:rPr>
                <w:rFonts w:ascii="Myriad Pro" w:hAnsi="Myriad Pro" w:cs="Tahoma"/>
              </w:rPr>
            </w:pPr>
          </w:p>
          <w:p w14:paraId="2D3598D0" w14:textId="77777777" w:rsidR="00E4305F" w:rsidRPr="00E05177" w:rsidRDefault="00E4305F" w:rsidP="002E710B">
            <w:pPr>
              <w:keepNext/>
              <w:keepLines/>
              <w:rPr>
                <w:rFonts w:ascii="Myriad Pro" w:hAnsi="Myriad Pro" w:cs="Tahoma"/>
              </w:rPr>
            </w:pPr>
          </w:p>
        </w:tc>
      </w:tr>
      <w:tr w:rsidR="00E4305F" w:rsidRPr="00E05177" w14:paraId="357BE925" w14:textId="77777777" w:rsidTr="00FF541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9247317" w14:textId="0FBC8CF2" w:rsidR="00E4305F" w:rsidRPr="00E05177" w:rsidRDefault="00E4305F" w:rsidP="002E710B">
            <w:pPr>
              <w:keepNext/>
              <w:keepLines/>
              <w:jc w:val="center"/>
              <w:rPr>
                <w:rFonts w:ascii="Myriad Pro" w:hAnsi="Myriad Pro" w:cs="Tahoma"/>
                <w:b/>
              </w:rPr>
            </w:pPr>
            <w:r w:rsidRPr="00E05177">
              <w:rPr>
                <w:rFonts w:ascii="Myriad Pro" w:hAnsi="Myriad Pro" w:cs="Tahoma"/>
                <w:b/>
              </w:rPr>
              <w:t>ZAHTEVA ZA NEPOSREDNO PLAČILO PODIZVAJ</w:t>
            </w:r>
            <w:r w:rsidR="00A82015" w:rsidRPr="00E05177">
              <w:rPr>
                <w:rFonts w:ascii="Myriad Pro" w:hAnsi="Myriad Pro" w:cs="Tahoma"/>
                <w:b/>
              </w:rPr>
              <w:t>A</w:t>
            </w:r>
            <w:r w:rsidRPr="00E05177">
              <w:rPr>
                <w:rFonts w:ascii="Myriad Pro" w:hAnsi="Myriad Pro" w:cs="Tahoma"/>
                <w:b/>
              </w:rPr>
              <w:t>LČEVE TERJATVE DO PONUDNIKA (s strani naročnika)</w:t>
            </w:r>
          </w:p>
          <w:p w14:paraId="465FFA9E" w14:textId="77777777" w:rsidR="00814485" w:rsidRPr="00E05177" w:rsidRDefault="00814485" w:rsidP="002E710B">
            <w:pPr>
              <w:keepNext/>
              <w:keepLines/>
              <w:jc w:val="center"/>
              <w:rPr>
                <w:rFonts w:ascii="Myriad Pro" w:hAnsi="Myriad Pro" w:cs="Tahoma"/>
                <w:b/>
              </w:rPr>
            </w:pPr>
          </w:p>
          <w:p w14:paraId="6B1E6141" w14:textId="262B838C" w:rsidR="00814485" w:rsidRPr="00E05177" w:rsidRDefault="00814485" w:rsidP="002E710B">
            <w:pPr>
              <w:keepNext/>
              <w:keepLines/>
              <w:jc w:val="both"/>
              <w:rPr>
                <w:rFonts w:ascii="Myriad Pro" w:hAnsi="Myriad Pro" w:cs="Tahoma"/>
              </w:rPr>
            </w:pPr>
            <w:r w:rsidRPr="00E05177">
              <w:rPr>
                <w:rFonts w:ascii="Myriad Pro" w:hAnsi="Myriad Pro" w:cs="Tahoma"/>
              </w:rPr>
              <w:t>V skladu s 94. členom ZJN-3, kot podizvajalec, zahtevamo neposredno plači</w:t>
            </w:r>
            <w:r w:rsidR="004C79F4" w:rsidRPr="00E05177">
              <w:rPr>
                <w:rFonts w:ascii="Myriad Pro" w:hAnsi="Myriad Pro" w:cs="Tahoma"/>
              </w:rPr>
              <w:t>lo s strani naročnika, da le ta</w:t>
            </w:r>
            <w:r w:rsidRPr="00E05177">
              <w:rPr>
                <w:rFonts w:ascii="Myriad Pro" w:hAnsi="Myriad Pro" w:cs="Tahoma"/>
              </w:rPr>
              <w:t xml:space="preserve"> plačuje naše terjatve do izvajalca neposredno na naš transakcijski račun, in sicer na podlagi izstavljenih situacij oz. računov, ki jih bo predhodno potrdil izvajalec in bodo priloga računu oz. situaciji, ki jo bo naročniku izstavil izvajalec.</w:t>
            </w:r>
          </w:p>
          <w:p w14:paraId="0785DCFF" w14:textId="77777777" w:rsidR="00814485" w:rsidRPr="00E05177" w:rsidRDefault="00814485" w:rsidP="002E710B">
            <w:pPr>
              <w:keepNext/>
              <w:keepLines/>
              <w:jc w:val="both"/>
              <w:rPr>
                <w:rFonts w:ascii="Myriad Pro" w:hAnsi="Myriad Pro" w:cs="Tahoma"/>
              </w:rPr>
            </w:pPr>
          </w:p>
        </w:tc>
      </w:tr>
      <w:tr w:rsidR="00E4305F" w:rsidRPr="00E05177" w14:paraId="3B4C570B" w14:textId="77777777" w:rsidTr="00EA4140">
        <w:trPr>
          <w:trHeight w:val="334"/>
          <w:jc w:val="center"/>
        </w:trPr>
        <w:tc>
          <w:tcPr>
            <w:tcW w:w="3397" w:type="dxa"/>
            <w:tcBorders>
              <w:top w:val="nil"/>
              <w:left w:val="single" w:sz="4" w:space="0" w:color="auto"/>
              <w:bottom w:val="single" w:sz="4" w:space="0" w:color="auto"/>
              <w:right w:val="nil"/>
            </w:tcBorders>
            <w:vAlign w:val="center"/>
          </w:tcPr>
          <w:p w14:paraId="6DAC075B" w14:textId="77777777" w:rsidR="00E4305F" w:rsidRPr="00E05177" w:rsidRDefault="00814485" w:rsidP="002E710B">
            <w:pPr>
              <w:keepNext/>
              <w:keepLines/>
              <w:jc w:val="both"/>
              <w:rPr>
                <w:rFonts w:ascii="Myriad Pro" w:hAnsi="Myriad Pro" w:cs="Tahoma"/>
                <w:i/>
              </w:rPr>
            </w:pPr>
            <w:r w:rsidRPr="00E05177">
              <w:rPr>
                <w:rFonts w:ascii="Myriad Pro" w:hAnsi="Myriad Pro" w:cs="Tahoma"/>
                <w:i/>
              </w:rPr>
              <w:t>Obkrožite/označite</w:t>
            </w:r>
          </w:p>
        </w:tc>
        <w:tc>
          <w:tcPr>
            <w:tcW w:w="2999" w:type="dxa"/>
            <w:tcBorders>
              <w:top w:val="nil"/>
              <w:left w:val="nil"/>
              <w:bottom w:val="single" w:sz="4" w:space="0" w:color="auto"/>
              <w:right w:val="nil"/>
            </w:tcBorders>
            <w:vAlign w:val="center"/>
          </w:tcPr>
          <w:p w14:paraId="7BA322DE" w14:textId="77777777" w:rsidR="00E4305F" w:rsidRPr="00E05177" w:rsidRDefault="00E4305F" w:rsidP="002E710B">
            <w:pPr>
              <w:keepNext/>
              <w:keepLines/>
              <w:jc w:val="center"/>
              <w:rPr>
                <w:rFonts w:ascii="Myriad Pro" w:hAnsi="Myriad Pro" w:cs="Tahoma"/>
              </w:rPr>
            </w:pPr>
            <w:r w:rsidRPr="00E05177">
              <w:rPr>
                <w:rFonts w:ascii="Myriad Pro" w:hAnsi="Myriad Pro" w:cs="Tahoma"/>
              </w:rPr>
              <w:t>DA</w:t>
            </w:r>
          </w:p>
        </w:tc>
        <w:tc>
          <w:tcPr>
            <w:tcW w:w="3030" w:type="dxa"/>
            <w:tcBorders>
              <w:top w:val="nil"/>
              <w:left w:val="nil"/>
              <w:bottom w:val="single" w:sz="4" w:space="0" w:color="auto"/>
              <w:right w:val="single" w:sz="4" w:space="0" w:color="auto"/>
            </w:tcBorders>
            <w:vAlign w:val="center"/>
          </w:tcPr>
          <w:p w14:paraId="3C7DA5BF" w14:textId="77777777" w:rsidR="00E4305F" w:rsidRPr="00E05177" w:rsidRDefault="00E4305F" w:rsidP="002E710B">
            <w:pPr>
              <w:keepNext/>
              <w:keepLines/>
              <w:jc w:val="center"/>
              <w:rPr>
                <w:rFonts w:ascii="Myriad Pro" w:hAnsi="Myriad Pro" w:cs="Tahoma"/>
              </w:rPr>
            </w:pPr>
            <w:r w:rsidRPr="00E05177">
              <w:rPr>
                <w:rFonts w:ascii="Myriad Pro" w:hAnsi="Myriad Pro" w:cs="Tahoma"/>
              </w:rPr>
              <w:t>NE</w:t>
            </w:r>
          </w:p>
        </w:tc>
      </w:tr>
      <w:tr w:rsidR="00E4305F" w:rsidRPr="00E05177" w14:paraId="518D1A76" w14:textId="77777777" w:rsidTr="00EA4140">
        <w:trPr>
          <w:trHeight w:val="53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1CE267" w14:textId="6FFFCB90" w:rsidR="00E4305F" w:rsidRPr="00E05177" w:rsidRDefault="0005747C" w:rsidP="002E710B">
            <w:pPr>
              <w:keepNext/>
              <w:keepLines/>
              <w:spacing w:line="276" w:lineRule="auto"/>
              <w:jc w:val="both"/>
              <w:rPr>
                <w:rFonts w:ascii="Myriad Pro" w:hAnsi="Myriad Pro" w:cs="Tahoma"/>
              </w:rPr>
            </w:pPr>
            <w:r w:rsidRPr="00E05177">
              <w:rPr>
                <w:rFonts w:ascii="Myriad Pro" w:hAnsi="Myriad Pro" w:cs="Tahoma"/>
              </w:rPr>
              <w:t>Navedba vseh oseb, ki so članice upravnega, vodstvenega ali nadzornega organa podizvajalca ali ki imajo pooblastila za njegovo zastopanje ali odločanje ali nadzor v njem</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B266AE7" w14:textId="77777777" w:rsidR="00E4305F" w:rsidRPr="00E05177" w:rsidRDefault="00E4305F" w:rsidP="002E710B">
            <w:pPr>
              <w:keepNext/>
              <w:keepLines/>
              <w:rPr>
                <w:rFonts w:ascii="Myriad Pro" w:hAnsi="Myriad Pro" w:cs="Tahoma"/>
              </w:rPr>
            </w:pPr>
          </w:p>
          <w:p w14:paraId="7BDFDF87" w14:textId="77777777" w:rsidR="00E4305F" w:rsidRPr="00E05177" w:rsidRDefault="00E4305F" w:rsidP="002E710B">
            <w:pPr>
              <w:keepNext/>
              <w:keepLines/>
              <w:rPr>
                <w:rFonts w:ascii="Myriad Pro" w:hAnsi="Myriad Pro" w:cs="Tahoma"/>
              </w:rPr>
            </w:pPr>
          </w:p>
          <w:p w14:paraId="568F4669" w14:textId="77777777" w:rsidR="00E4305F" w:rsidRPr="00E05177" w:rsidRDefault="00E4305F" w:rsidP="002E710B">
            <w:pPr>
              <w:keepNext/>
              <w:keepLines/>
              <w:rPr>
                <w:rFonts w:ascii="Myriad Pro" w:hAnsi="Myriad Pro" w:cs="Tahoma"/>
              </w:rPr>
            </w:pPr>
          </w:p>
        </w:tc>
      </w:tr>
      <w:tr w:rsidR="00E4305F" w:rsidRPr="00E05177" w14:paraId="0F2D2C5B" w14:textId="77777777" w:rsidTr="00EA4140">
        <w:trPr>
          <w:trHeight w:val="41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3D056C"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Matična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905D0EF" w14:textId="77777777" w:rsidR="00E4305F" w:rsidRPr="00E05177" w:rsidRDefault="00E4305F" w:rsidP="002E710B">
            <w:pPr>
              <w:keepNext/>
              <w:keepLines/>
              <w:spacing w:line="276" w:lineRule="auto"/>
              <w:rPr>
                <w:rFonts w:ascii="Myriad Pro" w:hAnsi="Myriad Pro" w:cs="Tahoma"/>
              </w:rPr>
            </w:pPr>
          </w:p>
        </w:tc>
      </w:tr>
      <w:tr w:rsidR="00E4305F" w:rsidRPr="00E05177" w14:paraId="54125A31" w14:textId="77777777" w:rsidTr="00EA4140">
        <w:trPr>
          <w:trHeight w:val="423"/>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0B5621"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Davčna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4F41D3B" w14:textId="77777777" w:rsidR="00E4305F" w:rsidRPr="00E05177" w:rsidRDefault="00E4305F" w:rsidP="002E710B">
            <w:pPr>
              <w:keepNext/>
              <w:keepLines/>
              <w:spacing w:line="276" w:lineRule="auto"/>
              <w:rPr>
                <w:rFonts w:ascii="Myriad Pro" w:hAnsi="Myriad Pro" w:cs="Tahoma"/>
              </w:rPr>
            </w:pPr>
          </w:p>
        </w:tc>
      </w:tr>
      <w:tr w:rsidR="00E4305F" w:rsidRPr="00E05177" w14:paraId="7304EF3C" w14:textId="77777777" w:rsidTr="00EA4140">
        <w:trPr>
          <w:trHeight w:val="428"/>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1AEA15" w14:textId="4EBCFF8C" w:rsidR="00E4305F" w:rsidRPr="00E05177" w:rsidRDefault="00E4305F" w:rsidP="002E710B">
            <w:pPr>
              <w:keepNext/>
              <w:keepLines/>
              <w:spacing w:line="276" w:lineRule="auto"/>
              <w:rPr>
                <w:rFonts w:ascii="Myriad Pro" w:hAnsi="Myriad Pro" w:cs="Tahoma"/>
              </w:rPr>
            </w:pPr>
            <w:r w:rsidRPr="00E05177">
              <w:rPr>
                <w:rFonts w:ascii="Myriad Pro" w:hAnsi="Myriad Pro" w:cs="Tahoma"/>
              </w:rPr>
              <w:t>Transakcijski račun podizvajalca</w:t>
            </w:r>
            <w:r w:rsidR="00EA4140" w:rsidRPr="00E05177">
              <w:rPr>
                <w:rFonts w:ascii="Myriad Pro" w:hAnsi="Myriad Pro" w:cs="Tahoma"/>
              </w:rPr>
              <w:t xml:space="preserve"> in banka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6931121" w14:textId="77777777" w:rsidR="00E4305F" w:rsidRPr="00E05177" w:rsidRDefault="00E4305F" w:rsidP="002E710B">
            <w:pPr>
              <w:keepNext/>
              <w:keepLines/>
              <w:spacing w:line="276" w:lineRule="auto"/>
              <w:rPr>
                <w:rFonts w:ascii="Myriad Pro" w:hAnsi="Myriad Pro" w:cs="Tahoma"/>
              </w:rPr>
            </w:pPr>
          </w:p>
        </w:tc>
      </w:tr>
      <w:tr w:rsidR="00E41539" w:rsidRPr="00E05177" w14:paraId="58455D87" w14:textId="77777777" w:rsidTr="00717F08">
        <w:trPr>
          <w:trHeight w:val="416"/>
          <w:jc w:val="center"/>
        </w:trPr>
        <w:tc>
          <w:tcPr>
            <w:tcW w:w="3397" w:type="dxa"/>
            <w:vMerge w:val="restart"/>
            <w:tcBorders>
              <w:top w:val="single" w:sz="4" w:space="0" w:color="auto"/>
              <w:left w:val="single" w:sz="4" w:space="0" w:color="auto"/>
              <w:right w:val="single" w:sz="4" w:space="0" w:color="auto"/>
            </w:tcBorders>
            <w:vAlign w:val="center"/>
          </w:tcPr>
          <w:p w14:paraId="1F5ABF3E" w14:textId="77777777" w:rsidR="00E41539" w:rsidRPr="00E05177" w:rsidRDefault="00E41539" w:rsidP="002E710B">
            <w:pPr>
              <w:keepNext/>
              <w:keepLines/>
              <w:spacing w:line="276" w:lineRule="auto"/>
              <w:jc w:val="both"/>
              <w:rPr>
                <w:rFonts w:ascii="Myriad Pro" w:hAnsi="Myriad Pro" w:cs="Tahoma"/>
              </w:rPr>
            </w:pPr>
            <w:r w:rsidRPr="00E05177">
              <w:rPr>
                <w:rFonts w:ascii="Myriad Pro" w:hAnsi="Myriad Pro" w:cs="Tahoma"/>
              </w:rPr>
              <w:t xml:space="preserve">Vsak del javnega naročila (storitev/gradnja/blago), ki se oddaja v </w:t>
            </w:r>
            <w:proofErr w:type="spellStart"/>
            <w:r w:rsidRPr="00E05177">
              <w:rPr>
                <w:rFonts w:ascii="Myriad Pro" w:hAnsi="Myriad Pro" w:cs="Tahoma"/>
              </w:rPr>
              <w:t>podizvajanje</w:t>
            </w:r>
            <w:proofErr w:type="spellEnd"/>
            <w:r w:rsidRPr="00E05177">
              <w:rPr>
                <w:rFonts w:ascii="Myriad Pro" w:hAnsi="Myriad Pro" w:cs="Tahoma"/>
              </w:rPr>
              <w:t xml:space="preserve"> (vrsta/opis del)</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7677D78" w14:textId="493394E7" w:rsidR="00E41539" w:rsidRPr="00E05177" w:rsidRDefault="00A75F31" w:rsidP="002E710B">
            <w:pPr>
              <w:keepNext/>
              <w:keepLines/>
              <w:rPr>
                <w:rFonts w:ascii="Myriad Pro" w:hAnsi="Myriad Pro" w:cs="Tahoma"/>
              </w:rPr>
            </w:pPr>
            <w:r>
              <w:rPr>
                <w:rFonts w:ascii="Myriad Pro" w:hAnsi="Myriad Pro" w:cs="Tahoma"/>
              </w:rPr>
              <w:t>MO MS</w:t>
            </w:r>
            <w:r w:rsidR="00E41539" w:rsidRPr="00E05177">
              <w:rPr>
                <w:rFonts w:ascii="Myriad Pro" w:hAnsi="Myriad Pro" w:cs="Tahoma"/>
              </w:rPr>
              <w:t>:</w:t>
            </w:r>
          </w:p>
        </w:tc>
      </w:tr>
      <w:tr w:rsidR="00E41539" w:rsidRPr="00E05177" w14:paraId="7F8FB73A" w14:textId="77777777" w:rsidTr="00717F08">
        <w:trPr>
          <w:trHeight w:val="415"/>
          <w:jc w:val="center"/>
        </w:trPr>
        <w:tc>
          <w:tcPr>
            <w:tcW w:w="3397" w:type="dxa"/>
            <w:vMerge/>
            <w:tcBorders>
              <w:left w:val="single" w:sz="4" w:space="0" w:color="auto"/>
              <w:right w:val="single" w:sz="4" w:space="0" w:color="auto"/>
            </w:tcBorders>
            <w:vAlign w:val="center"/>
          </w:tcPr>
          <w:p w14:paraId="23086A96" w14:textId="77777777" w:rsidR="00E41539" w:rsidRPr="00E05177" w:rsidRDefault="00E41539" w:rsidP="002E710B">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4EDBD9C" w14:textId="5AE44A71" w:rsidR="00E41539" w:rsidRPr="00E05177" w:rsidRDefault="00E41539" w:rsidP="002E710B">
            <w:pPr>
              <w:keepNext/>
              <w:keepLines/>
              <w:rPr>
                <w:rFonts w:ascii="Myriad Pro" w:hAnsi="Myriad Pro" w:cs="Tahoma"/>
              </w:rPr>
            </w:pPr>
          </w:p>
        </w:tc>
      </w:tr>
      <w:tr w:rsidR="00E41539" w:rsidRPr="00E05177" w14:paraId="77466633" w14:textId="77777777" w:rsidTr="00717F08">
        <w:trPr>
          <w:trHeight w:val="415"/>
          <w:jc w:val="center"/>
        </w:trPr>
        <w:tc>
          <w:tcPr>
            <w:tcW w:w="3397" w:type="dxa"/>
            <w:vMerge/>
            <w:tcBorders>
              <w:left w:val="single" w:sz="4" w:space="0" w:color="auto"/>
              <w:right w:val="single" w:sz="4" w:space="0" w:color="auto"/>
            </w:tcBorders>
            <w:vAlign w:val="center"/>
          </w:tcPr>
          <w:p w14:paraId="3AE9BBA9" w14:textId="77777777" w:rsidR="00E41539" w:rsidRPr="00E05177" w:rsidRDefault="00E41539" w:rsidP="002E710B">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3D11604" w14:textId="72444CC5" w:rsidR="00E41539" w:rsidRPr="00E05177" w:rsidRDefault="00E41539" w:rsidP="002E710B">
            <w:pPr>
              <w:keepNext/>
              <w:keepLines/>
              <w:rPr>
                <w:rFonts w:ascii="Myriad Pro" w:hAnsi="Myriad Pro" w:cs="Tahoma"/>
              </w:rPr>
            </w:pPr>
          </w:p>
        </w:tc>
      </w:tr>
      <w:tr w:rsidR="00E41539" w:rsidRPr="00E05177" w14:paraId="20497FB6" w14:textId="77777777" w:rsidTr="00581519">
        <w:trPr>
          <w:trHeight w:val="360"/>
          <w:jc w:val="center"/>
        </w:trPr>
        <w:tc>
          <w:tcPr>
            <w:tcW w:w="3397" w:type="dxa"/>
            <w:vMerge w:val="restart"/>
            <w:tcBorders>
              <w:top w:val="single" w:sz="4" w:space="0" w:color="auto"/>
              <w:left w:val="single" w:sz="4" w:space="0" w:color="auto"/>
              <w:right w:val="single" w:sz="4" w:space="0" w:color="auto"/>
            </w:tcBorders>
            <w:vAlign w:val="center"/>
          </w:tcPr>
          <w:p w14:paraId="26370FA6" w14:textId="3D135BCF" w:rsidR="00E41539" w:rsidRPr="00E05177" w:rsidRDefault="00E41539" w:rsidP="002E710B">
            <w:pPr>
              <w:keepNext/>
              <w:keepLines/>
              <w:rPr>
                <w:rFonts w:ascii="Myriad Pro" w:hAnsi="Myriad Pro" w:cs="Tahoma"/>
              </w:rPr>
            </w:pPr>
            <w:r w:rsidRPr="00E05177">
              <w:rPr>
                <w:rFonts w:ascii="Myriad Pro" w:hAnsi="Myriad Pro" w:cs="Tahoma"/>
              </w:rPr>
              <w:t xml:space="preserve">Delež (%) javnega naročila, ki se oddaja v </w:t>
            </w:r>
            <w:proofErr w:type="spellStart"/>
            <w:r w:rsidRPr="00E05177">
              <w:rPr>
                <w:rFonts w:ascii="Myriad Pro" w:hAnsi="Myriad Pro" w:cs="Tahoma"/>
              </w:rPr>
              <w:t>podizvajanje</w:t>
            </w:r>
            <w:proofErr w:type="spellEnd"/>
            <w:r w:rsidRPr="00E05177">
              <w:rPr>
                <w:rFonts w:ascii="Myriad Pro" w:hAnsi="Myriad Pro" w:cs="Tahoma"/>
              </w:rPr>
              <w:t xml:space="preserve"> </w:t>
            </w:r>
          </w:p>
          <w:p w14:paraId="296015FE" w14:textId="77777777" w:rsidR="00E41539" w:rsidRPr="00E05177" w:rsidRDefault="00E41539" w:rsidP="002E710B">
            <w:pPr>
              <w:keepNext/>
              <w:keepLines/>
              <w:rPr>
                <w:rFonts w:ascii="Myriad Pro" w:hAnsi="Myriad Pro" w:cs="Tahoma"/>
              </w:rPr>
            </w:pPr>
            <w:r w:rsidRPr="00E05177">
              <w:rPr>
                <w:rFonts w:ascii="Myriad Pro" w:hAnsi="Myriad Pro" w:cs="Tahoma"/>
                <w:i/>
              </w:rPr>
              <w:t>(</w:t>
            </w:r>
            <w:r w:rsidRPr="00E05177">
              <w:rPr>
                <w:rFonts w:ascii="Myriad Pro" w:hAnsi="Myriad Pro" w:cs="Tahoma"/>
                <w:i/>
                <w:u w:val="single"/>
              </w:rPr>
              <w:t>skupaj</w:t>
            </w:r>
            <w:r w:rsidRPr="00E05177">
              <w:rPr>
                <w:rFonts w:ascii="Myriad Pro" w:hAnsi="Myriad Pro" w:cs="Tahoma"/>
                <w:i/>
              </w:rPr>
              <w:t xml:space="preserve"> obligatorno manj kot 100 %)</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66387E13" w14:textId="2BB00825" w:rsidR="00E41539" w:rsidRPr="00E05177" w:rsidRDefault="00A75F31" w:rsidP="002E710B">
            <w:pPr>
              <w:keepNext/>
              <w:keepLines/>
              <w:rPr>
                <w:rFonts w:ascii="Myriad Pro" w:hAnsi="Myriad Pro" w:cs="Tahoma"/>
              </w:rPr>
            </w:pPr>
            <w:r>
              <w:rPr>
                <w:rFonts w:ascii="Myriad Pro" w:hAnsi="Myriad Pro" w:cs="Tahoma"/>
              </w:rPr>
              <w:t>MO MS</w:t>
            </w:r>
            <w:r w:rsidR="00E41539" w:rsidRPr="00E05177">
              <w:rPr>
                <w:rFonts w:ascii="Myriad Pro" w:hAnsi="Myriad Pro" w:cs="Tahoma"/>
              </w:rPr>
              <w:t>:</w:t>
            </w:r>
          </w:p>
        </w:tc>
      </w:tr>
      <w:tr w:rsidR="00E41539" w:rsidRPr="00E05177" w14:paraId="1056B81F" w14:textId="77777777" w:rsidTr="00790102">
        <w:trPr>
          <w:trHeight w:val="360"/>
          <w:jc w:val="center"/>
        </w:trPr>
        <w:tc>
          <w:tcPr>
            <w:tcW w:w="3397" w:type="dxa"/>
            <w:vMerge/>
            <w:tcBorders>
              <w:left w:val="single" w:sz="4" w:space="0" w:color="auto"/>
              <w:right w:val="single" w:sz="4" w:space="0" w:color="auto"/>
            </w:tcBorders>
            <w:vAlign w:val="center"/>
          </w:tcPr>
          <w:p w14:paraId="0E12B847"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F34315D" w14:textId="1B3532D5" w:rsidR="00E41539" w:rsidRPr="00E05177" w:rsidRDefault="00E41539" w:rsidP="002E710B">
            <w:pPr>
              <w:keepNext/>
              <w:keepLines/>
              <w:rPr>
                <w:rFonts w:ascii="Myriad Pro" w:hAnsi="Myriad Pro" w:cs="Tahoma"/>
              </w:rPr>
            </w:pPr>
          </w:p>
        </w:tc>
      </w:tr>
      <w:tr w:rsidR="00E41539" w:rsidRPr="00E05177" w14:paraId="2E88491C" w14:textId="77777777" w:rsidTr="00790102">
        <w:trPr>
          <w:trHeight w:val="360"/>
          <w:jc w:val="center"/>
        </w:trPr>
        <w:tc>
          <w:tcPr>
            <w:tcW w:w="3397" w:type="dxa"/>
            <w:vMerge/>
            <w:tcBorders>
              <w:left w:val="single" w:sz="4" w:space="0" w:color="auto"/>
              <w:right w:val="single" w:sz="4" w:space="0" w:color="auto"/>
            </w:tcBorders>
            <w:vAlign w:val="center"/>
          </w:tcPr>
          <w:p w14:paraId="42217E35"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9F386D5" w14:textId="41421375" w:rsidR="00E41539" w:rsidRPr="00E05177" w:rsidRDefault="00E41539" w:rsidP="002E710B">
            <w:pPr>
              <w:keepNext/>
              <w:keepLines/>
              <w:rPr>
                <w:rFonts w:ascii="Myriad Pro" w:hAnsi="Myriad Pro" w:cs="Tahoma"/>
              </w:rPr>
            </w:pPr>
          </w:p>
        </w:tc>
      </w:tr>
      <w:tr w:rsidR="00E41539" w:rsidRPr="00E05177" w14:paraId="253261AA" w14:textId="77777777" w:rsidTr="00581519">
        <w:trPr>
          <w:trHeight w:val="238"/>
          <w:jc w:val="center"/>
        </w:trPr>
        <w:tc>
          <w:tcPr>
            <w:tcW w:w="3397" w:type="dxa"/>
            <w:vMerge w:val="restart"/>
            <w:tcBorders>
              <w:top w:val="single" w:sz="4" w:space="0" w:color="auto"/>
              <w:left w:val="single" w:sz="4" w:space="0" w:color="auto"/>
              <w:right w:val="single" w:sz="4" w:space="0" w:color="auto"/>
            </w:tcBorders>
            <w:vAlign w:val="center"/>
          </w:tcPr>
          <w:p w14:paraId="3DEB88D7" w14:textId="41D9FEC8" w:rsidR="00E41539" w:rsidRPr="00E05177" w:rsidRDefault="00E41539" w:rsidP="002E710B">
            <w:pPr>
              <w:keepNext/>
              <w:keepLines/>
              <w:rPr>
                <w:rFonts w:ascii="Myriad Pro" w:hAnsi="Myriad Pro" w:cs="Tahoma"/>
              </w:rPr>
            </w:pPr>
            <w:r w:rsidRPr="00E05177">
              <w:rPr>
                <w:rFonts w:ascii="Myriad Pro" w:hAnsi="Myriad Pro" w:cs="Tahoma"/>
              </w:rPr>
              <w:t>Orientacijska vrednost del v EUR brez DDV</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FED7F1E" w14:textId="2492370D" w:rsidR="00E41539" w:rsidRPr="00E05177" w:rsidRDefault="00A75F31" w:rsidP="002E710B">
            <w:pPr>
              <w:keepNext/>
              <w:keepLines/>
              <w:rPr>
                <w:rFonts w:ascii="Myriad Pro" w:hAnsi="Myriad Pro" w:cs="Tahoma"/>
              </w:rPr>
            </w:pPr>
            <w:r>
              <w:rPr>
                <w:rFonts w:ascii="Myriad Pro" w:hAnsi="Myriad Pro" w:cs="Tahoma"/>
              </w:rPr>
              <w:t>MO MS</w:t>
            </w:r>
          </w:p>
        </w:tc>
      </w:tr>
      <w:tr w:rsidR="00E41539" w:rsidRPr="00E05177" w14:paraId="1AE8BC6B" w14:textId="77777777" w:rsidTr="00790102">
        <w:trPr>
          <w:trHeight w:val="238"/>
          <w:jc w:val="center"/>
        </w:trPr>
        <w:tc>
          <w:tcPr>
            <w:tcW w:w="3397" w:type="dxa"/>
            <w:vMerge/>
            <w:tcBorders>
              <w:left w:val="single" w:sz="4" w:space="0" w:color="auto"/>
              <w:right w:val="single" w:sz="4" w:space="0" w:color="auto"/>
            </w:tcBorders>
            <w:vAlign w:val="center"/>
          </w:tcPr>
          <w:p w14:paraId="1CEE8FEA"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713BA8F" w14:textId="1856B1AF" w:rsidR="00E41539" w:rsidRPr="00E05177" w:rsidRDefault="00E41539" w:rsidP="002E710B">
            <w:pPr>
              <w:keepNext/>
              <w:keepLines/>
              <w:rPr>
                <w:rFonts w:ascii="Myriad Pro" w:hAnsi="Myriad Pro" w:cs="Tahoma"/>
              </w:rPr>
            </w:pPr>
          </w:p>
        </w:tc>
      </w:tr>
      <w:tr w:rsidR="00E41539" w:rsidRPr="00E05177" w14:paraId="7BD16383" w14:textId="77777777" w:rsidTr="00790102">
        <w:trPr>
          <w:trHeight w:val="238"/>
          <w:jc w:val="center"/>
        </w:trPr>
        <w:tc>
          <w:tcPr>
            <w:tcW w:w="3397" w:type="dxa"/>
            <w:vMerge/>
            <w:tcBorders>
              <w:left w:val="single" w:sz="4" w:space="0" w:color="auto"/>
              <w:right w:val="single" w:sz="4" w:space="0" w:color="auto"/>
            </w:tcBorders>
            <w:vAlign w:val="center"/>
          </w:tcPr>
          <w:p w14:paraId="7A07BAD7"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597CE48" w14:textId="1EF14CF1" w:rsidR="00E41539" w:rsidRPr="00E05177" w:rsidRDefault="00E41539" w:rsidP="002E710B">
            <w:pPr>
              <w:keepNext/>
              <w:keepLines/>
              <w:rPr>
                <w:rFonts w:ascii="Myriad Pro" w:hAnsi="Myriad Pro" w:cs="Tahoma"/>
              </w:rPr>
            </w:pPr>
          </w:p>
        </w:tc>
      </w:tr>
      <w:tr w:rsidR="00C52A98" w:rsidRPr="00E05177" w14:paraId="46520285" w14:textId="77777777" w:rsidTr="00EA4140">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7495AC" w14:textId="77777777" w:rsidR="00C52A98" w:rsidRPr="00E05177" w:rsidRDefault="00C52A98" w:rsidP="002E710B">
            <w:pPr>
              <w:keepNext/>
              <w:keepLines/>
              <w:rPr>
                <w:rFonts w:ascii="Myriad Pro" w:hAnsi="Myriad Pro" w:cs="Tahoma"/>
              </w:rPr>
            </w:pPr>
            <w:r w:rsidRPr="00E05177">
              <w:rPr>
                <w:rFonts w:ascii="Myriad Pro" w:hAnsi="Myriad Pro" w:cs="Tahoma"/>
              </w:rPr>
              <w:t>Kraj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49EACA5" w14:textId="77777777" w:rsidR="00C52A98" w:rsidRPr="00E05177" w:rsidRDefault="00C52A98" w:rsidP="002E710B">
            <w:pPr>
              <w:keepNext/>
              <w:keepLines/>
              <w:rPr>
                <w:rFonts w:ascii="Myriad Pro" w:hAnsi="Myriad Pro"/>
              </w:rPr>
            </w:pPr>
          </w:p>
        </w:tc>
      </w:tr>
      <w:tr w:rsidR="00C52A98" w:rsidRPr="00E05177" w14:paraId="6C30569D" w14:textId="77777777" w:rsidTr="00EA4140">
        <w:trPr>
          <w:trHeight w:val="433"/>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377438" w14:textId="77777777" w:rsidR="00C52A98" w:rsidRPr="00E05177" w:rsidRDefault="00C52A98" w:rsidP="002E710B">
            <w:pPr>
              <w:keepNext/>
              <w:keepLines/>
              <w:rPr>
                <w:rFonts w:ascii="Myriad Pro" w:hAnsi="Myriad Pro" w:cs="Tahoma"/>
              </w:rPr>
            </w:pPr>
            <w:r w:rsidRPr="00E05177">
              <w:rPr>
                <w:rFonts w:ascii="Myriad Pro" w:hAnsi="Myriad Pro" w:cs="Tahoma"/>
              </w:rPr>
              <w:t>Rok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1726243" w14:textId="77777777" w:rsidR="00C52A98" w:rsidRPr="00E05177" w:rsidRDefault="00C52A98" w:rsidP="002E710B">
            <w:pPr>
              <w:keepNext/>
              <w:keepLines/>
              <w:rPr>
                <w:rFonts w:ascii="Myriad Pro" w:hAnsi="Myriad Pro"/>
              </w:rPr>
            </w:pPr>
          </w:p>
        </w:tc>
      </w:tr>
    </w:tbl>
    <w:p w14:paraId="303DF72E" w14:textId="6CCE372F" w:rsidR="00C20294" w:rsidRPr="00E05177" w:rsidRDefault="00C20294" w:rsidP="002E710B">
      <w:pPr>
        <w:keepNext/>
        <w:keepLines/>
        <w:tabs>
          <w:tab w:val="left" w:pos="567"/>
          <w:tab w:val="left" w:pos="851"/>
          <w:tab w:val="left" w:pos="993"/>
        </w:tabs>
        <w:suppressAutoHyphens/>
        <w:jc w:val="both"/>
        <w:rPr>
          <w:rFonts w:ascii="Myriad Pro" w:hAnsi="Myriad Pro" w:cs="Tahoma"/>
          <w:lang w:eastAsia="ar-SA"/>
        </w:rPr>
      </w:pPr>
    </w:p>
    <w:p w14:paraId="54407534" w14:textId="77777777" w:rsidR="00E4305F" w:rsidRPr="00E05177" w:rsidRDefault="00E4305F" w:rsidP="002E710B">
      <w:pPr>
        <w:keepNext/>
        <w:keepLines/>
        <w:tabs>
          <w:tab w:val="left" w:pos="5400"/>
        </w:tabs>
        <w:rPr>
          <w:rFonts w:ascii="Myriad Pro" w:hAnsi="Myriad Pro" w:cs="Tahoma"/>
        </w:rPr>
      </w:pPr>
      <w:r w:rsidRPr="00E05177">
        <w:rPr>
          <w:rFonts w:ascii="Myriad Pro" w:hAnsi="Myriad Pro" w:cs="Tahoma"/>
        </w:rPr>
        <w:t>Datum: ___________________</w:t>
      </w:r>
      <w:r w:rsidRPr="00E05177">
        <w:rPr>
          <w:rFonts w:ascii="Myriad Pro" w:hAnsi="Myriad Pro" w:cs="Tahoma"/>
        </w:rPr>
        <w:tab/>
      </w:r>
    </w:p>
    <w:p w14:paraId="47DD2F65" w14:textId="77777777" w:rsidR="00E4305F" w:rsidRPr="00E05177" w:rsidRDefault="00E4305F" w:rsidP="002E710B">
      <w:pPr>
        <w:keepNext/>
        <w:keepLines/>
        <w:tabs>
          <w:tab w:val="left" w:pos="5400"/>
        </w:tabs>
        <w:rPr>
          <w:rFonts w:ascii="Myriad Pro" w:hAnsi="Myriad Pro" w:cs="Tahoma"/>
        </w:rPr>
      </w:pPr>
    </w:p>
    <w:p w14:paraId="66529797" w14:textId="459C8E49" w:rsidR="00E4305F" w:rsidRPr="00E05177" w:rsidRDefault="0005747C" w:rsidP="002E710B">
      <w:pPr>
        <w:keepNext/>
        <w:keepLines/>
        <w:tabs>
          <w:tab w:val="left" w:pos="5400"/>
        </w:tabs>
        <w:rPr>
          <w:rFonts w:ascii="Myriad Pro" w:hAnsi="Myriad Pro" w:cs="Tahoma"/>
        </w:rPr>
      </w:pPr>
      <w:r w:rsidRPr="00E05177">
        <w:rPr>
          <w:rFonts w:ascii="Myriad Pro" w:hAnsi="Myriad Pro" w:cs="Tahoma"/>
        </w:rPr>
        <w:t>Ime in priimek ter p</w:t>
      </w:r>
      <w:r w:rsidR="00E4305F" w:rsidRPr="00E05177">
        <w:rPr>
          <w:rFonts w:ascii="Myriad Pro" w:hAnsi="Myriad Pro" w:cs="Tahoma"/>
        </w:rPr>
        <w:t xml:space="preserve">odpis </w:t>
      </w:r>
      <w:r w:rsidR="005C6210" w:rsidRPr="00E05177">
        <w:rPr>
          <w:rFonts w:ascii="Myriad Pro" w:hAnsi="Myriad Pro" w:cs="Tahoma"/>
        </w:rPr>
        <w:t>ponudnika</w:t>
      </w:r>
      <w:r w:rsidRPr="00E05177">
        <w:rPr>
          <w:rFonts w:ascii="Myriad Pro" w:hAnsi="Myriad Pro" w:cs="Tahoma"/>
        </w:rPr>
        <w:t>/partnerja</w:t>
      </w:r>
      <w:r w:rsidR="00E4305F" w:rsidRPr="00E05177">
        <w:rPr>
          <w:rFonts w:ascii="Myriad Pro" w:hAnsi="Myriad Pro" w:cs="Tahoma"/>
        </w:rPr>
        <w:t xml:space="preserve">: </w:t>
      </w:r>
      <w:r w:rsidR="00E4305F" w:rsidRPr="00E05177">
        <w:rPr>
          <w:rFonts w:ascii="Myriad Pro" w:hAnsi="Myriad Pro" w:cs="Tahoma"/>
        </w:rPr>
        <w:tab/>
      </w:r>
      <w:r w:rsidR="00E4305F" w:rsidRPr="00E05177">
        <w:rPr>
          <w:rFonts w:ascii="Myriad Pro" w:hAnsi="Myriad Pro" w:cs="Tahoma"/>
        </w:rPr>
        <w:tab/>
      </w:r>
      <w:r w:rsidRPr="00E05177">
        <w:rPr>
          <w:rFonts w:ascii="Myriad Pro" w:hAnsi="Myriad Pro" w:cs="Tahoma"/>
        </w:rPr>
        <w:t xml:space="preserve">Ime in priimek ter podpis </w:t>
      </w:r>
      <w:r w:rsidR="00E4305F" w:rsidRPr="00E05177">
        <w:rPr>
          <w:rFonts w:ascii="Myriad Pro" w:hAnsi="Myriad Pro" w:cs="Tahoma"/>
        </w:rPr>
        <w:t>podizvajalca:</w:t>
      </w:r>
    </w:p>
    <w:p w14:paraId="098E7A6A" w14:textId="77777777" w:rsidR="00E4305F" w:rsidRPr="00E05177" w:rsidRDefault="00E4305F" w:rsidP="002E710B">
      <w:pPr>
        <w:keepNext/>
        <w:keepLines/>
        <w:tabs>
          <w:tab w:val="left" w:pos="5400"/>
        </w:tabs>
        <w:rPr>
          <w:rFonts w:ascii="Myriad Pro" w:hAnsi="Myriad Pro" w:cs="Tahoma"/>
        </w:rPr>
      </w:pPr>
    </w:p>
    <w:p w14:paraId="39FADFF8" w14:textId="77777777" w:rsidR="00E4305F" w:rsidRPr="00E05177" w:rsidRDefault="00E4305F" w:rsidP="002E710B">
      <w:pPr>
        <w:keepNext/>
        <w:keepLines/>
        <w:rPr>
          <w:rFonts w:ascii="Myriad Pro" w:hAnsi="Myriad Pro" w:cs="Tahoma"/>
        </w:rPr>
      </w:pPr>
      <w:r w:rsidRPr="00E05177">
        <w:rPr>
          <w:rFonts w:ascii="Myriad Pro" w:hAnsi="Myriad Pro" w:cs="Tahoma"/>
        </w:rPr>
        <w:t>_______________________________</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_______________________________</w:t>
      </w:r>
    </w:p>
    <w:p w14:paraId="686EEE0E" w14:textId="77777777" w:rsidR="00E4305F" w:rsidRPr="00E05177" w:rsidRDefault="00E4305F" w:rsidP="002E710B">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p>
    <w:p w14:paraId="02AF7B70" w14:textId="77777777" w:rsidR="00E4305F" w:rsidRPr="00E05177" w:rsidRDefault="00E4305F" w:rsidP="002E710B">
      <w:pPr>
        <w:keepNext/>
        <w:keepLines/>
        <w:tabs>
          <w:tab w:val="left" w:pos="284"/>
        </w:tabs>
        <w:rPr>
          <w:rFonts w:ascii="Myriad Pro" w:hAnsi="Myriad Pro" w:cs="Tahoma"/>
          <w:b/>
        </w:rPr>
      </w:pP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41C812F4" w14:textId="35861D5A" w:rsidR="00E4305F" w:rsidRPr="00E05177" w:rsidRDefault="004C79F4" w:rsidP="002E710B">
      <w:pPr>
        <w:keepNext/>
        <w:keepLines/>
        <w:ind w:left="851" w:hanging="851"/>
        <w:jc w:val="both"/>
        <w:rPr>
          <w:rFonts w:ascii="Myriad Pro" w:hAnsi="Myriad Pro" w:cs="Tahoma"/>
          <w:i/>
          <w:lang w:eastAsia="ar-SA"/>
        </w:rPr>
      </w:pPr>
      <w:r w:rsidRPr="00E05177">
        <w:rPr>
          <w:rFonts w:ascii="Myriad Pro" w:hAnsi="Myriad Pro" w:cs="Tahoma"/>
          <w:b/>
          <w:i/>
          <w:lang w:eastAsia="ar-SA"/>
        </w:rPr>
        <w:lastRenderedPageBreak/>
        <w:t xml:space="preserve">Opomba: </w:t>
      </w:r>
      <w:r w:rsidR="00E4305F" w:rsidRPr="00E05177">
        <w:rPr>
          <w:rFonts w:ascii="Myriad Pro" w:hAnsi="Myriad Pro" w:cs="Tahoma"/>
          <w:i/>
          <w:lang w:eastAsia="ar-SA"/>
        </w:rPr>
        <w:t xml:space="preserve">Obrazec velja tudi za primer, da se je gospodarski subjekt odločil oddati del javnega naročila v </w:t>
      </w:r>
      <w:proofErr w:type="spellStart"/>
      <w:r w:rsidR="00E4305F" w:rsidRPr="00E05177">
        <w:rPr>
          <w:rFonts w:ascii="Myriad Pro" w:hAnsi="Myriad Pro" w:cs="Tahoma"/>
          <w:i/>
          <w:lang w:eastAsia="ar-SA"/>
        </w:rPr>
        <w:t>podizvajanje</w:t>
      </w:r>
      <w:proofErr w:type="spellEnd"/>
      <w:r w:rsidR="00E4305F" w:rsidRPr="00E05177">
        <w:rPr>
          <w:rFonts w:ascii="Myriad Pro" w:hAnsi="Myriad Pro" w:cs="Tahoma"/>
          <w:i/>
          <w:lang w:eastAsia="ar-SA"/>
        </w:rPr>
        <w:t xml:space="preserve"> in za izvedbo  tega dela uporablja tudi podizvajalčeve zmogljivosti, zato temu podizvajalcu Pr</w:t>
      </w:r>
      <w:r w:rsidR="005C6210" w:rsidRPr="00E05177">
        <w:rPr>
          <w:rFonts w:ascii="Myriad Pro" w:hAnsi="Myriad Pro" w:cs="Tahoma"/>
          <w:i/>
          <w:lang w:eastAsia="ar-SA"/>
        </w:rPr>
        <w:t>iloge 4/2 ni potrebno izpolniti</w:t>
      </w:r>
      <w:r w:rsidR="00E4305F" w:rsidRPr="00E05177">
        <w:rPr>
          <w:rFonts w:ascii="Myriad Pro" w:hAnsi="Myriad Pro" w:cs="Tahoma"/>
          <w:i/>
          <w:lang w:eastAsia="ar-SA"/>
        </w:rPr>
        <w:t>. V tem primeru se v obrazcu navedejo tudi vse zmogljivost podizvajalca, ki jih bo uporabil ponudnik.</w:t>
      </w:r>
    </w:p>
    <w:p w14:paraId="338BE951" w14:textId="77777777" w:rsidR="00E4305F" w:rsidRPr="00E05177" w:rsidRDefault="00E4305F" w:rsidP="002E710B">
      <w:pPr>
        <w:keepNext/>
        <w:keepLines/>
        <w:rPr>
          <w:rFonts w:ascii="Myriad Pro" w:hAnsi="Myriad Pro" w:cs="Tahoma"/>
          <w:lang w:eastAsia="ar-SA"/>
        </w:rPr>
      </w:pPr>
    </w:p>
    <w:p w14:paraId="198297A1" w14:textId="77946DB6" w:rsidR="00E4305F" w:rsidRDefault="00E4305F" w:rsidP="002E710B">
      <w:pPr>
        <w:keepNext/>
        <w:keepLines/>
        <w:jc w:val="both"/>
        <w:rPr>
          <w:rFonts w:ascii="Myriad Pro" w:hAnsi="Myriad Pro" w:cs="Tahoma"/>
        </w:rPr>
      </w:pPr>
      <w:r w:rsidRPr="00E05177">
        <w:rPr>
          <w:rFonts w:ascii="Myriad Pro" w:hAnsi="Myriad Pro" w:cs="Tahoma"/>
          <w:b/>
          <w:i/>
          <w:lang w:eastAsia="ar-SA"/>
        </w:rPr>
        <w:t>Navodilo</w:t>
      </w:r>
      <w:r w:rsidRPr="00E05177">
        <w:rPr>
          <w:rFonts w:ascii="Myriad Pro" w:hAnsi="Myriad Pro" w:cs="Tahoma"/>
          <w:i/>
          <w:lang w:eastAsia="ar-SA"/>
        </w:rPr>
        <w:t>: Obrazec se po potrebi kopira!</w:t>
      </w:r>
      <w:r w:rsidRPr="00E05177">
        <w:rPr>
          <w:rFonts w:ascii="Myriad Pro" w:hAnsi="Myriad Pro" w:cs="Tahoma"/>
        </w:rPr>
        <w:t xml:space="preserve"> </w:t>
      </w:r>
      <w:r w:rsidR="005C6210" w:rsidRPr="00E05177">
        <w:rPr>
          <w:rFonts w:ascii="Myriad Pro" w:hAnsi="Myriad Pro" w:cs="Tahoma"/>
        </w:rPr>
        <w:t>Ponudnik izpolni ločen obrazec priloge za vsakega od sodelujočih podizvajalcev v ponudbi.</w:t>
      </w:r>
    </w:p>
    <w:p w14:paraId="5CD4F581" w14:textId="70DB45A7" w:rsidR="007F707D" w:rsidRDefault="007F707D">
      <w:pPr>
        <w:rPr>
          <w:rFonts w:ascii="Myriad Pro" w:hAnsi="Myriad Pro" w:cs="Tahoma"/>
        </w:rPr>
      </w:pPr>
      <w:r>
        <w:rPr>
          <w:rFonts w:ascii="Myriad Pro" w:hAnsi="Myriad Pro" w:cs="Tahoma"/>
        </w:rPr>
        <w:br w:type="page"/>
      </w:r>
    </w:p>
    <w:tbl>
      <w:tblPr>
        <w:tblW w:w="9351" w:type="dxa"/>
        <w:tblLayout w:type="fixed"/>
        <w:tblCellMar>
          <w:left w:w="70" w:type="dxa"/>
          <w:right w:w="70" w:type="dxa"/>
        </w:tblCellMar>
        <w:tblLook w:val="0000" w:firstRow="0" w:lastRow="0" w:firstColumn="0" w:lastColumn="0" w:noHBand="0" w:noVBand="0"/>
      </w:tblPr>
      <w:tblGrid>
        <w:gridCol w:w="6799"/>
        <w:gridCol w:w="2552"/>
      </w:tblGrid>
      <w:tr w:rsidR="00995C6A" w:rsidRPr="00E05177" w14:paraId="2DB917F3" w14:textId="77777777" w:rsidTr="00CB23D7">
        <w:tc>
          <w:tcPr>
            <w:tcW w:w="6799" w:type="dxa"/>
            <w:tcBorders>
              <w:top w:val="single" w:sz="4" w:space="0" w:color="000000"/>
              <w:left w:val="single" w:sz="4" w:space="0" w:color="000000"/>
              <w:bottom w:val="single" w:sz="4" w:space="0" w:color="000000"/>
            </w:tcBorders>
          </w:tcPr>
          <w:p w14:paraId="708DA044" w14:textId="77777777" w:rsidR="00995C6A" w:rsidRPr="00E05177" w:rsidRDefault="00995C6A" w:rsidP="002E710B">
            <w:pPr>
              <w:keepNext/>
              <w:keepLines/>
              <w:snapToGrid w:val="0"/>
              <w:rPr>
                <w:rFonts w:ascii="Myriad Pro" w:eastAsia="Calibri" w:hAnsi="Myriad Pro" w:cs="Tahoma"/>
              </w:rPr>
            </w:pPr>
            <w:r w:rsidRPr="00E05177">
              <w:rPr>
                <w:rFonts w:ascii="Myriad Pro" w:eastAsia="Calibri" w:hAnsi="Myriad Pro" w:cs="Tahoma"/>
              </w:rPr>
              <w:lastRenderedPageBreak/>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044A33FD" w14:textId="77777777" w:rsidR="00995C6A" w:rsidRPr="00E05177" w:rsidRDefault="00995C6A" w:rsidP="002E710B">
            <w:pPr>
              <w:keepNext/>
              <w:keepLines/>
              <w:rPr>
                <w:rFonts w:ascii="Myriad Pro" w:eastAsia="Calibri" w:hAnsi="Myriad Pro" w:cs="Tahoma"/>
              </w:rPr>
            </w:pPr>
            <w:r w:rsidRPr="00E05177">
              <w:rPr>
                <w:rFonts w:ascii="Myriad Pro" w:eastAsia="Calibri" w:hAnsi="Myriad Pro" w:cs="Tahoma"/>
                <w:b/>
              </w:rPr>
              <w:t xml:space="preserve">Obrazec 1 k Prilogi </w:t>
            </w:r>
            <w:r w:rsidR="00CB23D7" w:rsidRPr="00E05177">
              <w:rPr>
                <w:rFonts w:ascii="Myriad Pro" w:eastAsia="Calibri" w:hAnsi="Myriad Pro" w:cs="Tahoma"/>
                <w:b/>
              </w:rPr>
              <w:t>4</w:t>
            </w:r>
            <w:r w:rsidRPr="00E05177">
              <w:rPr>
                <w:rFonts w:ascii="Myriad Pro" w:eastAsia="Calibri" w:hAnsi="Myriad Pro" w:cs="Tahoma"/>
                <w:b/>
              </w:rPr>
              <w:t>/1</w:t>
            </w:r>
          </w:p>
        </w:tc>
      </w:tr>
    </w:tbl>
    <w:p w14:paraId="30D8911B" w14:textId="77777777" w:rsidR="00E4305F" w:rsidRPr="00E05177" w:rsidRDefault="00E4305F" w:rsidP="002E710B">
      <w:pPr>
        <w:keepNext/>
        <w:keepLines/>
        <w:ind w:right="-143"/>
        <w:jc w:val="both"/>
        <w:rPr>
          <w:rFonts w:ascii="Myriad Pro" w:hAnsi="Myriad Pro" w:cs="Tahoma"/>
        </w:rPr>
      </w:pPr>
    </w:p>
    <w:p w14:paraId="7F438BC0" w14:textId="1AEDBCF4" w:rsidR="00E4305F" w:rsidRPr="00E05177" w:rsidRDefault="00E4305F" w:rsidP="002E710B">
      <w:pPr>
        <w:keepNext/>
        <w:keepLines/>
        <w:rPr>
          <w:rFonts w:ascii="Myriad Pro" w:hAnsi="Myriad Pro" w:cs="Tahoma"/>
        </w:rPr>
      </w:pPr>
      <w:r w:rsidRPr="00E05177">
        <w:rPr>
          <w:rFonts w:ascii="Myriad Pro" w:hAnsi="Myriad Pro" w:cs="Tahoma"/>
        </w:rPr>
        <w:t>Ponudnik</w:t>
      </w:r>
      <w:r w:rsidR="0005747C" w:rsidRPr="00E05177">
        <w:rPr>
          <w:rFonts w:ascii="Myriad Pro" w:hAnsi="Myriad Pro" w:cs="Tahoma"/>
        </w:rPr>
        <w:t>/partner</w:t>
      </w:r>
      <w:r w:rsidRPr="00E05177">
        <w:rPr>
          <w:rFonts w:ascii="Myriad Pro" w:hAnsi="Myriad Pro" w:cs="Tahoma"/>
        </w:rPr>
        <w:t>: ___________________________________________________</w:t>
      </w:r>
      <w:r w:rsidR="0005747C" w:rsidRPr="00E05177">
        <w:rPr>
          <w:rFonts w:ascii="Myriad Pro" w:hAnsi="Myriad Pro" w:cs="Tahoma"/>
        </w:rPr>
        <w:t>___________________</w:t>
      </w:r>
    </w:p>
    <w:p w14:paraId="2BB3316C" w14:textId="40F35580" w:rsidR="00E4305F" w:rsidRPr="00E05177" w:rsidRDefault="00E4305F" w:rsidP="002E710B">
      <w:pPr>
        <w:keepNext/>
        <w:keepLines/>
        <w:spacing w:after="40"/>
        <w:jc w:val="both"/>
        <w:rPr>
          <w:rFonts w:ascii="Myriad Pro" w:hAnsi="Myriad Pro" w:cs="Tahoma"/>
          <w:b/>
        </w:rPr>
      </w:pPr>
      <w:r w:rsidRPr="00E05177">
        <w:rPr>
          <w:rFonts w:ascii="Myriad Pro" w:hAnsi="Myriad Pro"/>
        </w:rPr>
        <w:t xml:space="preserve">za izvedbo javnega naročila št. </w:t>
      </w:r>
      <w:r w:rsidR="0090625C">
        <w:rPr>
          <w:rFonts w:ascii="Myriad Pro" w:hAnsi="Myriad Pro"/>
        </w:rPr>
        <w:t>PRENOVA KOTLOVNICE OŠ BAKOVCI</w:t>
      </w:r>
      <w:r w:rsidRPr="00E05177">
        <w:rPr>
          <w:rFonts w:ascii="Myriad Pro" w:hAnsi="Myriad Pro"/>
        </w:rPr>
        <w:t xml:space="preserve"> ter v skladu s 94. členom ZJN-3</w:t>
      </w:r>
    </w:p>
    <w:p w14:paraId="147BB5EF" w14:textId="77777777" w:rsidR="00E4305F" w:rsidRPr="00E05177" w:rsidRDefault="00E4305F" w:rsidP="002E710B">
      <w:pPr>
        <w:keepNext/>
        <w:keepLines/>
        <w:rPr>
          <w:rFonts w:ascii="Myriad Pro" w:hAnsi="Myriad Pro" w:cs="Tahoma"/>
        </w:rPr>
      </w:pPr>
    </w:p>
    <w:p w14:paraId="68FF400E" w14:textId="77777777" w:rsidR="00E4305F" w:rsidRPr="00E05177" w:rsidRDefault="00E4305F" w:rsidP="002E710B">
      <w:pPr>
        <w:keepNext/>
        <w:keepLines/>
        <w:jc w:val="center"/>
        <w:rPr>
          <w:rFonts w:ascii="Myriad Pro" w:hAnsi="Myriad Pro" w:cs="Tahoma"/>
          <w:b/>
        </w:rPr>
      </w:pPr>
      <w:r w:rsidRPr="00E05177">
        <w:rPr>
          <w:rFonts w:ascii="Myriad Pro" w:hAnsi="Myriad Pro" w:cs="Tahoma"/>
          <w:b/>
        </w:rPr>
        <w:t>POOBLAŠČAMO</w:t>
      </w:r>
    </w:p>
    <w:p w14:paraId="234935B3" w14:textId="77777777" w:rsidR="00E4305F" w:rsidRPr="00E05177" w:rsidRDefault="00E4305F" w:rsidP="002E710B">
      <w:pPr>
        <w:keepNext/>
        <w:keepLines/>
        <w:rPr>
          <w:rFonts w:ascii="Myriad Pro" w:hAnsi="Myriad Pro" w:cs="Tahoma"/>
        </w:rPr>
      </w:pPr>
    </w:p>
    <w:p w14:paraId="7F214FE4" w14:textId="1514099F" w:rsidR="00581519" w:rsidRPr="00E05177" w:rsidRDefault="00C20294" w:rsidP="002E710B">
      <w:pPr>
        <w:keepNext/>
        <w:keepLines/>
        <w:jc w:val="both"/>
        <w:rPr>
          <w:rFonts w:ascii="Myriad Pro" w:hAnsi="Myriad Pro" w:cs="Tahoma"/>
        </w:rPr>
      </w:pPr>
      <w:r w:rsidRPr="00E05177">
        <w:rPr>
          <w:rFonts w:ascii="Myriad Pro" w:hAnsi="Myriad Pro" w:cs="Tahoma"/>
        </w:rPr>
        <w:t>n</w:t>
      </w:r>
      <w:r w:rsidR="00E4305F" w:rsidRPr="00E05177">
        <w:rPr>
          <w:rFonts w:ascii="Myriad Pro" w:hAnsi="Myriad Pro" w:cs="Tahoma"/>
        </w:rPr>
        <w:t>aročnika</w:t>
      </w:r>
      <w:r w:rsidRPr="00E05177">
        <w:rPr>
          <w:rFonts w:ascii="Myriad Pro" w:hAnsi="Myriad Pro" w:cs="Tahoma"/>
        </w:rPr>
        <w:t xml:space="preserve"> </w:t>
      </w:r>
      <w:r w:rsidR="00581519" w:rsidRPr="00E05177">
        <w:rPr>
          <w:rFonts w:ascii="Myriad Pro" w:hAnsi="Myriad Pro" w:cs="Tahoma"/>
        </w:rPr>
        <w:t>(ustrezno označi)</w:t>
      </w:r>
    </w:p>
    <w:p w14:paraId="558CE168" w14:textId="77777777" w:rsidR="00581519" w:rsidRPr="00E05177" w:rsidRDefault="00581519" w:rsidP="002E710B">
      <w:pPr>
        <w:keepNext/>
        <w:keepLines/>
        <w:jc w:val="both"/>
        <w:rPr>
          <w:rFonts w:ascii="Myriad Pro" w:hAnsi="Myriad Pro" w:cs="Tahoma"/>
        </w:rPr>
      </w:pPr>
    </w:p>
    <w:p w14:paraId="4170B911" w14:textId="1FB93405" w:rsidR="00581519" w:rsidRPr="00E05177" w:rsidRDefault="00581519">
      <w:pPr>
        <w:pStyle w:val="Odstavekseznama"/>
        <w:keepNext/>
        <w:keepLines/>
        <w:numPr>
          <w:ilvl w:val="0"/>
          <w:numId w:val="26"/>
        </w:numPr>
        <w:jc w:val="both"/>
        <w:rPr>
          <w:rFonts w:ascii="Myriad Pro" w:hAnsi="Myriad Pro" w:cs="Tahoma"/>
        </w:rPr>
      </w:pPr>
      <w:r w:rsidRPr="00E05177">
        <w:rPr>
          <w:rFonts w:ascii="Myriad Pro" w:hAnsi="Myriad Pro"/>
        </w:rPr>
        <w:t>Mestna občina Murska Sobota,</w:t>
      </w:r>
    </w:p>
    <w:p w14:paraId="4B653AF1" w14:textId="77777777" w:rsidR="00C81E34" w:rsidRPr="00E05177" w:rsidRDefault="00C81E34" w:rsidP="002E710B">
      <w:pPr>
        <w:keepNext/>
        <w:keepLines/>
        <w:jc w:val="both"/>
        <w:rPr>
          <w:rFonts w:ascii="Myriad Pro" w:hAnsi="Myriad Pro" w:cs="Tahoma"/>
        </w:rPr>
      </w:pPr>
    </w:p>
    <w:p w14:paraId="0A63D1F5" w14:textId="4C7F5178" w:rsidR="00E4305F" w:rsidRPr="00E05177" w:rsidRDefault="00E4305F" w:rsidP="002E710B">
      <w:pPr>
        <w:keepNext/>
        <w:keepLines/>
        <w:jc w:val="both"/>
        <w:rPr>
          <w:rFonts w:ascii="Myriad Pro" w:hAnsi="Myriad Pro" w:cs="Tahoma"/>
        </w:rPr>
      </w:pPr>
      <w:r w:rsidRPr="00E05177">
        <w:rPr>
          <w:rFonts w:ascii="Myriad Pro" w:hAnsi="Myriad Pro" w:cs="Tahoma"/>
        </w:rPr>
        <w:t>da na podlagi potrjenega računa oziroma situacije neposredno plačuje naše obveznosti do naslednjih podizvajalcev:</w:t>
      </w:r>
    </w:p>
    <w:p w14:paraId="327A571B" w14:textId="77777777" w:rsidR="00E4305F" w:rsidRPr="00E05177" w:rsidRDefault="00E4305F" w:rsidP="002E710B">
      <w:pPr>
        <w:keepNext/>
        <w:keepLines/>
        <w:spacing w:line="276" w:lineRule="auto"/>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817"/>
      </w:tblGrid>
      <w:tr w:rsidR="00E4305F" w:rsidRPr="00E05177" w14:paraId="34CC77FD" w14:textId="77777777" w:rsidTr="00504DF0">
        <w:tc>
          <w:tcPr>
            <w:tcW w:w="392" w:type="dxa"/>
            <w:vAlign w:val="center"/>
          </w:tcPr>
          <w:p w14:paraId="1A6C7C01" w14:textId="77777777" w:rsidR="00E4305F" w:rsidRPr="00E05177" w:rsidRDefault="00E4305F" w:rsidP="002E710B">
            <w:pPr>
              <w:keepNext/>
              <w:keepLines/>
              <w:spacing w:line="276" w:lineRule="auto"/>
              <w:ind w:right="-108"/>
              <w:rPr>
                <w:rFonts w:ascii="Myriad Pro" w:hAnsi="Myriad Pro" w:cs="Tahoma"/>
                <w:lang w:eastAsia="en-US"/>
              </w:rPr>
            </w:pPr>
            <w:r w:rsidRPr="00E05177">
              <w:rPr>
                <w:rFonts w:ascii="Myriad Pro" w:hAnsi="Myriad Pro" w:cs="Tahoma"/>
                <w:lang w:eastAsia="en-US"/>
              </w:rPr>
              <w:t xml:space="preserve">Št. </w:t>
            </w:r>
          </w:p>
        </w:tc>
        <w:tc>
          <w:tcPr>
            <w:tcW w:w="8817" w:type="dxa"/>
            <w:vAlign w:val="center"/>
          </w:tcPr>
          <w:p w14:paraId="4EDDF9FF"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NAZIV PODIZVAJALCA</w:t>
            </w:r>
          </w:p>
        </w:tc>
      </w:tr>
      <w:tr w:rsidR="00E4305F" w:rsidRPr="00E05177" w14:paraId="4BE23041" w14:textId="77777777" w:rsidTr="00504DF0">
        <w:tc>
          <w:tcPr>
            <w:tcW w:w="392" w:type="dxa"/>
            <w:vAlign w:val="center"/>
          </w:tcPr>
          <w:p w14:paraId="23240246" w14:textId="77777777" w:rsidR="00E4305F" w:rsidRPr="00E05177" w:rsidRDefault="00E4305F" w:rsidP="002E710B">
            <w:pPr>
              <w:keepNext/>
              <w:keepLines/>
              <w:spacing w:line="276" w:lineRule="auto"/>
              <w:jc w:val="center"/>
              <w:rPr>
                <w:rFonts w:ascii="Myriad Pro" w:hAnsi="Myriad Pro" w:cs="Tahoma"/>
                <w:lang w:eastAsia="en-US"/>
              </w:rPr>
            </w:pPr>
          </w:p>
          <w:p w14:paraId="3777F758"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1.</w:t>
            </w:r>
          </w:p>
          <w:p w14:paraId="1058C27D" w14:textId="77777777" w:rsidR="00E4305F" w:rsidRPr="00E05177" w:rsidRDefault="00E4305F" w:rsidP="002E710B">
            <w:pPr>
              <w:keepNext/>
              <w:keepLines/>
              <w:spacing w:line="276" w:lineRule="auto"/>
              <w:jc w:val="center"/>
              <w:rPr>
                <w:rFonts w:ascii="Myriad Pro" w:hAnsi="Myriad Pro" w:cs="Tahoma"/>
                <w:lang w:eastAsia="en-US"/>
              </w:rPr>
            </w:pPr>
          </w:p>
        </w:tc>
        <w:tc>
          <w:tcPr>
            <w:tcW w:w="8817" w:type="dxa"/>
            <w:vAlign w:val="center"/>
          </w:tcPr>
          <w:p w14:paraId="3829EEE2" w14:textId="77777777" w:rsidR="00E4305F" w:rsidRPr="00E05177" w:rsidRDefault="00E4305F" w:rsidP="002E710B">
            <w:pPr>
              <w:keepNext/>
              <w:keepLines/>
              <w:spacing w:line="276" w:lineRule="auto"/>
              <w:rPr>
                <w:rFonts w:ascii="Myriad Pro" w:hAnsi="Myriad Pro" w:cs="Tahoma"/>
                <w:lang w:eastAsia="en-US"/>
              </w:rPr>
            </w:pPr>
          </w:p>
          <w:p w14:paraId="3BBE13CB" w14:textId="77777777" w:rsidR="00E4305F" w:rsidRPr="00E05177" w:rsidRDefault="00E4305F" w:rsidP="002E710B">
            <w:pPr>
              <w:keepNext/>
              <w:keepLines/>
              <w:spacing w:line="276" w:lineRule="auto"/>
              <w:rPr>
                <w:rFonts w:ascii="Myriad Pro" w:hAnsi="Myriad Pro" w:cs="Tahoma"/>
                <w:lang w:eastAsia="en-US"/>
              </w:rPr>
            </w:pPr>
          </w:p>
          <w:p w14:paraId="060A155C" w14:textId="77777777" w:rsidR="00E4305F" w:rsidRPr="00E05177" w:rsidRDefault="00E4305F" w:rsidP="002E710B">
            <w:pPr>
              <w:keepNext/>
              <w:keepLines/>
              <w:spacing w:line="276" w:lineRule="auto"/>
              <w:rPr>
                <w:rFonts w:ascii="Myriad Pro" w:hAnsi="Myriad Pro" w:cs="Tahoma"/>
                <w:lang w:eastAsia="en-US"/>
              </w:rPr>
            </w:pPr>
          </w:p>
        </w:tc>
      </w:tr>
      <w:tr w:rsidR="00E4305F" w:rsidRPr="00E05177" w14:paraId="79B7196E" w14:textId="77777777" w:rsidTr="00504DF0">
        <w:tc>
          <w:tcPr>
            <w:tcW w:w="392" w:type="dxa"/>
            <w:vAlign w:val="center"/>
          </w:tcPr>
          <w:p w14:paraId="3F62128B" w14:textId="77777777" w:rsidR="00E4305F" w:rsidRPr="00E05177" w:rsidRDefault="00E4305F" w:rsidP="002E710B">
            <w:pPr>
              <w:keepNext/>
              <w:keepLines/>
              <w:spacing w:line="276" w:lineRule="auto"/>
              <w:jc w:val="center"/>
              <w:rPr>
                <w:rFonts w:ascii="Myriad Pro" w:hAnsi="Myriad Pro" w:cs="Tahoma"/>
                <w:lang w:eastAsia="en-US"/>
              </w:rPr>
            </w:pPr>
          </w:p>
          <w:p w14:paraId="306E2BAC"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2.</w:t>
            </w:r>
          </w:p>
          <w:p w14:paraId="0D8E42C6" w14:textId="77777777" w:rsidR="00E4305F" w:rsidRPr="00E05177" w:rsidRDefault="00E4305F" w:rsidP="002E710B">
            <w:pPr>
              <w:keepNext/>
              <w:keepLines/>
              <w:spacing w:line="276" w:lineRule="auto"/>
              <w:jc w:val="center"/>
              <w:rPr>
                <w:rFonts w:ascii="Myriad Pro" w:hAnsi="Myriad Pro" w:cs="Tahoma"/>
                <w:lang w:eastAsia="en-US"/>
              </w:rPr>
            </w:pPr>
          </w:p>
        </w:tc>
        <w:tc>
          <w:tcPr>
            <w:tcW w:w="8817" w:type="dxa"/>
            <w:vAlign w:val="center"/>
          </w:tcPr>
          <w:p w14:paraId="25A45EE1" w14:textId="77777777" w:rsidR="00E4305F" w:rsidRPr="00E05177" w:rsidRDefault="00E4305F" w:rsidP="002E710B">
            <w:pPr>
              <w:keepNext/>
              <w:keepLines/>
              <w:spacing w:line="276" w:lineRule="auto"/>
              <w:rPr>
                <w:rFonts w:ascii="Myriad Pro" w:hAnsi="Myriad Pro" w:cs="Tahoma"/>
                <w:lang w:eastAsia="en-US"/>
              </w:rPr>
            </w:pPr>
          </w:p>
          <w:p w14:paraId="2DD89304" w14:textId="77777777" w:rsidR="00E4305F" w:rsidRPr="00E05177" w:rsidRDefault="00E4305F" w:rsidP="002E710B">
            <w:pPr>
              <w:keepNext/>
              <w:keepLines/>
              <w:spacing w:line="276" w:lineRule="auto"/>
              <w:rPr>
                <w:rFonts w:ascii="Myriad Pro" w:hAnsi="Myriad Pro" w:cs="Tahoma"/>
                <w:lang w:eastAsia="en-US"/>
              </w:rPr>
            </w:pPr>
          </w:p>
          <w:p w14:paraId="688CB98C" w14:textId="77777777" w:rsidR="00E4305F" w:rsidRPr="00E05177" w:rsidRDefault="00E4305F" w:rsidP="002E710B">
            <w:pPr>
              <w:keepNext/>
              <w:keepLines/>
              <w:spacing w:line="276" w:lineRule="auto"/>
              <w:rPr>
                <w:rFonts w:ascii="Myriad Pro" w:hAnsi="Myriad Pro" w:cs="Tahoma"/>
                <w:lang w:eastAsia="en-US"/>
              </w:rPr>
            </w:pPr>
          </w:p>
        </w:tc>
      </w:tr>
      <w:tr w:rsidR="00E4305F" w:rsidRPr="00E05177" w14:paraId="628A36DF" w14:textId="77777777" w:rsidTr="00504DF0">
        <w:tc>
          <w:tcPr>
            <w:tcW w:w="392" w:type="dxa"/>
            <w:vAlign w:val="center"/>
          </w:tcPr>
          <w:p w14:paraId="00578E8C" w14:textId="77777777" w:rsidR="00E4305F" w:rsidRPr="00E05177" w:rsidRDefault="00E4305F" w:rsidP="002E710B">
            <w:pPr>
              <w:keepNext/>
              <w:keepLines/>
              <w:spacing w:line="276" w:lineRule="auto"/>
              <w:jc w:val="center"/>
              <w:rPr>
                <w:rFonts w:ascii="Myriad Pro" w:hAnsi="Myriad Pro" w:cs="Tahoma"/>
                <w:lang w:eastAsia="en-US"/>
              </w:rPr>
            </w:pPr>
          </w:p>
          <w:p w14:paraId="3A042E75"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3.</w:t>
            </w:r>
          </w:p>
          <w:p w14:paraId="4D770EAE" w14:textId="77777777" w:rsidR="00E4305F" w:rsidRPr="00E05177" w:rsidRDefault="00E4305F" w:rsidP="002E710B">
            <w:pPr>
              <w:keepNext/>
              <w:keepLines/>
              <w:spacing w:line="276" w:lineRule="auto"/>
              <w:jc w:val="center"/>
              <w:rPr>
                <w:rFonts w:ascii="Myriad Pro" w:hAnsi="Myriad Pro" w:cs="Tahoma"/>
                <w:lang w:eastAsia="en-US"/>
              </w:rPr>
            </w:pPr>
          </w:p>
        </w:tc>
        <w:tc>
          <w:tcPr>
            <w:tcW w:w="8817" w:type="dxa"/>
            <w:vAlign w:val="center"/>
          </w:tcPr>
          <w:p w14:paraId="6B7AF8B5" w14:textId="77777777" w:rsidR="00E4305F" w:rsidRPr="00E05177" w:rsidRDefault="00E4305F" w:rsidP="002E710B">
            <w:pPr>
              <w:keepNext/>
              <w:keepLines/>
              <w:spacing w:line="276" w:lineRule="auto"/>
              <w:rPr>
                <w:rFonts w:ascii="Myriad Pro" w:hAnsi="Myriad Pro" w:cs="Tahoma"/>
                <w:lang w:eastAsia="en-US"/>
              </w:rPr>
            </w:pPr>
          </w:p>
          <w:p w14:paraId="67A42D3D" w14:textId="77777777" w:rsidR="00E4305F" w:rsidRPr="00E05177" w:rsidRDefault="00E4305F" w:rsidP="002E710B">
            <w:pPr>
              <w:keepNext/>
              <w:keepLines/>
              <w:spacing w:line="276" w:lineRule="auto"/>
              <w:rPr>
                <w:rFonts w:ascii="Myriad Pro" w:hAnsi="Myriad Pro" w:cs="Tahoma"/>
                <w:lang w:eastAsia="en-US"/>
              </w:rPr>
            </w:pPr>
          </w:p>
          <w:p w14:paraId="2068762C" w14:textId="77777777" w:rsidR="00E4305F" w:rsidRPr="00E05177" w:rsidRDefault="00E4305F" w:rsidP="002E710B">
            <w:pPr>
              <w:keepNext/>
              <w:keepLines/>
              <w:spacing w:line="276" w:lineRule="auto"/>
              <w:rPr>
                <w:rFonts w:ascii="Myriad Pro" w:hAnsi="Myriad Pro" w:cs="Tahoma"/>
                <w:lang w:eastAsia="en-US"/>
              </w:rPr>
            </w:pPr>
          </w:p>
        </w:tc>
      </w:tr>
    </w:tbl>
    <w:p w14:paraId="6B67EE63" w14:textId="77777777" w:rsidR="00E4305F" w:rsidRPr="00E05177" w:rsidRDefault="00E4305F" w:rsidP="002E710B">
      <w:pPr>
        <w:keepNext/>
        <w:keepLines/>
        <w:jc w:val="both"/>
        <w:rPr>
          <w:rFonts w:ascii="Myriad Pro" w:hAnsi="Myriad Pro" w:cs="Tahoma"/>
          <w:bCs/>
          <w:i/>
          <w:noProof/>
        </w:rPr>
      </w:pPr>
    </w:p>
    <w:p w14:paraId="0D3142F4" w14:textId="77777777" w:rsidR="00E4305F" w:rsidRPr="00E05177" w:rsidRDefault="00E4305F" w:rsidP="002E710B">
      <w:pPr>
        <w:keepNext/>
        <w:keepLines/>
        <w:jc w:val="both"/>
        <w:rPr>
          <w:rFonts w:ascii="Myriad Pro" w:hAnsi="Myriad Pro" w:cs="Tahoma"/>
          <w:bCs/>
          <w:i/>
          <w:noProof/>
        </w:rPr>
      </w:pPr>
    </w:p>
    <w:p w14:paraId="35E24F33" w14:textId="77777777" w:rsidR="00E4305F" w:rsidRPr="00E05177" w:rsidRDefault="00E4305F" w:rsidP="002E710B">
      <w:pPr>
        <w:keepNext/>
        <w:keepLines/>
        <w:tabs>
          <w:tab w:val="left" w:pos="2835"/>
        </w:tabs>
        <w:ind w:left="284" w:hanging="284"/>
        <w:jc w:val="both"/>
        <w:rPr>
          <w:rFonts w:ascii="Myriad Pro" w:hAnsi="Myriad Pro"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E4305F" w:rsidRPr="00E05177" w14:paraId="2F06E753" w14:textId="77777777" w:rsidTr="00CB23D7">
        <w:tc>
          <w:tcPr>
            <w:tcW w:w="3189" w:type="dxa"/>
            <w:tcBorders>
              <w:top w:val="single" w:sz="4" w:space="0" w:color="auto"/>
            </w:tcBorders>
            <w:vAlign w:val="bottom"/>
          </w:tcPr>
          <w:p w14:paraId="46053915" w14:textId="77777777" w:rsidR="00E4305F" w:rsidRPr="00E05177" w:rsidRDefault="00E4305F"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Kraj, datum</w:t>
            </w:r>
          </w:p>
        </w:tc>
        <w:tc>
          <w:tcPr>
            <w:tcW w:w="2268" w:type="dxa"/>
          </w:tcPr>
          <w:p w14:paraId="516BC780" w14:textId="77777777" w:rsidR="00E4305F" w:rsidRPr="00E05177" w:rsidRDefault="00E4305F"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žig</w:t>
            </w:r>
          </w:p>
        </w:tc>
        <w:tc>
          <w:tcPr>
            <w:tcW w:w="3757" w:type="dxa"/>
            <w:tcBorders>
              <w:top w:val="single" w:sz="4" w:space="0" w:color="auto"/>
            </w:tcBorders>
          </w:tcPr>
          <w:p w14:paraId="2ED1506B" w14:textId="17B46E9C" w:rsidR="00E4305F" w:rsidRPr="00E05177" w:rsidRDefault="00E4305F"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w:t>
            </w:r>
            <w:r w:rsidR="0005747C" w:rsidRPr="00E05177">
              <w:rPr>
                <w:rFonts w:ascii="Myriad Pro" w:hAnsi="Myriad Pro" w:cs="Tahoma"/>
              </w:rPr>
              <w:t xml:space="preserve">Ime in priimek ter podpis </w:t>
            </w:r>
            <w:r w:rsidRPr="00E05177">
              <w:rPr>
                <w:rFonts w:ascii="Myriad Pro" w:hAnsi="Myriad Pro" w:cs="Tahoma"/>
              </w:rPr>
              <w:t>gospodarske</w:t>
            </w:r>
            <w:r w:rsidR="0005747C" w:rsidRPr="00E05177">
              <w:rPr>
                <w:rFonts w:ascii="Myriad Pro" w:hAnsi="Myriad Pro" w:cs="Tahoma"/>
              </w:rPr>
              <w:t>ga subjekta</w:t>
            </w:r>
            <w:r w:rsidRPr="00E05177">
              <w:rPr>
                <w:rFonts w:ascii="Myriad Pro" w:hAnsi="Myriad Pro" w:cs="Tahoma"/>
              </w:rPr>
              <w:t>)</w:t>
            </w:r>
          </w:p>
        </w:tc>
      </w:tr>
    </w:tbl>
    <w:p w14:paraId="36E51573" w14:textId="77777777" w:rsidR="00E4305F" w:rsidRPr="00E05177" w:rsidRDefault="00E4305F" w:rsidP="002E710B">
      <w:pPr>
        <w:keepNext/>
        <w:keepLines/>
        <w:tabs>
          <w:tab w:val="left" w:pos="2835"/>
        </w:tabs>
        <w:ind w:left="284" w:hanging="284"/>
        <w:jc w:val="both"/>
        <w:rPr>
          <w:rFonts w:ascii="Myriad Pro" w:hAnsi="Myriad Pro" w:cs="Tahoma"/>
        </w:rPr>
      </w:pPr>
    </w:p>
    <w:p w14:paraId="0D749C65" w14:textId="77777777" w:rsidR="00E4305F" w:rsidRPr="00E05177" w:rsidRDefault="00E4305F" w:rsidP="002E710B">
      <w:pPr>
        <w:keepNext/>
        <w:keepLines/>
        <w:tabs>
          <w:tab w:val="left" w:pos="2835"/>
        </w:tabs>
        <w:ind w:left="284" w:hanging="284"/>
        <w:jc w:val="both"/>
        <w:rPr>
          <w:rFonts w:ascii="Myriad Pro" w:hAnsi="Myriad Pro" w:cs="Tahoma"/>
        </w:rPr>
      </w:pPr>
    </w:p>
    <w:p w14:paraId="4DA08A55" w14:textId="77777777" w:rsidR="00E4305F" w:rsidRPr="00E05177" w:rsidRDefault="00E4305F" w:rsidP="002E710B">
      <w:pPr>
        <w:keepNext/>
        <w:keepLines/>
        <w:tabs>
          <w:tab w:val="left" w:pos="2835"/>
        </w:tabs>
        <w:ind w:left="284" w:hanging="284"/>
        <w:jc w:val="both"/>
        <w:rPr>
          <w:rFonts w:ascii="Myriad Pro" w:hAnsi="Myriad Pro" w:cs="Tahoma"/>
        </w:rPr>
      </w:pPr>
    </w:p>
    <w:p w14:paraId="22E7CF33" w14:textId="05054743" w:rsidR="00E4305F" w:rsidRPr="00E05177" w:rsidRDefault="004C79F4"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00E4305F" w:rsidRPr="00E05177">
        <w:rPr>
          <w:rFonts w:ascii="Myriad Pro" w:hAnsi="Myriad Pro" w:cs="Tahoma"/>
          <w:i/>
          <w:iCs/>
        </w:rPr>
        <w:t>Obrazec se izpolni in podpiše</w:t>
      </w:r>
      <w:r w:rsidR="002025A5" w:rsidRPr="00E05177">
        <w:rPr>
          <w:rFonts w:ascii="Myriad Pro" w:hAnsi="Myriad Pro" w:cs="Tahoma"/>
          <w:i/>
          <w:iCs/>
        </w:rPr>
        <w:t>,</w:t>
      </w:r>
      <w:r w:rsidR="00E4305F" w:rsidRPr="00E05177">
        <w:rPr>
          <w:rFonts w:ascii="Myriad Pro" w:hAnsi="Myriad Pro" w:cs="Tahoma"/>
          <w:i/>
          <w:iCs/>
        </w:rPr>
        <w:t xml:space="preserve"> </w:t>
      </w:r>
      <w:r w:rsidR="00E4305F" w:rsidRPr="00E05177">
        <w:rPr>
          <w:rFonts w:ascii="Myriad Pro" w:hAnsi="Myriad Pro" w:cs="Tahoma"/>
          <w:i/>
          <w:iCs/>
          <w:u w:val="single"/>
        </w:rPr>
        <w:t>kadar namerava ponudnik izvesti javno naročilo s podizvajalcem, ki zahteva neposredno plačilo</w:t>
      </w:r>
      <w:r w:rsidR="00E4305F" w:rsidRPr="00E05177">
        <w:rPr>
          <w:rFonts w:ascii="Myriad Pro" w:hAnsi="Myriad Pro" w:cs="Tahoma"/>
          <w:i/>
          <w:iCs/>
        </w:rPr>
        <w:t xml:space="preserve"> v skladu s 94. členom ZJN-3.</w:t>
      </w:r>
    </w:p>
    <w:p w14:paraId="320495B8" w14:textId="77777777" w:rsidR="00E4305F" w:rsidRPr="00E05177" w:rsidRDefault="00E4305F" w:rsidP="002E710B">
      <w:pPr>
        <w:keepNext/>
        <w:keepLines/>
        <w:jc w:val="both"/>
        <w:rPr>
          <w:rFonts w:ascii="Myriad Pro" w:hAnsi="Myriad Pro" w:cs="Tahoma"/>
          <w:i/>
          <w:iCs/>
        </w:rPr>
      </w:pPr>
    </w:p>
    <w:p w14:paraId="74F0848A" w14:textId="3F37BCB8" w:rsidR="00E4305F" w:rsidRPr="00E05177" w:rsidRDefault="00E4305F" w:rsidP="002E710B">
      <w:pPr>
        <w:keepNext/>
        <w:keepLines/>
        <w:jc w:val="both"/>
        <w:rPr>
          <w:rFonts w:ascii="Myriad Pro" w:hAnsi="Myriad Pro" w:cs="Tahoma"/>
          <w:i/>
          <w:iCs/>
        </w:rPr>
      </w:pPr>
      <w:r w:rsidRPr="00E05177">
        <w:rPr>
          <w:rFonts w:ascii="Myriad Pro" w:hAnsi="Myriad Pro" w:cs="Tahoma"/>
          <w:i/>
          <w:iCs/>
        </w:rPr>
        <w:t xml:space="preserve">V primeru, da ponudnik </w:t>
      </w:r>
      <w:r w:rsidRPr="00E05177">
        <w:rPr>
          <w:rFonts w:ascii="Myriad Pro" w:hAnsi="Myriad Pro" w:cs="Tahoma"/>
          <w:i/>
          <w:iCs/>
          <w:u w:val="single"/>
        </w:rPr>
        <w:t>ne namerava</w:t>
      </w:r>
      <w:r w:rsidRPr="00E05177">
        <w:rPr>
          <w:rFonts w:ascii="Myriad Pro" w:hAnsi="Myriad Pro" w:cs="Tahoma"/>
          <w:i/>
          <w:iCs/>
        </w:rPr>
        <w:t xml:space="preserve"> izvesti </w:t>
      </w:r>
      <w:r w:rsidR="00035153" w:rsidRPr="00E05177">
        <w:rPr>
          <w:rFonts w:ascii="Myriad Pro" w:hAnsi="Myriad Pro" w:cs="Tahoma"/>
          <w:i/>
          <w:iCs/>
        </w:rPr>
        <w:t xml:space="preserve">javnega </w:t>
      </w:r>
      <w:r w:rsidRPr="00E05177">
        <w:rPr>
          <w:rFonts w:ascii="Myriad Pro" w:hAnsi="Myriad Pro" w:cs="Tahoma"/>
          <w:i/>
          <w:iCs/>
        </w:rPr>
        <w:t>naročil</w:t>
      </w:r>
      <w:r w:rsidR="00035153" w:rsidRPr="00E05177">
        <w:rPr>
          <w:rFonts w:ascii="Myriad Pro" w:hAnsi="Myriad Pro" w:cs="Tahoma"/>
          <w:i/>
          <w:iCs/>
        </w:rPr>
        <w:t>a</w:t>
      </w:r>
      <w:r w:rsidRPr="00E05177">
        <w:rPr>
          <w:rFonts w:ascii="Myriad Pro" w:hAnsi="Myriad Pro" w:cs="Tahoma"/>
          <w:i/>
          <w:iCs/>
        </w:rPr>
        <w:t xml:space="preserve"> s podizvajalcem, </w:t>
      </w:r>
      <w:r w:rsidRPr="00E05177">
        <w:rPr>
          <w:rFonts w:ascii="Myriad Pro" w:hAnsi="Myriad Pro" w:cs="Tahoma"/>
          <w:i/>
          <w:iCs/>
          <w:u w:val="single"/>
        </w:rPr>
        <w:t>ki zahteva neposredno plačilo</w:t>
      </w:r>
      <w:r w:rsidRPr="00E05177">
        <w:rPr>
          <w:rFonts w:ascii="Myriad Pro" w:hAnsi="Myriad Pro" w:cs="Tahoma"/>
          <w:i/>
          <w:iCs/>
        </w:rPr>
        <w:t>, obrazca ni potrebno izpolniti.</w:t>
      </w:r>
    </w:p>
    <w:p w14:paraId="4A199406" w14:textId="77777777" w:rsidR="00E4305F" w:rsidRPr="00E05177" w:rsidRDefault="00E4305F" w:rsidP="002E710B">
      <w:pPr>
        <w:keepNext/>
        <w:keepLines/>
        <w:jc w:val="both"/>
        <w:rPr>
          <w:rFonts w:ascii="Myriad Pro" w:hAnsi="Myriad Pro" w:cs="Tahoma"/>
          <w:i/>
          <w:iCs/>
        </w:rPr>
      </w:pPr>
    </w:p>
    <w:p w14:paraId="5250879D" w14:textId="77777777" w:rsidR="00E4305F" w:rsidRPr="00E05177" w:rsidRDefault="00E4305F"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Navodilo: </w:t>
      </w:r>
      <w:r w:rsidRPr="00E05177">
        <w:rPr>
          <w:rFonts w:ascii="Myriad Pro" w:hAnsi="Myriad Pro" w:cs="Tahoma"/>
          <w:i/>
          <w:iCs/>
        </w:rPr>
        <w:t>Glavni izvajalec mora svojemu računu ali situaciji priložiti račun ali situacijo podizvajalca, ki ga je predhodno potrdil.</w:t>
      </w:r>
    </w:p>
    <w:p w14:paraId="766F7F47" w14:textId="77777777" w:rsidR="00E4305F" w:rsidRPr="00E05177" w:rsidRDefault="00E4305F" w:rsidP="002E710B">
      <w:pPr>
        <w:keepNext/>
        <w:keepLines/>
        <w:jc w:val="both"/>
        <w:rPr>
          <w:rFonts w:ascii="Myriad Pro" w:hAnsi="Myriad Pro" w:cs="Tahoma"/>
          <w:i/>
        </w:rPr>
      </w:pPr>
    </w:p>
    <w:p w14:paraId="2E72C08E" w14:textId="285495A9" w:rsidR="007F707D" w:rsidRDefault="00E4305F" w:rsidP="002E710B">
      <w:pPr>
        <w:keepNext/>
        <w:keepLines/>
        <w:jc w:val="both"/>
        <w:rPr>
          <w:rFonts w:ascii="Myriad Pro" w:hAnsi="Myriad Pro" w:cs="Tahoma"/>
          <w:i/>
        </w:rPr>
      </w:pPr>
      <w:r w:rsidRPr="00E05177">
        <w:rPr>
          <w:rFonts w:ascii="Myriad Pro" w:hAnsi="Myriad Pro" w:cs="Tahoma"/>
          <w:i/>
        </w:rPr>
        <w:t>Obrazec se po potrebi kopira!</w:t>
      </w:r>
    </w:p>
    <w:p w14:paraId="4FFE326F" w14:textId="77777777" w:rsidR="007F707D" w:rsidRDefault="007F707D">
      <w:pPr>
        <w:rPr>
          <w:rFonts w:ascii="Myriad Pro" w:hAnsi="Myriad Pro" w:cs="Tahoma"/>
          <w:i/>
        </w:rPr>
      </w:pPr>
      <w:r>
        <w:rPr>
          <w:rFonts w:ascii="Myriad Pro" w:hAnsi="Myriad Pro" w:cs="Tahoma"/>
          <w:i/>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95C6A" w:rsidRPr="00E05177" w14:paraId="1A84D364" w14:textId="77777777" w:rsidTr="00504DF0">
        <w:tc>
          <w:tcPr>
            <w:tcW w:w="6814" w:type="dxa"/>
            <w:tcBorders>
              <w:top w:val="single" w:sz="4" w:space="0" w:color="000000"/>
              <w:left w:val="single" w:sz="4" w:space="0" w:color="000000"/>
              <w:bottom w:val="single" w:sz="4" w:space="0" w:color="000000"/>
            </w:tcBorders>
          </w:tcPr>
          <w:p w14:paraId="3B115935" w14:textId="77777777" w:rsidR="00995C6A" w:rsidRPr="00E05177" w:rsidRDefault="00995C6A" w:rsidP="002E710B">
            <w:pPr>
              <w:keepNext/>
              <w:keepLines/>
              <w:rPr>
                <w:rFonts w:ascii="Myriad Pro" w:eastAsia="Calibri" w:hAnsi="Myriad Pro" w:cs="Tahoma"/>
              </w:rPr>
            </w:pPr>
            <w:r w:rsidRPr="00E05177">
              <w:rPr>
                <w:rFonts w:ascii="Myriad Pro" w:eastAsia="Calibri" w:hAnsi="Myriad Pro" w:cs="Tahoma"/>
              </w:rPr>
              <w:lastRenderedPageBreak/>
              <w:t>SOGLASJE PODIZVAJALC</w:t>
            </w:r>
            <w:r w:rsidR="00C20294" w:rsidRPr="00E05177">
              <w:rPr>
                <w:rFonts w:ascii="Myriad Pro" w:eastAsia="Calibri" w:hAnsi="Myriad Pro" w:cs="Tahoma"/>
              </w:rPr>
              <w:t>A</w:t>
            </w:r>
          </w:p>
        </w:tc>
        <w:tc>
          <w:tcPr>
            <w:tcW w:w="2552" w:type="dxa"/>
            <w:tcBorders>
              <w:top w:val="single" w:sz="4" w:space="0" w:color="000000"/>
              <w:left w:val="single" w:sz="4" w:space="0" w:color="808080"/>
              <w:bottom w:val="single" w:sz="4" w:space="0" w:color="000000"/>
              <w:right w:val="single" w:sz="4" w:space="0" w:color="000000"/>
            </w:tcBorders>
          </w:tcPr>
          <w:p w14:paraId="23980858" w14:textId="77777777" w:rsidR="00995C6A" w:rsidRPr="00E05177" w:rsidRDefault="00995C6A" w:rsidP="002E710B">
            <w:pPr>
              <w:keepNext/>
              <w:keepLines/>
              <w:rPr>
                <w:rFonts w:ascii="Myriad Pro" w:eastAsia="Calibri" w:hAnsi="Myriad Pro" w:cs="Tahoma"/>
                <w:b/>
              </w:rPr>
            </w:pPr>
            <w:r w:rsidRPr="00E05177">
              <w:rPr>
                <w:rFonts w:ascii="Myriad Pro" w:eastAsia="Calibri" w:hAnsi="Myriad Pro" w:cs="Tahoma"/>
                <w:b/>
              </w:rPr>
              <w:t>Obrazec 2 k Prilogi 4/1</w:t>
            </w:r>
          </w:p>
        </w:tc>
      </w:tr>
    </w:tbl>
    <w:p w14:paraId="74AE5860" w14:textId="77777777" w:rsidR="00E4305F" w:rsidRPr="00E05177" w:rsidRDefault="00E4305F" w:rsidP="002E710B">
      <w:pPr>
        <w:keepNext/>
        <w:keepLines/>
        <w:rPr>
          <w:rFonts w:ascii="Myriad Pro" w:hAnsi="Myriad Pro" w:cs="Tahoma"/>
          <w:b/>
        </w:rPr>
      </w:pPr>
    </w:p>
    <w:p w14:paraId="5F814BCA" w14:textId="4374260A" w:rsidR="00E4305F" w:rsidRPr="00E05177" w:rsidRDefault="00C20294" w:rsidP="002E710B">
      <w:pPr>
        <w:keepNext/>
        <w:keepLines/>
        <w:spacing w:after="120"/>
        <w:jc w:val="both"/>
        <w:rPr>
          <w:rFonts w:ascii="Myriad Pro" w:hAnsi="Myriad Pro" w:cs="Tahoma"/>
        </w:rPr>
      </w:pPr>
      <w:r w:rsidRPr="00E05177">
        <w:rPr>
          <w:rFonts w:ascii="Myriad Pro" w:hAnsi="Myriad Pro"/>
        </w:rPr>
        <w:t xml:space="preserve">Podizvajalec: ______________________________________________________________ , ki nastopamo pri gospodarskemu subjektu, ki oddaja ponudbo za javno naročilo </w:t>
      </w:r>
      <w:r w:rsidR="0090625C">
        <w:rPr>
          <w:rFonts w:ascii="Myriad Pro" w:hAnsi="Myriad Pro"/>
        </w:rPr>
        <w:t>PRENOVA KOTLOVNICE OŠ BAKOVCI</w:t>
      </w:r>
      <w:r w:rsidRPr="00E05177">
        <w:rPr>
          <w:rFonts w:ascii="Myriad Pro" w:hAnsi="Myriad Pro"/>
        </w:rPr>
        <w:t>,</w:t>
      </w:r>
    </w:p>
    <w:p w14:paraId="7E457A64" w14:textId="77777777" w:rsidR="00E4305F" w:rsidRPr="00E05177" w:rsidRDefault="00E4305F" w:rsidP="002E710B">
      <w:pPr>
        <w:keepNext/>
        <w:keepLines/>
        <w:rPr>
          <w:rFonts w:ascii="Myriad Pro" w:hAnsi="Myriad Pro" w:cs="Tahoma"/>
        </w:rPr>
      </w:pPr>
    </w:p>
    <w:p w14:paraId="4A7551C1" w14:textId="77777777" w:rsidR="00E4305F" w:rsidRPr="00E05177" w:rsidRDefault="00E4305F" w:rsidP="002E710B">
      <w:pPr>
        <w:keepNext/>
        <w:keepLines/>
        <w:jc w:val="center"/>
        <w:rPr>
          <w:rFonts w:ascii="Myriad Pro" w:hAnsi="Myriad Pro" w:cs="Tahoma"/>
          <w:b/>
        </w:rPr>
      </w:pPr>
    </w:p>
    <w:p w14:paraId="11CE23AC" w14:textId="77777777" w:rsidR="00E4305F" w:rsidRPr="00E05177" w:rsidRDefault="00E4305F" w:rsidP="002E710B">
      <w:pPr>
        <w:keepNext/>
        <w:keepLines/>
        <w:jc w:val="center"/>
        <w:rPr>
          <w:rFonts w:ascii="Myriad Pro" w:hAnsi="Myriad Pro" w:cs="Tahoma"/>
          <w:b/>
        </w:rPr>
      </w:pPr>
      <w:r w:rsidRPr="00E05177">
        <w:rPr>
          <w:rFonts w:ascii="Myriad Pro" w:hAnsi="Myriad Pro" w:cs="Tahoma"/>
          <w:b/>
        </w:rPr>
        <w:t>SOGLAŠAMO,</w:t>
      </w:r>
    </w:p>
    <w:p w14:paraId="2C3B26B2" w14:textId="77777777" w:rsidR="00E4305F" w:rsidRPr="00E05177" w:rsidRDefault="00E4305F" w:rsidP="002E710B">
      <w:pPr>
        <w:keepNext/>
        <w:keepLines/>
        <w:rPr>
          <w:rFonts w:ascii="Myriad Pro" w:hAnsi="Myriad Pro" w:cs="Tahoma"/>
          <w:b/>
        </w:rPr>
      </w:pPr>
    </w:p>
    <w:p w14:paraId="52857D87" w14:textId="3545CA6E" w:rsidR="00581519" w:rsidRPr="00E05177" w:rsidRDefault="00E4305F" w:rsidP="002E710B">
      <w:pPr>
        <w:keepNext/>
        <w:keepLines/>
        <w:jc w:val="both"/>
        <w:rPr>
          <w:rFonts w:ascii="Myriad Pro" w:hAnsi="Myriad Pro" w:cs="Tahoma"/>
        </w:rPr>
      </w:pPr>
      <w:r w:rsidRPr="00E05177">
        <w:rPr>
          <w:rFonts w:ascii="Myriad Pro" w:hAnsi="Myriad Pro" w:cs="Tahoma"/>
        </w:rPr>
        <w:t>da nam naročnik</w:t>
      </w:r>
      <w:r w:rsidR="00C20294" w:rsidRPr="00E05177">
        <w:rPr>
          <w:rFonts w:ascii="Myriad Pro" w:hAnsi="Myriad Pro" w:cs="Tahoma"/>
        </w:rPr>
        <w:t xml:space="preserve"> </w:t>
      </w:r>
      <w:r w:rsidR="00581519" w:rsidRPr="00E05177">
        <w:rPr>
          <w:rFonts w:ascii="Myriad Pro" w:hAnsi="Myriad Pro" w:cs="Tahoma"/>
        </w:rPr>
        <w:t>(ustrezno označi)</w:t>
      </w:r>
    </w:p>
    <w:p w14:paraId="6E6D1FD7" w14:textId="77777777" w:rsidR="00581519" w:rsidRPr="00E05177" w:rsidRDefault="00581519" w:rsidP="002E710B">
      <w:pPr>
        <w:keepNext/>
        <w:keepLines/>
        <w:jc w:val="both"/>
        <w:rPr>
          <w:rFonts w:ascii="Myriad Pro" w:hAnsi="Myriad Pro" w:cs="Tahoma"/>
        </w:rPr>
      </w:pPr>
    </w:p>
    <w:p w14:paraId="6F9806A0" w14:textId="77777777" w:rsidR="00581519" w:rsidRPr="00E05177" w:rsidRDefault="00581519">
      <w:pPr>
        <w:pStyle w:val="Odstavekseznama"/>
        <w:keepNext/>
        <w:keepLines/>
        <w:numPr>
          <w:ilvl w:val="0"/>
          <w:numId w:val="27"/>
        </w:numPr>
        <w:jc w:val="both"/>
        <w:rPr>
          <w:rFonts w:ascii="Myriad Pro" w:hAnsi="Myriad Pro" w:cs="Tahoma"/>
        </w:rPr>
      </w:pPr>
      <w:r w:rsidRPr="00E05177">
        <w:rPr>
          <w:rFonts w:ascii="Myriad Pro" w:hAnsi="Myriad Pro"/>
        </w:rPr>
        <w:t>Mestna občina Murska Sobota,</w:t>
      </w:r>
    </w:p>
    <w:p w14:paraId="60CF947F" w14:textId="77777777" w:rsidR="00E41539" w:rsidRPr="00E05177" w:rsidRDefault="00E41539" w:rsidP="002E710B">
      <w:pPr>
        <w:pStyle w:val="Odstavekseznama"/>
        <w:keepNext/>
        <w:keepLines/>
        <w:ind w:left="720"/>
        <w:jc w:val="both"/>
        <w:rPr>
          <w:rFonts w:ascii="Myriad Pro" w:hAnsi="Myriad Pro" w:cs="Tahoma"/>
        </w:rPr>
      </w:pPr>
    </w:p>
    <w:p w14:paraId="37D4E591" w14:textId="77777777" w:rsidR="00581519" w:rsidRPr="00E05177" w:rsidRDefault="00581519" w:rsidP="002E710B">
      <w:pPr>
        <w:keepNext/>
        <w:keepLines/>
        <w:jc w:val="both"/>
        <w:rPr>
          <w:rFonts w:ascii="Myriad Pro" w:hAnsi="Myriad Pro" w:cs="Tahoma"/>
        </w:rPr>
      </w:pPr>
    </w:p>
    <w:p w14:paraId="46972290" w14:textId="042C7017" w:rsidR="00E4305F" w:rsidRPr="00E05177" w:rsidRDefault="00E4305F" w:rsidP="002E710B">
      <w:pPr>
        <w:keepNext/>
        <w:keepLines/>
        <w:jc w:val="both"/>
        <w:rPr>
          <w:rFonts w:ascii="Myriad Pro" w:hAnsi="Myriad Pro" w:cs="Tahoma"/>
        </w:rPr>
      </w:pPr>
      <w:r w:rsidRPr="00E05177">
        <w:rPr>
          <w:rFonts w:ascii="Myriad Pro" w:hAnsi="Myriad Pro" w:cs="Tahoma"/>
        </w:rPr>
        <w:t>v skladu s 94. členom ZJN-3, namesto gospodarskega subjekta, ki oddaja ponudbo za pre</w:t>
      </w:r>
      <w:r w:rsidR="009C3789" w:rsidRPr="00E05177">
        <w:rPr>
          <w:rFonts w:ascii="Myriad Pro" w:hAnsi="Myriad Pro" w:cs="Tahoma"/>
        </w:rPr>
        <w:t>dmetno javno naročilo, poravna</w:t>
      </w:r>
      <w:r w:rsidRPr="00E05177">
        <w:rPr>
          <w:rFonts w:ascii="Myriad Pro" w:hAnsi="Myriad Pro" w:cs="Tahoma"/>
        </w:rPr>
        <w:t xml:space="preserve"> našo terjatev v zvezi z izvedbo predmeta javnega naročila, in sicer na podlagi izstavljenih računov/situacij, ki jih bo predhodno potrdil izbrani ponudnik in bodo priloga računov/situacij, ki jih bo naročniku izstavil izbrani ponudnik.</w:t>
      </w:r>
    </w:p>
    <w:p w14:paraId="2F15DB1C" w14:textId="77777777" w:rsidR="00E4305F" w:rsidRPr="00E05177" w:rsidRDefault="00E4305F" w:rsidP="002E710B">
      <w:pPr>
        <w:keepNext/>
        <w:keepLines/>
        <w:rPr>
          <w:rFonts w:ascii="Myriad Pro" w:hAnsi="Myriad Pro"/>
          <w:b/>
        </w:rPr>
      </w:pPr>
      <w:r w:rsidRPr="00E05177">
        <w:rPr>
          <w:rFonts w:ascii="Myriad Pro" w:hAnsi="Myriad Pro"/>
          <w:b/>
        </w:rPr>
        <w:t xml:space="preserve"> </w:t>
      </w:r>
    </w:p>
    <w:p w14:paraId="7483911E" w14:textId="77777777" w:rsidR="00E4305F" w:rsidRPr="00E05177" w:rsidRDefault="00E4305F" w:rsidP="002E710B">
      <w:pPr>
        <w:keepNext/>
        <w:keepLines/>
        <w:rPr>
          <w:rFonts w:ascii="Myriad Pro" w:hAnsi="Myriad Pro"/>
          <w:b/>
        </w:rPr>
      </w:pPr>
    </w:p>
    <w:p w14:paraId="766324D4" w14:textId="77777777" w:rsidR="00E4305F" w:rsidRPr="00E05177" w:rsidRDefault="00E4305F" w:rsidP="002E710B">
      <w:pPr>
        <w:keepNext/>
        <w:keepLines/>
        <w:rPr>
          <w:rFonts w:ascii="Myriad Pro" w:hAnsi="Myriad Pro" w:cs="Tahoma"/>
          <w:b/>
        </w:rPr>
      </w:pPr>
    </w:p>
    <w:p w14:paraId="5488DFD0" w14:textId="0B77F380" w:rsidR="00E4305F" w:rsidRPr="00E05177" w:rsidRDefault="00E4305F" w:rsidP="002E710B">
      <w:pPr>
        <w:keepNext/>
        <w:keepLines/>
        <w:rPr>
          <w:rFonts w:ascii="Myriad Pro" w:hAnsi="Myriad Pro" w:cs="Tahoma"/>
        </w:rPr>
      </w:pPr>
      <w:r w:rsidRPr="00E05177">
        <w:rPr>
          <w:rFonts w:ascii="Myriad Pro" w:hAnsi="Myriad Pro" w:cs="Tahoma"/>
        </w:rPr>
        <w:t>____________________________                     Žig                _______________________________</w:t>
      </w:r>
    </w:p>
    <w:p w14:paraId="21FEFFB6" w14:textId="7F2D9E21" w:rsidR="00E4305F" w:rsidRPr="00E05177" w:rsidRDefault="00E4305F" w:rsidP="002E710B">
      <w:pPr>
        <w:keepNext/>
        <w:keepLines/>
        <w:rPr>
          <w:rFonts w:ascii="Myriad Pro" w:hAnsi="Myriad Pro" w:cs="Tahoma"/>
        </w:rPr>
      </w:pPr>
      <w:r w:rsidRPr="00E05177">
        <w:rPr>
          <w:rFonts w:ascii="Myriad Pro" w:hAnsi="Myriad Pro" w:cs="Tahoma"/>
        </w:rPr>
        <w:t xml:space="preserve">(Kraj in datum)                                          </w:t>
      </w:r>
      <w:r w:rsidR="0005747C" w:rsidRPr="00E05177">
        <w:rPr>
          <w:rFonts w:ascii="Myriad Pro" w:hAnsi="Myriad Pro" w:cs="Tahoma"/>
        </w:rPr>
        <w:t xml:space="preserve">                           </w:t>
      </w:r>
      <w:r w:rsidR="00C20294" w:rsidRPr="00E05177">
        <w:rPr>
          <w:rFonts w:ascii="Myriad Pro" w:hAnsi="Myriad Pro" w:cs="Tahoma"/>
        </w:rPr>
        <w:t>(</w:t>
      </w:r>
      <w:r w:rsidR="0005747C" w:rsidRPr="00E05177">
        <w:rPr>
          <w:rFonts w:ascii="Myriad Pro" w:hAnsi="Myriad Pro" w:cs="Tahoma"/>
        </w:rPr>
        <w:t xml:space="preserve">Ime in priimek ter podpis </w:t>
      </w:r>
      <w:r w:rsidR="00C20294" w:rsidRPr="00E05177">
        <w:rPr>
          <w:rFonts w:ascii="Myriad Pro" w:hAnsi="Myriad Pro" w:cs="Tahoma"/>
        </w:rPr>
        <w:t>p</w:t>
      </w:r>
      <w:r w:rsidRPr="00E05177">
        <w:rPr>
          <w:rFonts w:ascii="Myriad Pro" w:hAnsi="Myriad Pro" w:cs="Tahoma"/>
        </w:rPr>
        <w:t>odizvajalca)</w:t>
      </w:r>
    </w:p>
    <w:p w14:paraId="4EA4B817" w14:textId="77777777" w:rsidR="00E4305F" w:rsidRPr="00E05177" w:rsidRDefault="00E4305F" w:rsidP="002E710B">
      <w:pPr>
        <w:keepNext/>
        <w:keepLines/>
        <w:rPr>
          <w:rFonts w:ascii="Myriad Pro" w:hAnsi="Myriad Pro"/>
        </w:rPr>
      </w:pPr>
    </w:p>
    <w:p w14:paraId="2037356E" w14:textId="77777777" w:rsidR="00E4305F" w:rsidRPr="00E05177" w:rsidRDefault="00E4305F" w:rsidP="002E710B">
      <w:pPr>
        <w:keepNext/>
        <w:keepLines/>
        <w:rPr>
          <w:rFonts w:ascii="Myriad Pro" w:hAnsi="Myriad Pro"/>
        </w:rPr>
      </w:pPr>
    </w:p>
    <w:p w14:paraId="01098618" w14:textId="77777777" w:rsidR="00E4305F" w:rsidRPr="00E05177" w:rsidRDefault="00E4305F" w:rsidP="002E710B">
      <w:pPr>
        <w:keepNext/>
        <w:keepLines/>
        <w:rPr>
          <w:rFonts w:ascii="Myriad Pro" w:hAnsi="Myriad Pro"/>
        </w:rPr>
      </w:pPr>
    </w:p>
    <w:p w14:paraId="656A04FB" w14:textId="77777777" w:rsidR="00E4305F" w:rsidRPr="00E05177" w:rsidRDefault="00E4305F" w:rsidP="002E710B">
      <w:pPr>
        <w:keepNext/>
        <w:keepLines/>
        <w:rPr>
          <w:rFonts w:ascii="Myriad Pro" w:hAnsi="Myriad Pro"/>
        </w:rPr>
      </w:pPr>
    </w:p>
    <w:p w14:paraId="2F4E0F37" w14:textId="77777777" w:rsidR="00E4305F" w:rsidRPr="00E05177" w:rsidRDefault="00E4305F" w:rsidP="002E710B">
      <w:pPr>
        <w:keepNext/>
        <w:keepLines/>
        <w:rPr>
          <w:rFonts w:ascii="Myriad Pro" w:hAnsi="Myriad Pro"/>
        </w:rPr>
      </w:pPr>
    </w:p>
    <w:p w14:paraId="60AA83D9" w14:textId="77777777" w:rsidR="00E4305F" w:rsidRPr="00E05177" w:rsidRDefault="00E4305F"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p>
    <w:p w14:paraId="089117FE" w14:textId="77777777" w:rsidR="00E4305F" w:rsidRPr="00E05177" w:rsidRDefault="00E4305F" w:rsidP="002E710B">
      <w:pPr>
        <w:keepNext/>
        <w:keepLines/>
        <w:jc w:val="both"/>
        <w:rPr>
          <w:rFonts w:ascii="Myriad Pro" w:hAnsi="Myriad Pro"/>
          <w:b/>
        </w:rPr>
      </w:pPr>
      <w:r w:rsidRPr="00E05177">
        <w:rPr>
          <w:rFonts w:ascii="Myriad Pro" w:hAnsi="Myriad Pro" w:cs="Tahoma"/>
          <w:i/>
          <w:iCs/>
        </w:rPr>
        <w:t xml:space="preserve">Obrazec se izpolni in podpiše kadar namerava ponudnik izvesti javno naročilo s podizvajalcem, ki zahteva neposredno plačilo v skladu s 94. členom ZJN-3, ter posledično služi kot priloga k </w:t>
      </w:r>
      <w:r w:rsidR="008A14C8" w:rsidRPr="00E05177">
        <w:rPr>
          <w:rFonts w:ascii="Myriad Pro" w:hAnsi="Myriad Pro" w:cs="Tahoma"/>
          <w:i/>
          <w:iCs/>
        </w:rPr>
        <w:t>pogodbi</w:t>
      </w:r>
      <w:r w:rsidRPr="00E05177">
        <w:rPr>
          <w:rFonts w:ascii="Myriad Pro" w:hAnsi="Myriad Pro" w:cs="Tahoma"/>
          <w:i/>
          <w:iCs/>
        </w:rPr>
        <w:t xml:space="preserve"> o izvedbi javnega naročila.</w:t>
      </w:r>
    </w:p>
    <w:p w14:paraId="41521DED" w14:textId="77777777" w:rsidR="00E4305F" w:rsidRPr="00E05177" w:rsidRDefault="00E4305F" w:rsidP="002E710B">
      <w:pPr>
        <w:keepNext/>
        <w:keepLines/>
        <w:jc w:val="both"/>
        <w:rPr>
          <w:rFonts w:ascii="Myriad Pro" w:hAnsi="Myriad Pro" w:cs="Tahoma"/>
          <w:i/>
          <w:iCs/>
        </w:rPr>
      </w:pPr>
    </w:p>
    <w:p w14:paraId="0652DED9" w14:textId="77777777" w:rsidR="00E4305F" w:rsidRPr="00E05177" w:rsidRDefault="00E4305F" w:rsidP="002E710B">
      <w:pPr>
        <w:keepNext/>
        <w:keepLines/>
        <w:jc w:val="both"/>
        <w:rPr>
          <w:rFonts w:ascii="Myriad Pro" w:hAnsi="Myriad Pro" w:cs="Tahoma"/>
          <w:i/>
          <w:iCs/>
        </w:rPr>
      </w:pPr>
      <w:r w:rsidRPr="00E05177">
        <w:rPr>
          <w:rFonts w:ascii="Myriad Pro" w:hAnsi="Myriad Pro" w:cs="Tahoma"/>
          <w:i/>
          <w:iCs/>
        </w:rPr>
        <w:t xml:space="preserve">V primeru, da ponudnik ne namerava izvesti javno naročilo s podizvajalcem, ki zahteva neposredno plačilo, obrazca ni potrebno izpolniti.  </w:t>
      </w:r>
    </w:p>
    <w:p w14:paraId="343BE4D4" w14:textId="77777777" w:rsidR="00E4305F" w:rsidRPr="00E05177" w:rsidRDefault="00E4305F" w:rsidP="002E710B">
      <w:pPr>
        <w:keepNext/>
        <w:keepLines/>
        <w:rPr>
          <w:rFonts w:ascii="Myriad Pro" w:hAnsi="Myriad Pro"/>
        </w:rPr>
      </w:pPr>
    </w:p>
    <w:p w14:paraId="78C6631E" w14:textId="77777777" w:rsidR="00E4305F" w:rsidRPr="00E05177" w:rsidRDefault="00E4305F" w:rsidP="002E710B">
      <w:pPr>
        <w:keepNext/>
        <w:keepLines/>
        <w:rPr>
          <w:rFonts w:ascii="Myriad Pro" w:hAnsi="Myriad Pro"/>
        </w:rPr>
      </w:pPr>
    </w:p>
    <w:p w14:paraId="6DD56863" w14:textId="77777777" w:rsidR="00E4305F" w:rsidRPr="00E05177" w:rsidRDefault="00E4305F" w:rsidP="002E710B">
      <w:pPr>
        <w:keepNext/>
        <w:keepLines/>
        <w:tabs>
          <w:tab w:val="left" w:pos="567"/>
          <w:tab w:val="num" w:pos="851"/>
          <w:tab w:val="left" w:pos="993"/>
        </w:tabs>
        <w:jc w:val="both"/>
        <w:rPr>
          <w:rFonts w:ascii="Myriad Pro" w:hAnsi="Myriad Pro" w:cs="Tahoma"/>
        </w:rPr>
      </w:pPr>
    </w:p>
    <w:p w14:paraId="2F128CC9" w14:textId="77777777" w:rsidR="00E4305F" w:rsidRPr="00E05177" w:rsidRDefault="00E4305F" w:rsidP="002E710B">
      <w:pPr>
        <w:keepNext/>
        <w:keepLines/>
        <w:rPr>
          <w:rFonts w:ascii="Myriad Pro" w:hAnsi="Myriad Pro"/>
        </w:rPr>
      </w:pPr>
    </w:p>
    <w:p w14:paraId="75AFC75E" w14:textId="77777777" w:rsidR="00E4305F" w:rsidRPr="00E05177" w:rsidRDefault="00E4305F" w:rsidP="002E710B">
      <w:pPr>
        <w:keepNext/>
        <w:keepLines/>
        <w:rPr>
          <w:rFonts w:ascii="Myriad Pro" w:hAnsi="Myriad Pro"/>
        </w:rPr>
      </w:pPr>
    </w:p>
    <w:p w14:paraId="738064DF" w14:textId="77777777" w:rsidR="00E4305F" w:rsidRPr="00E05177" w:rsidRDefault="00E4305F" w:rsidP="002E710B">
      <w:pPr>
        <w:keepNext/>
        <w:keepLines/>
        <w:rPr>
          <w:rFonts w:ascii="Myriad Pro" w:hAnsi="Myriad Pro"/>
        </w:rPr>
      </w:pPr>
    </w:p>
    <w:p w14:paraId="1FAAA571" w14:textId="77777777" w:rsidR="00E4305F" w:rsidRPr="00E05177" w:rsidRDefault="00E4305F" w:rsidP="002E710B">
      <w:pPr>
        <w:keepNext/>
        <w:keepLines/>
        <w:rPr>
          <w:rFonts w:ascii="Myriad Pro" w:hAnsi="Myriad Pro"/>
        </w:rPr>
      </w:pPr>
    </w:p>
    <w:p w14:paraId="70999F36" w14:textId="77777777" w:rsidR="00E4305F" w:rsidRPr="00E05177" w:rsidRDefault="00E4305F" w:rsidP="002E710B">
      <w:pPr>
        <w:keepNext/>
        <w:keepLines/>
        <w:rPr>
          <w:rFonts w:ascii="Myriad Pro" w:hAnsi="Myriad Pro"/>
        </w:rPr>
      </w:pPr>
    </w:p>
    <w:p w14:paraId="507DDF8A" w14:textId="77777777" w:rsidR="00E4305F" w:rsidRPr="00E05177" w:rsidRDefault="00E4305F" w:rsidP="002E710B">
      <w:pPr>
        <w:keepNext/>
        <w:keepLines/>
        <w:spacing w:after="200" w:line="276" w:lineRule="auto"/>
        <w:rPr>
          <w:rFonts w:ascii="Myriad Pro" w:hAnsi="Myriad Pro"/>
        </w:rPr>
      </w:pPr>
      <w:r w:rsidRPr="00E05177">
        <w:rPr>
          <w:rFonts w:ascii="Myriad Pro" w:hAnsi="Myriad Pro"/>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95C6A" w:rsidRPr="00E05177" w14:paraId="1B012243" w14:textId="77777777" w:rsidTr="00504DF0">
        <w:tc>
          <w:tcPr>
            <w:tcW w:w="6814" w:type="dxa"/>
            <w:tcBorders>
              <w:top w:val="single" w:sz="4" w:space="0" w:color="000000"/>
              <w:left w:val="single" w:sz="4" w:space="0" w:color="000000"/>
              <w:bottom w:val="single" w:sz="4" w:space="0" w:color="000000"/>
            </w:tcBorders>
          </w:tcPr>
          <w:p w14:paraId="07F593F8" w14:textId="77777777" w:rsidR="00995C6A" w:rsidRPr="00E05177" w:rsidRDefault="00995C6A" w:rsidP="002E710B">
            <w:pPr>
              <w:keepNext/>
              <w:keepLines/>
              <w:rPr>
                <w:rFonts w:ascii="Myriad Pro" w:eastAsia="Calibri" w:hAnsi="Myriad Pro" w:cs="Tahoma"/>
              </w:rPr>
            </w:pPr>
            <w:r w:rsidRPr="00E05177">
              <w:rPr>
                <w:rFonts w:ascii="Myriad Pro" w:hAnsi="Myriad Pro"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733A349B" w14:textId="77777777" w:rsidR="00995C6A" w:rsidRPr="00E05177" w:rsidRDefault="00995C6A" w:rsidP="002E710B">
            <w:pPr>
              <w:keepNext/>
              <w:keepLines/>
              <w:rPr>
                <w:rFonts w:ascii="Myriad Pro" w:eastAsia="Calibri" w:hAnsi="Myriad Pro" w:cs="Tahoma"/>
                <w:b/>
              </w:rPr>
            </w:pPr>
            <w:r w:rsidRPr="00E05177">
              <w:rPr>
                <w:rFonts w:ascii="Myriad Pro" w:eastAsia="Calibri" w:hAnsi="Myriad Pro" w:cs="Tahoma"/>
                <w:b/>
              </w:rPr>
              <w:t>Obrazec 3 k Prilogi 4/1</w:t>
            </w:r>
          </w:p>
        </w:tc>
      </w:tr>
    </w:tbl>
    <w:p w14:paraId="158C12E0" w14:textId="77777777" w:rsidR="00E4305F" w:rsidRPr="00E05177" w:rsidRDefault="00E4305F" w:rsidP="002E710B">
      <w:pPr>
        <w:keepNext/>
        <w:keepLines/>
        <w:rPr>
          <w:rFonts w:ascii="Myriad Pro" w:hAnsi="Myriad Pro"/>
        </w:rPr>
      </w:pPr>
    </w:p>
    <w:p w14:paraId="39BCC722" w14:textId="77777777" w:rsidR="00E4305F" w:rsidRPr="00E05177" w:rsidRDefault="00E4305F" w:rsidP="002E710B">
      <w:pPr>
        <w:keepNext/>
        <w:keepLines/>
        <w:rPr>
          <w:rFonts w:ascii="Myriad Pro" w:hAnsi="Myriad Pro"/>
        </w:rPr>
      </w:pPr>
    </w:p>
    <w:p w14:paraId="1A304031" w14:textId="77777777" w:rsidR="00E4305F" w:rsidRPr="00E05177" w:rsidRDefault="00E4305F" w:rsidP="002E710B">
      <w:pPr>
        <w:keepNext/>
        <w:keepLines/>
        <w:jc w:val="center"/>
        <w:rPr>
          <w:rFonts w:ascii="Myriad Pro" w:hAnsi="Myriad Pro" w:cs="Tahoma"/>
          <w:b/>
          <w:i/>
        </w:rPr>
      </w:pPr>
      <w:r w:rsidRPr="00E05177">
        <w:rPr>
          <w:rFonts w:ascii="Myriad Pro" w:hAnsi="Myriad Pro" w:cs="Tahoma"/>
          <w:b/>
        </w:rPr>
        <w:t>SPORAZUM</w:t>
      </w:r>
    </w:p>
    <w:p w14:paraId="481B4D4D" w14:textId="77777777" w:rsidR="00E4305F" w:rsidRPr="00E05177" w:rsidRDefault="00E4305F" w:rsidP="002E710B">
      <w:pPr>
        <w:keepNext/>
        <w:keepLines/>
        <w:jc w:val="center"/>
        <w:rPr>
          <w:rFonts w:ascii="Myriad Pro" w:hAnsi="Myriad Pro" w:cs="Tahoma"/>
          <w:b/>
          <w:i/>
        </w:rPr>
      </w:pPr>
      <w:r w:rsidRPr="00E05177">
        <w:rPr>
          <w:rFonts w:ascii="Myriad Pro" w:hAnsi="Myriad Pro" w:cs="Tahoma"/>
          <w:b/>
        </w:rPr>
        <w:t>O MEDSEBOJNEM SODELOVANJU</w:t>
      </w:r>
    </w:p>
    <w:p w14:paraId="5A7150F9" w14:textId="77777777" w:rsidR="00E4305F" w:rsidRPr="00E05177" w:rsidRDefault="00E4305F" w:rsidP="002E710B">
      <w:pPr>
        <w:keepNext/>
        <w:keepLines/>
        <w:jc w:val="center"/>
        <w:rPr>
          <w:rFonts w:ascii="Myriad Pro" w:hAnsi="Myriad Pro" w:cs="Tahoma"/>
          <w:i/>
        </w:rPr>
      </w:pPr>
    </w:p>
    <w:p w14:paraId="483C3DAB" w14:textId="77777777" w:rsidR="00E4305F" w:rsidRPr="00E05177" w:rsidRDefault="00E4305F" w:rsidP="002E710B">
      <w:pPr>
        <w:keepNext/>
        <w:keepLines/>
        <w:jc w:val="center"/>
        <w:rPr>
          <w:rFonts w:ascii="Myriad Pro" w:hAnsi="Myriad Pro" w:cs="Tahoma"/>
          <w:i/>
        </w:rPr>
      </w:pPr>
    </w:p>
    <w:p w14:paraId="4A16A176" w14:textId="77777777" w:rsidR="00E4305F" w:rsidRPr="00E05177" w:rsidRDefault="00E4305F" w:rsidP="002E710B">
      <w:pPr>
        <w:keepNext/>
        <w:keepLines/>
        <w:jc w:val="center"/>
        <w:rPr>
          <w:rFonts w:ascii="Myriad Pro" w:hAnsi="Myriad Pro" w:cs="Tahoma"/>
          <w:i/>
        </w:rPr>
      </w:pPr>
      <w:r w:rsidRPr="00E05177">
        <w:rPr>
          <w:rFonts w:ascii="Myriad Pro" w:hAnsi="Myriad Pro" w:cs="Tahoma"/>
        </w:rPr>
        <w:t>(med ponudnikom in podizvajalci – priloži ponudnik)</w:t>
      </w:r>
    </w:p>
    <w:p w14:paraId="613D0BA0" w14:textId="77777777" w:rsidR="00E4305F" w:rsidRPr="00E05177" w:rsidRDefault="00E4305F" w:rsidP="002E710B">
      <w:pPr>
        <w:keepNext/>
        <w:keepLines/>
        <w:rPr>
          <w:rFonts w:ascii="Myriad Pro" w:hAnsi="Myriad Pro"/>
        </w:rPr>
      </w:pPr>
    </w:p>
    <w:p w14:paraId="7DF3D835" w14:textId="77777777" w:rsidR="00E4305F" w:rsidRPr="00E05177" w:rsidRDefault="00E4305F" w:rsidP="002E710B">
      <w:pPr>
        <w:keepNext/>
        <w:keepLines/>
        <w:rPr>
          <w:rFonts w:ascii="Myriad Pro" w:hAnsi="Myriad Pro"/>
        </w:rPr>
      </w:pPr>
    </w:p>
    <w:p w14:paraId="0EBA565A" w14:textId="77777777" w:rsidR="00E4305F" w:rsidRPr="00E05177" w:rsidRDefault="00E4305F" w:rsidP="002E710B">
      <w:pPr>
        <w:keepNext/>
        <w:keepLines/>
        <w:rPr>
          <w:rFonts w:ascii="Myriad Pro" w:hAnsi="Myriad Pro"/>
        </w:rPr>
      </w:pPr>
      <w:r w:rsidRPr="00E05177">
        <w:rPr>
          <w:rFonts w:ascii="Myriad Pro" w:hAnsi="Myriad Pro"/>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5082D" w:rsidRPr="00E05177" w14:paraId="609FCF2E" w14:textId="77777777" w:rsidTr="0095082D">
        <w:tc>
          <w:tcPr>
            <w:tcW w:w="7933" w:type="dxa"/>
            <w:tcBorders>
              <w:top w:val="single" w:sz="4" w:space="0" w:color="auto"/>
              <w:bottom w:val="single" w:sz="4" w:space="0" w:color="auto"/>
            </w:tcBorders>
          </w:tcPr>
          <w:p w14:paraId="1D8F8028" w14:textId="77777777" w:rsidR="0095082D" w:rsidRPr="00E05177" w:rsidRDefault="0095082D" w:rsidP="002E710B">
            <w:pPr>
              <w:keepNext/>
              <w:keepLines/>
              <w:rPr>
                <w:rFonts w:ascii="Myriad Pro" w:hAnsi="Myriad Pro" w:cs="Tahoma"/>
              </w:rPr>
            </w:pPr>
            <w:r w:rsidRPr="00E05177">
              <w:rPr>
                <w:rFonts w:ascii="Myriad Pro" w:hAnsi="Myriad Pro"/>
              </w:rPr>
              <w:lastRenderedPageBreak/>
              <w:br w:type="page"/>
            </w: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 xml:space="preserve">SEZNAM DRUGIH SUBJEKTOV, KATERIH ZMOGLJIVOST UPORABLJA PONUDNIK  </w:t>
            </w:r>
          </w:p>
        </w:tc>
        <w:tc>
          <w:tcPr>
            <w:tcW w:w="1418" w:type="dxa"/>
            <w:tcBorders>
              <w:top w:val="single" w:sz="4" w:space="0" w:color="auto"/>
              <w:bottom w:val="single" w:sz="4" w:space="0" w:color="auto"/>
            </w:tcBorders>
          </w:tcPr>
          <w:p w14:paraId="2534409F" w14:textId="77777777" w:rsidR="0095082D" w:rsidRPr="00E05177" w:rsidRDefault="0095082D" w:rsidP="002E710B">
            <w:pPr>
              <w:keepNext/>
              <w:keepLines/>
              <w:rPr>
                <w:rFonts w:ascii="Myriad Pro" w:hAnsi="Myriad Pro" w:cs="Tahoma"/>
                <w:b/>
                <w:i/>
              </w:rPr>
            </w:pPr>
            <w:r w:rsidRPr="00E05177">
              <w:rPr>
                <w:rFonts w:ascii="Myriad Pro" w:hAnsi="Myriad Pro" w:cs="Tahoma"/>
                <w:b/>
                <w:i/>
              </w:rPr>
              <w:t>Priloga 4/2</w:t>
            </w:r>
          </w:p>
        </w:tc>
      </w:tr>
    </w:tbl>
    <w:p w14:paraId="6DDBF31F" w14:textId="77777777" w:rsidR="00941637" w:rsidRPr="00E05177" w:rsidRDefault="00941637" w:rsidP="002E710B">
      <w:pPr>
        <w:keepNext/>
        <w:keepLines/>
        <w:jc w:val="both"/>
        <w:rPr>
          <w:rFonts w:ascii="Myriad Pro" w:hAnsi="Myriad Pro" w:cs="Tahoma"/>
        </w:rPr>
      </w:pPr>
      <w:r w:rsidRPr="00E05177">
        <w:rPr>
          <w:rFonts w:ascii="Myriad Pro" w:hAnsi="Myriad Pro" w:cs="Tahoma"/>
        </w:rPr>
        <w:t>Kandidat v prilogi navede subjekte, katerih zmogljivost uporablja, v kolikor z njimi namerava izvajati predmet javnega naročila. Prilogo podpišeta tako kandidat kot subjekt.</w:t>
      </w:r>
    </w:p>
    <w:p w14:paraId="2A0ADD2E" w14:textId="77777777" w:rsidR="00E4305F" w:rsidRPr="00E05177" w:rsidRDefault="00E4305F" w:rsidP="002E710B">
      <w:pPr>
        <w:keepNext/>
        <w:keepLines/>
        <w:rPr>
          <w:rFonts w:ascii="Myriad Pro" w:hAnsi="Myriad Pro"/>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61"/>
      </w:tblGrid>
      <w:tr w:rsidR="00E4305F" w:rsidRPr="00E05177" w14:paraId="48AB8F7C" w14:textId="77777777" w:rsidTr="00754141">
        <w:trPr>
          <w:trHeight w:val="511"/>
          <w:jc w:val="center"/>
        </w:trPr>
        <w:tc>
          <w:tcPr>
            <w:tcW w:w="9358" w:type="dxa"/>
            <w:gridSpan w:val="2"/>
            <w:vAlign w:val="center"/>
          </w:tcPr>
          <w:p w14:paraId="7DD3FD5B" w14:textId="22D64718" w:rsidR="00E4305F" w:rsidRPr="00E05177" w:rsidRDefault="00CB23D7" w:rsidP="002E710B">
            <w:pPr>
              <w:keepNext/>
              <w:keepLines/>
              <w:jc w:val="center"/>
              <w:rPr>
                <w:rFonts w:ascii="Myriad Pro" w:hAnsi="Myriad Pro" w:cs="Tahoma"/>
              </w:rPr>
            </w:pPr>
            <w:r w:rsidRPr="00E05177">
              <w:rPr>
                <w:rFonts w:ascii="Myriad Pro" w:hAnsi="Myriad Pro"/>
              </w:rPr>
              <w:t xml:space="preserve">Javno naročilo </w:t>
            </w:r>
            <w:r w:rsidR="0090625C">
              <w:rPr>
                <w:rFonts w:ascii="Myriad Pro" w:hAnsi="Myriad Pro"/>
              </w:rPr>
              <w:t>PRENOVA KOTLOVNICE OŠ BAKOVCI</w:t>
            </w:r>
          </w:p>
        </w:tc>
      </w:tr>
      <w:tr w:rsidR="00E4305F" w:rsidRPr="00E05177" w14:paraId="0F53536A" w14:textId="77777777" w:rsidTr="00EA4140">
        <w:trPr>
          <w:trHeight w:val="385"/>
          <w:jc w:val="center"/>
        </w:trPr>
        <w:tc>
          <w:tcPr>
            <w:tcW w:w="3397" w:type="dxa"/>
            <w:vAlign w:val="center"/>
          </w:tcPr>
          <w:p w14:paraId="78AC5299" w14:textId="77777777" w:rsidR="00E4305F" w:rsidRPr="00E05177" w:rsidRDefault="00E4305F" w:rsidP="002E710B">
            <w:pPr>
              <w:keepNext/>
              <w:keepLines/>
              <w:rPr>
                <w:rFonts w:ascii="Myriad Pro" w:hAnsi="Myriad Pro" w:cs="Tahoma"/>
              </w:rPr>
            </w:pPr>
            <w:r w:rsidRPr="00E05177">
              <w:rPr>
                <w:rFonts w:ascii="Myriad Pro" w:hAnsi="Myriad Pro" w:cs="Tahoma"/>
              </w:rPr>
              <w:t>Naziv subjekta</w:t>
            </w:r>
          </w:p>
        </w:tc>
        <w:tc>
          <w:tcPr>
            <w:tcW w:w="5961" w:type="dxa"/>
            <w:vAlign w:val="center"/>
          </w:tcPr>
          <w:p w14:paraId="05E9AD86" w14:textId="77777777" w:rsidR="00E4305F" w:rsidRPr="00E05177" w:rsidRDefault="00E4305F" w:rsidP="002E710B">
            <w:pPr>
              <w:keepNext/>
              <w:keepLines/>
              <w:rPr>
                <w:rFonts w:ascii="Myriad Pro" w:hAnsi="Myriad Pro" w:cs="Tahoma"/>
              </w:rPr>
            </w:pPr>
          </w:p>
          <w:p w14:paraId="70B29D8E" w14:textId="77777777" w:rsidR="00E4305F" w:rsidRPr="00E05177" w:rsidRDefault="00E4305F" w:rsidP="002E710B">
            <w:pPr>
              <w:keepNext/>
              <w:keepLines/>
              <w:rPr>
                <w:rFonts w:ascii="Myriad Pro" w:hAnsi="Myriad Pro" w:cs="Tahoma"/>
              </w:rPr>
            </w:pPr>
          </w:p>
        </w:tc>
      </w:tr>
      <w:tr w:rsidR="00E4305F" w:rsidRPr="00E05177" w14:paraId="05B09BF0" w14:textId="77777777" w:rsidTr="00EA4140">
        <w:trPr>
          <w:jc w:val="center"/>
        </w:trPr>
        <w:tc>
          <w:tcPr>
            <w:tcW w:w="3397" w:type="dxa"/>
            <w:vAlign w:val="center"/>
          </w:tcPr>
          <w:p w14:paraId="0AB3C2AF" w14:textId="7403232F" w:rsidR="00E4305F" w:rsidRPr="00E05177" w:rsidRDefault="00501899" w:rsidP="002E710B">
            <w:pPr>
              <w:keepNext/>
              <w:keepLines/>
              <w:rPr>
                <w:rFonts w:ascii="Myriad Pro" w:hAnsi="Myriad Pro" w:cs="Tahoma"/>
              </w:rPr>
            </w:pPr>
            <w:r w:rsidRPr="00E05177">
              <w:rPr>
                <w:rFonts w:ascii="Myriad Pro" w:hAnsi="Myriad Pro" w:cs="Tahoma"/>
              </w:rPr>
              <w:t xml:space="preserve">Poslovni </w:t>
            </w:r>
            <w:r w:rsidR="00E4305F" w:rsidRPr="00E05177">
              <w:rPr>
                <w:rFonts w:ascii="Myriad Pro" w:hAnsi="Myriad Pro" w:cs="Tahoma"/>
              </w:rPr>
              <w:t>naslov</w:t>
            </w:r>
          </w:p>
        </w:tc>
        <w:tc>
          <w:tcPr>
            <w:tcW w:w="5961" w:type="dxa"/>
            <w:vAlign w:val="center"/>
          </w:tcPr>
          <w:p w14:paraId="2D405764" w14:textId="77777777" w:rsidR="00E4305F" w:rsidRPr="00E05177" w:rsidRDefault="00E4305F" w:rsidP="002E710B">
            <w:pPr>
              <w:keepNext/>
              <w:keepLines/>
              <w:rPr>
                <w:rFonts w:ascii="Myriad Pro" w:hAnsi="Myriad Pro" w:cs="Tahoma"/>
              </w:rPr>
            </w:pPr>
          </w:p>
          <w:p w14:paraId="18656A6D" w14:textId="77777777" w:rsidR="00E4305F" w:rsidRPr="00E05177" w:rsidRDefault="00E4305F" w:rsidP="002E710B">
            <w:pPr>
              <w:keepNext/>
              <w:keepLines/>
              <w:rPr>
                <w:rFonts w:ascii="Myriad Pro" w:hAnsi="Myriad Pro" w:cs="Tahoma"/>
              </w:rPr>
            </w:pPr>
          </w:p>
        </w:tc>
      </w:tr>
      <w:tr w:rsidR="00E4305F" w:rsidRPr="00E05177" w14:paraId="6BA7F161" w14:textId="77777777" w:rsidTr="00EA4140">
        <w:trPr>
          <w:jc w:val="center"/>
        </w:trPr>
        <w:tc>
          <w:tcPr>
            <w:tcW w:w="3397" w:type="dxa"/>
            <w:vAlign w:val="center"/>
          </w:tcPr>
          <w:p w14:paraId="686DFF14" w14:textId="28C53487" w:rsidR="00E4305F" w:rsidRPr="00E05177" w:rsidRDefault="0005747C" w:rsidP="002E710B">
            <w:pPr>
              <w:keepNext/>
              <w:keepLines/>
              <w:jc w:val="both"/>
              <w:rPr>
                <w:rFonts w:ascii="Myriad Pro" w:hAnsi="Myriad Pro" w:cs="Tahoma"/>
              </w:rPr>
            </w:pPr>
            <w:r w:rsidRPr="00E05177">
              <w:rPr>
                <w:rFonts w:ascii="Myriad Pro" w:hAnsi="Myriad Pro" w:cs="Tahoma"/>
              </w:rPr>
              <w:t xml:space="preserve">Navedba vseh oseb, ki so članice upravnega, vodstvenega ali nadzornega organa subjekta ali ki imajo pooblastila za njegovo zastopanje ali odločanje ali nadzor v njem </w:t>
            </w:r>
          </w:p>
        </w:tc>
        <w:tc>
          <w:tcPr>
            <w:tcW w:w="5961" w:type="dxa"/>
            <w:vAlign w:val="center"/>
          </w:tcPr>
          <w:p w14:paraId="5EDF9FC5" w14:textId="77777777" w:rsidR="00E4305F" w:rsidRPr="00E05177" w:rsidRDefault="00E4305F" w:rsidP="002E710B">
            <w:pPr>
              <w:keepNext/>
              <w:keepLines/>
              <w:rPr>
                <w:rFonts w:ascii="Myriad Pro" w:hAnsi="Myriad Pro" w:cs="Tahoma"/>
              </w:rPr>
            </w:pPr>
          </w:p>
          <w:p w14:paraId="44012BEC" w14:textId="77777777" w:rsidR="00E4305F" w:rsidRPr="00E05177" w:rsidRDefault="00E4305F" w:rsidP="002E710B">
            <w:pPr>
              <w:keepNext/>
              <w:keepLines/>
              <w:rPr>
                <w:rFonts w:ascii="Myriad Pro" w:hAnsi="Myriad Pro" w:cs="Tahoma"/>
              </w:rPr>
            </w:pPr>
          </w:p>
          <w:p w14:paraId="7BFED106" w14:textId="77777777" w:rsidR="00E4305F" w:rsidRPr="00E05177" w:rsidRDefault="00E4305F" w:rsidP="002E710B">
            <w:pPr>
              <w:keepNext/>
              <w:keepLines/>
              <w:rPr>
                <w:rFonts w:ascii="Myriad Pro" w:hAnsi="Myriad Pro" w:cs="Tahoma"/>
              </w:rPr>
            </w:pPr>
          </w:p>
          <w:p w14:paraId="79A5E0A4" w14:textId="77777777" w:rsidR="00E4305F" w:rsidRPr="00E05177" w:rsidRDefault="00E4305F" w:rsidP="002E710B">
            <w:pPr>
              <w:keepNext/>
              <w:keepLines/>
              <w:rPr>
                <w:rFonts w:ascii="Myriad Pro" w:hAnsi="Myriad Pro" w:cs="Tahoma"/>
              </w:rPr>
            </w:pPr>
          </w:p>
        </w:tc>
      </w:tr>
      <w:tr w:rsidR="00E4305F" w:rsidRPr="00E05177" w14:paraId="798081C7" w14:textId="77777777" w:rsidTr="00EA4140">
        <w:trPr>
          <w:trHeight w:val="357"/>
          <w:jc w:val="center"/>
        </w:trPr>
        <w:tc>
          <w:tcPr>
            <w:tcW w:w="3397" w:type="dxa"/>
            <w:vAlign w:val="center"/>
          </w:tcPr>
          <w:p w14:paraId="24E4158B"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Matična številka subjekta</w:t>
            </w:r>
          </w:p>
        </w:tc>
        <w:tc>
          <w:tcPr>
            <w:tcW w:w="5961" w:type="dxa"/>
            <w:vAlign w:val="center"/>
          </w:tcPr>
          <w:p w14:paraId="5D1B4059" w14:textId="77777777" w:rsidR="00E4305F" w:rsidRPr="00E05177" w:rsidRDefault="00E4305F" w:rsidP="002E710B">
            <w:pPr>
              <w:keepNext/>
              <w:keepLines/>
              <w:spacing w:line="276" w:lineRule="auto"/>
              <w:rPr>
                <w:rFonts w:ascii="Myriad Pro" w:hAnsi="Myriad Pro" w:cs="Tahoma"/>
              </w:rPr>
            </w:pPr>
          </w:p>
        </w:tc>
      </w:tr>
      <w:tr w:rsidR="00E4305F" w:rsidRPr="00E05177" w14:paraId="18A64BFC" w14:textId="77777777" w:rsidTr="00EA4140">
        <w:trPr>
          <w:trHeight w:val="405"/>
          <w:jc w:val="center"/>
        </w:trPr>
        <w:tc>
          <w:tcPr>
            <w:tcW w:w="3397" w:type="dxa"/>
            <w:vAlign w:val="center"/>
          </w:tcPr>
          <w:p w14:paraId="51FF9B44"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Davčna številka subjekta</w:t>
            </w:r>
          </w:p>
        </w:tc>
        <w:tc>
          <w:tcPr>
            <w:tcW w:w="5961" w:type="dxa"/>
            <w:vAlign w:val="center"/>
          </w:tcPr>
          <w:p w14:paraId="55F44FCD" w14:textId="77777777" w:rsidR="00E4305F" w:rsidRPr="00E05177" w:rsidRDefault="00E4305F" w:rsidP="002E710B">
            <w:pPr>
              <w:keepNext/>
              <w:keepLines/>
              <w:spacing w:line="276" w:lineRule="auto"/>
              <w:rPr>
                <w:rFonts w:ascii="Myriad Pro" w:hAnsi="Myriad Pro" w:cs="Tahoma"/>
              </w:rPr>
            </w:pPr>
          </w:p>
        </w:tc>
      </w:tr>
      <w:tr w:rsidR="00E4305F" w:rsidRPr="00E05177" w14:paraId="3E0AF836" w14:textId="77777777" w:rsidTr="00EA4140">
        <w:trPr>
          <w:trHeight w:val="410"/>
          <w:jc w:val="center"/>
        </w:trPr>
        <w:tc>
          <w:tcPr>
            <w:tcW w:w="3397" w:type="dxa"/>
            <w:vAlign w:val="center"/>
          </w:tcPr>
          <w:p w14:paraId="3EBDB43A"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Transakcijski račun subjekta</w:t>
            </w:r>
          </w:p>
        </w:tc>
        <w:tc>
          <w:tcPr>
            <w:tcW w:w="5961" w:type="dxa"/>
            <w:vAlign w:val="center"/>
          </w:tcPr>
          <w:p w14:paraId="0EB7D8F5" w14:textId="77777777" w:rsidR="00E4305F" w:rsidRPr="00E05177" w:rsidRDefault="00E4305F" w:rsidP="002E710B">
            <w:pPr>
              <w:keepNext/>
              <w:keepLines/>
              <w:spacing w:line="276" w:lineRule="auto"/>
              <w:rPr>
                <w:rFonts w:ascii="Myriad Pro" w:hAnsi="Myriad Pro" w:cs="Tahoma"/>
              </w:rPr>
            </w:pPr>
          </w:p>
        </w:tc>
      </w:tr>
      <w:tr w:rsidR="00E41539" w:rsidRPr="00E05177" w14:paraId="39279ACE" w14:textId="77777777" w:rsidTr="00581519">
        <w:trPr>
          <w:trHeight w:val="360"/>
          <w:jc w:val="center"/>
        </w:trPr>
        <w:tc>
          <w:tcPr>
            <w:tcW w:w="3397" w:type="dxa"/>
            <w:vMerge w:val="restart"/>
            <w:vAlign w:val="center"/>
          </w:tcPr>
          <w:p w14:paraId="45E0F4DA" w14:textId="77777777" w:rsidR="00E41539" w:rsidRPr="00E05177" w:rsidRDefault="00E41539" w:rsidP="002E710B">
            <w:pPr>
              <w:keepNext/>
              <w:keepLines/>
              <w:rPr>
                <w:rFonts w:ascii="Myriad Pro" w:hAnsi="Myriad Pro" w:cs="Tahoma"/>
              </w:rPr>
            </w:pPr>
            <w:r w:rsidRPr="00E05177">
              <w:rPr>
                <w:rFonts w:ascii="Myriad Pro" w:hAnsi="Myriad Pro" w:cs="Tahoma"/>
              </w:rPr>
              <w:t>Vsak del javnega naročila, za katere namerava ponudnik uporabiti zmogljivost subjekta</w:t>
            </w:r>
          </w:p>
        </w:tc>
        <w:tc>
          <w:tcPr>
            <w:tcW w:w="5961" w:type="dxa"/>
            <w:vAlign w:val="center"/>
          </w:tcPr>
          <w:p w14:paraId="621E22BD" w14:textId="6520F66D" w:rsidR="00E41539" w:rsidRPr="00E05177" w:rsidRDefault="00E41539" w:rsidP="002E710B">
            <w:pPr>
              <w:keepNext/>
              <w:keepLines/>
              <w:spacing w:line="276" w:lineRule="auto"/>
              <w:rPr>
                <w:rFonts w:ascii="Myriad Pro" w:hAnsi="Myriad Pro" w:cs="Tahoma"/>
              </w:rPr>
            </w:pPr>
          </w:p>
        </w:tc>
      </w:tr>
      <w:tr w:rsidR="00E41539" w:rsidRPr="00E05177" w14:paraId="7864B24B" w14:textId="77777777" w:rsidTr="00EA4140">
        <w:trPr>
          <w:trHeight w:val="360"/>
          <w:jc w:val="center"/>
        </w:trPr>
        <w:tc>
          <w:tcPr>
            <w:tcW w:w="3397" w:type="dxa"/>
            <w:vMerge/>
            <w:vAlign w:val="center"/>
          </w:tcPr>
          <w:p w14:paraId="0DEDD136" w14:textId="77777777" w:rsidR="00E41539" w:rsidRPr="00E05177" w:rsidRDefault="00E41539" w:rsidP="002E710B">
            <w:pPr>
              <w:keepNext/>
              <w:keepLines/>
              <w:rPr>
                <w:rFonts w:ascii="Myriad Pro" w:hAnsi="Myriad Pro" w:cs="Tahoma"/>
              </w:rPr>
            </w:pPr>
          </w:p>
        </w:tc>
        <w:tc>
          <w:tcPr>
            <w:tcW w:w="5961" w:type="dxa"/>
            <w:vAlign w:val="center"/>
          </w:tcPr>
          <w:p w14:paraId="777FAEE0" w14:textId="7F760B2A" w:rsidR="00E41539" w:rsidRPr="00E05177" w:rsidRDefault="00E41539" w:rsidP="002E710B">
            <w:pPr>
              <w:keepNext/>
              <w:keepLines/>
              <w:spacing w:line="276" w:lineRule="auto"/>
              <w:rPr>
                <w:rFonts w:ascii="Myriad Pro" w:hAnsi="Myriad Pro" w:cs="Tahoma"/>
              </w:rPr>
            </w:pPr>
          </w:p>
        </w:tc>
      </w:tr>
      <w:tr w:rsidR="00E41539" w:rsidRPr="00E05177" w14:paraId="5293E674" w14:textId="77777777" w:rsidTr="00EA4140">
        <w:trPr>
          <w:trHeight w:val="360"/>
          <w:jc w:val="center"/>
        </w:trPr>
        <w:tc>
          <w:tcPr>
            <w:tcW w:w="3397" w:type="dxa"/>
            <w:vMerge/>
            <w:vAlign w:val="center"/>
          </w:tcPr>
          <w:p w14:paraId="01635C29" w14:textId="77777777" w:rsidR="00E41539" w:rsidRPr="00E05177" w:rsidRDefault="00E41539" w:rsidP="002E710B">
            <w:pPr>
              <w:keepNext/>
              <w:keepLines/>
              <w:rPr>
                <w:rFonts w:ascii="Myriad Pro" w:hAnsi="Myriad Pro" w:cs="Tahoma"/>
              </w:rPr>
            </w:pPr>
          </w:p>
        </w:tc>
        <w:tc>
          <w:tcPr>
            <w:tcW w:w="5961" w:type="dxa"/>
            <w:vAlign w:val="center"/>
          </w:tcPr>
          <w:p w14:paraId="5BD341E5" w14:textId="50CB6A69" w:rsidR="00E41539" w:rsidRPr="00E05177" w:rsidRDefault="00E41539" w:rsidP="002E710B">
            <w:pPr>
              <w:keepNext/>
              <w:keepLines/>
              <w:spacing w:line="276" w:lineRule="auto"/>
              <w:rPr>
                <w:rFonts w:ascii="Myriad Pro" w:hAnsi="Myriad Pro" w:cs="Tahoma"/>
              </w:rPr>
            </w:pPr>
          </w:p>
        </w:tc>
      </w:tr>
      <w:tr w:rsidR="00E41539" w:rsidRPr="00E05177" w14:paraId="28F7CE07" w14:textId="77777777" w:rsidTr="00581519">
        <w:trPr>
          <w:trHeight w:val="360"/>
          <w:jc w:val="center"/>
        </w:trPr>
        <w:tc>
          <w:tcPr>
            <w:tcW w:w="3397" w:type="dxa"/>
            <w:vMerge w:val="restart"/>
            <w:vAlign w:val="center"/>
          </w:tcPr>
          <w:p w14:paraId="75941444" w14:textId="77777777" w:rsidR="00E41539" w:rsidRPr="00E05177" w:rsidRDefault="00E41539" w:rsidP="002E710B">
            <w:pPr>
              <w:keepNext/>
              <w:keepLines/>
              <w:rPr>
                <w:rFonts w:ascii="Myriad Pro" w:hAnsi="Myriad Pro" w:cs="Tahoma"/>
              </w:rPr>
            </w:pPr>
            <w:r w:rsidRPr="00E05177">
              <w:rPr>
                <w:rFonts w:ascii="Myriad Pro" w:hAnsi="Myriad Pro" w:cs="Tahoma"/>
              </w:rPr>
              <w:t>Količina/Delež (%) javnega naročila brez DDV</w:t>
            </w:r>
          </w:p>
          <w:p w14:paraId="4CDA7581" w14:textId="77777777" w:rsidR="00E41539" w:rsidRPr="00E05177" w:rsidRDefault="00E41539" w:rsidP="002E710B">
            <w:pPr>
              <w:keepNext/>
              <w:keepLines/>
              <w:rPr>
                <w:rFonts w:ascii="Myriad Pro" w:hAnsi="Myriad Pro" w:cs="Tahoma"/>
                <w:i/>
              </w:rPr>
            </w:pPr>
            <w:r w:rsidRPr="00E05177">
              <w:rPr>
                <w:rFonts w:ascii="Myriad Pro" w:hAnsi="Myriad Pro" w:cs="Tahoma"/>
                <w:i/>
              </w:rPr>
              <w:t>(skupaj obligatorno manj kot 100 %)</w:t>
            </w:r>
          </w:p>
        </w:tc>
        <w:tc>
          <w:tcPr>
            <w:tcW w:w="5961" w:type="dxa"/>
            <w:vAlign w:val="center"/>
          </w:tcPr>
          <w:p w14:paraId="73DAB8FE" w14:textId="3C9A92FB" w:rsidR="00E41539" w:rsidRPr="00E05177" w:rsidRDefault="00E41539" w:rsidP="002E710B">
            <w:pPr>
              <w:keepNext/>
              <w:keepLines/>
              <w:spacing w:after="60"/>
              <w:rPr>
                <w:rFonts w:ascii="Myriad Pro" w:hAnsi="Myriad Pro" w:cs="Tahoma"/>
              </w:rPr>
            </w:pPr>
          </w:p>
        </w:tc>
      </w:tr>
      <w:tr w:rsidR="00E41539" w:rsidRPr="00E05177" w14:paraId="7954DE7D" w14:textId="77777777" w:rsidTr="00EA4140">
        <w:trPr>
          <w:trHeight w:val="360"/>
          <w:jc w:val="center"/>
        </w:trPr>
        <w:tc>
          <w:tcPr>
            <w:tcW w:w="3397" w:type="dxa"/>
            <w:vMerge/>
            <w:vAlign w:val="center"/>
          </w:tcPr>
          <w:p w14:paraId="2A0C39E2" w14:textId="77777777" w:rsidR="00E41539" w:rsidRPr="00E05177" w:rsidRDefault="00E41539" w:rsidP="002E710B">
            <w:pPr>
              <w:keepNext/>
              <w:keepLines/>
              <w:rPr>
                <w:rFonts w:ascii="Myriad Pro" w:hAnsi="Myriad Pro" w:cs="Tahoma"/>
              </w:rPr>
            </w:pPr>
          </w:p>
        </w:tc>
        <w:tc>
          <w:tcPr>
            <w:tcW w:w="5961" w:type="dxa"/>
            <w:vAlign w:val="center"/>
          </w:tcPr>
          <w:p w14:paraId="321561C7" w14:textId="632DA185" w:rsidR="00E41539" w:rsidRPr="00E05177" w:rsidRDefault="00E41539" w:rsidP="002E710B">
            <w:pPr>
              <w:keepNext/>
              <w:keepLines/>
              <w:spacing w:after="60"/>
              <w:rPr>
                <w:rFonts w:ascii="Myriad Pro" w:hAnsi="Myriad Pro" w:cs="Tahoma"/>
              </w:rPr>
            </w:pPr>
          </w:p>
        </w:tc>
      </w:tr>
      <w:tr w:rsidR="00E41539" w:rsidRPr="00E05177" w14:paraId="1CD0D7E2" w14:textId="77777777" w:rsidTr="00EA4140">
        <w:trPr>
          <w:trHeight w:val="360"/>
          <w:jc w:val="center"/>
        </w:trPr>
        <w:tc>
          <w:tcPr>
            <w:tcW w:w="3397" w:type="dxa"/>
            <w:vMerge/>
            <w:vAlign w:val="center"/>
          </w:tcPr>
          <w:p w14:paraId="490ADF5A" w14:textId="77777777" w:rsidR="00E41539" w:rsidRPr="00E05177" w:rsidRDefault="00E41539" w:rsidP="002E710B">
            <w:pPr>
              <w:keepNext/>
              <w:keepLines/>
              <w:rPr>
                <w:rFonts w:ascii="Myriad Pro" w:hAnsi="Myriad Pro" w:cs="Tahoma"/>
              </w:rPr>
            </w:pPr>
          </w:p>
        </w:tc>
        <w:tc>
          <w:tcPr>
            <w:tcW w:w="5961" w:type="dxa"/>
            <w:vAlign w:val="center"/>
          </w:tcPr>
          <w:p w14:paraId="41275411" w14:textId="26BE1464" w:rsidR="00E41539" w:rsidRPr="00E05177" w:rsidRDefault="00E41539" w:rsidP="002E710B">
            <w:pPr>
              <w:keepNext/>
              <w:keepLines/>
              <w:spacing w:after="60"/>
              <w:rPr>
                <w:rFonts w:ascii="Myriad Pro" w:hAnsi="Myriad Pro" w:cs="Tahoma"/>
              </w:rPr>
            </w:pPr>
          </w:p>
        </w:tc>
      </w:tr>
      <w:tr w:rsidR="00E4305F" w:rsidRPr="00E05177" w14:paraId="5787DBAE" w14:textId="77777777" w:rsidTr="00EA4140">
        <w:trPr>
          <w:jc w:val="center"/>
        </w:trPr>
        <w:tc>
          <w:tcPr>
            <w:tcW w:w="3397" w:type="dxa"/>
            <w:vAlign w:val="center"/>
          </w:tcPr>
          <w:p w14:paraId="7392D3BC" w14:textId="77777777" w:rsidR="00E4305F" w:rsidRPr="00E05177" w:rsidRDefault="00E4305F" w:rsidP="002E710B">
            <w:pPr>
              <w:keepNext/>
              <w:keepLines/>
              <w:rPr>
                <w:rFonts w:ascii="Myriad Pro" w:hAnsi="Myriad Pro" w:cs="Tahoma"/>
              </w:rPr>
            </w:pPr>
            <w:r w:rsidRPr="00E05177">
              <w:rPr>
                <w:rFonts w:ascii="Myriad Pro" w:hAnsi="Myriad Pro" w:cs="Tahoma"/>
              </w:rPr>
              <w:t>Kraj izvedbe</w:t>
            </w:r>
          </w:p>
        </w:tc>
        <w:tc>
          <w:tcPr>
            <w:tcW w:w="5961" w:type="dxa"/>
            <w:vAlign w:val="center"/>
          </w:tcPr>
          <w:p w14:paraId="62D1CE67" w14:textId="77777777" w:rsidR="00E4305F" w:rsidRPr="00E05177" w:rsidRDefault="00E4305F" w:rsidP="002E710B">
            <w:pPr>
              <w:keepNext/>
              <w:keepLines/>
              <w:rPr>
                <w:rFonts w:ascii="Myriad Pro" w:hAnsi="Myriad Pro"/>
              </w:rPr>
            </w:pPr>
          </w:p>
          <w:p w14:paraId="25E8300B" w14:textId="77777777" w:rsidR="00E4305F" w:rsidRPr="00E05177" w:rsidRDefault="00E4305F" w:rsidP="002E710B">
            <w:pPr>
              <w:keepNext/>
              <w:keepLines/>
              <w:rPr>
                <w:rFonts w:ascii="Myriad Pro" w:hAnsi="Myriad Pro"/>
              </w:rPr>
            </w:pPr>
          </w:p>
        </w:tc>
      </w:tr>
      <w:tr w:rsidR="00E4305F" w:rsidRPr="00E05177" w14:paraId="468BE826" w14:textId="77777777" w:rsidTr="00EA4140">
        <w:trPr>
          <w:jc w:val="center"/>
        </w:trPr>
        <w:tc>
          <w:tcPr>
            <w:tcW w:w="3397" w:type="dxa"/>
            <w:vAlign w:val="center"/>
          </w:tcPr>
          <w:p w14:paraId="12037935" w14:textId="77777777" w:rsidR="00E4305F" w:rsidRPr="00E05177" w:rsidRDefault="00E4305F" w:rsidP="002E710B">
            <w:pPr>
              <w:keepNext/>
              <w:keepLines/>
              <w:rPr>
                <w:rFonts w:ascii="Myriad Pro" w:hAnsi="Myriad Pro" w:cs="Tahoma"/>
              </w:rPr>
            </w:pPr>
            <w:r w:rsidRPr="00E05177">
              <w:rPr>
                <w:rFonts w:ascii="Myriad Pro" w:hAnsi="Myriad Pro" w:cs="Tahoma"/>
              </w:rPr>
              <w:t>Rok izvedbe</w:t>
            </w:r>
          </w:p>
        </w:tc>
        <w:tc>
          <w:tcPr>
            <w:tcW w:w="5961" w:type="dxa"/>
            <w:vAlign w:val="center"/>
          </w:tcPr>
          <w:p w14:paraId="2A4D954F" w14:textId="77777777" w:rsidR="00E4305F" w:rsidRPr="00E05177" w:rsidRDefault="00E4305F" w:rsidP="002E710B">
            <w:pPr>
              <w:keepNext/>
              <w:keepLines/>
              <w:rPr>
                <w:rFonts w:ascii="Myriad Pro" w:hAnsi="Myriad Pro"/>
              </w:rPr>
            </w:pPr>
          </w:p>
          <w:p w14:paraId="7D65D43B" w14:textId="77777777" w:rsidR="00E4305F" w:rsidRPr="00E05177" w:rsidRDefault="00E4305F" w:rsidP="002E710B">
            <w:pPr>
              <w:keepNext/>
              <w:keepLines/>
              <w:rPr>
                <w:rFonts w:ascii="Myriad Pro" w:hAnsi="Myriad Pro"/>
              </w:rPr>
            </w:pPr>
          </w:p>
        </w:tc>
      </w:tr>
    </w:tbl>
    <w:p w14:paraId="0055D871"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lang w:eastAsia="ar-SA"/>
        </w:rPr>
      </w:pPr>
    </w:p>
    <w:p w14:paraId="785D2A55" w14:textId="77777777" w:rsidR="00E4305F" w:rsidRPr="00E05177" w:rsidRDefault="00E4305F" w:rsidP="002E710B">
      <w:pPr>
        <w:keepNext/>
        <w:keepLines/>
        <w:tabs>
          <w:tab w:val="left" w:pos="5400"/>
        </w:tabs>
        <w:rPr>
          <w:rFonts w:ascii="Myriad Pro" w:hAnsi="Myriad Pro" w:cs="Tahoma"/>
        </w:rPr>
      </w:pPr>
      <w:r w:rsidRPr="00E05177">
        <w:rPr>
          <w:rFonts w:ascii="Myriad Pro" w:hAnsi="Myriad Pro" w:cs="Tahoma"/>
        </w:rPr>
        <w:t>Datum:.........................</w:t>
      </w:r>
      <w:r w:rsidRPr="00E05177">
        <w:rPr>
          <w:rFonts w:ascii="Myriad Pro" w:hAnsi="Myriad Pro" w:cs="Tahoma"/>
        </w:rPr>
        <w:tab/>
      </w:r>
    </w:p>
    <w:p w14:paraId="292E036E" w14:textId="77777777" w:rsidR="00E4305F" w:rsidRPr="00E05177" w:rsidRDefault="00E4305F" w:rsidP="002E710B">
      <w:pPr>
        <w:keepNext/>
        <w:keepLines/>
        <w:tabs>
          <w:tab w:val="left" w:pos="5400"/>
        </w:tabs>
        <w:jc w:val="both"/>
        <w:rPr>
          <w:rFonts w:ascii="Myriad Pro" w:hAnsi="Myriad Pro" w:cs="Tahoma"/>
        </w:rPr>
      </w:pPr>
    </w:p>
    <w:p w14:paraId="580E1A0F" w14:textId="394D07B1" w:rsidR="00E4305F" w:rsidRPr="00E05177" w:rsidRDefault="00E4305F" w:rsidP="002E710B">
      <w:pPr>
        <w:keepNext/>
        <w:keepLines/>
        <w:tabs>
          <w:tab w:val="left" w:pos="5400"/>
        </w:tabs>
        <w:jc w:val="both"/>
        <w:rPr>
          <w:rFonts w:ascii="Myriad Pro" w:hAnsi="Myriad Pro" w:cs="Tahoma"/>
        </w:rPr>
      </w:pPr>
      <w:r w:rsidRPr="00E05177">
        <w:rPr>
          <w:rFonts w:ascii="Myriad Pro" w:hAnsi="Myriad Pro" w:cs="Tahoma"/>
        </w:rPr>
        <w:t xml:space="preserve">  Ime in priimek ter podpis</w:t>
      </w:r>
      <w:r w:rsidR="007F707D">
        <w:rPr>
          <w:rFonts w:ascii="Myriad Pro" w:hAnsi="Myriad Pro" w:cs="Tahoma"/>
        </w:rPr>
        <w:tab/>
      </w:r>
      <w:r w:rsidRPr="00E05177">
        <w:rPr>
          <w:rFonts w:ascii="Myriad Pro" w:hAnsi="Myriad Pro" w:cs="Tahoma"/>
        </w:rPr>
        <w:t xml:space="preserve">Ime in priimek ter podpis </w:t>
      </w:r>
    </w:p>
    <w:p w14:paraId="300A9FAC" w14:textId="77777777" w:rsidR="00E4305F" w:rsidRPr="00E05177" w:rsidRDefault="00E4305F" w:rsidP="002E710B">
      <w:pPr>
        <w:keepNext/>
        <w:keepLines/>
        <w:tabs>
          <w:tab w:val="left" w:pos="5400"/>
        </w:tabs>
        <w:jc w:val="both"/>
        <w:rPr>
          <w:rFonts w:ascii="Myriad Pro" w:hAnsi="Myriad Pro" w:cs="Tahoma"/>
        </w:rPr>
      </w:pPr>
      <w:r w:rsidRPr="00E05177">
        <w:rPr>
          <w:rFonts w:ascii="Myriad Pro" w:hAnsi="Myriad Pro" w:cs="Tahoma"/>
        </w:rPr>
        <w:t xml:space="preserve">  gospodarskega subjekta:                                                          drugega subjekta:</w:t>
      </w:r>
    </w:p>
    <w:p w14:paraId="229C4461" w14:textId="77777777" w:rsidR="00E4305F" w:rsidRPr="00E05177" w:rsidRDefault="00E4305F" w:rsidP="002E710B">
      <w:pPr>
        <w:keepNext/>
        <w:keepLines/>
        <w:tabs>
          <w:tab w:val="left" w:pos="5400"/>
        </w:tabs>
        <w:rPr>
          <w:rFonts w:ascii="Myriad Pro" w:hAnsi="Myriad Pro" w:cs="Tahoma"/>
        </w:rPr>
      </w:pPr>
    </w:p>
    <w:p w14:paraId="5FF80E3C" w14:textId="77777777" w:rsidR="00E4305F" w:rsidRPr="00E05177" w:rsidRDefault="00E4305F" w:rsidP="002E710B">
      <w:pPr>
        <w:keepNext/>
        <w:keepLines/>
        <w:rPr>
          <w:rFonts w:ascii="Myriad Pro" w:hAnsi="Myriad Pro" w:cs="Tahoma"/>
        </w:rPr>
      </w:pPr>
      <w:r w:rsidRPr="00E05177">
        <w:rPr>
          <w:rFonts w:ascii="Myriad Pro" w:hAnsi="Myriad Pro" w:cs="Tahoma"/>
        </w:rPr>
        <w: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w:t>
      </w:r>
    </w:p>
    <w:p w14:paraId="4A46FB33" w14:textId="77777777" w:rsidR="00E4305F" w:rsidRPr="00E05177" w:rsidRDefault="00E4305F" w:rsidP="002E710B">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r w:rsidRPr="00E05177">
        <w:rPr>
          <w:rFonts w:ascii="Myriad Pro" w:hAnsi="Myriad Pro" w:cs="Tahoma"/>
        </w:rPr>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201FA07B"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785C5710"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0984EC7D"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4B712BA3"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4FA3D6D8" w14:textId="77777777" w:rsidR="00E4305F" w:rsidRPr="00E05177" w:rsidRDefault="00E4305F"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Pr="00E05177">
        <w:rPr>
          <w:rFonts w:ascii="Myriad Pro" w:hAnsi="Myriad Pro" w:cs="Tahoma"/>
          <w:i/>
        </w:rPr>
        <w:t>Prilogo je potrebno izpolniti, v kolikor  ponudnik uporabi zmogljivost drugih subjektov.</w:t>
      </w:r>
    </w:p>
    <w:p w14:paraId="5B75F302"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56F88C0F" w14:textId="77777777" w:rsidR="00E4305F" w:rsidRPr="00E05177" w:rsidRDefault="00E4305F" w:rsidP="002E710B">
      <w:pPr>
        <w:keepNext/>
        <w:keepLines/>
        <w:spacing w:after="40"/>
        <w:jc w:val="both"/>
        <w:rPr>
          <w:rFonts w:ascii="Myriad Pro" w:hAnsi="Myriad Pro" w:cs="Tahoma"/>
          <w:i/>
        </w:rPr>
      </w:pPr>
      <w:r w:rsidRPr="00E05177">
        <w:rPr>
          <w:rFonts w:ascii="Myriad Pro" w:hAnsi="Myriad Pro" w:cs="Tahoma"/>
          <w:b/>
          <w:i/>
          <w:u w:val="single"/>
        </w:rPr>
        <w:t xml:space="preserve">Navodilo: </w:t>
      </w:r>
      <w:r w:rsidRPr="00E05177">
        <w:rPr>
          <w:rFonts w:ascii="Myriad Pro" w:hAnsi="Myriad Pro" w:cs="Tahoma"/>
          <w:i/>
        </w:rPr>
        <w:t>Obrazec se po potrebi kopira!</w:t>
      </w:r>
    </w:p>
    <w:p w14:paraId="182210B7" w14:textId="77777777" w:rsidR="00E4305F" w:rsidRDefault="00E4305F" w:rsidP="002E710B">
      <w:pPr>
        <w:keepNext/>
        <w:keepLines/>
        <w:rPr>
          <w:rFonts w:ascii="Myriad Pro" w:hAnsi="Myriad Pro"/>
        </w:rPr>
      </w:pPr>
    </w:p>
    <w:p w14:paraId="1C83E5B9" w14:textId="0D61C75F" w:rsidR="009D0DD2" w:rsidRDefault="009D0DD2" w:rsidP="002E710B">
      <w:pPr>
        <w:keepNext/>
        <w:keepLines/>
        <w:rPr>
          <w:rFonts w:ascii="Myriad Pro" w:hAnsi="Myriad Pro"/>
        </w:rPr>
      </w:pPr>
    </w:p>
    <w:p w14:paraId="2092B1A6" w14:textId="77777777" w:rsidR="00A670F2" w:rsidRDefault="00A670F2" w:rsidP="002E710B">
      <w:pPr>
        <w:keepNext/>
        <w:keepLines/>
        <w:rPr>
          <w:rFonts w:ascii="Myriad Pro" w:hAnsi="Myriad Pro"/>
        </w:rPr>
      </w:pPr>
    </w:p>
    <w:p w14:paraId="7F067614" w14:textId="77777777" w:rsidR="00A670F2" w:rsidRDefault="00A670F2" w:rsidP="002E710B">
      <w:pPr>
        <w:keepNext/>
        <w:keepLines/>
        <w:rPr>
          <w:rFonts w:ascii="Myriad Pro" w:hAnsi="Myriad Pro"/>
        </w:rPr>
      </w:pPr>
    </w:p>
    <w:p w14:paraId="589D717F" w14:textId="77777777" w:rsidR="00A670F2" w:rsidRDefault="00A670F2" w:rsidP="002E710B">
      <w:pPr>
        <w:keepNext/>
        <w:keepLines/>
        <w:rPr>
          <w:rFonts w:ascii="Myriad Pro" w:hAnsi="Myriad Pro"/>
        </w:rPr>
      </w:pPr>
    </w:p>
    <w:p w14:paraId="19E81872" w14:textId="77777777" w:rsidR="009D0DD2" w:rsidRPr="00E05177" w:rsidRDefault="009D0DD2" w:rsidP="002E710B">
      <w:pPr>
        <w:keepNext/>
        <w:keepLines/>
        <w:rPr>
          <w:rFonts w:ascii="Myriad Pro" w:hAnsi="Myriad Pro"/>
        </w:rPr>
      </w:pPr>
    </w:p>
    <w:p w14:paraId="6DE7FA38" w14:textId="77777777" w:rsidR="00E4305F" w:rsidRPr="00E05177" w:rsidRDefault="00E4305F" w:rsidP="002E710B">
      <w:pPr>
        <w:keepNext/>
        <w:keepLines/>
        <w:rPr>
          <w:rFonts w:ascii="Myriad Pro" w:hAnsi="Myriad Pro"/>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84"/>
      </w:tblGrid>
      <w:tr w:rsidR="00A629FF" w:rsidRPr="00E05177" w14:paraId="22EE1C3F" w14:textId="77777777" w:rsidTr="00A523B1">
        <w:tc>
          <w:tcPr>
            <w:tcW w:w="8150" w:type="dxa"/>
            <w:tcBorders>
              <w:top w:val="single" w:sz="4" w:space="0" w:color="auto"/>
              <w:bottom w:val="single" w:sz="4" w:space="0" w:color="auto"/>
            </w:tcBorders>
          </w:tcPr>
          <w:p w14:paraId="6F1F8F18" w14:textId="77777777" w:rsidR="00A629FF" w:rsidRPr="00E05177" w:rsidRDefault="00A629FF" w:rsidP="002E710B">
            <w:pPr>
              <w:keepNext/>
              <w:keepLines/>
              <w:rPr>
                <w:rFonts w:ascii="Myriad Pro" w:hAnsi="Myriad Pro" w:cs="Tahoma"/>
              </w:rPr>
            </w:pPr>
            <w:r w:rsidRPr="00E05177">
              <w:rPr>
                <w:rFonts w:ascii="Myriad Pro" w:hAnsi="Myriad Pro" w:cs="Tahoma"/>
              </w:rPr>
              <w:lastRenderedPageBreak/>
              <w:br w:type="page"/>
              <w:t xml:space="preserve">EKONOMSKI IN FINANČNI POLOŽAJ </w:t>
            </w:r>
          </w:p>
        </w:tc>
        <w:tc>
          <w:tcPr>
            <w:tcW w:w="1484" w:type="dxa"/>
            <w:tcBorders>
              <w:top w:val="single" w:sz="4" w:space="0" w:color="auto"/>
              <w:bottom w:val="single" w:sz="4" w:space="0" w:color="auto"/>
            </w:tcBorders>
          </w:tcPr>
          <w:p w14:paraId="28C183E8" w14:textId="77777777" w:rsidR="00A629FF" w:rsidRPr="00E05177" w:rsidRDefault="00A629FF" w:rsidP="002E710B">
            <w:pPr>
              <w:keepNext/>
              <w:keepLines/>
              <w:rPr>
                <w:rFonts w:ascii="Myriad Pro" w:hAnsi="Myriad Pro" w:cs="Tahoma"/>
                <w:b/>
                <w:i/>
              </w:rPr>
            </w:pPr>
            <w:r w:rsidRPr="00E05177">
              <w:rPr>
                <w:rFonts w:ascii="Myriad Pro" w:hAnsi="Myriad Pro" w:cs="Tahoma"/>
                <w:b/>
                <w:i/>
              </w:rPr>
              <w:t>Priloga 5</w:t>
            </w:r>
          </w:p>
        </w:tc>
      </w:tr>
    </w:tbl>
    <w:p w14:paraId="23BE62DF" w14:textId="77777777" w:rsidR="00A629FF" w:rsidRPr="00E05177" w:rsidRDefault="00A629FF" w:rsidP="002E710B">
      <w:pPr>
        <w:keepNext/>
        <w:keepLines/>
        <w:rPr>
          <w:rFonts w:ascii="Myriad Pro" w:hAnsi="Myriad Pro" w:cs="Tahoma"/>
        </w:rPr>
      </w:pPr>
    </w:p>
    <w:p w14:paraId="59E3D183" w14:textId="77777777" w:rsidR="00A629FF" w:rsidRPr="00E05177" w:rsidRDefault="00A629FF" w:rsidP="002E710B">
      <w:pPr>
        <w:keepNext/>
        <w:keepLines/>
        <w:rPr>
          <w:rFonts w:ascii="Myriad Pro" w:hAnsi="Myriad Pro" w:cs="Tahoma"/>
        </w:rPr>
      </w:pPr>
      <w:r w:rsidRPr="00E05177">
        <w:rPr>
          <w:rFonts w:ascii="Myriad Pro" w:hAnsi="Myriad Pro" w:cs="Tahoma"/>
        </w:rPr>
        <w:t>Ponudnik: _______________________________________________________________________ ,</w:t>
      </w:r>
    </w:p>
    <w:p w14:paraId="13E979E4" w14:textId="77777777" w:rsidR="00A629FF" w:rsidRPr="00E05177" w:rsidRDefault="00A629FF" w:rsidP="002E710B">
      <w:pPr>
        <w:keepNext/>
        <w:keepLines/>
        <w:rPr>
          <w:rFonts w:ascii="Myriad Pro" w:hAnsi="Myriad Pro" w:cs="Tahoma"/>
        </w:rPr>
      </w:pPr>
    </w:p>
    <w:p w14:paraId="7EF5D77F" w14:textId="77777777" w:rsidR="00A629FF" w:rsidRPr="00E05177" w:rsidRDefault="00A629FF" w:rsidP="002E710B">
      <w:pPr>
        <w:keepNext/>
        <w:keepLines/>
        <w:rPr>
          <w:rFonts w:ascii="Myriad Pro" w:hAnsi="Myriad Pro" w:cs="Tahoma"/>
        </w:rPr>
      </w:pPr>
      <w:r w:rsidRPr="00E05177">
        <w:rPr>
          <w:rFonts w:ascii="Myriad Pro" w:hAnsi="Myriad Pro" w:cs="Tahoma"/>
        </w:rPr>
        <w:t>Partner v primeru skupne ponudbe: ____________________________________________________ ,</w:t>
      </w:r>
    </w:p>
    <w:p w14:paraId="385921C4" w14:textId="77777777" w:rsidR="00A629FF" w:rsidRPr="00E05177" w:rsidRDefault="00A629FF" w:rsidP="002E710B">
      <w:pPr>
        <w:keepNext/>
        <w:keepLines/>
        <w:rPr>
          <w:rFonts w:ascii="Myriad Pro" w:hAnsi="Myriad Pro" w:cs="Tahoma"/>
        </w:rPr>
      </w:pPr>
    </w:p>
    <w:p w14:paraId="4E713524" w14:textId="77777777" w:rsidR="00A629FF" w:rsidRPr="00E05177" w:rsidRDefault="00A629FF" w:rsidP="002E710B">
      <w:pPr>
        <w:keepNext/>
        <w:keepLines/>
        <w:rPr>
          <w:rFonts w:ascii="Myriad Pro" w:hAnsi="Myriad Pro" w:cs="Tahoma"/>
        </w:rPr>
      </w:pPr>
    </w:p>
    <w:p w14:paraId="68109738" w14:textId="77777777" w:rsidR="00A629FF" w:rsidRPr="00E05177" w:rsidRDefault="00A629FF" w:rsidP="002E710B">
      <w:pPr>
        <w:keepNext/>
        <w:keepLines/>
        <w:rPr>
          <w:rFonts w:ascii="Myriad Pro" w:hAnsi="Myriad Pro" w:cs="Tahoma"/>
        </w:rPr>
      </w:pPr>
      <w:r w:rsidRPr="00E05177">
        <w:rPr>
          <w:rFonts w:ascii="Myriad Pro" w:hAnsi="Myriad Pro" w:cs="Tahoma"/>
        </w:rPr>
        <w:t>(</w:t>
      </w:r>
      <w:r w:rsidRPr="00E05177">
        <w:rPr>
          <w:rFonts w:ascii="Myriad Pro" w:hAnsi="Myriad Pro" w:cs="Tahoma"/>
          <w:i/>
        </w:rPr>
        <w:t>ustrezno izpolni</w:t>
      </w:r>
      <w:r w:rsidRPr="00E05177">
        <w:rPr>
          <w:rFonts w:ascii="Myriad Pro" w:hAnsi="Myriad Pro" w:cs="Tahoma"/>
        </w:rPr>
        <w:t>)</w:t>
      </w:r>
    </w:p>
    <w:p w14:paraId="5F8623D2" w14:textId="77777777" w:rsidR="00A629FF" w:rsidRPr="00E05177" w:rsidRDefault="00A629FF" w:rsidP="002E710B">
      <w:pPr>
        <w:keepNext/>
        <w:keepLines/>
        <w:rPr>
          <w:rFonts w:ascii="Myriad Pro" w:hAnsi="Myriad Pro" w:cs="Tahoma"/>
        </w:rPr>
      </w:pPr>
    </w:p>
    <w:p w14:paraId="38191F62" w14:textId="77777777" w:rsidR="00A629FF" w:rsidRPr="00E05177" w:rsidRDefault="00A629FF" w:rsidP="002E710B">
      <w:pPr>
        <w:keepNext/>
        <w:keepLines/>
        <w:rPr>
          <w:rFonts w:ascii="Myriad Pro" w:hAnsi="Myriad Pro" w:cs="Tahoma"/>
          <w:b/>
        </w:rPr>
      </w:pPr>
      <w:r w:rsidRPr="00E05177">
        <w:rPr>
          <w:rFonts w:ascii="Myriad Pro" w:hAnsi="Myriad Pro" w:cs="Tahoma"/>
          <w:b/>
        </w:rPr>
        <w:t>izjavljam, da:</w:t>
      </w:r>
    </w:p>
    <w:p w14:paraId="36D5C240" w14:textId="77777777" w:rsidR="00A629FF" w:rsidRPr="00E05177" w:rsidRDefault="00A629FF" w:rsidP="002E710B">
      <w:pPr>
        <w:keepNext/>
        <w:keepLines/>
        <w:rPr>
          <w:rFonts w:ascii="Myriad Pro" w:hAnsi="Myriad Pro" w:cs="Tahoma"/>
        </w:rPr>
      </w:pPr>
    </w:p>
    <w:p w14:paraId="4189EE50" w14:textId="77777777" w:rsidR="00A629FF" w:rsidRPr="00E05177" w:rsidRDefault="00A629FF" w:rsidP="002E710B">
      <w:pPr>
        <w:pStyle w:val="Odstavekseznama"/>
        <w:keepNext/>
        <w:keepLines/>
        <w:numPr>
          <w:ilvl w:val="0"/>
          <w:numId w:val="7"/>
        </w:numPr>
        <w:jc w:val="both"/>
        <w:rPr>
          <w:rFonts w:ascii="Myriad Pro" w:hAnsi="Myriad Pro" w:cs="Tahoma"/>
        </w:rPr>
      </w:pPr>
      <w:r w:rsidRPr="00E05177">
        <w:rPr>
          <w:rFonts w:ascii="Myriad Pro" w:hAnsi="Myriad Pro" w:cs="Tahoma"/>
        </w:rPr>
        <w:t>sem ekonomsko in finančno sposoben izvesti predmet javnega naročila oziroma del javnega naročila ki ga sprejemam v izvajanje,</w:t>
      </w:r>
    </w:p>
    <w:p w14:paraId="63883D77" w14:textId="77777777" w:rsidR="00A629FF" w:rsidRPr="00E05177" w:rsidRDefault="00A629FF" w:rsidP="002E710B">
      <w:pPr>
        <w:pStyle w:val="Odstavekseznama"/>
        <w:keepNext/>
        <w:keepLines/>
        <w:numPr>
          <w:ilvl w:val="0"/>
          <w:numId w:val="7"/>
        </w:numPr>
        <w:jc w:val="both"/>
        <w:rPr>
          <w:rFonts w:ascii="Myriad Pro" w:hAnsi="Myriad Pro" w:cs="Tahoma"/>
        </w:rPr>
      </w:pPr>
      <w:r w:rsidRPr="00E05177">
        <w:rPr>
          <w:rFonts w:ascii="Myriad Pro" w:hAnsi="Myriad Pro" w:cs="Tahoma"/>
        </w:rPr>
        <w:t>na datum, določen za predložitev ponudb, nimam blokiranega poslovnega računa pri katerikoli banki, ki vodi naš transakcijski račun,</w:t>
      </w:r>
    </w:p>
    <w:p w14:paraId="7CAAE63A" w14:textId="77777777" w:rsidR="00A629FF" w:rsidRPr="00E05177" w:rsidRDefault="00A629FF" w:rsidP="002E710B">
      <w:pPr>
        <w:pStyle w:val="Odstavekseznama"/>
        <w:keepNext/>
        <w:keepLines/>
        <w:numPr>
          <w:ilvl w:val="0"/>
          <w:numId w:val="7"/>
        </w:numPr>
        <w:jc w:val="both"/>
        <w:rPr>
          <w:rFonts w:ascii="Myriad Pro" w:hAnsi="Myriad Pro" w:cs="Tahoma"/>
        </w:rPr>
      </w:pPr>
      <w:r w:rsidRPr="00E05177">
        <w:rPr>
          <w:rFonts w:ascii="Myriad Pro" w:hAnsi="Myriad Pro" w:cs="Tahoma"/>
        </w:rPr>
        <w:t>v preteklih šestih (6) mesecih šteto od datuma, določenega za predložitev ponudb, nismo imeli dospelih neporavnanih obveznosti.</w:t>
      </w:r>
    </w:p>
    <w:p w14:paraId="434F43C5" w14:textId="77777777" w:rsidR="00A629FF" w:rsidRPr="00E05177" w:rsidRDefault="00A629FF" w:rsidP="002E710B">
      <w:pPr>
        <w:pStyle w:val="Odstavekseznama"/>
        <w:keepNext/>
        <w:keepLines/>
        <w:ind w:left="720"/>
        <w:jc w:val="both"/>
        <w:rPr>
          <w:rFonts w:ascii="Myriad Pro" w:hAnsi="Myriad Pro" w:cs="Tahoma"/>
        </w:rPr>
      </w:pPr>
    </w:p>
    <w:p w14:paraId="52E7AA6B" w14:textId="77777777" w:rsidR="00A629FF" w:rsidRPr="00E05177" w:rsidRDefault="00A629FF" w:rsidP="002E710B">
      <w:pPr>
        <w:pStyle w:val="Odstavekseznama"/>
        <w:keepNext/>
        <w:keepLines/>
        <w:ind w:left="720"/>
        <w:rPr>
          <w:rFonts w:ascii="Myriad Pro" w:hAnsi="Myriad Pro" w:cs="Tahoma"/>
          <w:highlight w:val="yellow"/>
        </w:rPr>
      </w:pPr>
    </w:p>
    <w:p w14:paraId="1C819A26" w14:textId="77777777" w:rsidR="00A629FF" w:rsidRPr="00E05177" w:rsidRDefault="00A629FF" w:rsidP="002E710B">
      <w:pPr>
        <w:pStyle w:val="Odstavekseznama"/>
        <w:keepNext/>
        <w:keepLines/>
        <w:ind w:left="720"/>
        <w:rPr>
          <w:rFonts w:ascii="Myriad Pro" w:hAnsi="Myriad Pro" w:cs="Tahoma"/>
          <w:highlight w:val="yellow"/>
        </w:rPr>
      </w:pPr>
    </w:p>
    <w:p w14:paraId="33035E06" w14:textId="77777777" w:rsidR="00A629FF" w:rsidRPr="00E05177" w:rsidRDefault="00A629FF" w:rsidP="002E710B">
      <w:pPr>
        <w:pStyle w:val="Odstavekseznama"/>
        <w:keepNext/>
        <w:keepLines/>
        <w:ind w:left="720"/>
        <w:rPr>
          <w:rFonts w:ascii="Myriad Pro" w:hAnsi="Myriad Pro"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629FF" w:rsidRPr="00E05177" w14:paraId="3FB83FB0" w14:textId="77777777" w:rsidTr="00A523B1">
        <w:trPr>
          <w:trHeight w:val="235"/>
        </w:trPr>
        <w:tc>
          <w:tcPr>
            <w:tcW w:w="3402" w:type="dxa"/>
            <w:tcBorders>
              <w:bottom w:val="single" w:sz="4" w:space="0" w:color="auto"/>
            </w:tcBorders>
          </w:tcPr>
          <w:p w14:paraId="233AEB31" w14:textId="77777777" w:rsidR="00A629FF" w:rsidRPr="00E05177" w:rsidRDefault="00A629FF" w:rsidP="002E710B">
            <w:pPr>
              <w:keepNext/>
              <w:keepLines/>
              <w:jc w:val="both"/>
              <w:rPr>
                <w:rFonts w:ascii="Myriad Pro" w:hAnsi="Myriad Pro" w:cs="Tahoma"/>
                <w:snapToGrid w:val="0"/>
                <w:color w:val="000000"/>
              </w:rPr>
            </w:pPr>
          </w:p>
        </w:tc>
        <w:tc>
          <w:tcPr>
            <w:tcW w:w="2268" w:type="dxa"/>
          </w:tcPr>
          <w:p w14:paraId="265D7691" w14:textId="77777777" w:rsidR="00A629FF" w:rsidRPr="00E05177" w:rsidRDefault="00A629FF" w:rsidP="002E710B">
            <w:pPr>
              <w:keepNext/>
              <w:keepLines/>
              <w:jc w:val="both"/>
              <w:rPr>
                <w:rFonts w:ascii="Myriad Pro" w:hAnsi="Myriad Pro" w:cs="Tahoma"/>
                <w:snapToGrid w:val="0"/>
                <w:color w:val="000000"/>
              </w:rPr>
            </w:pPr>
          </w:p>
        </w:tc>
        <w:tc>
          <w:tcPr>
            <w:tcW w:w="3686" w:type="dxa"/>
            <w:tcBorders>
              <w:bottom w:val="single" w:sz="4" w:space="0" w:color="auto"/>
            </w:tcBorders>
          </w:tcPr>
          <w:p w14:paraId="6A9A6241" w14:textId="77777777" w:rsidR="00A629FF" w:rsidRPr="00E05177" w:rsidRDefault="00A629FF" w:rsidP="002E710B">
            <w:pPr>
              <w:keepNext/>
              <w:keepLines/>
              <w:tabs>
                <w:tab w:val="left" w:pos="567"/>
                <w:tab w:val="num" w:pos="851"/>
                <w:tab w:val="left" w:pos="993"/>
              </w:tabs>
              <w:jc w:val="both"/>
              <w:rPr>
                <w:rFonts w:ascii="Myriad Pro" w:hAnsi="Myriad Pro" w:cs="Tahoma"/>
                <w:snapToGrid w:val="0"/>
                <w:color w:val="000000"/>
              </w:rPr>
            </w:pPr>
          </w:p>
        </w:tc>
      </w:tr>
      <w:tr w:rsidR="00A629FF" w:rsidRPr="00E05177" w14:paraId="757A3282" w14:textId="77777777" w:rsidTr="00A523B1">
        <w:trPr>
          <w:trHeight w:val="235"/>
        </w:trPr>
        <w:tc>
          <w:tcPr>
            <w:tcW w:w="3402" w:type="dxa"/>
            <w:tcBorders>
              <w:top w:val="single" w:sz="4" w:space="0" w:color="auto"/>
            </w:tcBorders>
          </w:tcPr>
          <w:p w14:paraId="1A70283E" w14:textId="77777777" w:rsidR="00A629FF" w:rsidRPr="00E05177" w:rsidRDefault="00A629FF" w:rsidP="002E710B">
            <w:pPr>
              <w:keepNext/>
              <w:keepLines/>
              <w:jc w:val="both"/>
              <w:rPr>
                <w:rFonts w:ascii="Myriad Pro" w:hAnsi="Myriad Pro" w:cs="Tahoma"/>
                <w:snapToGrid w:val="0"/>
                <w:color w:val="000000"/>
              </w:rPr>
            </w:pPr>
            <w:r w:rsidRPr="00E05177">
              <w:rPr>
                <w:rFonts w:ascii="Myriad Pro" w:hAnsi="Myriad Pro" w:cs="Tahoma"/>
                <w:snapToGrid w:val="0"/>
                <w:color w:val="000000"/>
              </w:rPr>
              <w:t>(kraj, datum)</w:t>
            </w:r>
          </w:p>
        </w:tc>
        <w:tc>
          <w:tcPr>
            <w:tcW w:w="2268" w:type="dxa"/>
          </w:tcPr>
          <w:p w14:paraId="5BC49C2D" w14:textId="77777777" w:rsidR="00A629FF" w:rsidRPr="00E05177" w:rsidRDefault="00A629F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686" w:type="dxa"/>
            <w:tcBorders>
              <w:top w:val="single" w:sz="4" w:space="0" w:color="auto"/>
            </w:tcBorders>
          </w:tcPr>
          <w:p w14:paraId="20A85965" w14:textId="77777777" w:rsidR="00A629FF" w:rsidRPr="00E05177" w:rsidRDefault="00A629FF" w:rsidP="002E710B">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 partnerja)</w:t>
            </w:r>
          </w:p>
        </w:tc>
      </w:tr>
    </w:tbl>
    <w:p w14:paraId="6BF0959E" w14:textId="77777777" w:rsidR="00A629FF" w:rsidRPr="00E05177" w:rsidRDefault="00A629FF" w:rsidP="002E710B">
      <w:pPr>
        <w:keepNext/>
        <w:keepLines/>
        <w:rPr>
          <w:rFonts w:ascii="Myriad Pro" w:hAnsi="Myriad Pro"/>
        </w:rPr>
      </w:pPr>
    </w:p>
    <w:p w14:paraId="07A8B9ED" w14:textId="77777777" w:rsidR="001B1358" w:rsidRPr="00E05177" w:rsidRDefault="001B1358" w:rsidP="002E710B">
      <w:pPr>
        <w:keepNext/>
        <w:keepLines/>
        <w:jc w:val="both"/>
        <w:rPr>
          <w:rFonts w:ascii="Myriad Pro" w:hAnsi="Myriad Pro" w:cs="Tahoma"/>
          <w:b/>
          <w:i/>
        </w:rPr>
      </w:pPr>
    </w:p>
    <w:p w14:paraId="6EF15F62" w14:textId="77777777" w:rsidR="002D67CD" w:rsidRPr="00E05177" w:rsidRDefault="002D67CD" w:rsidP="002E710B">
      <w:pPr>
        <w:keepNext/>
        <w:keepLines/>
        <w:tabs>
          <w:tab w:val="left" w:pos="284"/>
        </w:tabs>
        <w:jc w:val="both"/>
        <w:rPr>
          <w:rFonts w:ascii="Myriad Pro" w:hAnsi="Myriad Pro" w:cs="Tahoma"/>
          <w:b/>
          <w:i/>
        </w:rPr>
      </w:pPr>
    </w:p>
    <w:p w14:paraId="28B45469" w14:textId="77777777" w:rsidR="0005747C" w:rsidRPr="00E05177" w:rsidRDefault="0005747C" w:rsidP="002E710B">
      <w:pPr>
        <w:keepNext/>
        <w:keepLines/>
        <w:rPr>
          <w:rFonts w:ascii="Myriad Pro" w:hAnsi="Myriad Pro" w:cs="Tahoma"/>
        </w:rPr>
      </w:pPr>
    </w:p>
    <w:p w14:paraId="32437551" w14:textId="77777777" w:rsidR="0005747C" w:rsidRPr="00E05177" w:rsidRDefault="0005747C" w:rsidP="002E710B">
      <w:pPr>
        <w:keepNext/>
        <w:keepLines/>
        <w:rPr>
          <w:rFonts w:ascii="Myriad Pro" w:hAnsi="Myriad Pro" w:cs="Tahoma"/>
        </w:rPr>
      </w:pPr>
    </w:p>
    <w:p w14:paraId="65A84FB7" w14:textId="77777777" w:rsidR="0005747C" w:rsidRPr="00E05177" w:rsidRDefault="0005747C" w:rsidP="002E710B">
      <w:pPr>
        <w:keepNext/>
        <w:keepLines/>
        <w:rPr>
          <w:rFonts w:ascii="Myriad Pro" w:hAnsi="Myriad Pro" w:cs="Tahoma"/>
        </w:rPr>
      </w:pPr>
    </w:p>
    <w:p w14:paraId="0D13AB40" w14:textId="77777777" w:rsidR="0005747C" w:rsidRPr="00E05177" w:rsidRDefault="0005747C" w:rsidP="002E710B">
      <w:pPr>
        <w:keepNext/>
        <w:keepLines/>
        <w:rPr>
          <w:rFonts w:ascii="Myriad Pro" w:hAnsi="Myriad Pro" w:cs="Tahoma"/>
        </w:rPr>
      </w:pPr>
    </w:p>
    <w:p w14:paraId="5408040E" w14:textId="77777777" w:rsidR="0005747C" w:rsidRPr="00E05177" w:rsidRDefault="0005747C" w:rsidP="002E710B">
      <w:pPr>
        <w:keepNext/>
        <w:keepLines/>
        <w:rPr>
          <w:rFonts w:ascii="Myriad Pro" w:hAnsi="Myriad Pro" w:cs="Tahoma"/>
        </w:rPr>
      </w:pPr>
    </w:p>
    <w:p w14:paraId="4B1E0490" w14:textId="77777777" w:rsidR="0005747C" w:rsidRPr="00E05177" w:rsidRDefault="0005747C" w:rsidP="002E710B">
      <w:pPr>
        <w:keepNext/>
        <w:keepLines/>
        <w:rPr>
          <w:rFonts w:ascii="Myriad Pro" w:hAnsi="Myriad Pro" w:cs="Tahoma"/>
        </w:rPr>
      </w:pPr>
    </w:p>
    <w:p w14:paraId="78192627" w14:textId="77777777" w:rsidR="0005747C" w:rsidRPr="00E05177" w:rsidRDefault="0005747C" w:rsidP="002E710B">
      <w:pPr>
        <w:keepNext/>
        <w:keepLines/>
        <w:rPr>
          <w:rFonts w:ascii="Myriad Pro" w:hAnsi="Myriad Pro" w:cs="Tahoma"/>
        </w:rPr>
      </w:pPr>
    </w:p>
    <w:p w14:paraId="7BB19987" w14:textId="7B4CF391" w:rsidR="0005747C" w:rsidRPr="00E05177" w:rsidRDefault="00D87522" w:rsidP="002E710B">
      <w:pPr>
        <w:keepNext/>
        <w:keepLines/>
        <w:rPr>
          <w:rFonts w:ascii="Myriad Pro" w:hAnsi="Myriad Pro" w:cs="Tahoma"/>
          <w:i/>
        </w:rPr>
      </w:pPr>
      <w:r w:rsidRPr="00E05177">
        <w:rPr>
          <w:rFonts w:ascii="Myriad Pro" w:hAnsi="Myriad Pro" w:cs="Tahoma"/>
          <w:i/>
        </w:rPr>
        <w:t xml:space="preserve">Navodilo: Priloga se </w:t>
      </w:r>
      <w:r w:rsidRPr="00E05177">
        <w:rPr>
          <w:rFonts w:ascii="Myriad Pro" w:hAnsi="Myriad Pro" w:cs="Tahoma"/>
          <w:i/>
          <w:u w:val="single"/>
        </w:rPr>
        <w:t>izpolni in podpiše ločeno</w:t>
      </w:r>
      <w:r w:rsidRPr="00E05177">
        <w:rPr>
          <w:rFonts w:ascii="Myriad Pro" w:hAnsi="Myriad Pro" w:cs="Tahoma"/>
          <w:i/>
        </w:rPr>
        <w:t xml:space="preserve"> s strani ponudnika in s strani partnerja.</w:t>
      </w:r>
    </w:p>
    <w:p w14:paraId="5A8D2F90" w14:textId="77777777" w:rsidR="0005747C" w:rsidRPr="00E05177" w:rsidRDefault="0005747C" w:rsidP="002E710B">
      <w:pPr>
        <w:keepNext/>
        <w:keepLines/>
        <w:rPr>
          <w:rFonts w:ascii="Myriad Pro" w:hAnsi="Myriad Pro" w:cs="Tahoma"/>
        </w:rPr>
      </w:pPr>
    </w:p>
    <w:p w14:paraId="3458EFFB" w14:textId="77777777" w:rsidR="0005747C" w:rsidRPr="00E05177" w:rsidRDefault="0005747C" w:rsidP="002E710B">
      <w:pPr>
        <w:keepNext/>
        <w:keepLines/>
        <w:rPr>
          <w:rFonts w:ascii="Myriad Pro" w:hAnsi="Myriad Pro" w:cs="Tahoma"/>
        </w:rPr>
      </w:pPr>
    </w:p>
    <w:p w14:paraId="6C3EAEA9" w14:textId="77777777" w:rsidR="0005747C" w:rsidRPr="00E05177" w:rsidRDefault="0005747C" w:rsidP="002E710B">
      <w:pPr>
        <w:keepNext/>
        <w:keepLines/>
        <w:rPr>
          <w:rFonts w:ascii="Myriad Pro" w:hAnsi="Myriad Pro" w:cs="Tahoma"/>
        </w:rPr>
      </w:pPr>
    </w:p>
    <w:p w14:paraId="557279EA" w14:textId="77777777" w:rsidR="0005747C" w:rsidRPr="00E05177" w:rsidRDefault="0005747C" w:rsidP="002E710B">
      <w:pPr>
        <w:keepNext/>
        <w:keepLines/>
        <w:rPr>
          <w:rFonts w:ascii="Myriad Pro" w:hAnsi="Myriad Pro" w:cs="Tahoma"/>
        </w:rPr>
      </w:pPr>
    </w:p>
    <w:p w14:paraId="782E7FB6" w14:textId="77777777" w:rsidR="0005747C" w:rsidRPr="00E05177" w:rsidRDefault="0005747C" w:rsidP="002E710B">
      <w:pPr>
        <w:keepNext/>
        <w:keepLines/>
        <w:rPr>
          <w:rFonts w:ascii="Myriad Pro" w:hAnsi="Myriad Pro" w:cs="Tahoma"/>
        </w:rPr>
      </w:pPr>
    </w:p>
    <w:p w14:paraId="30E572BE" w14:textId="77777777" w:rsidR="0005747C" w:rsidRPr="00E05177" w:rsidRDefault="0005747C" w:rsidP="002E710B">
      <w:pPr>
        <w:keepNext/>
        <w:keepLines/>
        <w:rPr>
          <w:rFonts w:ascii="Myriad Pro" w:hAnsi="Myriad Pro" w:cs="Tahoma"/>
        </w:rPr>
      </w:pPr>
    </w:p>
    <w:p w14:paraId="3F3E21C2" w14:textId="77777777" w:rsidR="0005747C" w:rsidRPr="00E05177" w:rsidRDefault="0005747C" w:rsidP="002E710B">
      <w:pPr>
        <w:keepNext/>
        <w:keepLines/>
        <w:rPr>
          <w:rFonts w:ascii="Myriad Pro" w:hAnsi="Myriad Pro" w:cs="Tahoma"/>
        </w:rPr>
      </w:pPr>
    </w:p>
    <w:p w14:paraId="47D29C8B" w14:textId="77777777" w:rsidR="0005747C" w:rsidRPr="00E05177" w:rsidRDefault="0005747C" w:rsidP="002E710B">
      <w:pPr>
        <w:keepNext/>
        <w:keepLines/>
        <w:rPr>
          <w:rFonts w:ascii="Myriad Pro" w:hAnsi="Myriad Pro" w:cs="Tahoma"/>
        </w:rPr>
      </w:pPr>
    </w:p>
    <w:p w14:paraId="7AD07D33" w14:textId="77777777" w:rsidR="0005747C" w:rsidRPr="00E05177" w:rsidRDefault="0005747C" w:rsidP="002E710B">
      <w:pPr>
        <w:keepNext/>
        <w:keepLines/>
        <w:rPr>
          <w:rFonts w:ascii="Myriad Pro" w:hAnsi="Myriad Pro" w:cs="Tahoma"/>
        </w:rPr>
      </w:pPr>
    </w:p>
    <w:p w14:paraId="2AC01C1B" w14:textId="77777777" w:rsidR="0005747C" w:rsidRPr="00E05177" w:rsidRDefault="0005747C" w:rsidP="002E710B">
      <w:pPr>
        <w:keepNext/>
        <w:keepLines/>
        <w:rPr>
          <w:rFonts w:ascii="Myriad Pro" w:hAnsi="Myriad Pro" w:cs="Tahoma"/>
        </w:rPr>
      </w:pPr>
    </w:p>
    <w:p w14:paraId="61773745" w14:textId="77777777" w:rsidR="0005747C" w:rsidRPr="00E05177" w:rsidRDefault="0005747C" w:rsidP="002E710B">
      <w:pPr>
        <w:keepNext/>
        <w:keepLines/>
        <w:rPr>
          <w:rFonts w:ascii="Myriad Pro" w:hAnsi="Myriad Pro" w:cs="Tahoma"/>
        </w:rPr>
      </w:pPr>
    </w:p>
    <w:p w14:paraId="73356858" w14:textId="77777777" w:rsidR="0005747C" w:rsidRPr="00E05177" w:rsidRDefault="0005747C" w:rsidP="002E710B">
      <w:pPr>
        <w:keepNext/>
        <w:keepLines/>
        <w:rPr>
          <w:rFonts w:ascii="Myriad Pro" w:hAnsi="Myriad Pro" w:cs="Tahoma"/>
        </w:rPr>
      </w:pPr>
    </w:p>
    <w:p w14:paraId="02A5C05B" w14:textId="77777777" w:rsidR="0005747C" w:rsidRPr="00E05177" w:rsidRDefault="0005747C" w:rsidP="002E710B">
      <w:pPr>
        <w:keepNext/>
        <w:keepLines/>
        <w:rPr>
          <w:rFonts w:ascii="Myriad Pro" w:hAnsi="Myriad Pro" w:cs="Tahoma"/>
        </w:rPr>
      </w:pPr>
    </w:p>
    <w:p w14:paraId="3A7438A0" w14:textId="77777777" w:rsidR="0005747C" w:rsidRDefault="0005747C" w:rsidP="002E710B">
      <w:pPr>
        <w:keepNext/>
        <w:keepLines/>
        <w:rPr>
          <w:rFonts w:ascii="Myriad Pro" w:hAnsi="Myriad Pro" w:cs="Tahoma"/>
        </w:rPr>
      </w:pPr>
    </w:p>
    <w:p w14:paraId="7905639C" w14:textId="77777777" w:rsidR="009D0DD2" w:rsidRDefault="009D0DD2" w:rsidP="002E710B">
      <w:pPr>
        <w:keepNext/>
        <w:keepLines/>
        <w:rPr>
          <w:rFonts w:ascii="Myriad Pro" w:hAnsi="Myriad Pro" w:cs="Tahoma"/>
        </w:rPr>
      </w:pPr>
    </w:p>
    <w:p w14:paraId="56DDC46B" w14:textId="77777777" w:rsidR="00A670F2" w:rsidRDefault="00A670F2" w:rsidP="002E710B">
      <w:pPr>
        <w:keepNext/>
        <w:keepLines/>
        <w:rPr>
          <w:rFonts w:ascii="Myriad Pro" w:hAnsi="Myriad Pro" w:cs="Tahoma"/>
        </w:rPr>
      </w:pPr>
    </w:p>
    <w:p w14:paraId="67A919ED" w14:textId="77777777" w:rsidR="00A670F2" w:rsidRDefault="00A670F2" w:rsidP="002E710B">
      <w:pPr>
        <w:keepNext/>
        <w:keepLines/>
        <w:rPr>
          <w:rFonts w:ascii="Myriad Pro" w:hAnsi="Myriad Pro" w:cs="Tahoma"/>
        </w:rPr>
      </w:pPr>
    </w:p>
    <w:p w14:paraId="0E3CD6AB" w14:textId="77777777" w:rsidR="00A670F2" w:rsidRDefault="00A670F2" w:rsidP="002E710B">
      <w:pPr>
        <w:keepNext/>
        <w:keepLines/>
        <w:rPr>
          <w:rFonts w:ascii="Myriad Pro" w:hAnsi="Myriad Pro" w:cs="Tahoma"/>
        </w:rPr>
      </w:pPr>
    </w:p>
    <w:p w14:paraId="6D6B467D" w14:textId="77777777" w:rsidR="00A670F2" w:rsidRDefault="00A670F2" w:rsidP="002E710B">
      <w:pPr>
        <w:keepNext/>
        <w:keepLines/>
        <w:rPr>
          <w:rFonts w:ascii="Myriad Pro" w:hAnsi="Myriad Pro" w:cs="Tahoma"/>
        </w:rPr>
      </w:pPr>
    </w:p>
    <w:p w14:paraId="7F2796DE" w14:textId="77777777" w:rsidR="00A670F2" w:rsidRDefault="00A670F2" w:rsidP="002E710B">
      <w:pPr>
        <w:keepNext/>
        <w:keepLines/>
        <w:rPr>
          <w:rFonts w:ascii="Myriad Pro" w:hAnsi="Myriad Pro" w:cs="Tahoma"/>
        </w:rPr>
      </w:pPr>
    </w:p>
    <w:p w14:paraId="52F55638" w14:textId="77777777" w:rsidR="00A670F2" w:rsidRDefault="00A670F2" w:rsidP="002E710B">
      <w:pPr>
        <w:keepNext/>
        <w:keepLines/>
        <w:rPr>
          <w:rFonts w:ascii="Myriad Pro" w:hAnsi="Myriad Pro" w:cs="Tahoma"/>
        </w:rPr>
      </w:pPr>
    </w:p>
    <w:p w14:paraId="08B5EAE0" w14:textId="77777777" w:rsidR="00A670F2" w:rsidRDefault="00A670F2" w:rsidP="002E710B">
      <w:pPr>
        <w:keepNext/>
        <w:keepLines/>
        <w:rPr>
          <w:rFonts w:ascii="Myriad Pro" w:hAnsi="Myriad Pro" w:cs="Tahoma"/>
        </w:rPr>
      </w:pPr>
    </w:p>
    <w:p w14:paraId="14AABF5C" w14:textId="77777777" w:rsidR="00A670F2" w:rsidRDefault="00A670F2" w:rsidP="002E710B">
      <w:pPr>
        <w:keepNext/>
        <w:keepLines/>
        <w:rPr>
          <w:rFonts w:ascii="Myriad Pro" w:hAnsi="Myriad Pro" w:cs="Tahoma"/>
        </w:rPr>
      </w:pPr>
    </w:p>
    <w:p w14:paraId="2EBECFE8" w14:textId="77777777" w:rsidR="00A670F2" w:rsidRDefault="00A670F2" w:rsidP="002E710B">
      <w:pPr>
        <w:keepNext/>
        <w:keepLines/>
        <w:rPr>
          <w:rFonts w:ascii="Myriad Pro" w:hAnsi="Myriad Pro" w:cs="Tahoma"/>
        </w:rPr>
      </w:pPr>
    </w:p>
    <w:p w14:paraId="396184D9" w14:textId="77777777" w:rsidR="009D0DD2" w:rsidRPr="00E05177" w:rsidRDefault="009D0DD2" w:rsidP="002E710B">
      <w:pPr>
        <w:keepNext/>
        <w:keepLines/>
        <w:rPr>
          <w:rFonts w:ascii="Myriad Pro" w:hAnsi="Myriad Pro" w:cs="Tahoma"/>
        </w:rPr>
      </w:pPr>
    </w:p>
    <w:p w14:paraId="01B6E57D" w14:textId="77777777" w:rsidR="0005747C" w:rsidRPr="00E05177" w:rsidRDefault="0005747C" w:rsidP="002E710B">
      <w:pPr>
        <w:keepNext/>
        <w:keepLines/>
        <w:rPr>
          <w:rFonts w:ascii="Myriad Pro" w:hAnsi="Myriad Pro"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05747C" w:rsidRPr="00E05177" w14:paraId="4F017242" w14:textId="77777777" w:rsidTr="000D565B">
        <w:tc>
          <w:tcPr>
            <w:tcW w:w="8217" w:type="dxa"/>
            <w:tcBorders>
              <w:top w:val="single" w:sz="4" w:space="0" w:color="auto"/>
              <w:left w:val="single" w:sz="4" w:space="0" w:color="auto"/>
              <w:bottom w:val="single" w:sz="4" w:space="0" w:color="auto"/>
              <w:right w:val="single" w:sz="4" w:space="0" w:color="808080"/>
            </w:tcBorders>
          </w:tcPr>
          <w:p w14:paraId="2335897F" w14:textId="77777777" w:rsidR="0005747C" w:rsidRPr="00E05177" w:rsidRDefault="0005747C" w:rsidP="002E710B">
            <w:pPr>
              <w:keepNext/>
              <w:keepLines/>
              <w:contextualSpacing/>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SEZNAM REFERENC – Ponudnik</w:t>
            </w:r>
          </w:p>
        </w:tc>
        <w:tc>
          <w:tcPr>
            <w:tcW w:w="850" w:type="dxa"/>
            <w:tcBorders>
              <w:top w:val="single" w:sz="4" w:space="0" w:color="auto"/>
              <w:left w:val="single" w:sz="4" w:space="0" w:color="808080"/>
              <w:bottom w:val="single" w:sz="4" w:space="0" w:color="auto"/>
              <w:right w:val="nil"/>
            </w:tcBorders>
            <w:hideMark/>
          </w:tcPr>
          <w:p w14:paraId="57E88EEC" w14:textId="77777777" w:rsidR="0005747C" w:rsidRPr="00E05177" w:rsidRDefault="0005747C" w:rsidP="002E710B">
            <w:pPr>
              <w:keepNext/>
              <w:keepLines/>
              <w:contextualSpacing/>
              <w:jc w:val="right"/>
              <w:rPr>
                <w:rFonts w:ascii="Myriad Pro" w:hAnsi="Myriad Pro" w:cs="Tahoma"/>
                <w:b/>
              </w:rPr>
            </w:pPr>
            <w:r w:rsidRPr="00E05177">
              <w:rPr>
                <w:rFonts w:ascii="Myriad Pro" w:hAnsi="Myriad Pro"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0FBFE002" w14:textId="1D99F674" w:rsidR="0005747C" w:rsidRPr="00E05177" w:rsidRDefault="0005747C" w:rsidP="002E710B">
            <w:pPr>
              <w:keepNext/>
              <w:keepLines/>
              <w:contextualSpacing/>
              <w:rPr>
                <w:rFonts w:ascii="Myriad Pro" w:hAnsi="Myriad Pro" w:cs="Tahoma"/>
                <w:b/>
                <w:i/>
              </w:rPr>
            </w:pPr>
            <w:r w:rsidRPr="00E05177">
              <w:rPr>
                <w:rFonts w:ascii="Myriad Pro" w:hAnsi="Myriad Pro" w:cs="Tahoma"/>
                <w:b/>
                <w:i/>
              </w:rPr>
              <w:t>6</w:t>
            </w:r>
            <w:r w:rsidR="00AD0A60" w:rsidRPr="00E05177">
              <w:rPr>
                <w:rFonts w:ascii="Myriad Pro" w:hAnsi="Myriad Pro" w:cs="Tahoma"/>
                <w:b/>
                <w:i/>
              </w:rPr>
              <w:t>/1</w:t>
            </w:r>
          </w:p>
        </w:tc>
      </w:tr>
    </w:tbl>
    <w:p w14:paraId="3C0A8B20" w14:textId="77777777" w:rsidR="00C32A91" w:rsidRPr="00E05177" w:rsidRDefault="00C32A91" w:rsidP="002E710B">
      <w:pPr>
        <w:keepNext/>
        <w:keepLines/>
        <w:jc w:val="both"/>
        <w:rPr>
          <w:rFonts w:ascii="Myriad Pro" w:hAnsi="Myriad Pro" w:cs="Tahoma"/>
          <w:b/>
        </w:rPr>
      </w:pPr>
    </w:p>
    <w:p w14:paraId="7D052959" w14:textId="63748DDD" w:rsidR="0005747C" w:rsidRPr="00E05177" w:rsidRDefault="0090625C" w:rsidP="002E710B">
      <w:pPr>
        <w:keepNext/>
        <w:keepLines/>
        <w:jc w:val="both"/>
        <w:rPr>
          <w:rFonts w:ascii="Myriad Pro" w:hAnsi="Myriad Pro" w:cs="Tahoma"/>
          <w:b/>
          <w:color w:val="000000"/>
        </w:rPr>
      </w:pPr>
      <w:r>
        <w:rPr>
          <w:rFonts w:ascii="Myriad Pro" w:hAnsi="Myriad Pro"/>
        </w:rPr>
        <w:t>PRENOVA KOTLOVNICE OŠ BAKOVCI</w:t>
      </w:r>
    </w:p>
    <w:p w14:paraId="16DEBC8B" w14:textId="77777777" w:rsidR="0005747C" w:rsidRPr="00E05177" w:rsidRDefault="0005747C" w:rsidP="002E710B">
      <w:pPr>
        <w:keepNext/>
        <w:keepLines/>
        <w:jc w:val="both"/>
        <w:rPr>
          <w:rFonts w:ascii="Myriad Pro" w:hAnsi="Myriad Pro" w:cs="Tahoma"/>
          <w:bCs/>
          <w:i/>
          <w:noProof/>
        </w:rPr>
      </w:pPr>
    </w:p>
    <w:p w14:paraId="4A103D7B" w14:textId="397BCBC0" w:rsidR="0005747C" w:rsidRPr="00E05177" w:rsidRDefault="0005747C" w:rsidP="002E710B">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6C138527" w14:textId="77777777" w:rsidR="0005747C" w:rsidRPr="00E05177" w:rsidRDefault="0005747C" w:rsidP="002E710B">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7375BA" w:rsidRPr="00E05177" w14:paraId="3FD0A6CD" w14:textId="77777777" w:rsidTr="007375BA">
        <w:trPr>
          <w:trHeight w:val="482"/>
        </w:trPr>
        <w:tc>
          <w:tcPr>
            <w:tcW w:w="496" w:type="dxa"/>
            <w:tcBorders>
              <w:top w:val="single" w:sz="2" w:space="0" w:color="auto"/>
              <w:left w:val="single" w:sz="2" w:space="0" w:color="auto"/>
              <w:bottom w:val="single" w:sz="12" w:space="0" w:color="auto"/>
              <w:right w:val="single" w:sz="2" w:space="0" w:color="auto"/>
            </w:tcBorders>
            <w:hideMark/>
          </w:tcPr>
          <w:p w14:paraId="43E81178" w14:textId="77777777" w:rsidR="007375BA" w:rsidRPr="00E05177" w:rsidRDefault="007375BA" w:rsidP="002E710B">
            <w:pPr>
              <w:keepNext/>
              <w:keepLines/>
              <w:tabs>
                <w:tab w:val="left" w:pos="567"/>
                <w:tab w:val="num" w:pos="851"/>
                <w:tab w:val="left" w:pos="993"/>
              </w:tabs>
              <w:jc w:val="center"/>
              <w:rPr>
                <w:rFonts w:ascii="Myriad Pro" w:hAnsi="Myriad Pro" w:cs="Tahoma"/>
              </w:rPr>
            </w:pPr>
            <w:proofErr w:type="spellStart"/>
            <w:r w:rsidRPr="00E05177">
              <w:rPr>
                <w:rFonts w:ascii="Myriad Pro" w:hAnsi="Myriad Pro" w:cs="Tahoma"/>
              </w:rPr>
              <w:t>Zap</w:t>
            </w:r>
            <w:proofErr w:type="spellEnd"/>
            <w:r w:rsidRPr="00E05177">
              <w:rPr>
                <w:rFonts w:ascii="Myriad Pro" w:hAnsi="Myriad Pro" w:cs="Tahoma"/>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38F2FC70" w14:textId="77777777" w:rsidR="007375BA" w:rsidRPr="00E05177" w:rsidRDefault="007375BA" w:rsidP="007F707D">
            <w:pPr>
              <w:keepNext/>
              <w:keepLines/>
              <w:tabs>
                <w:tab w:val="left" w:pos="567"/>
                <w:tab w:val="num" w:pos="851"/>
                <w:tab w:val="left" w:pos="993"/>
              </w:tabs>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5CCB385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7B3D51C5"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7375BA" w:rsidRPr="00E05177" w14:paraId="373E7716" w14:textId="77777777" w:rsidTr="007375BA">
        <w:trPr>
          <w:trHeight w:val="780"/>
        </w:trPr>
        <w:tc>
          <w:tcPr>
            <w:tcW w:w="496" w:type="dxa"/>
            <w:tcBorders>
              <w:top w:val="nil"/>
              <w:left w:val="single" w:sz="4" w:space="0" w:color="auto"/>
              <w:bottom w:val="single" w:sz="4" w:space="0" w:color="auto"/>
              <w:right w:val="single" w:sz="4" w:space="0" w:color="auto"/>
            </w:tcBorders>
            <w:vAlign w:val="center"/>
            <w:hideMark/>
          </w:tcPr>
          <w:p w14:paraId="429BD154"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6EBA4899"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B80018D"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78C874AE"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3D313E28" w14:textId="77777777" w:rsidR="007375BA" w:rsidRPr="00E05177" w:rsidRDefault="007375BA" w:rsidP="002E710B">
            <w:pPr>
              <w:keepNext/>
              <w:keepLines/>
              <w:tabs>
                <w:tab w:val="left" w:pos="567"/>
                <w:tab w:val="num" w:pos="851"/>
                <w:tab w:val="left" w:pos="993"/>
              </w:tabs>
              <w:rPr>
                <w:rFonts w:ascii="Myriad Pro" w:hAnsi="Myriad Pro" w:cs="Tahoma"/>
              </w:rPr>
            </w:pPr>
          </w:p>
          <w:p w14:paraId="252A639E" w14:textId="77777777" w:rsidR="007375BA" w:rsidRPr="00E05177" w:rsidRDefault="007375BA" w:rsidP="002E710B">
            <w:pPr>
              <w:keepNext/>
              <w:keepLines/>
              <w:tabs>
                <w:tab w:val="left" w:pos="567"/>
                <w:tab w:val="num" w:pos="851"/>
                <w:tab w:val="left" w:pos="993"/>
              </w:tabs>
              <w:rPr>
                <w:rFonts w:ascii="Myriad Pro" w:hAnsi="Myriad Pro" w:cs="Tahoma"/>
              </w:rPr>
            </w:pPr>
          </w:p>
          <w:p w14:paraId="663C6B21"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36E6BCD0"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2E4FF17A"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26B626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1CAAFA56"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665284E4"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06C0FBE5"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348C243C" w14:textId="77777777" w:rsidR="007375BA" w:rsidRPr="00E05177" w:rsidRDefault="007375BA" w:rsidP="002E710B">
            <w:pPr>
              <w:keepNext/>
              <w:keepLines/>
              <w:tabs>
                <w:tab w:val="left" w:pos="567"/>
                <w:tab w:val="num" w:pos="851"/>
                <w:tab w:val="left" w:pos="993"/>
              </w:tabs>
              <w:rPr>
                <w:rFonts w:ascii="Myriad Pro" w:hAnsi="Myriad Pro" w:cs="Tahoma"/>
              </w:rPr>
            </w:pPr>
          </w:p>
          <w:p w14:paraId="7F56D36E" w14:textId="77777777" w:rsidR="007375BA" w:rsidRPr="00E05177" w:rsidRDefault="007375BA" w:rsidP="002E710B">
            <w:pPr>
              <w:keepNext/>
              <w:keepLines/>
              <w:tabs>
                <w:tab w:val="left" w:pos="567"/>
                <w:tab w:val="num" w:pos="851"/>
                <w:tab w:val="left" w:pos="993"/>
              </w:tabs>
              <w:rPr>
                <w:rFonts w:ascii="Myriad Pro" w:hAnsi="Myriad Pro" w:cs="Tahoma"/>
              </w:rPr>
            </w:pPr>
          </w:p>
          <w:p w14:paraId="40FA27A9"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57D04C3E"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550A86DD"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BEFB46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45E8C083"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0D2E4D6A"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445C9D98"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3016B200" w14:textId="77777777" w:rsidR="007375BA" w:rsidRPr="00E05177" w:rsidRDefault="007375BA" w:rsidP="002E710B">
            <w:pPr>
              <w:keepNext/>
              <w:keepLines/>
              <w:tabs>
                <w:tab w:val="left" w:pos="567"/>
                <w:tab w:val="num" w:pos="851"/>
                <w:tab w:val="left" w:pos="993"/>
              </w:tabs>
              <w:rPr>
                <w:rFonts w:ascii="Myriad Pro" w:hAnsi="Myriad Pro" w:cs="Tahoma"/>
              </w:rPr>
            </w:pPr>
          </w:p>
          <w:p w14:paraId="71B78569" w14:textId="77777777" w:rsidR="007375BA" w:rsidRPr="00E05177" w:rsidRDefault="007375BA" w:rsidP="002E710B">
            <w:pPr>
              <w:keepNext/>
              <w:keepLines/>
              <w:tabs>
                <w:tab w:val="left" w:pos="567"/>
                <w:tab w:val="num" w:pos="851"/>
                <w:tab w:val="left" w:pos="993"/>
              </w:tabs>
              <w:rPr>
                <w:rFonts w:ascii="Myriad Pro" w:hAnsi="Myriad Pro" w:cs="Tahoma"/>
              </w:rPr>
            </w:pPr>
          </w:p>
          <w:p w14:paraId="2885FE10"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37707B76"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2BE834A1"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FE4B45D"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53E812B9"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0923333A"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267100C1"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5836A6EE" w14:textId="77777777" w:rsidR="007375BA" w:rsidRPr="00E05177" w:rsidRDefault="007375BA" w:rsidP="002E710B">
            <w:pPr>
              <w:keepNext/>
              <w:keepLines/>
              <w:tabs>
                <w:tab w:val="left" w:pos="567"/>
                <w:tab w:val="num" w:pos="851"/>
                <w:tab w:val="left" w:pos="993"/>
              </w:tabs>
              <w:rPr>
                <w:rFonts w:ascii="Myriad Pro" w:hAnsi="Myriad Pro" w:cs="Tahoma"/>
              </w:rPr>
            </w:pPr>
          </w:p>
          <w:p w14:paraId="43AEE8DA" w14:textId="77777777" w:rsidR="007375BA" w:rsidRPr="00E05177" w:rsidRDefault="007375BA" w:rsidP="002E710B">
            <w:pPr>
              <w:keepNext/>
              <w:keepLines/>
              <w:tabs>
                <w:tab w:val="left" w:pos="567"/>
                <w:tab w:val="num" w:pos="851"/>
                <w:tab w:val="left" w:pos="993"/>
              </w:tabs>
              <w:rPr>
                <w:rFonts w:ascii="Myriad Pro" w:hAnsi="Myriad Pro" w:cs="Tahoma"/>
              </w:rPr>
            </w:pPr>
          </w:p>
          <w:p w14:paraId="2827DEB8"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C98056C"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07637FA7"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C89CCDB"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1D8492A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01FAC0C7"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0BC236F0" w14:textId="77777777" w:rsidR="007375BA" w:rsidRPr="00E05177" w:rsidRDefault="007375BA" w:rsidP="002E710B">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34C241D9"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B64F632" w14:textId="77777777" w:rsidR="007375BA" w:rsidRPr="00E05177" w:rsidRDefault="007375BA" w:rsidP="002E710B">
            <w:pPr>
              <w:keepNext/>
              <w:keepLines/>
              <w:tabs>
                <w:tab w:val="left" w:pos="567"/>
                <w:tab w:val="num" w:pos="851"/>
                <w:tab w:val="left" w:pos="993"/>
              </w:tabs>
              <w:rPr>
                <w:rFonts w:ascii="Myriad Pro" w:hAnsi="Myriad Pro" w:cs="Tahoma"/>
              </w:rPr>
            </w:pPr>
          </w:p>
        </w:tc>
      </w:tr>
    </w:tbl>
    <w:p w14:paraId="0F24EA5F" w14:textId="77777777" w:rsidR="0005747C" w:rsidRPr="00E05177" w:rsidRDefault="0005747C" w:rsidP="002E710B">
      <w:pPr>
        <w:keepNext/>
        <w:keepLines/>
        <w:jc w:val="both"/>
        <w:rPr>
          <w:rFonts w:ascii="Myriad Pro" w:hAnsi="Myriad Pro" w:cs="Tahoma"/>
        </w:rPr>
      </w:pPr>
    </w:p>
    <w:p w14:paraId="163FFF4A" w14:textId="77777777" w:rsidR="0005747C" w:rsidRPr="00E05177" w:rsidRDefault="0005747C" w:rsidP="002E710B">
      <w:pPr>
        <w:keepNext/>
        <w:keepLines/>
        <w:jc w:val="both"/>
        <w:rPr>
          <w:rFonts w:ascii="Myriad Pro" w:hAnsi="Myriad Pro" w:cs="Tahoma"/>
        </w:rPr>
      </w:pPr>
      <w:r w:rsidRPr="00E05177">
        <w:rPr>
          <w:rFonts w:ascii="Myriad Pro" w:hAnsi="Myriad Pro" w:cs="Tahoma"/>
        </w:rPr>
        <w:t>Opomba: Ponudniki naj navedejo samo dela, s katerimi dokazujejo reference.</w:t>
      </w:r>
    </w:p>
    <w:p w14:paraId="303181A1" w14:textId="77777777" w:rsidR="0005747C" w:rsidRPr="00E05177" w:rsidRDefault="0005747C" w:rsidP="002E710B">
      <w:pPr>
        <w:keepNext/>
        <w:keepLines/>
        <w:contextualSpacing/>
        <w:rPr>
          <w:rFonts w:ascii="Myriad Pro" w:hAnsi="Myriad Pro" w:cs="Tahoma"/>
        </w:rPr>
      </w:pPr>
    </w:p>
    <w:p w14:paraId="7646C11C" w14:textId="77777777" w:rsidR="0005747C" w:rsidRPr="00E05177" w:rsidRDefault="0005747C" w:rsidP="002E710B">
      <w:pPr>
        <w:keepNext/>
        <w:keepLines/>
        <w:contextualSpacing/>
        <w:rPr>
          <w:rFonts w:ascii="Myriad Pro" w:hAnsi="Myriad Pro"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05747C" w:rsidRPr="00E05177" w14:paraId="2F26AA51" w14:textId="77777777" w:rsidTr="000D565B">
        <w:trPr>
          <w:trHeight w:val="235"/>
        </w:trPr>
        <w:tc>
          <w:tcPr>
            <w:tcW w:w="3430" w:type="dxa"/>
            <w:tcBorders>
              <w:bottom w:val="single" w:sz="4" w:space="0" w:color="auto"/>
            </w:tcBorders>
          </w:tcPr>
          <w:p w14:paraId="136B3989" w14:textId="77777777" w:rsidR="0005747C" w:rsidRPr="00E05177" w:rsidRDefault="0005747C" w:rsidP="002E710B">
            <w:pPr>
              <w:keepNext/>
              <w:keepLines/>
              <w:ind w:left="-30"/>
              <w:jc w:val="both"/>
              <w:rPr>
                <w:rFonts w:ascii="Myriad Pro" w:hAnsi="Myriad Pro" w:cs="Tahoma"/>
                <w:snapToGrid w:val="0"/>
                <w:color w:val="000000"/>
              </w:rPr>
            </w:pPr>
          </w:p>
        </w:tc>
        <w:tc>
          <w:tcPr>
            <w:tcW w:w="2574" w:type="dxa"/>
          </w:tcPr>
          <w:p w14:paraId="138AFD49" w14:textId="77777777" w:rsidR="0005747C" w:rsidRPr="00E05177" w:rsidRDefault="0005747C" w:rsidP="002E710B">
            <w:pPr>
              <w:keepNext/>
              <w:keepLines/>
              <w:jc w:val="center"/>
              <w:rPr>
                <w:rFonts w:ascii="Myriad Pro" w:hAnsi="Myriad Pro" w:cs="Tahoma"/>
                <w:snapToGrid w:val="0"/>
                <w:color w:val="000000"/>
              </w:rPr>
            </w:pPr>
          </w:p>
        </w:tc>
        <w:tc>
          <w:tcPr>
            <w:tcW w:w="3148" w:type="dxa"/>
            <w:tcBorders>
              <w:bottom w:val="single" w:sz="4" w:space="0" w:color="auto"/>
            </w:tcBorders>
          </w:tcPr>
          <w:p w14:paraId="56239C0E" w14:textId="77777777" w:rsidR="0005747C" w:rsidRPr="00E05177" w:rsidRDefault="0005747C" w:rsidP="002E710B">
            <w:pPr>
              <w:keepNext/>
              <w:keepLines/>
              <w:tabs>
                <w:tab w:val="left" w:pos="567"/>
                <w:tab w:val="num" w:pos="851"/>
                <w:tab w:val="left" w:pos="993"/>
              </w:tabs>
              <w:jc w:val="both"/>
              <w:rPr>
                <w:rFonts w:ascii="Myriad Pro" w:hAnsi="Myriad Pro" w:cs="Tahoma"/>
                <w:snapToGrid w:val="0"/>
                <w:color w:val="000000"/>
              </w:rPr>
            </w:pPr>
          </w:p>
        </w:tc>
      </w:tr>
      <w:tr w:rsidR="0005747C" w:rsidRPr="00E05177" w14:paraId="24702925" w14:textId="77777777" w:rsidTr="000D565B">
        <w:trPr>
          <w:trHeight w:val="235"/>
        </w:trPr>
        <w:tc>
          <w:tcPr>
            <w:tcW w:w="3430" w:type="dxa"/>
            <w:tcBorders>
              <w:top w:val="single" w:sz="4" w:space="0" w:color="auto"/>
            </w:tcBorders>
          </w:tcPr>
          <w:p w14:paraId="7960A81C" w14:textId="77777777" w:rsidR="0005747C" w:rsidRPr="00E05177" w:rsidRDefault="0005747C"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0C1E2D57" w14:textId="77777777" w:rsidR="0005747C" w:rsidRPr="00E05177" w:rsidRDefault="0005747C"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7CBE1D1F" w14:textId="77777777" w:rsidR="0005747C" w:rsidRPr="00E05177" w:rsidRDefault="0005747C" w:rsidP="002E710B">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tc>
      </w:tr>
    </w:tbl>
    <w:p w14:paraId="7DE74615" w14:textId="77777777" w:rsidR="0005747C" w:rsidRPr="00E05177" w:rsidRDefault="0005747C" w:rsidP="002E710B">
      <w:pPr>
        <w:keepNext/>
        <w:keepLines/>
        <w:contextualSpacing/>
        <w:rPr>
          <w:rFonts w:ascii="Myriad Pro" w:hAnsi="Myriad Pro" w:cs="Tahoma"/>
        </w:rPr>
      </w:pPr>
    </w:p>
    <w:p w14:paraId="2C788512" w14:textId="77777777" w:rsidR="0005747C" w:rsidRPr="00E05177" w:rsidRDefault="0005747C" w:rsidP="002E710B">
      <w:pPr>
        <w:keepNext/>
        <w:keepLines/>
        <w:contextualSpacing/>
        <w:rPr>
          <w:rFonts w:ascii="Myriad Pro" w:hAnsi="Myriad Pro" w:cs="Tahoma"/>
        </w:rPr>
      </w:pPr>
    </w:p>
    <w:p w14:paraId="2695DDAE" w14:textId="46946CEE" w:rsidR="0005747C" w:rsidRPr="00E05177" w:rsidRDefault="0005747C" w:rsidP="002E710B">
      <w:pPr>
        <w:keepNext/>
        <w:keepLines/>
        <w:contextualSpacing/>
        <w:jc w:val="both"/>
        <w:rPr>
          <w:rFonts w:ascii="Myriad Pro" w:hAnsi="Myriad Pro" w:cs="Tahoma"/>
          <w:i/>
        </w:rPr>
      </w:pPr>
    </w:p>
    <w:p w14:paraId="5E662364" w14:textId="77777777" w:rsidR="0005747C" w:rsidRPr="00E05177" w:rsidRDefault="0005747C" w:rsidP="002E710B">
      <w:pPr>
        <w:keepNext/>
        <w:keepLines/>
        <w:contextualSpacing/>
        <w:jc w:val="both"/>
        <w:rPr>
          <w:rFonts w:ascii="Myriad Pro" w:hAnsi="Myriad Pro" w:cs="Tahoma"/>
          <w:b/>
          <w:i/>
        </w:rPr>
      </w:pPr>
    </w:p>
    <w:p w14:paraId="0F68A29A" w14:textId="77777777" w:rsidR="0005747C" w:rsidRPr="00E05177" w:rsidRDefault="0005747C" w:rsidP="002E710B">
      <w:pPr>
        <w:keepNext/>
        <w:keepLines/>
        <w:contextualSpacing/>
        <w:rPr>
          <w:rFonts w:ascii="Myriad Pro" w:hAnsi="Myriad Pro" w:cs="Tahoma"/>
          <w:b/>
          <w:i/>
          <w:u w:val="single"/>
        </w:rPr>
      </w:pPr>
      <w:r w:rsidRPr="00E05177">
        <w:rPr>
          <w:rFonts w:ascii="Myriad Pro" w:hAnsi="Myriad Pro" w:cs="Tahoma"/>
          <w:b/>
          <w:i/>
        </w:rPr>
        <w:t xml:space="preserve">Navodilo: </w:t>
      </w: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Pr="00E05177">
        <w:rPr>
          <w:rFonts w:ascii="Myriad Pro" w:hAnsi="Myriad Pro" w:cs="Tahoma"/>
          <w:b/>
          <w:i/>
        </w:rPr>
        <w:t xml:space="preserve"> </w:t>
      </w:r>
      <w:r w:rsidRPr="00E05177">
        <w:rPr>
          <w:rFonts w:ascii="Myriad Pro" w:hAnsi="Myriad Pro" w:cs="Tahoma"/>
          <w:b/>
          <w:i/>
          <w:u w:val="single"/>
        </w:rPr>
        <w:t>naloži v Razdelek »DOKUMENTI«, del »Ostale priloge«!!!</w:t>
      </w:r>
    </w:p>
    <w:p w14:paraId="3CE52BD6" w14:textId="59CF9DD6" w:rsidR="007779B6" w:rsidRPr="00E05177" w:rsidRDefault="00FE6940" w:rsidP="002E710B">
      <w:pPr>
        <w:keepNext/>
        <w:keepLines/>
        <w:rPr>
          <w:rFonts w:ascii="Myriad Pro" w:hAnsi="Myriad Pro" w:cs="Tahoma"/>
        </w:rPr>
      </w:pPr>
      <w:r w:rsidRPr="00E05177">
        <w:rPr>
          <w:rFonts w:ascii="Myriad Pro" w:hAnsi="Myriad Pro" w:cs="Tahoma"/>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7B2067" w:rsidRPr="00E05177" w14:paraId="1539B65F" w14:textId="77777777" w:rsidTr="00013962">
        <w:tc>
          <w:tcPr>
            <w:tcW w:w="8217" w:type="dxa"/>
            <w:tcBorders>
              <w:top w:val="single" w:sz="4" w:space="0" w:color="auto"/>
              <w:left w:val="single" w:sz="4" w:space="0" w:color="auto"/>
              <w:bottom w:val="single" w:sz="4" w:space="0" w:color="auto"/>
              <w:right w:val="single" w:sz="4" w:space="0" w:color="808080"/>
            </w:tcBorders>
          </w:tcPr>
          <w:p w14:paraId="65063FD6" w14:textId="1B93DE96" w:rsidR="007B2067" w:rsidRPr="00E05177" w:rsidRDefault="007B2067" w:rsidP="002E710B">
            <w:pPr>
              <w:keepNext/>
              <w:keepLines/>
              <w:jc w:val="both"/>
              <w:rPr>
                <w:rFonts w:ascii="Myriad Pro" w:hAnsi="Myriad Pro" w:cs="Tahoma"/>
              </w:rPr>
            </w:pPr>
            <w:r w:rsidRPr="00E05177">
              <w:rPr>
                <w:rFonts w:ascii="Myriad Pro" w:hAnsi="Myriad Pro" w:cs="Tahoma"/>
              </w:rPr>
              <w:lastRenderedPageBreak/>
              <w:t xml:space="preserve">POTRDITEV REFERENC S STRANI POSAMEZNIH NAROČNIKOV – </w:t>
            </w:r>
            <w:r w:rsidR="007D22D0" w:rsidRPr="00E05177">
              <w:rPr>
                <w:rFonts w:ascii="Myriad Pro" w:hAnsi="Myriad Pro" w:cs="Tahoma"/>
              </w:rPr>
              <w:t>Gospodarski subjekt</w:t>
            </w:r>
          </w:p>
        </w:tc>
        <w:tc>
          <w:tcPr>
            <w:tcW w:w="1503" w:type="dxa"/>
            <w:tcBorders>
              <w:top w:val="single" w:sz="4" w:space="0" w:color="auto"/>
              <w:left w:val="single" w:sz="4" w:space="0" w:color="808080"/>
              <w:bottom w:val="single" w:sz="4" w:space="0" w:color="auto"/>
              <w:right w:val="single" w:sz="4" w:space="0" w:color="auto"/>
            </w:tcBorders>
            <w:hideMark/>
          </w:tcPr>
          <w:p w14:paraId="3BCBD1BB" w14:textId="51DADC99" w:rsidR="007B2067" w:rsidRPr="00E05177" w:rsidRDefault="007B2067" w:rsidP="002E710B">
            <w:pPr>
              <w:keepNext/>
              <w:keepLines/>
              <w:rPr>
                <w:rFonts w:ascii="Myriad Pro" w:hAnsi="Myriad Pro" w:cs="Tahoma"/>
                <w:b/>
                <w:i/>
              </w:rPr>
            </w:pPr>
            <w:r w:rsidRPr="00E05177">
              <w:rPr>
                <w:rFonts w:ascii="Myriad Pro" w:hAnsi="Myriad Pro" w:cs="Tahoma"/>
                <w:b/>
                <w:i/>
              </w:rPr>
              <w:t>Priloga 6/</w:t>
            </w:r>
            <w:r w:rsidR="00AD0A60" w:rsidRPr="00E05177">
              <w:rPr>
                <w:rFonts w:ascii="Myriad Pro" w:hAnsi="Myriad Pro" w:cs="Tahoma"/>
                <w:b/>
                <w:i/>
              </w:rPr>
              <w:t>2</w:t>
            </w:r>
          </w:p>
        </w:tc>
      </w:tr>
    </w:tbl>
    <w:p w14:paraId="0701B47A" w14:textId="677556A7" w:rsidR="00A763DD" w:rsidRPr="00E05177" w:rsidRDefault="00A763DD" w:rsidP="002E710B">
      <w:pPr>
        <w:keepNext/>
        <w:keepLines/>
        <w:jc w:val="both"/>
        <w:rPr>
          <w:rFonts w:ascii="Myriad Pro" w:hAnsi="Myriad Pro" w:cs="Tahoma"/>
          <w:i/>
        </w:rPr>
      </w:pPr>
    </w:p>
    <w:p w14:paraId="7849F883" w14:textId="77777777" w:rsidR="004A7267" w:rsidRPr="00E05177" w:rsidRDefault="004A7267" w:rsidP="004A7267">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48CFB020" w14:textId="77777777" w:rsidR="004A7267" w:rsidRPr="00E05177" w:rsidRDefault="004A7267" w:rsidP="004A7267">
      <w:pPr>
        <w:keepNext/>
        <w:keepLines/>
        <w:outlineLvl w:val="2"/>
        <w:rPr>
          <w:rFonts w:ascii="Myriad Pro" w:hAnsi="Myriad Pro" w:cs="Tahoma"/>
        </w:rPr>
      </w:pPr>
    </w:p>
    <w:p w14:paraId="62A4A340" w14:textId="77777777" w:rsidR="004A7267" w:rsidRPr="00E05177" w:rsidRDefault="004A7267" w:rsidP="004A7267">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6117B01B" w14:textId="77777777" w:rsidR="004A7267" w:rsidRPr="00E05177" w:rsidRDefault="004A7267" w:rsidP="004A7267">
      <w:pPr>
        <w:keepNext/>
        <w:keepLines/>
        <w:jc w:val="center"/>
        <w:outlineLvl w:val="2"/>
        <w:rPr>
          <w:rFonts w:ascii="Myriad Pro" w:hAnsi="Myriad Pro" w:cs="Tahoma"/>
          <w:bCs/>
        </w:rPr>
      </w:pPr>
    </w:p>
    <w:p w14:paraId="64CBDE30" w14:textId="77777777" w:rsidR="004A7267" w:rsidRPr="00E05177" w:rsidRDefault="004A7267" w:rsidP="004A7267">
      <w:pPr>
        <w:keepNext/>
        <w:keepLines/>
        <w:jc w:val="center"/>
        <w:outlineLvl w:val="2"/>
        <w:rPr>
          <w:rFonts w:ascii="Myriad Pro" w:hAnsi="Myriad Pro" w:cs="Tahoma"/>
        </w:rPr>
      </w:pPr>
      <w:r w:rsidRPr="00E05177">
        <w:rPr>
          <w:rFonts w:ascii="Myriad Pro" w:hAnsi="Myriad Pro" w:cs="Tahoma"/>
        </w:rPr>
        <w:t>POTRDILO – REFERENCE</w:t>
      </w:r>
    </w:p>
    <w:p w14:paraId="7C17C43B" w14:textId="77777777" w:rsidR="004A7267" w:rsidRPr="00E05177" w:rsidRDefault="004A7267" w:rsidP="004A7267">
      <w:pPr>
        <w:keepNext/>
        <w:keepLines/>
        <w:tabs>
          <w:tab w:val="left" w:pos="284"/>
        </w:tabs>
        <w:rPr>
          <w:rFonts w:ascii="Myriad Pro" w:hAnsi="Myriad Pro" w:cs="Tahoma"/>
        </w:rPr>
      </w:pPr>
    </w:p>
    <w:p w14:paraId="36D001BF" w14:textId="2882ED00" w:rsidR="004A7267" w:rsidRPr="00E05177" w:rsidRDefault="004A7267" w:rsidP="004A7267">
      <w:pPr>
        <w:keepNext/>
        <w:keepLines/>
        <w:jc w:val="both"/>
        <w:rPr>
          <w:rFonts w:ascii="Myriad Pro" w:hAnsi="Myriad Pro" w:cs="Tahoma"/>
        </w:rPr>
      </w:pPr>
      <w:r w:rsidRPr="00E05177">
        <w:rPr>
          <w:rFonts w:ascii="Myriad Pro" w:hAnsi="Myriad Pro"/>
        </w:rPr>
        <w:t xml:space="preserve">V zvezi z oddajo javnega naročila </w:t>
      </w:r>
      <w:r w:rsidR="0090625C">
        <w:rPr>
          <w:rFonts w:ascii="Myriad Pro" w:hAnsi="Myriad Pro"/>
        </w:rPr>
        <w:t>PRENOVA KOTLOVNICE OŠ BAKOVCI</w:t>
      </w:r>
      <w:r w:rsidRPr="00E05177">
        <w:rPr>
          <w:rFonts w:ascii="Myriad Pro" w:hAnsi="Myriad Pro"/>
        </w:rPr>
        <w:t>, potrjujemo, da je:</w:t>
      </w:r>
    </w:p>
    <w:p w14:paraId="64DFCF08" w14:textId="77777777" w:rsidR="004A7267" w:rsidRPr="00E05177" w:rsidRDefault="004A7267" w:rsidP="004A7267">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79164D27" w14:textId="77777777" w:rsidR="004A7267" w:rsidRPr="00E05177" w:rsidRDefault="004A7267" w:rsidP="004A7267">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679ADCE8" w14:textId="77777777" w:rsidR="004A7267" w:rsidRPr="00E05177" w:rsidRDefault="004A7267" w:rsidP="004A7267">
      <w:pPr>
        <w:keepNext/>
        <w:keepLines/>
        <w:tabs>
          <w:tab w:val="left" w:pos="-589"/>
        </w:tabs>
        <w:ind w:right="-6518"/>
        <w:rPr>
          <w:rFonts w:ascii="Myriad Pro" w:hAnsi="Myriad Pro" w:cs="Tahoma"/>
        </w:rPr>
      </w:pPr>
    </w:p>
    <w:p w14:paraId="3B19A758"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pri: _______________________________________________________________________________</w:t>
      </w:r>
    </w:p>
    <w:p w14:paraId="6235A67F"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(Naziv objekta/investicije iz gradbene pogodbe)</w:t>
      </w:r>
    </w:p>
    <w:p w14:paraId="3F413393" w14:textId="77777777" w:rsidR="004A7267" w:rsidRPr="00E05177" w:rsidRDefault="004A7267" w:rsidP="004A7267">
      <w:pPr>
        <w:keepNext/>
        <w:keepLines/>
        <w:ind w:right="-6518"/>
        <w:rPr>
          <w:rFonts w:ascii="Myriad Pro" w:hAnsi="Myriad Pro" w:cs="Tahoma"/>
        </w:rPr>
      </w:pPr>
    </w:p>
    <w:p w14:paraId="43645549"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7B28A4E9" w14:textId="77777777" w:rsidR="004A7267" w:rsidRPr="00E05177" w:rsidRDefault="004A7267" w:rsidP="004A7267">
      <w:pPr>
        <w:keepNext/>
        <w:keepLines/>
        <w:ind w:right="-6518"/>
        <w:rPr>
          <w:rFonts w:ascii="Myriad Pro" w:hAnsi="Myriad Pro" w:cs="Tahoma"/>
        </w:rPr>
      </w:pPr>
    </w:p>
    <w:p w14:paraId="614B8537"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29427183" w14:textId="77777777" w:rsidR="004A7267" w:rsidRPr="00E05177" w:rsidRDefault="004A7267" w:rsidP="004A7267">
      <w:pPr>
        <w:keepNext/>
        <w:keepLines/>
        <w:ind w:right="-6518"/>
        <w:rPr>
          <w:rFonts w:ascii="Myriad Pro" w:hAnsi="Myriad Pro" w:cs="Tahoma"/>
        </w:rPr>
      </w:pPr>
    </w:p>
    <w:p w14:paraId="750982F5" w14:textId="77777777" w:rsidR="004A7267" w:rsidRPr="00E05177" w:rsidRDefault="004A7267" w:rsidP="004A7267">
      <w:pPr>
        <w:pStyle w:val="Odstavekseznama"/>
        <w:keepNext/>
        <w:keepLines/>
        <w:tabs>
          <w:tab w:val="left" w:pos="284"/>
        </w:tabs>
        <w:ind w:left="426" w:hanging="426"/>
        <w:rPr>
          <w:rFonts w:ascii="Myriad Pro" w:hAnsi="Myriad Pro" w:cs="Tahoma"/>
          <w:i/>
        </w:rPr>
      </w:pPr>
      <w:r w:rsidRPr="00E05177">
        <w:rPr>
          <w:rFonts w:ascii="Myriad Pro" w:hAnsi="Myriad Pro" w:cs="Tahoma"/>
        </w:rPr>
        <w:t>uspešno zaključil izvedbo gradbenih del pri (</w:t>
      </w:r>
      <w:r w:rsidRPr="00E05177">
        <w:rPr>
          <w:rFonts w:ascii="Myriad Pro" w:hAnsi="Myriad Pro" w:cs="Tahoma"/>
          <w:i/>
        </w:rPr>
        <w:t>(ustrezno označite in izpolnite!)</w:t>
      </w:r>
      <w:r w:rsidRPr="00E05177">
        <w:rPr>
          <w:rFonts w:ascii="Myriad Pro" w:hAnsi="Myriad Pro" w:cs="Tahoma"/>
        </w:rPr>
        <w:t>:</w:t>
      </w:r>
    </w:p>
    <w:p w14:paraId="08F1DF14" w14:textId="77777777" w:rsidR="004A7267" w:rsidRPr="00E05177" w:rsidRDefault="004A7267" w:rsidP="004A7267">
      <w:pPr>
        <w:keepNext/>
        <w:keepLines/>
        <w:tabs>
          <w:tab w:val="left" w:pos="284"/>
        </w:tabs>
        <w:rPr>
          <w:rFonts w:ascii="Myriad Pro" w:hAnsi="Myriad Pro" w:cs="Tahoma"/>
        </w:rPr>
      </w:pPr>
    </w:p>
    <w:p w14:paraId="4082DE1F" w14:textId="77777777" w:rsidR="009D0DD2" w:rsidRPr="009D0DD2" w:rsidRDefault="009D0DD2" w:rsidP="009D0DD2">
      <w:pPr>
        <w:keepNext/>
        <w:keepLines/>
        <w:tabs>
          <w:tab w:val="left" w:pos="284"/>
        </w:tabs>
        <w:rPr>
          <w:rFonts w:ascii="Myriad Pro" w:hAnsi="Myriad Pro" w:cs="Tahoma"/>
        </w:rPr>
      </w:pPr>
      <w:r w:rsidRPr="009D0DD2">
        <w:rPr>
          <w:rFonts w:ascii="Myriad Pro" w:hAnsi="Myriad Pro" w:cs="Tahoma"/>
        </w:rPr>
        <w:t xml:space="preserve">  Vrsta vgrajenega sistema: </w:t>
      </w:r>
      <w:r w:rsidRPr="009D0DD2">
        <w:rPr>
          <w:rFonts w:ascii="Myriad Pro" w:hAnsi="Myriad Pro" w:cs="Tahoma"/>
          <w:b/>
          <w:bCs/>
        </w:rPr>
        <w:t>toplotna črpalka voda/voda</w:t>
      </w:r>
    </w:p>
    <w:p w14:paraId="77903488" w14:textId="77777777" w:rsidR="009D0DD2" w:rsidRPr="009D0DD2" w:rsidRDefault="009D0DD2" w:rsidP="009D0DD2">
      <w:pPr>
        <w:keepNext/>
        <w:keepLines/>
        <w:tabs>
          <w:tab w:val="left" w:pos="284"/>
        </w:tabs>
        <w:rPr>
          <w:rFonts w:ascii="Myriad Pro" w:hAnsi="Myriad Pro" w:cs="Tahoma"/>
        </w:rPr>
      </w:pPr>
      <w:r w:rsidRPr="009D0DD2">
        <w:rPr>
          <w:rFonts w:ascii="Myriad Pro" w:hAnsi="Myriad Pro" w:cs="Tahoma"/>
        </w:rPr>
        <w:t>  Nazivna moč toplotne črpalke: ____________ kW</w:t>
      </w:r>
    </w:p>
    <w:p w14:paraId="01668088" w14:textId="723C4D79" w:rsidR="004A7267" w:rsidRDefault="009D0DD2" w:rsidP="009D0DD2">
      <w:pPr>
        <w:keepNext/>
        <w:keepLines/>
        <w:tabs>
          <w:tab w:val="left" w:pos="284"/>
        </w:tabs>
        <w:rPr>
          <w:rFonts w:ascii="Myriad Pro" w:hAnsi="Myriad Pro" w:cs="Tahoma"/>
        </w:rPr>
      </w:pPr>
      <w:r w:rsidRPr="009D0DD2">
        <w:rPr>
          <w:rFonts w:ascii="Myriad Pro" w:hAnsi="Myriad Pro" w:cs="Tahoma"/>
        </w:rPr>
        <w:t xml:space="preserve">  (Minimalna zahtevana moč po razpisu: </w:t>
      </w:r>
      <w:r w:rsidRPr="009D0DD2">
        <w:rPr>
          <w:rFonts w:ascii="Myriad Pro" w:hAnsi="Myriad Pro" w:cs="Tahoma"/>
          <w:b/>
          <w:bCs/>
        </w:rPr>
        <w:t>150 kW</w:t>
      </w:r>
      <w:r w:rsidRPr="009D0DD2">
        <w:rPr>
          <w:rFonts w:ascii="Myriad Pro" w:hAnsi="Myriad Pro" w:cs="Tahoma"/>
        </w:rPr>
        <w:t>)</w:t>
      </w:r>
    </w:p>
    <w:p w14:paraId="03AF0D20" w14:textId="77777777" w:rsidR="009D0DD2" w:rsidRPr="00E05177" w:rsidRDefault="009D0DD2" w:rsidP="009D0DD2">
      <w:pPr>
        <w:keepNext/>
        <w:keepLines/>
        <w:tabs>
          <w:tab w:val="left" w:pos="284"/>
        </w:tabs>
        <w:rPr>
          <w:rFonts w:ascii="Myriad Pro" w:hAnsi="Myriad Pro" w:cs="Tahoma"/>
        </w:rPr>
      </w:pPr>
    </w:p>
    <w:p w14:paraId="44D5FBAF" w14:textId="77777777" w:rsidR="009D0DD2" w:rsidRPr="009D0DD2" w:rsidRDefault="009D0DD2" w:rsidP="009D0DD2">
      <w:pPr>
        <w:keepNext/>
        <w:keepLines/>
        <w:rPr>
          <w:rFonts w:ascii="Myriad Pro" w:hAnsi="Myriad Pro" w:cs="Tahoma"/>
        </w:rPr>
      </w:pPr>
      <w:r w:rsidRPr="009D0DD2">
        <w:rPr>
          <w:rFonts w:ascii="Myriad Pro" w:hAnsi="Myriad Pro" w:cs="Tahoma"/>
        </w:rPr>
        <w:t>Skupna vrednost del, ki jih je izvedel gospodarski subjekt:</w:t>
      </w:r>
    </w:p>
    <w:p w14:paraId="60253899" w14:textId="77777777" w:rsidR="009D0DD2" w:rsidRPr="009D0DD2" w:rsidRDefault="009D0DD2" w:rsidP="009D0DD2">
      <w:pPr>
        <w:keepNext/>
        <w:keepLines/>
        <w:rPr>
          <w:rFonts w:ascii="Myriad Pro" w:hAnsi="Myriad Pro" w:cs="Tahoma"/>
        </w:rPr>
      </w:pPr>
      <w:r w:rsidRPr="009D0DD2">
        <w:rPr>
          <w:rFonts w:ascii="Myriad Pro" w:hAnsi="Myriad Pro" w:cs="Tahoma"/>
        </w:rPr>
        <w:t>________________________ EUR brez DDV</w:t>
      </w:r>
    </w:p>
    <w:p w14:paraId="0EF91F20" w14:textId="77777777" w:rsidR="009D0DD2" w:rsidRPr="009D0DD2" w:rsidRDefault="009D0DD2" w:rsidP="009D0DD2">
      <w:pPr>
        <w:keepNext/>
        <w:keepLines/>
        <w:rPr>
          <w:rFonts w:ascii="Myriad Pro" w:hAnsi="Myriad Pro" w:cs="Tahoma"/>
        </w:rPr>
      </w:pPr>
      <w:r w:rsidRPr="009D0DD2">
        <w:rPr>
          <w:rFonts w:ascii="Myriad Pro" w:hAnsi="Myriad Pro" w:cs="Tahoma"/>
        </w:rPr>
        <w:t>S potrditvijo potrjujemo, da:</w:t>
      </w:r>
    </w:p>
    <w:p w14:paraId="062BC46D" w14:textId="77777777" w:rsidR="009D0DD2" w:rsidRPr="009D0DD2" w:rsidRDefault="009D0DD2" w:rsidP="009D0DD2">
      <w:pPr>
        <w:keepNext/>
        <w:keepLines/>
        <w:rPr>
          <w:rFonts w:ascii="Myriad Pro" w:hAnsi="Myriad Pro" w:cs="Tahoma"/>
        </w:rPr>
      </w:pPr>
      <w:r w:rsidRPr="009D0DD2">
        <w:rPr>
          <w:rFonts w:ascii="Segoe UI Symbol" w:hAnsi="Segoe UI Symbol" w:cs="Segoe UI Symbol"/>
        </w:rPr>
        <w:t>☐</w:t>
      </w:r>
      <w:r w:rsidRPr="009D0DD2">
        <w:rPr>
          <w:rFonts w:ascii="Myriad Pro" w:hAnsi="Myriad Pro" w:cs="Tahoma"/>
        </w:rPr>
        <w:t xml:space="preserve"> je bila investicija uspe</w:t>
      </w:r>
      <w:r w:rsidRPr="009D0DD2">
        <w:rPr>
          <w:rFonts w:ascii="Segoe UI" w:hAnsi="Segoe UI" w:cs="Segoe UI"/>
        </w:rPr>
        <w:t>š</w:t>
      </w:r>
      <w:r w:rsidRPr="009D0DD2">
        <w:rPr>
          <w:rFonts w:ascii="Myriad Pro" w:hAnsi="Myriad Pro" w:cs="Tahoma"/>
        </w:rPr>
        <w:t>no zaklju</w:t>
      </w:r>
      <w:r w:rsidRPr="009D0DD2">
        <w:rPr>
          <w:rFonts w:ascii="Segoe UI" w:hAnsi="Segoe UI" w:cs="Segoe UI"/>
        </w:rPr>
        <w:t>č</w:t>
      </w:r>
      <w:r w:rsidRPr="009D0DD2">
        <w:rPr>
          <w:rFonts w:ascii="Myriad Pro" w:hAnsi="Myriad Pro" w:cs="Tahoma"/>
        </w:rPr>
        <w:t>ena in izvedena primopredaja;</w:t>
      </w:r>
    </w:p>
    <w:p w14:paraId="581B4D1B" w14:textId="77777777" w:rsidR="009D0DD2" w:rsidRPr="009D0DD2" w:rsidRDefault="009D0DD2" w:rsidP="009D0DD2">
      <w:pPr>
        <w:keepNext/>
        <w:keepLines/>
        <w:rPr>
          <w:rFonts w:ascii="Myriad Pro" w:hAnsi="Myriad Pro" w:cs="Tahoma"/>
        </w:rPr>
      </w:pPr>
      <w:r w:rsidRPr="009D0DD2">
        <w:rPr>
          <w:rFonts w:ascii="Segoe UI Symbol" w:hAnsi="Segoe UI Symbol" w:cs="Segoe UI Symbol"/>
        </w:rPr>
        <w:t>☐</w:t>
      </w:r>
      <w:r w:rsidRPr="009D0DD2">
        <w:rPr>
          <w:rFonts w:ascii="Myriad Pro" w:hAnsi="Myriad Pro" w:cs="Tahoma"/>
        </w:rPr>
        <w:t xml:space="preserve"> je gospodarski subjekt dela izvedel kakovostno, pravo</w:t>
      </w:r>
      <w:r w:rsidRPr="009D0DD2">
        <w:rPr>
          <w:rFonts w:ascii="Segoe UI" w:hAnsi="Segoe UI" w:cs="Segoe UI"/>
        </w:rPr>
        <w:t>č</w:t>
      </w:r>
      <w:r w:rsidRPr="009D0DD2">
        <w:rPr>
          <w:rFonts w:ascii="Myriad Pro" w:hAnsi="Myriad Pro" w:cs="Tahoma"/>
        </w:rPr>
        <w:t>asno in v skladu s pogodbo;</w:t>
      </w:r>
    </w:p>
    <w:p w14:paraId="2A69F7E6" w14:textId="77777777" w:rsidR="009D0DD2" w:rsidRPr="009D0DD2" w:rsidRDefault="009D0DD2" w:rsidP="009D0DD2">
      <w:pPr>
        <w:keepNext/>
        <w:keepLines/>
        <w:rPr>
          <w:rFonts w:ascii="Myriad Pro" w:hAnsi="Myriad Pro" w:cs="Tahoma"/>
        </w:rPr>
      </w:pPr>
      <w:r w:rsidRPr="009D0DD2">
        <w:rPr>
          <w:rFonts w:ascii="Segoe UI Symbol" w:hAnsi="Segoe UI Symbol" w:cs="Segoe UI Symbol"/>
        </w:rPr>
        <w:t>☐</w:t>
      </w:r>
      <w:r w:rsidRPr="009D0DD2">
        <w:rPr>
          <w:rFonts w:ascii="Myriad Pro" w:hAnsi="Myriad Pro" w:cs="Tahoma"/>
        </w:rPr>
        <w:t xml:space="preserve"> je vrednost izvedenih del zna</w:t>
      </w:r>
      <w:r w:rsidRPr="009D0DD2">
        <w:rPr>
          <w:rFonts w:ascii="Segoe UI" w:hAnsi="Segoe UI" w:cs="Segoe UI"/>
        </w:rPr>
        <w:t>š</w:t>
      </w:r>
      <w:r w:rsidRPr="009D0DD2">
        <w:rPr>
          <w:rFonts w:ascii="Myriad Pro" w:hAnsi="Myriad Pro" w:cs="Tahoma"/>
        </w:rPr>
        <w:t>ala najmanj 250.000 EUR brez DDV</w:t>
      </w:r>
    </w:p>
    <w:p w14:paraId="23F4C17C" w14:textId="77777777" w:rsidR="004A7267" w:rsidRPr="00E05177" w:rsidRDefault="004A7267" w:rsidP="004A7267">
      <w:pPr>
        <w:keepNext/>
        <w:keepLines/>
        <w:rPr>
          <w:rFonts w:ascii="Myriad Pro" w:hAnsi="Myriad Pro" w:cs="Tahoma"/>
        </w:rPr>
      </w:pPr>
    </w:p>
    <w:p w14:paraId="7FAF7F5F" w14:textId="77777777" w:rsidR="004A7267" w:rsidRPr="00E05177" w:rsidRDefault="004A7267" w:rsidP="004A7267">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0AB64ABD" w14:textId="77777777" w:rsidR="004A7267" w:rsidRPr="00E05177" w:rsidRDefault="004A7267" w:rsidP="004A7267">
      <w:pPr>
        <w:keepNext/>
        <w:keepLines/>
        <w:rPr>
          <w:rFonts w:ascii="Myriad Pro" w:hAnsi="Myriad Pro" w:cs="Tahoma"/>
        </w:rPr>
      </w:pPr>
    </w:p>
    <w:p w14:paraId="0E5DE571" w14:textId="77777777" w:rsidR="004A7267" w:rsidRPr="00E05177" w:rsidRDefault="004A7267" w:rsidP="004A7267">
      <w:pPr>
        <w:keepNext/>
        <w:keepLines/>
        <w:rPr>
          <w:rFonts w:ascii="Myriad Pro" w:hAnsi="Myriad Pro" w:cs="Tahoma"/>
        </w:rPr>
      </w:pPr>
      <w:r w:rsidRPr="00E05177">
        <w:rPr>
          <w:rFonts w:ascii="Myriad Pro" w:hAnsi="Myriad Pro" w:cs="Tahoma"/>
        </w:rPr>
        <w:t>Kontaktna oseba investitorja: g./ga.  ______________________</w:t>
      </w:r>
    </w:p>
    <w:p w14:paraId="4337DD0B" w14:textId="77777777" w:rsidR="004A7267" w:rsidRPr="00E05177" w:rsidRDefault="004A7267" w:rsidP="004A7267">
      <w:pPr>
        <w:keepNext/>
        <w:keepLines/>
        <w:rPr>
          <w:rFonts w:ascii="Myriad Pro" w:hAnsi="Myriad Pro" w:cs="Tahoma"/>
        </w:rPr>
      </w:pPr>
    </w:p>
    <w:p w14:paraId="5127C34A" w14:textId="77777777" w:rsidR="004A7267" w:rsidRPr="00E05177" w:rsidRDefault="004A7267" w:rsidP="004A7267">
      <w:pPr>
        <w:keepNext/>
        <w:keepLines/>
        <w:rPr>
          <w:rFonts w:ascii="Myriad Pro" w:hAnsi="Myriad Pro" w:cs="Tahoma"/>
        </w:rPr>
      </w:pPr>
      <w:r w:rsidRPr="00E05177">
        <w:rPr>
          <w:rFonts w:ascii="Myriad Pro" w:hAnsi="Myriad Pro" w:cs="Tahoma"/>
        </w:rPr>
        <w:t>E-pošta kontaktne osebe investitorja:   ______________________</w:t>
      </w:r>
    </w:p>
    <w:p w14:paraId="7D7BD4FB" w14:textId="77777777" w:rsidR="004A7267" w:rsidRPr="00E05177" w:rsidRDefault="004A7267" w:rsidP="004A7267">
      <w:pPr>
        <w:keepNext/>
        <w:keepLines/>
        <w:rPr>
          <w:rFonts w:ascii="Myriad Pro" w:hAnsi="Myriad Pro" w:cs="Tahoma"/>
        </w:rPr>
      </w:pPr>
    </w:p>
    <w:p w14:paraId="12A69EFE" w14:textId="77777777" w:rsidR="004A7267" w:rsidRPr="00E05177" w:rsidRDefault="004A7267" w:rsidP="004A7267">
      <w:pPr>
        <w:keepNext/>
        <w:keepLines/>
        <w:rPr>
          <w:rFonts w:ascii="Myriad Pro" w:hAnsi="Myriad Pro" w:cs="Tahoma"/>
        </w:rPr>
      </w:pPr>
      <w:r w:rsidRPr="00E05177">
        <w:rPr>
          <w:rFonts w:ascii="Myriad Pro" w:hAnsi="Myriad Pro" w:cs="Tahoma"/>
        </w:rPr>
        <w:t>Telefon: ______________________________</w:t>
      </w:r>
    </w:p>
    <w:p w14:paraId="1D2E28DA" w14:textId="77777777" w:rsidR="004A7267" w:rsidRPr="00E05177" w:rsidRDefault="004A7267" w:rsidP="004A7267">
      <w:pPr>
        <w:keepNext/>
        <w:keepLines/>
        <w:rPr>
          <w:rFonts w:ascii="Myriad Pro" w:hAnsi="Myriad Pro" w:cs="Tahoma"/>
          <w:b/>
        </w:rPr>
      </w:pPr>
    </w:p>
    <w:p w14:paraId="0EE1FDFA" w14:textId="77777777" w:rsidR="004A7267" w:rsidRPr="00E05177" w:rsidRDefault="004A7267" w:rsidP="004A7267">
      <w:pPr>
        <w:keepNext/>
        <w:keepLines/>
        <w:rPr>
          <w:rFonts w:ascii="Myriad Pro" w:hAnsi="Myriad Pro" w:cs="Tahoma"/>
        </w:rPr>
      </w:pPr>
      <w:r w:rsidRPr="00E05177">
        <w:rPr>
          <w:rFonts w:ascii="Myriad Pro" w:hAnsi="Myriad Pro" w:cs="Tahoma"/>
        </w:rPr>
        <w:t>Kraj in datum: _____________________</w:t>
      </w:r>
    </w:p>
    <w:p w14:paraId="0ED91DF0" w14:textId="77777777" w:rsidR="004A7267" w:rsidRPr="00E05177" w:rsidRDefault="004A7267" w:rsidP="004A7267">
      <w:pPr>
        <w:keepNext/>
        <w:keepLines/>
        <w:tabs>
          <w:tab w:val="left" w:pos="284"/>
        </w:tabs>
        <w:rPr>
          <w:rFonts w:ascii="Myriad Pro" w:hAnsi="Myriad Pro" w:cs="Tahoma"/>
        </w:rPr>
      </w:pPr>
    </w:p>
    <w:p w14:paraId="3A5E49EB" w14:textId="77777777" w:rsidR="004A7267" w:rsidRPr="00E05177" w:rsidRDefault="004A7267" w:rsidP="004A7267">
      <w:pPr>
        <w:keepNext/>
        <w:keepLines/>
        <w:ind w:left="3828"/>
        <w:rPr>
          <w:rFonts w:ascii="Myriad Pro" w:hAnsi="Myriad Pro" w:cs="Tahoma"/>
        </w:rPr>
      </w:pPr>
      <w:r w:rsidRPr="00E05177">
        <w:rPr>
          <w:rFonts w:ascii="Myriad Pro" w:hAnsi="Myriad Pro" w:cs="Tahoma"/>
        </w:rPr>
        <w:t>____________________________________</w:t>
      </w:r>
    </w:p>
    <w:p w14:paraId="4E468C05" w14:textId="77777777" w:rsidR="004A7267" w:rsidRPr="00E05177" w:rsidRDefault="004A7267" w:rsidP="004A7267">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037678E2" w14:textId="77777777" w:rsidR="004A7267" w:rsidRDefault="004A7267" w:rsidP="004A7267">
      <w:pPr>
        <w:keepNext/>
        <w:keepLines/>
        <w:jc w:val="both"/>
        <w:rPr>
          <w:rFonts w:ascii="Myriad Pro" w:hAnsi="Myriad Pro" w:cs="Tahoma"/>
          <w:i/>
        </w:rPr>
      </w:pPr>
    </w:p>
    <w:p w14:paraId="242E1C21" w14:textId="77777777" w:rsidR="007F707D" w:rsidRDefault="007F707D" w:rsidP="004A7267">
      <w:pPr>
        <w:keepNext/>
        <w:keepLines/>
        <w:jc w:val="both"/>
        <w:rPr>
          <w:rFonts w:ascii="Myriad Pro" w:hAnsi="Myriad Pro" w:cs="Tahoma"/>
          <w:i/>
        </w:rPr>
      </w:pPr>
    </w:p>
    <w:p w14:paraId="0A14F27C" w14:textId="77777777" w:rsidR="007F707D" w:rsidRDefault="007F707D" w:rsidP="004A7267">
      <w:pPr>
        <w:keepNext/>
        <w:keepLines/>
        <w:jc w:val="both"/>
        <w:rPr>
          <w:rFonts w:ascii="Myriad Pro" w:hAnsi="Myriad Pro" w:cs="Tahoma"/>
          <w:i/>
        </w:rPr>
      </w:pPr>
    </w:p>
    <w:p w14:paraId="08B1B736" w14:textId="77777777" w:rsidR="007F707D" w:rsidRDefault="007F707D" w:rsidP="004A7267">
      <w:pPr>
        <w:keepNext/>
        <w:keepLines/>
        <w:jc w:val="both"/>
        <w:rPr>
          <w:rFonts w:ascii="Myriad Pro" w:hAnsi="Myriad Pro" w:cs="Tahoma"/>
          <w:i/>
        </w:rPr>
      </w:pPr>
    </w:p>
    <w:p w14:paraId="7C18EC69" w14:textId="77777777" w:rsidR="00A670F2" w:rsidRDefault="00A670F2" w:rsidP="004A7267">
      <w:pPr>
        <w:keepNext/>
        <w:keepLines/>
        <w:jc w:val="both"/>
        <w:rPr>
          <w:rFonts w:ascii="Myriad Pro" w:hAnsi="Myriad Pro" w:cs="Tahoma"/>
          <w:i/>
        </w:rPr>
      </w:pPr>
    </w:p>
    <w:p w14:paraId="22794909" w14:textId="77777777" w:rsidR="00A670F2" w:rsidRDefault="00A670F2" w:rsidP="004A7267">
      <w:pPr>
        <w:keepNext/>
        <w:keepLines/>
        <w:jc w:val="both"/>
        <w:rPr>
          <w:rFonts w:ascii="Myriad Pro" w:hAnsi="Myriad Pro" w:cs="Tahoma"/>
          <w:i/>
        </w:rPr>
      </w:pPr>
    </w:p>
    <w:p w14:paraId="18227E73" w14:textId="77777777" w:rsidR="00A670F2" w:rsidRDefault="00A670F2" w:rsidP="004A7267">
      <w:pPr>
        <w:keepNext/>
        <w:keepLines/>
        <w:jc w:val="both"/>
        <w:rPr>
          <w:rFonts w:ascii="Myriad Pro" w:hAnsi="Myriad Pro" w:cs="Tahoma"/>
          <w:i/>
        </w:rPr>
      </w:pPr>
    </w:p>
    <w:p w14:paraId="54545BB9" w14:textId="77777777" w:rsidR="00A670F2" w:rsidRDefault="00A670F2" w:rsidP="004A7267">
      <w:pPr>
        <w:keepNext/>
        <w:keepLines/>
        <w:jc w:val="both"/>
        <w:rPr>
          <w:rFonts w:ascii="Myriad Pro" w:hAnsi="Myriad Pro" w:cs="Tahoma"/>
          <w:i/>
        </w:rPr>
      </w:pPr>
    </w:p>
    <w:p w14:paraId="60843DFB" w14:textId="77777777" w:rsidR="00A670F2" w:rsidRDefault="00A670F2" w:rsidP="004A7267">
      <w:pPr>
        <w:keepNext/>
        <w:keepLines/>
        <w:jc w:val="both"/>
        <w:rPr>
          <w:rFonts w:ascii="Myriad Pro" w:hAnsi="Myriad Pro" w:cs="Tahoma"/>
          <w:i/>
        </w:rPr>
      </w:pPr>
    </w:p>
    <w:p w14:paraId="65825C81" w14:textId="77777777" w:rsidR="00A670F2" w:rsidRDefault="00A670F2" w:rsidP="004A7267">
      <w:pPr>
        <w:keepNext/>
        <w:keepLines/>
        <w:jc w:val="both"/>
        <w:rPr>
          <w:rFonts w:ascii="Myriad Pro" w:hAnsi="Myriad Pro" w:cs="Tahoma"/>
          <w:i/>
        </w:rPr>
      </w:pPr>
    </w:p>
    <w:p w14:paraId="168F4D79" w14:textId="77777777" w:rsidR="007F707D" w:rsidRPr="00E05177" w:rsidRDefault="007F707D" w:rsidP="004A7267">
      <w:pPr>
        <w:keepNext/>
        <w:keepLines/>
        <w:jc w:val="both"/>
        <w:rPr>
          <w:rFonts w:ascii="Myriad Pro" w:hAnsi="Myriad Pro" w:cs="Tahoma"/>
          <w:i/>
        </w:rPr>
      </w:pPr>
    </w:p>
    <w:p w14:paraId="506C0530" w14:textId="3A661890" w:rsidR="00F31514" w:rsidRDefault="004A7267" w:rsidP="004228FF">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01284906" w14:textId="77777777" w:rsidR="007F707D" w:rsidRDefault="007F707D" w:rsidP="004228FF">
      <w:pPr>
        <w:keepNext/>
        <w:keepLines/>
        <w:jc w:val="both"/>
        <w:rPr>
          <w:rFonts w:ascii="Myriad Pro" w:hAnsi="Myriad Pro" w:cs="Tahoma"/>
          <w:i/>
        </w:rPr>
      </w:pPr>
    </w:p>
    <w:p w14:paraId="0EFFDF7A" w14:textId="77777777" w:rsidR="007F707D" w:rsidRDefault="007F707D" w:rsidP="004228FF">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A629FF" w:rsidRPr="00E05177" w14:paraId="45BAF730" w14:textId="77777777" w:rsidTr="00A523B1">
        <w:tc>
          <w:tcPr>
            <w:tcW w:w="8075" w:type="dxa"/>
            <w:tcBorders>
              <w:top w:val="single" w:sz="4" w:space="0" w:color="auto"/>
              <w:left w:val="single" w:sz="4" w:space="0" w:color="auto"/>
              <w:bottom w:val="single" w:sz="4" w:space="0" w:color="auto"/>
              <w:right w:val="single" w:sz="4" w:space="0" w:color="808080"/>
            </w:tcBorders>
          </w:tcPr>
          <w:p w14:paraId="3ADE2A53" w14:textId="77777777" w:rsidR="00A629FF" w:rsidRPr="00E05177" w:rsidRDefault="00A629FF"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780A7F1A" w14:textId="77777777" w:rsidR="00A629FF" w:rsidRPr="00E05177" w:rsidRDefault="00A629FF" w:rsidP="002E710B">
            <w:pPr>
              <w:keepNext/>
              <w:keepLines/>
              <w:rPr>
                <w:rFonts w:ascii="Myriad Pro" w:hAnsi="Myriad Pro" w:cs="Tahoma"/>
                <w:b/>
                <w:i/>
              </w:rPr>
            </w:pPr>
            <w:r w:rsidRPr="00E05177">
              <w:rPr>
                <w:rFonts w:ascii="Myriad Pro" w:hAnsi="Myriad Pro" w:cs="Tahoma"/>
                <w:b/>
                <w:i/>
              </w:rPr>
              <w:t>Priloga 7/1</w:t>
            </w:r>
          </w:p>
        </w:tc>
      </w:tr>
    </w:tbl>
    <w:p w14:paraId="30A9D843" w14:textId="77777777" w:rsidR="00A629FF" w:rsidRPr="00E05177" w:rsidRDefault="00A629FF" w:rsidP="002E710B">
      <w:pPr>
        <w:keepNext/>
        <w:keepLines/>
        <w:jc w:val="both"/>
        <w:rPr>
          <w:rFonts w:ascii="Myriad Pro" w:hAnsi="Myriad Pro" w:cs="Tahoma"/>
          <w:i/>
        </w:rPr>
      </w:pPr>
    </w:p>
    <w:p w14:paraId="7EDA446C" w14:textId="1C7AB157" w:rsidR="00A629FF" w:rsidRPr="00E05177" w:rsidRDefault="0090625C" w:rsidP="002E710B">
      <w:pPr>
        <w:keepNext/>
        <w:keepLines/>
        <w:jc w:val="both"/>
        <w:rPr>
          <w:rFonts w:ascii="Myriad Pro" w:hAnsi="Myriad Pro" w:cs="Tahoma"/>
        </w:rPr>
      </w:pPr>
      <w:r>
        <w:rPr>
          <w:rFonts w:ascii="Myriad Pro" w:hAnsi="Myriad Pro"/>
        </w:rPr>
        <w:t>PRENOVA KOTLOVNICE OŠ BAKOVCI</w:t>
      </w:r>
      <w:r w:rsidR="0070022D" w:rsidRPr="00E05177">
        <w:rPr>
          <w:rFonts w:ascii="Myriad Pro" w:hAnsi="Myriad Pro"/>
        </w:rPr>
        <w:t>.</w:t>
      </w:r>
    </w:p>
    <w:p w14:paraId="167FEB62" w14:textId="77777777" w:rsidR="00A629FF" w:rsidRPr="00E05177" w:rsidRDefault="00A629FF" w:rsidP="002E710B">
      <w:pPr>
        <w:keepNext/>
        <w:keepLines/>
        <w:jc w:val="both"/>
        <w:rPr>
          <w:rFonts w:ascii="Myriad Pro" w:hAnsi="Myriad Pro" w:cs="Tahoma"/>
          <w:i/>
        </w:rPr>
      </w:pPr>
    </w:p>
    <w:p w14:paraId="4475C3BA" w14:textId="729DC8FA" w:rsidR="00A629FF" w:rsidRPr="00E05177" w:rsidRDefault="001479A4" w:rsidP="002E710B">
      <w:pPr>
        <w:keepNext/>
        <w:keepLines/>
        <w:autoSpaceDE w:val="0"/>
        <w:autoSpaceDN w:val="0"/>
        <w:adjustRightInd w:val="0"/>
        <w:spacing w:after="25"/>
        <w:jc w:val="both"/>
        <w:rPr>
          <w:rFonts w:ascii="Myriad Pro" w:hAnsi="Myriad Pro" w:cs="Tahoma"/>
        </w:rPr>
      </w:pPr>
      <w:r w:rsidRPr="00E05177">
        <w:rPr>
          <w:rFonts w:ascii="Myriad Pro" w:hAnsi="Myriad Pro" w:cs="Tahoma"/>
        </w:rPr>
        <w:t>Vpis vodje gradnje:</w:t>
      </w:r>
    </w:p>
    <w:p w14:paraId="318BCC2C" w14:textId="77777777" w:rsidR="00A629FF" w:rsidRPr="00E05177" w:rsidRDefault="00A629FF" w:rsidP="002E710B">
      <w:pPr>
        <w:keepNext/>
        <w:keepLines/>
        <w:jc w:val="both"/>
        <w:rPr>
          <w:rFonts w:ascii="Myriad Pro" w:hAnsi="Myriad Pro" w:cs="Tahoma"/>
          <w:i/>
        </w:rPr>
      </w:pP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892"/>
        <w:gridCol w:w="1373"/>
        <w:gridCol w:w="1552"/>
        <w:gridCol w:w="1783"/>
        <w:gridCol w:w="2153"/>
      </w:tblGrid>
      <w:tr w:rsidR="007A4F16" w:rsidRPr="00E05177" w14:paraId="1D30B577" w14:textId="77777777" w:rsidTr="007A4F16">
        <w:trPr>
          <w:trHeight w:val="290"/>
        </w:trPr>
        <w:tc>
          <w:tcPr>
            <w:tcW w:w="485" w:type="dxa"/>
            <w:tcBorders>
              <w:top w:val="single" w:sz="4" w:space="0" w:color="auto"/>
              <w:left w:val="single" w:sz="4" w:space="0" w:color="auto"/>
              <w:bottom w:val="single" w:sz="4" w:space="0" w:color="auto"/>
              <w:right w:val="single" w:sz="4" w:space="0" w:color="auto"/>
            </w:tcBorders>
          </w:tcPr>
          <w:p w14:paraId="5B248A86" w14:textId="77777777" w:rsidR="007A4F16" w:rsidRPr="00E05177" w:rsidRDefault="007A4F16" w:rsidP="002E710B">
            <w:pPr>
              <w:keepNext/>
              <w:keepLines/>
              <w:jc w:val="center"/>
              <w:rPr>
                <w:rFonts w:ascii="Myriad Pro" w:hAnsi="Myriad Pro" w:cs="Tahoma"/>
              </w:rPr>
            </w:pPr>
          </w:p>
        </w:tc>
        <w:tc>
          <w:tcPr>
            <w:tcW w:w="1892" w:type="dxa"/>
            <w:tcBorders>
              <w:top w:val="single" w:sz="4" w:space="0" w:color="auto"/>
              <w:left w:val="single" w:sz="4" w:space="0" w:color="auto"/>
              <w:bottom w:val="single" w:sz="4" w:space="0" w:color="auto"/>
              <w:right w:val="single" w:sz="4" w:space="0" w:color="auto"/>
            </w:tcBorders>
            <w:hideMark/>
          </w:tcPr>
          <w:p w14:paraId="23E32F04" w14:textId="77777777"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Ime in priimek</w:t>
            </w:r>
          </w:p>
        </w:tc>
        <w:tc>
          <w:tcPr>
            <w:tcW w:w="1373" w:type="dxa"/>
            <w:tcBorders>
              <w:top w:val="single" w:sz="4" w:space="0" w:color="auto"/>
              <w:left w:val="single" w:sz="4" w:space="0" w:color="auto"/>
              <w:bottom w:val="single" w:sz="4" w:space="0" w:color="auto"/>
              <w:right w:val="single" w:sz="4" w:space="0" w:color="auto"/>
            </w:tcBorders>
            <w:hideMark/>
          </w:tcPr>
          <w:p w14:paraId="5D8F7B5A" w14:textId="77777777"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Funkcija</w:t>
            </w:r>
          </w:p>
        </w:tc>
        <w:tc>
          <w:tcPr>
            <w:tcW w:w="1552" w:type="dxa"/>
            <w:tcBorders>
              <w:top w:val="single" w:sz="4" w:space="0" w:color="auto"/>
              <w:left w:val="single" w:sz="4" w:space="0" w:color="auto"/>
              <w:bottom w:val="single" w:sz="4" w:space="0" w:color="auto"/>
              <w:right w:val="single" w:sz="4" w:space="0" w:color="auto"/>
            </w:tcBorders>
          </w:tcPr>
          <w:p w14:paraId="5379F831" w14:textId="6E0C082C"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Strokovna izobrazba</w:t>
            </w:r>
          </w:p>
        </w:tc>
        <w:tc>
          <w:tcPr>
            <w:tcW w:w="1783" w:type="dxa"/>
            <w:tcBorders>
              <w:top w:val="single" w:sz="4" w:space="0" w:color="auto"/>
              <w:left w:val="single" w:sz="4" w:space="0" w:color="auto"/>
              <w:bottom w:val="single" w:sz="4" w:space="0" w:color="auto"/>
              <w:right w:val="single" w:sz="4" w:space="0" w:color="auto"/>
            </w:tcBorders>
          </w:tcPr>
          <w:p w14:paraId="647C0FCC" w14:textId="6B631719"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Navedba pristojne poklicne zbornice in št. vpisa</w:t>
            </w:r>
          </w:p>
        </w:tc>
        <w:tc>
          <w:tcPr>
            <w:tcW w:w="2153" w:type="dxa"/>
            <w:tcBorders>
              <w:top w:val="single" w:sz="4" w:space="0" w:color="auto"/>
              <w:left w:val="single" w:sz="4" w:space="0" w:color="auto"/>
              <w:bottom w:val="single" w:sz="4" w:space="0" w:color="auto"/>
              <w:right w:val="single" w:sz="4" w:space="0" w:color="auto"/>
            </w:tcBorders>
          </w:tcPr>
          <w:p w14:paraId="0676F8BA" w14:textId="77777777"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 xml:space="preserve">Delodajalec </w:t>
            </w:r>
          </w:p>
        </w:tc>
      </w:tr>
      <w:tr w:rsidR="007A4F16" w:rsidRPr="00E05177" w14:paraId="520DD1E3" w14:textId="77777777" w:rsidTr="003624C1">
        <w:trPr>
          <w:trHeight w:val="953"/>
        </w:trPr>
        <w:tc>
          <w:tcPr>
            <w:tcW w:w="485" w:type="dxa"/>
            <w:tcBorders>
              <w:top w:val="single" w:sz="4" w:space="0" w:color="auto"/>
              <w:left w:val="single" w:sz="4" w:space="0" w:color="auto"/>
              <w:bottom w:val="single" w:sz="4" w:space="0" w:color="auto"/>
              <w:right w:val="single" w:sz="4" w:space="0" w:color="auto"/>
            </w:tcBorders>
            <w:hideMark/>
          </w:tcPr>
          <w:p w14:paraId="70AE4B0D" w14:textId="77777777" w:rsidR="007A4F16" w:rsidRPr="00E05177" w:rsidRDefault="007A4F16" w:rsidP="002E710B">
            <w:pPr>
              <w:keepNext/>
              <w:keepLines/>
              <w:spacing w:after="20"/>
              <w:jc w:val="center"/>
              <w:rPr>
                <w:rFonts w:ascii="Myriad Pro" w:hAnsi="Myriad Pro" w:cs="Tahoma"/>
              </w:rPr>
            </w:pPr>
            <w:r w:rsidRPr="00E05177">
              <w:rPr>
                <w:rFonts w:ascii="Myriad Pro" w:hAnsi="Myriad Pro" w:cs="Tahoma"/>
              </w:rPr>
              <w:t>1.</w:t>
            </w:r>
          </w:p>
        </w:tc>
        <w:tc>
          <w:tcPr>
            <w:tcW w:w="1892" w:type="dxa"/>
            <w:tcBorders>
              <w:top w:val="single" w:sz="4" w:space="0" w:color="auto"/>
              <w:left w:val="single" w:sz="4" w:space="0" w:color="auto"/>
              <w:bottom w:val="single" w:sz="4" w:space="0" w:color="auto"/>
              <w:right w:val="single" w:sz="4" w:space="0" w:color="auto"/>
            </w:tcBorders>
            <w:vAlign w:val="center"/>
          </w:tcPr>
          <w:p w14:paraId="69823418" w14:textId="77777777" w:rsidR="007A4F16" w:rsidRPr="00E05177" w:rsidRDefault="007A4F16" w:rsidP="002E710B">
            <w:pPr>
              <w:keepNext/>
              <w:keepLines/>
              <w:spacing w:after="20"/>
              <w:jc w:val="both"/>
              <w:rPr>
                <w:rFonts w:ascii="Myriad Pro" w:hAnsi="Myriad Pro"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43157F05" w14:textId="77777777" w:rsidR="007A4F16" w:rsidRPr="00E05177" w:rsidRDefault="007A4F16" w:rsidP="002E710B">
            <w:pPr>
              <w:keepNext/>
              <w:keepLines/>
              <w:spacing w:after="20"/>
              <w:jc w:val="both"/>
              <w:rPr>
                <w:rFonts w:ascii="Myriad Pro" w:hAnsi="Myriad Pro" w:cs="Tahoma"/>
              </w:rPr>
            </w:pPr>
            <w:r w:rsidRPr="00E05177">
              <w:rPr>
                <w:rFonts w:ascii="Myriad Pro" w:hAnsi="Myriad Pro" w:cs="Tahoma"/>
              </w:rPr>
              <w:t>Vodja gradnje</w:t>
            </w:r>
          </w:p>
        </w:tc>
        <w:tc>
          <w:tcPr>
            <w:tcW w:w="1552" w:type="dxa"/>
            <w:tcBorders>
              <w:top w:val="single" w:sz="4" w:space="0" w:color="auto"/>
              <w:left w:val="single" w:sz="4" w:space="0" w:color="auto"/>
              <w:bottom w:val="single" w:sz="4" w:space="0" w:color="auto"/>
              <w:right w:val="single" w:sz="4" w:space="0" w:color="auto"/>
            </w:tcBorders>
          </w:tcPr>
          <w:p w14:paraId="106BE0F1" w14:textId="77777777" w:rsidR="007A4F16" w:rsidRPr="00E05177" w:rsidRDefault="007A4F16" w:rsidP="002E710B">
            <w:pPr>
              <w:keepNext/>
              <w:keepLines/>
              <w:spacing w:after="20"/>
              <w:jc w:val="both"/>
              <w:rPr>
                <w:rFonts w:ascii="Myriad Pro" w:hAnsi="Myriad Pro"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2AB6B7C9" w14:textId="09334F0A" w:rsidR="007A4F16" w:rsidRPr="00E05177" w:rsidRDefault="007A4F16" w:rsidP="002E710B">
            <w:pPr>
              <w:keepNext/>
              <w:keepLines/>
              <w:spacing w:after="20"/>
              <w:jc w:val="both"/>
              <w:rPr>
                <w:rFonts w:ascii="Myriad Pro" w:hAnsi="Myriad Pro" w:cs="Tahoma"/>
              </w:rPr>
            </w:pPr>
          </w:p>
        </w:tc>
        <w:tc>
          <w:tcPr>
            <w:tcW w:w="2153" w:type="dxa"/>
            <w:tcBorders>
              <w:top w:val="single" w:sz="4" w:space="0" w:color="auto"/>
              <w:left w:val="single" w:sz="4" w:space="0" w:color="auto"/>
              <w:bottom w:val="single" w:sz="4" w:space="0" w:color="auto"/>
              <w:right w:val="single" w:sz="4" w:space="0" w:color="auto"/>
            </w:tcBorders>
            <w:vAlign w:val="center"/>
          </w:tcPr>
          <w:p w14:paraId="3EB5731C" w14:textId="77777777" w:rsidR="007A4F16" w:rsidRPr="00E05177" w:rsidRDefault="007A4F16" w:rsidP="002E710B">
            <w:pPr>
              <w:keepNext/>
              <w:keepLines/>
              <w:spacing w:after="20"/>
              <w:jc w:val="both"/>
              <w:rPr>
                <w:rFonts w:ascii="Myriad Pro" w:hAnsi="Myriad Pro" w:cs="Tahoma"/>
              </w:rPr>
            </w:pPr>
          </w:p>
        </w:tc>
      </w:tr>
    </w:tbl>
    <w:p w14:paraId="7739CDB3" w14:textId="6BF0BDBE" w:rsidR="00A629FF" w:rsidRPr="00E05177" w:rsidRDefault="00A629FF" w:rsidP="002E710B">
      <w:pPr>
        <w:keepNext/>
        <w:keepLines/>
        <w:jc w:val="both"/>
        <w:rPr>
          <w:rFonts w:ascii="Myriad Pro" w:hAnsi="Myriad Pro" w:cs="Tahoma"/>
          <w:i/>
        </w:rPr>
      </w:pPr>
    </w:p>
    <w:p w14:paraId="0DAC1305" w14:textId="3B9459F2" w:rsidR="001479A4" w:rsidRPr="00E05177" w:rsidRDefault="001479A4" w:rsidP="002E710B">
      <w:pPr>
        <w:keepNext/>
        <w:keepLines/>
        <w:jc w:val="both"/>
        <w:rPr>
          <w:rFonts w:ascii="Myriad Pro" w:hAnsi="Myriad Pro" w:cs="Tahoma"/>
        </w:rPr>
      </w:pPr>
      <w:r w:rsidRPr="00E05177">
        <w:rPr>
          <w:rFonts w:ascii="Myriad Pro" w:hAnsi="Myriad Pro" w:cs="Tahoma"/>
        </w:rPr>
        <w:t xml:space="preserve">Kontaktni podatki imenovanega vodje gradnje </w:t>
      </w:r>
      <w:r w:rsidRPr="00E05177">
        <w:rPr>
          <w:rFonts w:ascii="Myriad Pro" w:hAnsi="Myriad Pro" w:cs="Tahoma"/>
          <w:i/>
        </w:rPr>
        <w:t>(za vnos v pogodbo)</w:t>
      </w:r>
      <w:r w:rsidRPr="00E05177">
        <w:rPr>
          <w:rFonts w:ascii="Myriad Pro" w:hAnsi="Myriad Pro" w:cs="Tahoma"/>
        </w:rPr>
        <w:t>:</w:t>
      </w:r>
    </w:p>
    <w:p w14:paraId="62786660" w14:textId="6B1A9A8C" w:rsidR="001479A4" w:rsidRPr="00E05177" w:rsidRDefault="001479A4" w:rsidP="002E710B">
      <w:pPr>
        <w:pStyle w:val="Odstavekseznama"/>
        <w:keepNext/>
        <w:keepLines/>
        <w:numPr>
          <w:ilvl w:val="0"/>
          <w:numId w:val="3"/>
        </w:numPr>
        <w:jc w:val="both"/>
        <w:rPr>
          <w:rFonts w:ascii="Myriad Pro" w:hAnsi="Myriad Pro" w:cs="Tahoma"/>
        </w:rPr>
      </w:pPr>
      <w:r w:rsidRPr="00E05177">
        <w:rPr>
          <w:rFonts w:ascii="Myriad Pro" w:hAnsi="Myriad Pro" w:cs="Tahoma"/>
        </w:rPr>
        <w:t>telefon: ………………………………………………. ,</w:t>
      </w:r>
    </w:p>
    <w:p w14:paraId="76A7CC04" w14:textId="7DD481C0" w:rsidR="001479A4" w:rsidRPr="00E05177" w:rsidRDefault="001479A4" w:rsidP="002E710B">
      <w:pPr>
        <w:pStyle w:val="Odstavekseznama"/>
        <w:keepNext/>
        <w:keepLines/>
        <w:numPr>
          <w:ilvl w:val="0"/>
          <w:numId w:val="3"/>
        </w:numPr>
        <w:jc w:val="both"/>
        <w:rPr>
          <w:rFonts w:ascii="Myriad Pro" w:hAnsi="Myriad Pro" w:cs="Tahoma"/>
        </w:rPr>
      </w:pPr>
      <w:r w:rsidRPr="00E05177">
        <w:rPr>
          <w:rFonts w:ascii="Myriad Pro" w:hAnsi="Myriad Pro" w:cs="Tahoma"/>
        </w:rPr>
        <w:t>e-pošta: ………………………………………………. .</w:t>
      </w:r>
    </w:p>
    <w:p w14:paraId="162D108F" w14:textId="5585A716" w:rsidR="001479A4" w:rsidRPr="00E05177" w:rsidRDefault="001479A4" w:rsidP="002E710B">
      <w:pPr>
        <w:keepNext/>
        <w:keepLines/>
        <w:jc w:val="both"/>
        <w:rPr>
          <w:rFonts w:ascii="Myriad Pro" w:hAnsi="Myriad Pro" w:cs="Tahoma"/>
          <w:i/>
        </w:rPr>
      </w:pPr>
    </w:p>
    <w:p w14:paraId="43002A7C" w14:textId="5BE75CBA" w:rsidR="00B860B7" w:rsidRPr="00E05177" w:rsidRDefault="00B860B7" w:rsidP="002E710B">
      <w:pPr>
        <w:keepNext/>
        <w:keepLines/>
        <w:autoSpaceDE w:val="0"/>
        <w:autoSpaceDN w:val="0"/>
        <w:adjustRightInd w:val="0"/>
        <w:spacing w:after="25"/>
        <w:jc w:val="both"/>
        <w:rPr>
          <w:rFonts w:ascii="Myriad Pro" w:hAnsi="Myriad Pro" w:cs="Tahoma"/>
        </w:rPr>
      </w:pPr>
    </w:p>
    <w:p w14:paraId="22246578" w14:textId="77777777" w:rsidR="00A51875" w:rsidRPr="00E05177" w:rsidRDefault="00A51875" w:rsidP="002E710B">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695583E2" w14:textId="77777777" w:rsidR="00A51875" w:rsidRPr="00E05177" w:rsidRDefault="00A51875" w:rsidP="002E710B">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A51875" w:rsidRPr="00E05177" w14:paraId="2120166A" w14:textId="77777777" w:rsidTr="00013962">
        <w:trPr>
          <w:trHeight w:val="482"/>
        </w:trPr>
        <w:tc>
          <w:tcPr>
            <w:tcW w:w="496" w:type="dxa"/>
            <w:tcBorders>
              <w:top w:val="single" w:sz="2" w:space="0" w:color="auto"/>
              <w:left w:val="single" w:sz="2" w:space="0" w:color="auto"/>
              <w:bottom w:val="single" w:sz="12" w:space="0" w:color="auto"/>
              <w:right w:val="single" w:sz="2" w:space="0" w:color="auto"/>
            </w:tcBorders>
            <w:hideMark/>
          </w:tcPr>
          <w:p w14:paraId="10B16665" w14:textId="77777777" w:rsidR="00A51875" w:rsidRPr="00E05177" w:rsidRDefault="00A51875" w:rsidP="002E710B">
            <w:pPr>
              <w:keepNext/>
              <w:keepLines/>
              <w:tabs>
                <w:tab w:val="left" w:pos="567"/>
                <w:tab w:val="num" w:pos="851"/>
                <w:tab w:val="left" w:pos="993"/>
              </w:tabs>
              <w:jc w:val="center"/>
              <w:rPr>
                <w:rFonts w:ascii="Myriad Pro" w:hAnsi="Myriad Pro" w:cs="Tahoma"/>
              </w:rPr>
            </w:pPr>
            <w:proofErr w:type="spellStart"/>
            <w:r w:rsidRPr="00E05177">
              <w:rPr>
                <w:rFonts w:ascii="Myriad Pro" w:hAnsi="Myriad Pro" w:cs="Tahoma"/>
              </w:rPr>
              <w:t>Zap</w:t>
            </w:r>
            <w:proofErr w:type="spellEnd"/>
            <w:r w:rsidRPr="00E05177">
              <w:rPr>
                <w:rFonts w:ascii="Myriad Pro" w:hAnsi="Myriad Pro" w:cs="Tahoma"/>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00B1FCBF"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4739ECE0"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14411DC7"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A51875" w:rsidRPr="00E05177" w14:paraId="2E9B6540" w14:textId="77777777" w:rsidTr="00013962">
        <w:trPr>
          <w:trHeight w:val="780"/>
        </w:trPr>
        <w:tc>
          <w:tcPr>
            <w:tcW w:w="496" w:type="dxa"/>
            <w:tcBorders>
              <w:top w:val="nil"/>
              <w:left w:val="single" w:sz="4" w:space="0" w:color="auto"/>
              <w:bottom w:val="single" w:sz="4" w:space="0" w:color="auto"/>
              <w:right w:val="single" w:sz="4" w:space="0" w:color="auto"/>
            </w:tcBorders>
            <w:vAlign w:val="center"/>
            <w:hideMark/>
          </w:tcPr>
          <w:p w14:paraId="6708A00C"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50F0C76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401E6221"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68A7702A"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7A86F5D6" w14:textId="77777777" w:rsidR="00A51875" w:rsidRPr="00E05177" w:rsidRDefault="00A51875" w:rsidP="002E710B">
            <w:pPr>
              <w:keepNext/>
              <w:keepLines/>
              <w:tabs>
                <w:tab w:val="left" w:pos="567"/>
                <w:tab w:val="num" w:pos="851"/>
                <w:tab w:val="left" w:pos="993"/>
              </w:tabs>
              <w:rPr>
                <w:rFonts w:ascii="Myriad Pro" w:hAnsi="Myriad Pro" w:cs="Tahoma"/>
              </w:rPr>
            </w:pPr>
          </w:p>
          <w:p w14:paraId="2692193E" w14:textId="77777777" w:rsidR="00A51875" w:rsidRPr="00E05177" w:rsidRDefault="00A51875" w:rsidP="002E710B">
            <w:pPr>
              <w:keepNext/>
              <w:keepLines/>
              <w:tabs>
                <w:tab w:val="left" w:pos="567"/>
                <w:tab w:val="num" w:pos="851"/>
                <w:tab w:val="left" w:pos="993"/>
              </w:tabs>
              <w:rPr>
                <w:rFonts w:ascii="Myriad Pro" w:hAnsi="Myriad Pro" w:cs="Tahoma"/>
              </w:rPr>
            </w:pPr>
          </w:p>
          <w:p w14:paraId="4DDF14CC"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022DB592"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1B8AABA3"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A881F79"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732C198E"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DDD4A0D"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2D6EE37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121900C2" w14:textId="77777777" w:rsidR="00A51875" w:rsidRPr="00E05177" w:rsidRDefault="00A51875" w:rsidP="002E710B">
            <w:pPr>
              <w:keepNext/>
              <w:keepLines/>
              <w:tabs>
                <w:tab w:val="left" w:pos="567"/>
                <w:tab w:val="num" w:pos="851"/>
                <w:tab w:val="left" w:pos="993"/>
              </w:tabs>
              <w:rPr>
                <w:rFonts w:ascii="Myriad Pro" w:hAnsi="Myriad Pro" w:cs="Tahoma"/>
              </w:rPr>
            </w:pPr>
          </w:p>
          <w:p w14:paraId="643ED29D" w14:textId="77777777" w:rsidR="00A51875" w:rsidRPr="00E05177" w:rsidRDefault="00A51875" w:rsidP="002E710B">
            <w:pPr>
              <w:keepNext/>
              <w:keepLines/>
              <w:tabs>
                <w:tab w:val="left" w:pos="567"/>
                <w:tab w:val="num" w:pos="851"/>
                <w:tab w:val="left" w:pos="993"/>
              </w:tabs>
              <w:rPr>
                <w:rFonts w:ascii="Myriad Pro" w:hAnsi="Myriad Pro" w:cs="Tahoma"/>
              </w:rPr>
            </w:pPr>
          </w:p>
          <w:p w14:paraId="5922BD75"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24CB04FA"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5683C3C7"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1E74443"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1032931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F41772C"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0D85DE6E"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63B2D6C9" w14:textId="77777777" w:rsidR="00A51875" w:rsidRPr="00E05177" w:rsidRDefault="00A51875" w:rsidP="002E710B">
            <w:pPr>
              <w:keepNext/>
              <w:keepLines/>
              <w:tabs>
                <w:tab w:val="left" w:pos="567"/>
                <w:tab w:val="num" w:pos="851"/>
                <w:tab w:val="left" w:pos="993"/>
              </w:tabs>
              <w:rPr>
                <w:rFonts w:ascii="Myriad Pro" w:hAnsi="Myriad Pro" w:cs="Tahoma"/>
              </w:rPr>
            </w:pPr>
          </w:p>
          <w:p w14:paraId="5EE6B908" w14:textId="77777777" w:rsidR="00A51875" w:rsidRPr="00E05177" w:rsidRDefault="00A51875" w:rsidP="002E710B">
            <w:pPr>
              <w:keepNext/>
              <w:keepLines/>
              <w:tabs>
                <w:tab w:val="left" w:pos="567"/>
                <w:tab w:val="num" w:pos="851"/>
                <w:tab w:val="left" w:pos="993"/>
              </w:tabs>
              <w:rPr>
                <w:rFonts w:ascii="Myriad Pro" w:hAnsi="Myriad Pro" w:cs="Tahoma"/>
              </w:rPr>
            </w:pPr>
          </w:p>
          <w:p w14:paraId="545543D8"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66188A6F"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074D44CB"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7FA8203"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005A62F8"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26936836"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0011A83A"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406F7B4F" w14:textId="77777777" w:rsidR="00A51875" w:rsidRPr="00E05177" w:rsidRDefault="00A51875" w:rsidP="002E710B">
            <w:pPr>
              <w:keepNext/>
              <w:keepLines/>
              <w:tabs>
                <w:tab w:val="left" w:pos="567"/>
                <w:tab w:val="num" w:pos="851"/>
                <w:tab w:val="left" w:pos="993"/>
              </w:tabs>
              <w:rPr>
                <w:rFonts w:ascii="Myriad Pro" w:hAnsi="Myriad Pro" w:cs="Tahoma"/>
              </w:rPr>
            </w:pPr>
          </w:p>
          <w:p w14:paraId="0FDA4F0F" w14:textId="77777777" w:rsidR="00A51875" w:rsidRPr="00E05177" w:rsidRDefault="00A51875" w:rsidP="002E710B">
            <w:pPr>
              <w:keepNext/>
              <w:keepLines/>
              <w:tabs>
                <w:tab w:val="left" w:pos="567"/>
                <w:tab w:val="num" w:pos="851"/>
                <w:tab w:val="left" w:pos="993"/>
              </w:tabs>
              <w:rPr>
                <w:rFonts w:ascii="Myriad Pro" w:hAnsi="Myriad Pro" w:cs="Tahoma"/>
              </w:rPr>
            </w:pPr>
          </w:p>
          <w:p w14:paraId="4517ACE5"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38509ABE"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30842D65"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A54C41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60F35D80"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356EBB6"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689D9AC1" w14:textId="77777777" w:rsidR="00A51875" w:rsidRPr="00E05177" w:rsidRDefault="00A51875" w:rsidP="002E710B">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0146BEDA"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214516B" w14:textId="77777777" w:rsidR="00A51875" w:rsidRPr="00E05177" w:rsidRDefault="00A51875" w:rsidP="002E710B">
            <w:pPr>
              <w:keepNext/>
              <w:keepLines/>
              <w:tabs>
                <w:tab w:val="left" w:pos="567"/>
                <w:tab w:val="num" w:pos="851"/>
                <w:tab w:val="left" w:pos="993"/>
              </w:tabs>
              <w:rPr>
                <w:rFonts w:ascii="Myriad Pro" w:hAnsi="Myriad Pro" w:cs="Tahoma"/>
              </w:rPr>
            </w:pPr>
          </w:p>
        </w:tc>
      </w:tr>
    </w:tbl>
    <w:p w14:paraId="55DD3418" w14:textId="77777777" w:rsidR="00A51875" w:rsidRPr="00E05177" w:rsidRDefault="00A51875" w:rsidP="002E710B">
      <w:pPr>
        <w:keepNext/>
        <w:keepLines/>
        <w:autoSpaceDE w:val="0"/>
        <w:autoSpaceDN w:val="0"/>
        <w:adjustRightInd w:val="0"/>
        <w:spacing w:after="25"/>
        <w:jc w:val="both"/>
        <w:rPr>
          <w:rFonts w:ascii="Myriad Pro" w:hAnsi="Myriad Pro" w:cs="Tahoma"/>
        </w:rPr>
      </w:pPr>
    </w:p>
    <w:p w14:paraId="432D53E7" w14:textId="77777777" w:rsidR="001479A4" w:rsidRPr="00E05177" w:rsidRDefault="001479A4" w:rsidP="002E710B">
      <w:pPr>
        <w:keepNext/>
        <w:keepLines/>
        <w:autoSpaceDE w:val="0"/>
        <w:autoSpaceDN w:val="0"/>
        <w:adjustRightInd w:val="0"/>
        <w:spacing w:after="25"/>
        <w:jc w:val="both"/>
        <w:rPr>
          <w:rFonts w:ascii="Myriad Pro" w:hAnsi="Myriad Pro" w:cs="Tahoma"/>
        </w:rPr>
      </w:pPr>
    </w:p>
    <w:p w14:paraId="0367ED9C" w14:textId="77777777" w:rsidR="001479A4" w:rsidRPr="00E05177" w:rsidRDefault="001479A4" w:rsidP="002E710B">
      <w:pPr>
        <w:keepNext/>
        <w:keepLines/>
        <w:jc w:val="both"/>
        <w:rPr>
          <w:rFonts w:ascii="Myriad Pro" w:hAnsi="Myriad Pro" w:cs="Tahoma"/>
          <w:i/>
        </w:rPr>
      </w:pPr>
    </w:p>
    <w:p w14:paraId="7F953CDE" w14:textId="77777777" w:rsidR="00A629FF" w:rsidRPr="00E05177" w:rsidRDefault="00A629FF" w:rsidP="002E710B">
      <w:pPr>
        <w:keepNext/>
        <w:keepLines/>
        <w:rPr>
          <w:rFonts w:ascii="Myriad Pro" w:hAnsi="Myriad Pro"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A629FF" w:rsidRPr="00E05177" w14:paraId="2DD5DBAB" w14:textId="77777777" w:rsidTr="00A523B1">
        <w:trPr>
          <w:trHeight w:val="235"/>
        </w:trPr>
        <w:tc>
          <w:tcPr>
            <w:tcW w:w="2410" w:type="dxa"/>
            <w:tcBorders>
              <w:top w:val="nil"/>
              <w:left w:val="nil"/>
              <w:bottom w:val="single" w:sz="4" w:space="0" w:color="auto"/>
              <w:right w:val="nil"/>
            </w:tcBorders>
          </w:tcPr>
          <w:p w14:paraId="1B4CFFC5" w14:textId="77777777" w:rsidR="00A629FF" w:rsidRPr="00E05177" w:rsidRDefault="00A629FF" w:rsidP="002E710B">
            <w:pPr>
              <w:keepNext/>
              <w:keepLines/>
              <w:jc w:val="both"/>
              <w:rPr>
                <w:rFonts w:ascii="Myriad Pro" w:hAnsi="Myriad Pro" w:cs="Tahoma"/>
                <w:snapToGrid w:val="0"/>
              </w:rPr>
            </w:pPr>
          </w:p>
        </w:tc>
        <w:tc>
          <w:tcPr>
            <w:tcW w:w="2693" w:type="dxa"/>
          </w:tcPr>
          <w:p w14:paraId="73FCEA6D" w14:textId="77777777" w:rsidR="00A629FF" w:rsidRPr="00E05177" w:rsidRDefault="00A629FF" w:rsidP="002E710B">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48BA4AD6" w14:textId="77777777" w:rsidR="00A629FF" w:rsidRPr="00E05177" w:rsidRDefault="00A629FF" w:rsidP="002E710B">
            <w:pPr>
              <w:keepNext/>
              <w:keepLines/>
              <w:jc w:val="both"/>
              <w:rPr>
                <w:rFonts w:ascii="Myriad Pro" w:hAnsi="Myriad Pro" w:cs="Tahoma"/>
                <w:snapToGrid w:val="0"/>
              </w:rPr>
            </w:pPr>
          </w:p>
        </w:tc>
      </w:tr>
      <w:tr w:rsidR="00A629FF" w:rsidRPr="00E05177" w14:paraId="64D65019" w14:textId="77777777" w:rsidTr="00A523B1">
        <w:trPr>
          <w:trHeight w:val="235"/>
        </w:trPr>
        <w:tc>
          <w:tcPr>
            <w:tcW w:w="2410" w:type="dxa"/>
            <w:tcBorders>
              <w:top w:val="single" w:sz="4" w:space="0" w:color="auto"/>
              <w:left w:val="nil"/>
              <w:bottom w:val="nil"/>
              <w:right w:val="nil"/>
            </w:tcBorders>
            <w:hideMark/>
          </w:tcPr>
          <w:p w14:paraId="0059067E" w14:textId="77777777" w:rsidR="00A629FF" w:rsidRPr="00E05177" w:rsidRDefault="00A629FF" w:rsidP="002E710B">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725ABB4E" w14:textId="77777777" w:rsidR="00A629FF" w:rsidRPr="00E05177" w:rsidRDefault="00A629FF" w:rsidP="002E710B">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1DD08DA2" w14:textId="316296E2" w:rsidR="00A629FF" w:rsidRPr="00E05177" w:rsidRDefault="00A629FF" w:rsidP="002E710B">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003B39E9" w:rsidRPr="00E05177">
              <w:rPr>
                <w:rFonts w:ascii="Myriad Pro" w:hAnsi="Myriad Pro"/>
                <w:snapToGrid w:val="0"/>
              </w:rPr>
              <w:t>gospodarskega subjekta</w:t>
            </w:r>
            <w:r w:rsidRPr="00E05177">
              <w:rPr>
                <w:rFonts w:ascii="Myriad Pro" w:hAnsi="Myriad Pro" w:cs="Tahoma"/>
                <w:snapToGrid w:val="0"/>
              </w:rPr>
              <w:t>)</w:t>
            </w:r>
          </w:p>
        </w:tc>
      </w:tr>
    </w:tbl>
    <w:p w14:paraId="0CCBBD88" w14:textId="77777777" w:rsidR="00A629FF" w:rsidRPr="00E05177" w:rsidRDefault="00A629FF" w:rsidP="002E710B">
      <w:pPr>
        <w:keepNext/>
        <w:keepLines/>
        <w:jc w:val="both"/>
        <w:rPr>
          <w:rFonts w:ascii="Myriad Pro" w:hAnsi="Myriad Pro" w:cs="Tahoma"/>
          <w:i/>
        </w:rPr>
      </w:pPr>
    </w:p>
    <w:p w14:paraId="7F32B3D7" w14:textId="77777777" w:rsidR="002E6E4A" w:rsidRPr="00E05177" w:rsidRDefault="002E6E4A" w:rsidP="002E710B">
      <w:pPr>
        <w:keepNext/>
        <w:keepLines/>
        <w:jc w:val="both"/>
        <w:rPr>
          <w:rFonts w:ascii="Myriad Pro" w:hAnsi="Myriad Pro" w:cs="Tahoma"/>
          <w:i/>
        </w:rPr>
      </w:pPr>
    </w:p>
    <w:p w14:paraId="572A2A1A" w14:textId="22F0C183" w:rsidR="004C5DE3" w:rsidRDefault="004C5DE3">
      <w:pPr>
        <w:rPr>
          <w:rFonts w:ascii="Myriad Pro" w:hAnsi="Myriad Pro" w:cs="Tahoma"/>
          <w:i/>
        </w:rPr>
      </w:pPr>
      <w:r>
        <w:rPr>
          <w:rFonts w:ascii="Myriad Pro" w:hAnsi="Myriad Pro" w:cs="Tahoma"/>
          <w:i/>
        </w:rPr>
        <w:br w:type="page"/>
      </w:r>
    </w:p>
    <w:p w14:paraId="093C925D" w14:textId="77777777" w:rsidR="00A629FF" w:rsidRPr="00E05177" w:rsidRDefault="00A629FF" w:rsidP="002E710B">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799"/>
        <w:gridCol w:w="2694"/>
      </w:tblGrid>
      <w:tr w:rsidR="00DE155D" w:rsidRPr="00E05177" w14:paraId="7D027EDA" w14:textId="77777777" w:rsidTr="000D565B">
        <w:tc>
          <w:tcPr>
            <w:tcW w:w="6799" w:type="dxa"/>
            <w:tcBorders>
              <w:top w:val="single" w:sz="4" w:space="0" w:color="auto"/>
              <w:left w:val="single" w:sz="4" w:space="0" w:color="auto"/>
              <w:bottom w:val="single" w:sz="4" w:space="0" w:color="auto"/>
              <w:right w:val="single" w:sz="4" w:space="0" w:color="808080"/>
            </w:tcBorders>
          </w:tcPr>
          <w:p w14:paraId="237319E8" w14:textId="663AE971" w:rsidR="00DE155D" w:rsidRPr="00E05177" w:rsidRDefault="00DE155D"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IZJAVA O VPISU V IMENIK VODIJ DEL</w:t>
            </w:r>
            <w:r w:rsidR="007265A1" w:rsidRPr="00E05177">
              <w:rPr>
                <w:rFonts w:ascii="Myriad Pro" w:hAnsi="Myriad Pro" w:cs="Tahoma"/>
              </w:rPr>
              <w:t xml:space="preserve"> IN ZNANJU JEZIKA</w:t>
            </w:r>
          </w:p>
        </w:tc>
        <w:tc>
          <w:tcPr>
            <w:tcW w:w="2694" w:type="dxa"/>
            <w:tcBorders>
              <w:top w:val="single" w:sz="4" w:space="0" w:color="auto"/>
              <w:left w:val="single" w:sz="4" w:space="0" w:color="808080"/>
              <w:bottom w:val="single" w:sz="4" w:space="0" w:color="auto"/>
              <w:right w:val="single" w:sz="4" w:space="0" w:color="auto"/>
            </w:tcBorders>
            <w:hideMark/>
          </w:tcPr>
          <w:p w14:paraId="11B58D82" w14:textId="61F23381" w:rsidR="00DE155D" w:rsidRPr="00E05177" w:rsidRDefault="00DE155D" w:rsidP="002E710B">
            <w:pPr>
              <w:keepNext/>
              <w:keepLines/>
              <w:rPr>
                <w:rFonts w:ascii="Myriad Pro" w:hAnsi="Myriad Pro" w:cs="Tahoma"/>
                <w:b/>
                <w:i/>
              </w:rPr>
            </w:pPr>
            <w:r w:rsidRPr="00E05177">
              <w:rPr>
                <w:rFonts w:ascii="Myriad Pro" w:hAnsi="Myriad Pro" w:cs="Tahoma"/>
                <w:b/>
                <w:i/>
              </w:rPr>
              <w:t>Obrazec 1 k Priloga 7/1</w:t>
            </w:r>
          </w:p>
        </w:tc>
      </w:tr>
    </w:tbl>
    <w:p w14:paraId="63C96E19" w14:textId="77777777" w:rsidR="00DE155D" w:rsidRPr="00E05177" w:rsidRDefault="00DE155D" w:rsidP="002E710B">
      <w:pPr>
        <w:keepNext/>
        <w:keepLines/>
        <w:rPr>
          <w:rFonts w:ascii="Myriad Pro" w:hAnsi="Myriad Pro"/>
        </w:rPr>
      </w:pPr>
    </w:p>
    <w:p w14:paraId="1BF20818" w14:textId="462BD148" w:rsidR="00DE155D" w:rsidRPr="00E05177" w:rsidRDefault="0090625C" w:rsidP="002E710B">
      <w:pPr>
        <w:keepNext/>
        <w:keepLines/>
        <w:jc w:val="both"/>
        <w:rPr>
          <w:rFonts w:ascii="Myriad Pro" w:hAnsi="Myriad Pro" w:cs="Tahoma"/>
        </w:rPr>
      </w:pPr>
      <w:r>
        <w:rPr>
          <w:rFonts w:ascii="Myriad Pro" w:hAnsi="Myriad Pro"/>
        </w:rPr>
        <w:t>PRENOVA KOTLOVNICE OŠ BAKOVCI</w:t>
      </w:r>
    </w:p>
    <w:p w14:paraId="0CB990A5" w14:textId="77777777" w:rsidR="00DE155D" w:rsidRPr="00E05177" w:rsidRDefault="00DE155D" w:rsidP="002E710B">
      <w:pPr>
        <w:keepNext/>
        <w:keepLines/>
        <w:rPr>
          <w:rFonts w:ascii="Myriad Pro" w:hAnsi="Myriad Pro"/>
        </w:rPr>
      </w:pPr>
    </w:p>
    <w:p w14:paraId="45EEC390" w14:textId="40687C7D" w:rsidR="00DE155D" w:rsidRPr="00E05177" w:rsidRDefault="00DE155D" w:rsidP="002E710B">
      <w:pPr>
        <w:keepNext/>
        <w:keepLines/>
        <w:jc w:val="both"/>
        <w:rPr>
          <w:rFonts w:ascii="Myriad Pro" w:hAnsi="Myriad Pro" w:cs="Tahoma"/>
        </w:rPr>
      </w:pPr>
      <w:r w:rsidRPr="00E05177">
        <w:rPr>
          <w:rFonts w:ascii="Myriad Pro" w:hAnsi="Myriad Pro" w:cs="Tahoma"/>
        </w:rPr>
        <w:t xml:space="preserve">Ponudnik/partner _______________________________________________________________________ </w:t>
      </w:r>
      <w:r w:rsidRPr="00E05177">
        <w:rPr>
          <w:rFonts w:ascii="Myriad Pro" w:hAnsi="Myriad Pro" w:cs="Tahoma"/>
          <w:i/>
        </w:rPr>
        <w:t>(naziv ponudnika/partnerja)</w:t>
      </w:r>
    </w:p>
    <w:p w14:paraId="73D138EF" w14:textId="67C1C45E" w:rsidR="00DE155D" w:rsidRPr="00E05177" w:rsidRDefault="00DE155D" w:rsidP="002E710B">
      <w:pPr>
        <w:keepNext/>
        <w:keepLines/>
        <w:jc w:val="both"/>
        <w:rPr>
          <w:rFonts w:ascii="Myriad Pro" w:hAnsi="Myriad Pro" w:cs="Tahoma"/>
        </w:rPr>
      </w:pPr>
    </w:p>
    <w:p w14:paraId="0F974209" w14:textId="7FE19AF9" w:rsidR="00A43256" w:rsidRPr="00E05177" w:rsidRDefault="00A43256" w:rsidP="002E710B">
      <w:pPr>
        <w:keepNext/>
        <w:keepLines/>
        <w:jc w:val="both"/>
        <w:rPr>
          <w:rFonts w:ascii="Myriad Pro" w:hAnsi="Myriad Pro" w:cs="Tahoma"/>
          <w:i/>
          <w:iCs/>
        </w:rPr>
      </w:pPr>
      <w:r w:rsidRPr="00E05177">
        <w:rPr>
          <w:rFonts w:ascii="Myriad Pro" w:hAnsi="Myriad Pro" w:cs="Tahoma"/>
          <w:i/>
          <w:iCs/>
        </w:rPr>
        <w:t>(ustrezno izpolni in obkroži!)</w:t>
      </w:r>
    </w:p>
    <w:p w14:paraId="3C822FEC" w14:textId="77777777" w:rsidR="00DE155D" w:rsidRPr="00E05177" w:rsidRDefault="00DE155D" w:rsidP="002E710B">
      <w:pPr>
        <w:keepNext/>
        <w:keepLines/>
        <w:jc w:val="center"/>
        <w:rPr>
          <w:rFonts w:ascii="Myriad Pro" w:hAnsi="Myriad Pro" w:cs="Tahoma"/>
          <w:b/>
        </w:rPr>
      </w:pPr>
      <w:r w:rsidRPr="00E05177">
        <w:rPr>
          <w:rFonts w:ascii="Myriad Pro" w:hAnsi="Myriad Pro" w:cs="Tahoma"/>
          <w:b/>
        </w:rPr>
        <w:t>IZJAVLJAMO, DA</w:t>
      </w:r>
    </w:p>
    <w:p w14:paraId="69753764" w14:textId="77777777" w:rsidR="00DE155D" w:rsidRPr="00E05177" w:rsidRDefault="00DE155D" w:rsidP="002E710B">
      <w:pPr>
        <w:keepNext/>
        <w:keepLines/>
        <w:jc w:val="both"/>
        <w:rPr>
          <w:rFonts w:ascii="Myriad Pro" w:hAnsi="Myriad Pro" w:cs="Tahoma"/>
        </w:rPr>
      </w:pPr>
    </w:p>
    <w:p w14:paraId="50DADC2E" w14:textId="05AD9A02" w:rsidR="00DE155D" w:rsidRPr="00E05177" w:rsidRDefault="00DE155D">
      <w:pPr>
        <w:pStyle w:val="Odstavekseznama"/>
        <w:keepNext/>
        <w:keepLines/>
        <w:numPr>
          <w:ilvl w:val="0"/>
          <w:numId w:val="32"/>
        </w:numPr>
        <w:ind w:left="426" w:hanging="426"/>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00A43256" w:rsidRPr="00E05177">
        <w:rPr>
          <w:rFonts w:ascii="Myriad Pro" w:hAnsi="Myriad Pro" w:cs="Tahoma"/>
          <w:bCs/>
        </w:rPr>
        <w:t>izpolnjuje vse predpisane pogoje za vpis v imenik aktivnih vodij del pri IZS</w:t>
      </w:r>
      <w:r w:rsidR="001F383D" w:rsidRPr="00E05177">
        <w:rPr>
          <w:rFonts w:ascii="Myriad Pro" w:hAnsi="Myriad Pro" w:cs="Tahoma"/>
        </w:rPr>
        <w:t xml:space="preserve"> v skladu z Gradbenim zakonom (Ur. l. RS, št. 199/21 in dopolnitve, v nadaljevanju: GZ-1)</w:t>
      </w:r>
      <w:r w:rsidRPr="00E05177">
        <w:rPr>
          <w:rFonts w:ascii="Myriad Pro" w:hAnsi="Myriad Pro" w:cs="Tahoma"/>
        </w:rPr>
        <w:t xml:space="preserve"> za poklicni naziv »vodja del« ali v imenik pooblaščenih inženirjev z aktivnim poklicnim nazivom pri IZS v skladu z Zakonom o arhitekturni in inženirski dejavnosti (Ur. l. RS, št. 61/17 in 133/22 – </w:t>
      </w:r>
      <w:proofErr w:type="spellStart"/>
      <w:r w:rsidRPr="00E05177">
        <w:rPr>
          <w:rFonts w:ascii="Myriad Pro" w:hAnsi="Myriad Pro" w:cs="Tahoma"/>
        </w:rPr>
        <w:t>odl</w:t>
      </w:r>
      <w:proofErr w:type="spellEnd"/>
      <w:r w:rsidRPr="00E05177">
        <w:rPr>
          <w:rFonts w:ascii="Myriad Pro" w:hAnsi="Myriad Pro" w:cs="Tahoma"/>
        </w:rPr>
        <w:t>. US; v nadaljevanju: ZAID) za poklicni naziv »pooblaščeni inženir« in se zavezujemo, da bomo zanj do uvedbe v delo naročniku predložili dokazilo o vpisu v imenik aktivnih vodij del pri IZS s poklicnim nazivom »vodja del« oz. dokazilo o vpisu v imenik pooblaščenih inženirjev z aktivnim poklicnim nazivom »pooblaščeni inženir«</w:t>
      </w:r>
      <w:r w:rsidR="00A43256" w:rsidRPr="00E05177">
        <w:rPr>
          <w:rFonts w:ascii="Myriad Pro" w:hAnsi="Myriad Pro" w:cs="Tahoma"/>
        </w:rPr>
        <w:t>;</w:t>
      </w:r>
    </w:p>
    <w:p w14:paraId="6FF9FA97" w14:textId="77777777" w:rsidR="00A43256" w:rsidRPr="00E05177" w:rsidRDefault="00A43256" w:rsidP="002E710B">
      <w:pPr>
        <w:pStyle w:val="Odstavekseznama"/>
        <w:keepNext/>
        <w:keepLines/>
        <w:ind w:left="426"/>
        <w:jc w:val="both"/>
        <w:rPr>
          <w:rFonts w:ascii="Myriad Pro" w:hAnsi="Myriad Pro" w:cs="Tahoma"/>
        </w:rPr>
      </w:pPr>
    </w:p>
    <w:p w14:paraId="2FDB2881" w14:textId="0C52D36F" w:rsidR="00A43256" w:rsidRPr="00E05177" w:rsidRDefault="00A43256">
      <w:pPr>
        <w:pStyle w:val="Odstavekseznama"/>
        <w:keepNext/>
        <w:keepLines/>
        <w:numPr>
          <w:ilvl w:val="0"/>
          <w:numId w:val="32"/>
        </w:numPr>
        <w:ind w:left="426" w:hanging="426"/>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Pr="00E05177">
        <w:rPr>
          <w:rFonts w:ascii="Myriad Pro" w:hAnsi="Myriad Pro" w:cs="Tahoma"/>
          <w:bCs/>
        </w:rPr>
        <w:t xml:space="preserve">izpolnjuje vse predpisane pogoje za pridobitev potrdila/dokazila o znanju slovenskega jezika na nivoju B2 v skladu </w:t>
      </w:r>
      <w:r w:rsidRPr="00E05177">
        <w:rPr>
          <w:rFonts w:ascii="Myriad Pro" w:hAnsi="Myriad Pro" w:cs="Tahoma"/>
        </w:rPr>
        <w:t>Skupnim evropskim referenčnim okvirjem za jezike (CEFRL)</w:t>
      </w:r>
      <w:r w:rsidRPr="00E05177">
        <w:rPr>
          <w:rFonts w:ascii="Myriad Pro" w:hAnsi="Myriad Pro" w:cs="Tahoma"/>
          <w:bCs/>
        </w:rPr>
        <w:t xml:space="preserve">, izdanega s strani ustrezno pooblaščene institucije, </w:t>
      </w:r>
      <w:r w:rsidRPr="00E05177">
        <w:rPr>
          <w:rFonts w:ascii="Myriad Pro" w:hAnsi="Myriad Pro" w:cs="Tahoma"/>
        </w:rPr>
        <w:t xml:space="preserve">in se zavezujemo, da bomo zanj ob podpisu pogodbe predložili dokazilo </w:t>
      </w:r>
      <w:r w:rsidRPr="00E05177">
        <w:rPr>
          <w:rFonts w:ascii="Myriad Pro" w:hAnsi="Myriad Pro" w:cs="Tahoma"/>
          <w:bCs/>
        </w:rPr>
        <w:t>o znanju slovenskega jezika na nivoju B2.</w:t>
      </w:r>
    </w:p>
    <w:p w14:paraId="37EB8487" w14:textId="08E2D35B" w:rsidR="00A43256" w:rsidRPr="00E05177" w:rsidRDefault="00A43256" w:rsidP="002E710B">
      <w:pPr>
        <w:keepNext/>
        <w:keepLines/>
        <w:jc w:val="both"/>
        <w:rPr>
          <w:rFonts w:ascii="Myriad Pro" w:hAnsi="Myriad Pro" w:cs="Tahoma"/>
        </w:rPr>
      </w:pPr>
    </w:p>
    <w:p w14:paraId="16935491" w14:textId="77777777" w:rsidR="00DE155D" w:rsidRPr="00E05177" w:rsidRDefault="00DE155D" w:rsidP="002E710B">
      <w:pPr>
        <w:keepNext/>
        <w:keepLines/>
        <w:rPr>
          <w:rFonts w:ascii="Myriad Pro" w:hAnsi="Myriad Pro"/>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DE155D" w:rsidRPr="00E05177" w14:paraId="7765BC26" w14:textId="77777777" w:rsidTr="000D565B">
        <w:trPr>
          <w:trHeight w:val="235"/>
        </w:trPr>
        <w:tc>
          <w:tcPr>
            <w:tcW w:w="2410" w:type="dxa"/>
            <w:tcBorders>
              <w:top w:val="nil"/>
              <w:left w:val="nil"/>
              <w:bottom w:val="single" w:sz="4" w:space="0" w:color="auto"/>
              <w:right w:val="nil"/>
            </w:tcBorders>
          </w:tcPr>
          <w:p w14:paraId="2D1FF740" w14:textId="77777777" w:rsidR="00DE155D" w:rsidRPr="00E05177" w:rsidRDefault="00DE155D" w:rsidP="002E710B">
            <w:pPr>
              <w:keepNext/>
              <w:keepLines/>
              <w:jc w:val="both"/>
              <w:rPr>
                <w:rFonts w:ascii="Myriad Pro" w:hAnsi="Myriad Pro" w:cs="Tahoma"/>
                <w:snapToGrid w:val="0"/>
              </w:rPr>
            </w:pPr>
          </w:p>
        </w:tc>
        <w:tc>
          <w:tcPr>
            <w:tcW w:w="2693" w:type="dxa"/>
          </w:tcPr>
          <w:p w14:paraId="3E5D0B0C" w14:textId="77777777" w:rsidR="00DE155D" w:rsidRPr="00E05177" w:rsidRDefault="00DE155D" w:rsidP="002E710B">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127D9910" w14:textId="77777777" w:rsidR="00DE155D" w:rsidRPr="00E05177" w:rsidRDefault="00DE155D" w:rsidP="002E710B">
            <w:pPr>
              <w:keepNext/>
              <w:keepLines/>
              <w:jc w:val="both"/>
              <w:rPr>
                <w:rFonts w:ascii="Myriad Pro" w:hAnsi="Myriad Pro" w:cs="Tahoma"/>
                <w:snapToGrid w:val="0"/>
              </w:rPr>
            </w:pPr>
          </w:p>
        </w:tc>
      </w:tr>
      <w:tr w:rsidR="00DE155D" w:rsidRPr="00E05177" w14:paraId="1A396C45" w14:textId="77777777" w:rsidTr="000D565B">
        <w:trPr>
          <w:trHeight w:val="235"/>
        </w:trPr>
        <w:tc>
          <w:tcPr>
            <w:tcW w:w="2410" w:type="dxa"/>
            <w:tcBorders>
              <w:top w:val="single" w:sz="4" w:space="0" w:color="auto"/>
              <w:left w:val="nil"/>
              <w:bottom w:val="nil"/>
              <w:right w:val="nil"/>
            </w:tcBorders>
            <w:hideMark/>
          </w:tcPr>
          <w:p w14:paraId="14EFE6A2" w14:textId="77777777" w:rsidR="00DE155D" w:rsidRPr="00E05177" w:rsidRDefault="00DE155D" w:rsidP="002E710B">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526F8CD2" w14:textId="77777777" w:rsidR="00DE155D" w:rsidRPr="00E05177" w:rsidRDefault="00DE155D" w:rsidP="002E710B">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1C7A486E" w14:textId="76B594D3" w:rsidR="00DE155D" w:rsidRPr="00E05177" w:rsidRDefault="00DE155D" w:rsidP="002E710B">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Pr="00E05177">
              <w:rPr>
                <w:rFonts w:ascii="Myriad Pro" w:hAnsi="Myriad Pro"/>
                <w:snapToGrid w:val="0"/>
              </w:rPr>
              <w:t>ponudnika/partnerja</w:t>
            </w:r>
            <w:r w:rsidRPr="00E05177">
              <w:rPr>
                <w:rFonts w:ascii="Myriad Pro" w:hAnsi="Myriad Pro" w:cs="Tahoma"/>
                <w:snapToGrid w:val="0"/>
              </w:rPr>
              <w:t>)</w:t>
            </w:r>
          </w:p>
        </w:tc>
      </w:tr>
    </w:tbl>
    <w:p w14:paraId="27FB5169" w14:textId="77777777" w:rsidR="00DE155D" w:rsidRPr="00E05177" w:rsidRDefault="00DE155D" w:rsidP="002E710B">
      <w:pPr>
        <w:keepNext/>
        <w:keepLines/>
        <w:rPr>
          <w:rFonts w:ascii="Myriad Pro" w:hAnsi="Myriad Pro"/>
        </w:rPr>
      </w:pPr>
    </w:p>
    <w:p w14:paraId="6F703F71" w14:textId="50272F59" w:rsidR="00DE155D" w:rsidRPr="00E05177" w:rsidRDefault="00DE155D" w:rsidP="002E710B">
      <w:pPr>
        <w:keepNext/>
        <w:keepLines/>
        <w:jc w:val="both"/>
        <w:rPr>
          <w:rFonts w:ascii="Myriad Pro" w:hAnsi="Myriad Pro" w:cs="Tahoma"/>
          <w:i/>
        </w:rPr>
      </w:pPr>
    </w:p>
    <w:p w14:paraId="0A5041AD" w14:textId="77777777" w:rsidR="00DE155D" w:rsidRPr="00E05177" w:rsidRDefault="00DE155D" w:rsidP="002E710B">
      <w:pPr>
        <w:keepNext/>
        <w:keepLines/>
        <w:jc w:val="both"/>
        <w:rPr>
          <w:rFonts w:ascii="Myriad Pro" w:hAnsi="Myriad Pro" w:cs="Tahoma"/>
          <w:i/>
        </w:rPr>
      </w:pPr>
    </w:p>
    <w:p w14:paraId="05E16F96" w14:textId="77777777" w:rsidR="00A629FF" w:rsidRPr="00E05177" w:rsidRDefault="00A629FF" w:rsidP="002E710B">
      <w:pPr>
        <w:keepNext/>
        <w:keepLines/>
        <w:jc w:val="both"/>
        <w:rPr>
          <w:rFonts w:ascii="Myriad Pro" w:hAnsi="Myriad Pro" w:cs="Tahoma"/>
          <w:i/>
        </w:rPr>
      </w:pPr>
    </w:p>
    <w:p w14:paraId="34828B4F" w14:textId="77777777" w:rsidR="00A629FF" w:rsidRPr="00E05177" w:rsidRDefault="00A629FF" w:rsidP="002E710B">
      <w:pPr>
        <w:keepNext/>
        <w:keepLines/>
        <w:jc w:val="both"/>
        <w:rPr>
          <w:rFonts w:ascii="Myriad Pro" w:hAnsi="Myriad Pro" w:cs="Tahoma"/>
          <w:i/>
        </w:rPr>
      </w:pPr>
    </w:p>
    <w:p w14:paraId="0F2729EC" w14:textId="77777777" w:rsidR="00A629FF" w:rsidRPr="00E05177" w:rsidRDefault="00A629FF" w:rsidP="002E710B">
      <w:pPr>
        <w:keepNext/>
        <w:keepLines/>
        <w:jc w:val="both"/>
        <w:rPr>
          <w:rFonts w:ascii="Myriad Pro" w:hAnsi="Myriad Pro" w:cs="Tahoma"/>
          <w:i/>
        </w:rPr>
      </w:pPr>
    </w:p>
    <w:p w14:paraId="6C7FFC80" w14:textId="77777777" w:rsidR="00A629FF" w:rsidRPr="00E05177" w:rsidRDefault="00A629FF" w:rsidP="002E710B">
      <w:pPr>
        <w:keepNext/>
        <w:keepLines/>
        <w:jc w:val="both"/>
        <w:rPr>
          <w:rFonts w:ascii="Myriad Pro" w:hAnsi="Myriad Pro" w:cs="Tahoma"/>
          <w:i/>
        </w:rPr>
      </w:pPr>
    </w:p>
    <w:p w14:paraId="0506BC6E" w14:textId="77777777" w:rsidR="00A629FF" w:rsidRPr="00E05177" w:rsidRDefault="00A629FF" w:rsidP="002E710B">
      <w:pPr>
        <w:keepNext/>
        <w:keepLines/>
        <w:jc w:val="both"/>
        <w:rPr>
          <w:rFonts w:ascii="Myriad Pro" w:hAnsi="Myriad Pro" w:cs="Tahoma"/>
          <w:i/>
        </w:rPr>
      </w:pPr>
    </w:p>
    <w:p w14:paraId="6E777A3C" w14:textId="77777777" w:rsidR="00A629FF" w:rsidRPr="00E05177" w:rsidRDefault="00A629FF" w:rsidP="002E710B">
      <w:pPr>
        <w:keepNext/>
        <w:keepLines/>
        <w:jc w:val="both"/>
        <w:rPr>
          <w:rFonts w:ascii="Myriad Pro" w:hAnsi="Myriad Pro" w:cs="Tahoma"/>
          <w:i/>
        </w:rPr>
      </w:pPr>
    </w:p>
    <w:p w14:paraId="78994B6D" w14:textId="77777777" w:rsidR="00A629FF" w:rsidRPr="00E05177" w:rsidRDefault="00A629FF" w:rsidP="002E710B">
      <w:pPr>
        <w:keepNext/>
        <w:keepLines/>
        <w:jc w:val="both"/>
        <w:rPr>
          <w:rFonts w:ascii="Myriad Pro" w:hAnsi="Myriad Pro" w:cs="Tahoma"/>
          <w:i/>
        </w:rPr>
      </w:pPr>
    </w:p>
    <w:p w14:paraId="2BEF89B6" w14:textId="77777777" w:rsidR="00A629FF" w:rsidRPr="00E05177" w:rsidRDefault="00A629FF" w:rsidP="002E710B">
      <w:pPr>
        <w:keepNext/>
        <w:keepLines/>
        <w:jc w:val="both"/>
        <w:rPr>
          <w:rFonts w:ascii="Myriad Pro" w:hAnsi="Myriad Pro" w:cs="Tahoma"/>
          <w:i/>
        </w:rPr>
      </w:pPr>
    </w:p>
    <w:p w14:paraId="1F82E15D" w14:textId="77777777" w:rsidR="00A629FF" w:rsidRPr="00E05177" w:rsidRDefault="00A629FF" w:rsidP="002E710B">
      <w:pPr>
        <w:keepNext/>
        <w:keepLines/>
        <w:jc w:val="both"/>
        <w:rPr>
          <w:rFonts w:ascii="Myriad Pro" w:hAnsi="Myriad Pro" w:cs="Tahoma"/>
          <w:i/>
        </w:rPr>
      </w:pPr>
    </w:p>
    <w:p w14:paraId="7B0C62E1" w14:textId="77777777" w:rsidR="00A629FF" w:rsidRPr="00E05177" w:rsidRDefault="00A629FF" w:rsidP="002E710B">
      <w:pPr>
        <w:keepNext/>
        <w:keepLines/>
        <w:jc w:val="both"/>
        <w:rPr>
          <w:rFonts w:ascii="Myriad Pro" w:hAnsi="Myriad Pro" w:cs="Tahoma"/>
          <w:i/>
        </w:rPr>
      </w:pPr>
    </w:p>
    <w:p w14:paraId="253A577D" w14:textId="77777777" w:rsidR="00A629FF" w:rsidRPr="00E05177" w:rsidRDefault="00A629FF" w:rsidP="002E710B">
      <w:pPr>
        <w:keepNext/>
        <w:keepLines/>
        <w:jc w:val="both"/>
        <w:rPr>
          <w:rFonts w:ascii="Myriad Pro" w:hAnsi="Myriad Pro" w:cs="Tahoma"/>
          <w:i/>
        </w:rPr>
      </w:pPr>
    </w:p>
    <w:p w14:paraId="4A3B12BA" w14:textId="77777777" w:rsidR="00A629FF" w:rsidRPr="00E05177" w:rsidRDefault="00A629FF" w:rsidP="002E710B">
      <w:pPr>
        <w:keepNext/>
        <w:keepLines/>
        <w:jc w:val="both"/>
        <w:rPr>
          <w:rFonts w:ascii="Myriad Pro" w:hAnsi="Myriad Pro" w:cs="Tahoma"/>
          <w:i/>
        </w:rPr>
      </w:pPr>
    </w:p>
    <w:p w14:paraId="574A4BE0" w14:textId="77777777" w:rsidR="00A629FF" w:rsidRPr="00E05177" w:rsidRDefault="00A629FF" w:rsidP="002E710B">
      <w:pPr>
        <w:keepNext/>
        <w:keepLines/>
        <w:jc w:val="both"/>
        <w:rPr>
          <w:rFonts w:ascii="Myriad Pro" w:hAnsi="Myriad Pro" w:cs="Tahoma"/>
          <w:i/>
        </w:rPr>
      </w:pPr>
    </w:p>
    <w:p w14:paraId="584DB634" w14:textId="77777777" w:rsidR="00A629FF" w:rsidRPr="00E05177" w:rsidRDefault="00A629FF" w:rsidP="002E710B">
      <w:pPr>
        <w:keepNext/>
        <w:keepLines/>
        <w:jc w:val="both"/>
        <w:rPr>
          <w:rFonts w:ascii="Myriad Pro" w:hAnsi="Myriad Pro" w:cs="Tahoma"/>
          <w:i/>
        </w:rPr>
      </w:pPr>
    </w:p>
    <w:p w14:paraId="3853BCF6" w14:textId="77777777" w:rsidR="00A629FF" w:rsidRPr="00E05177" w:rsidRDefault="00A629FF" w:rsidP="002E710B">
      <w:pPr>
        <w:keepNext/>
        <w:keepLines/>
        <w:jc w:val="both"/>
        <w:rPr>
          <w:rFonts w:ascii="Myriad Pro" w:hAnsi="Myriad Pro" w:cs="Tahoma"/>
          <w:i/>
        </w:rPr>
      </w:pPr>
    </w:p>
    <w:p w14:paraId="7F84FB8F" w14:textId="77777777" w:rsidR="00A629FF" w:rsidRPr="00E05177" w:rsidRDefault="00A629FF" w:rsidP="002E710B">
      <w:pPr>
        <w:keepNext/>
        <w:keepLines/>
        <w:jc w:val="both"/>
        <w:rPr>
          <w:rFonts w:ascii="Myriad Pro" w:hAnsi="Myriad Pro" w:cs="Tahoma"/>
          <w:i/>
        </w:rPr>
      </w:pPr>
    </w:p>
    <w:p w14:paraId="2BB3A71E" w14:textId="77777777" w:rsidR="00A629FF" w:rsidRPr="00E05177" w:rsidRDefault="00A629FF" w:rsidP="002E710B">
      <w:pPr>
        <w:keepNext/>
        <w:keepLines/>
        <w:jc w:val="both"/>
        <w:rPr>
          <w:rFonts w:ascii="Myriad Pro" w:hAnsi="Myriad Pro" w:cs="Tahoma"/>
          <w:i/>
        </w:rPr>
      </w:pPr>
    </w:p>
    <w:p w14:paraId="261F01A4" w14:textId="77777777" w:rsidR="00A629FF" w:rsidRPr="00E05177" w:rsidRDefault="00A629FF" w:rsidP="002E710B">
      <w:pPr>
        <w:keepNext/>
        <w:keepLines/>
        <w:jc w:val="both"/>
        <w:rPr>
          <w:rFonts w:ascii="Myriad Pro" w:hAnsi="Myriad Pro" w:cs="Tahoma"/>
          <w:i/>
        </w:rPr>
      </w:pPr>
    </w:p>
    <w:p w14:paraId="0E8EBEF5" w14:textId="3C614A7E" w:rsidR="002476CF" w:rsidRDefault="002476CF">
      <w:pPr>
        <w:rPr>
          <w:rFonts w:ascii="Myriad Pro" w:hAnsi="Myriad Pro" w:cs="Tahoma"/>
          <w:i/>
        </w:rPr>
      </w:pPr>
      <w:r>
        <w:rPr>
          <w:rFonts w:ascii="Myriad Pro" w:hAnsi="Myriad Pro" w:cs="Tahoma"/>
          <w:i/>
        </w:rPr>
        <w:br w:type="page"/>
      </w:r>
    </w:p>
    <w:p w14:paraId="7B73A7CD" w14:textId="77777777" w:rsidR="00A629FF" w:rsidRPr="00E05177" w:rsidRDefault="00A629FF" w:rsidP="002E710B">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7265A1" w:rsidRPr="00E05177" w14:paraId="688BE27C" w14:textId="77777777" w:rsidTr="00013962">
        <w:tc>
          <w:tcPr>
            <w:tcW w:w="8217" w:type="dxa"/>
            <w:tcBorders>
              <w:top w:val="single" w:sz="4" w:space="0" w:color="auto"/>
              <w:left w:val="single" w:sz="4" w:space="0" w:color="auto"/>
              <w:bottom w:val="single" w:sz="4" w:space="0" w:color="auto"/>
              <w:right w:val="single" w:sz="4" w:space="0" w:color="808080"/>
            </w:tcBorders>
          </w:tcPr>
          <w:p w14:paraId="58F8F3B7" w14:textId="347B7C50" w:rsidR="007265A1" w:rsidRPr="00E05177" w:rsidRDefault="007265A1" w:rsidP="002E710B">
            <w:pPr>
              <w:keepNext/>
              <w:keepLines/>
              <w:jc w:val="both"/>
              <w:rPr>
                <w:rFonts w:ascii="Myriad Pro" w:hAnsi="Myriad Pro" w:cs="Tahoma"/>
              </w:rPr>
            </w:pPr>
            <w:r w:rsidRPr="00E05177">
              <w:rPr>
                <w:rFonts w:ascii="Myriad Pro" w:hAnsi="Myriad Pro" w:cs="Tahoma"/>
              </w:rPr>
              <w:t xml:space="preserve">POTRDITEV REFERENC S STRANI POSAMEZNIH NAROČNIKOV – </w:t>
            </w:r>
            <w:r w:rsidR="007A4F16" w:rsidRPr="00E05177">
              <w:rPr>
                <w:rFonts w:ascii="Myriad Pro" w:hAnsi="Myriad Pro" w:cs="Tahoma"/>
              </w:rPr>
              <w:t>Vodja gradnje</w:t>
            </w:r>
          </w:p>
        </w:tc>
        <w:tc>
          <w:tcPr>
            <w:tcW w:w="1503" w:type="dxa"/>
            <w:tcBorders>
              <w:top w:val="single" w:sz="4" w:space="0" w:color="auto"/>
              <w:left w:val="single" w:sz="4" w:space="0" w:color="808080"/>
              <w:bottom w:val="single" w:sz="4" w:space="0" w:color="auto"/>
              <w:right w:val="single" w:sz="4" w:space="0" w:color="auto"/>
            </w:tcBorders>
            <w:hideMark/>
          </w:tcPr>
          <w:p w14:paraId="61AA97BC" w14:textId="0454824C" w:rsidR="007265A1" w:rsidRPr="00E05177" w:rsidRDefault="007265A1" w:rsidP="002E710B">
            <w:pPr>
              <w:keepNext/>
              <w:keepLines/>
              <w:rPr>
                <w:rFonts w:ascii="Myriad Pro" w:hAnsi="Myriad Pro" w:cs="Tahoma"/>
                <w:b/>
                <w:i/>
              </w:rPr>
            </w:pPr>
            <w:r w:rsidRPr="00E05177">
              <w:rPr>
                <w:rFonts w:ascii="Myriad Pro" w:hAnsi="Myriad Pro" w:cs="Tahoma"/>
                <w:b/>
                <w:i/>
              </w:rPr>
              <w:t xml:space="preserve">Priloga </w:t>
            </w:r>
            <w:r w:rsidR="007A4F16" w:rsidRPr="00E05177">
              <w:rPr>
                <w:rFonts w:ascii="Myriad Pro" w:hAnsi="Myriad Pro" w:cs="Tahoma"/>
                <w:b/>
                <w:i/>
              </w:rPr>
              <w:t>7</w:t>
            </w:r>
            <w:r w:rsidRPr="00E05177">
              <w:rPr>
                <w:rFonts w:ascii="Myriad Pro" w:hAnsi="Myriad Pro" w:cs="Tahoma"/>
                <w:b/>
                <w:i/>
              </w:rPr>
              <w:t>/2</w:t>
            </w:r>
          </w:p>
        </w:tc>
      </w:tr>
    </w:tbl>
    <w:p w14:paraId="597C8B0F" w14:textId="77777777" w:rsidR="007265A1" w:rsidRPr="00E05177" w:rsidRDefault="007265A1" w:rsidP="002E710B">
      <w:pPr>
        <w:keepNext/>
        <w:keepLines/>
        <w:jc w:val="both"/>
        <w:rPr>
          <w:rFonts w:ascii="Myriad Pro" w:hAnsi="Myriad Pro" w:cs="Tahoma"/>
          <w:i/>
        </w:rPr>
      </w:pPr>
    </w:p>
    <w:p w14:paraId="1C503621" w14:textId="77777777" w:rsidR="008603BC" w:rsidRPr="00E05177" w:rsidRDefault="008603BC" w:rsidP="008603BC">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4C39481C" w14:textId="77777777" w:rsidR="008603BC" w:rsidRPr="00E05177" w:rsidRDefault="008603BC" w:rsidP="008603BC">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4C9035E2" w14:textId="77777777" w:rsidR="008603BC" w:rsidRPr="00E05177" w:rsidRDefault="008603BC" w:rsidP="008603BC">
      <w:pPr>
        <w:keepNext/>
        <w:keepLines/>
        <w:jc w:val="center"/>
        <w:outlineLvl w:val="2"/>
        <w:rPr>
          <w:rFonts w:ascii="Myriad Pro" w:hAnsi="Myriad Pro" w:cs="Tahoma"/>
          <w:b/>
        </w:rPr>
      </w:pPr>
    </w:p>
    <w:p w14:paraId="53700587" w14:textId="77777777" w:rsidR="008603BC" w:rsidRPr="00E05177" w:rsidRDefault="008603BC" w:rsidP="008603BC">
      <w:pPr>
        <w:keepNext/>
        <w:keepLines/>
        <w:jc w:val="center"/>
        <w:outlineLvl w:val="2"/>
        <w:rPr>
          <w:rFonts w:ascii="Myriad Pro" w:hAnsi="Myriad Pro" w:cs="Tahoma"/>
        </w:rPr>
      </w:pPr>
      <w:r w:rsidRPr="00E05177">
        <w:rPr>
          <w:rFonts w:ascii="Myriad Pro" w:hAnsi="Myriad Pro" w:cs="Tahoma"/>
        </w:rPr>
        <w:t>POTRDILO – REFERENCE</w:t>
      </w:r>
    </w:p>
    <w:p w14:paraId="0B90F180" w14:textId="77777777" w:rsidR="008603BC" w:rsidRPr="00E05177" w:rsidRDefault="008603BC" w:rsidP="008603BC">
      <w:pPr>
        <w:keepNext/>
        <w:keepLines/>
        <w:tabs>
          <w:tab w:val="left" w:pos="284"/>
        </w:tabs>
        <w:rPr>
          <w:rFonts w:ascii="Myriad Pro" w:hAnsi="Myriad Pro" w:cs="Tahoma"/>
        </w:rPr>
      </w:pPr>
    </w:p>
    <w:p w14:paraId="528D6CBA" w14:textId="57924295" w:rsidR="008603BC" w:rsidRPr="00E05177" w:rsidRDefault="008603BC" w:rsidP="008603BC">
      <w:pPr>
        <w:keepNext/>
        <w:keepLines/>
        <w:jc w:val="both"/>
        <w:rPr>
          <w:rFonts w:ascii="Myriad Pro" w:hAnsi="Myriad Pro" w:cs="Tahoma"/>
          <w:bCs/>
        </w:rPr>
      </w:pPr>
      <w:r w:rsidRPr="00E05177">
        <w:rPr>
          <w:rFonts w:ascii="Myriad Pro" w:hAnsi="Myriad Pro"/>
        </w:rPr>
        <w:t xml:space="preserve">V zvezi z oddajo javnega naročila št. </w:t>
      </w:r>
      <w:r w:rsidR="0090625C">
        <w:rPr>
          <w:rFonts w:ascii="Myriad Pro" w:hAnsi="Myriad Pro"/>
        </w:rPr>
        <w:t>PRENOVA KOTLOVNICE OŠ BAKOVCI</w:t>
      </w:r>
      <w:r w:rsidRPr="00E05177">
        <w:rPr>
          <w:rFonts w:ascii="Myriad Pro" w:hAnsi="Myriad Pro"/>
        </w:rPr>
        <w:t>, potrjujemo, da je:</w:t>
      </w:r>
    </w:p>
    <w:p w14:paraId="16910260" w14:textId="77777777" w:rsidR="008603BC" w:rsidRPr="00E05177" w:rsidRDefault="008603BC" w:rsidP="008603BC">
      <w:pPr>
        <w:keepNext/>
        <w:keepLines/>
        <w:jc w:val="both"/>
        <w:rPr>
          <w:rFonts w:ascii="Myriad Pro" w:hAnsi="Myriad Pro" w:cs="Tahoma"/>
          <w:bCs/>
        </w:rPr>
      </w:pPr>
    </w:p>
    <w:p w14:paraId="5414D871" w14:textId="77777777" w:rsidR="008603BC" w:rsidRPr="00E05177" w:rsidRDefault="008603BC" w:rsidP="008603BC">
      <w:pPr>
        <w:keepNext/>
        <w:keepLines/>
        <w:jc w:val="both"/>
        <w:rPr>
          <w:rFonts w:ascii="Myriad Pro" w:hAnsi="Myriad Pro" w:cs="Tahoma"/>
          <w:bCs/>
        </w:rPr>
      </w:pPr>
      <w:r w:rsidRPr="00E05177">
        <w:rPr>
          <w:rFonts w:ascii="Myriad Pro" w:hAnsi="Myriad Pro" w:cs="Tahoma"/>
          <w:bCs/>
        </w:rPr>
        <w:t xml:space="preserve">G. / Ga. __________________________________________ </w:t>
      </w:r>
      <w:r w:rsidRPr="00E05177">
        <w:rPr>
          <w:rFonts w:ascii="Myriad Pro" w:hAnsi="Myriad Pro" w:cs="Tahoma"/>
          <w:bCs/>
          <w:i/>
          <w:iCs/>
        </w:rPr>
        <w:t>(ime in priimek)</w:t>
      </w:r>
      <w:r w:rsidRPr="00E05177">
        <w:rPr>
          <w:rFonts w:ascii="Myriad Pro" w:hAnsi="Myriad Pro" w:cs="Tahoma"/>
          <w:bCs/>
        </w:rPr>
        <w:t xml:space="preserve">  v funkciji vodje gradnje/ vodje gradbenih del pri</w:t>
      </w:r>
    </w:p>
    <w:p w14:paraId="3EC05066" w14:textId="77777777" w:rsidR="008603BC" w:rsidRPr="00E05177" w:rsidRDefault="008603BC" w:rsidP="008603BC">
      <w:pPr>
        <w:keepNext/>
        <w:keepLines/>
        <w:rPr>
          <w:rFonts w:ascii="Myriad Pro" w:hAnsi="Myriad Pro" w:cs="Tahoma"/>
        </w:rPr>
      </w:pPr>
    </w:p>
    <w:p w14:paraId="72D941BA" w14:textId="77777777" w:rsidR="008603BC" w:rsidRPr="00E05177" w:rsidRDefault="008603BC" w:rsidP="008603BC">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13BB7342" w14:textId="77777777" w:rsidR="008603BC" w:rsidRPr="00E05177" w:rsidRDefault="008603BC" w:rsidP="008603BC">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19417A07" w14:textId="77777777" w:rsidR="008603BC" w:rsidRPr="00E05177" w:rsidRDefault="008603BC" w:rsidP="008603BC">
      <w:pPr>
        <w:keepNext/>
        <w:keepLines/>
        <w:tabs>
          <w:tab w:val="left" w:pos="-589"/>
        </w:tabs>
        <w:ind w:right="-6518"/>
        <w:rPr>
          <w:rFonts w:ascii="Myriad Pro" w:hAnsi="Myriad Pro" w:cs="Tahoma"/>
        </w:rPr>
      </w:pPr>
    </w:p>
    <w:p w14:paraId="7FF32A38"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 xml:space="preserve">pri: </w:t>
      </w:r>
    </w:p>
    <w:p w14:paraId="2EA791B8"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___________________________________________________________________________________</w:t>
      </w:r>
    </w:p>
    <w:p w14:paraId="6D8DFE8E"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(Naziv objekta/investicije iz gradbene pogodbe)</w:t>
      </w:r>
    </w:p>
    <w:p w14:paraId="7B6B8F0F" w14:textId="77777777" w:rsidR="008603BC" w:rsidRPr="00E05177" w:rsidRDefault="008603BC" w:rsidP="008603BC">
      <w:pPr>
        <w:keepNext/>
        <w:keepLines/>
        <w:ind w:right="-6518"/>
        <w:rPr>
          <w:rFonts w:ascii="Myriad Pro" w:hAnsi="Myriad Pro" w:cs="Tahoma"/>
        </w:rPr>
      </w:pPr>
    </w:p>
    <w:p w14:paraId="685C2DDB"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33580AB1" w14:textId="77777777" w:rsidR="008603BC" w:rsidRPr="00E05177" w:rsidRDefault="008603BC" w:rsidP="008603BC">
      <w:pPr>
        <w:keepNext/>
        <w:keepLines/>
        <w:ind w:right="-6518"/>
        <w:rPr>
          <w:rFonts w:ascii="Myriad Pro" w:hAnsi="Myriad Pro" w:cs="Tahoma"/>
        </w:rPr>
      </w:pPr>
    </w:p>
    <w:p w14:paraId="539F03DD"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16640DC7" w14:textId="77777777" w:rsidR="008603BC" w:rsidRPr="00E05177" w:rsidRDefault="008603BC" w:rsidP="008603BC">
      <w:pPr>
        <w:keepNext/>
        <w:keepLines/>
        <w:ind w:right="-6518"/>
        <w:rPr>
          <w:rFonts w:ascii="Myriad Pro" w:hAnsi="Myriad Pro" w:cs="Tahoma"/>
        </w:rPr>
      </w:pPr>
    </w:p>
    <w:p w14:paraId="177152A1" w14:textId="77777777" w:rsidR="008603BC" w:rsidRPr="00E05177" w:rsidRDefault="008603BC" w:rsidP="008603BC">
      <w:pPr>
        <w:pStyle w:val="Odstavekseznama"/>
        <w:keepNext/>
        <w:keepLines/>
        <w:tabs>
          <w:tab w:val="left" w:pos="284"/>
        </w:tabs>
        <w:ind w:left="426" w:hanging="426"/>
        <w:rPr>
          <w:rFonts w:ascii="Myriad Pro" w:hAnsi="Myriad Pro" w:cs="Tahoma"/>
          <w:i/>
        </w:rPr>
      </w:pPr>
      <w:r w:rsidRPr="00E05177">
        <w:rPr>
          <w:rFonts w:ascii="Myriad Pro" w:hAnsi="Myriad Pro" w:cs="Tahoma"/>
        </w:rPr>
        <w:t xml:space="preserve">uspešno vodil izvedbo gradbenih del pri </w:t>
      </w:r>
      <w:r w:rsidRPr="00E05177">
        <w:rPr>
          <w:rFonts w:ascii="Myriad Pro" w:hAnsi="Myriad Pro" w:cs="Tahoma"/>
          <w:i/>
        </w:rPr>
        <w:t>(ustrezno označite in izpolnite!)</w:t>
      </w:r>
      <w:r w:rsidRPr="00E05177">
        <w:rPr>
          <w:rFonts w:ascii="Myriad Pro" w:hAnsi="Myriad Pro" w:cs="Tahoma"/>
        </w:rPr>
        <w:t>:</w:t>
      </w:r>
    </w:p>
    <w:p w14:paraId="63AE810E" w14:textId="2C424AEA" w:rsidR="008603BC" w:rsidRPr="00D55767" w:rsidRDefault="00D55767" w:rsidP="00413603">
      <w:pPr>
        <w:pStyle w:val="Odstavekseznama"/>
        <w:keepNext/>
        <w:keepLines/>
        <w:numPr>
          <w:ilvl w:val="0"/>
          <w:numId w:val="31"/>
        </w:numPr>
        <w:tabs>
          <w:tab w:val="left" w:pos="284"/>
        </w:tabs>
        <w:ind w:left="426" w:hanging="426"/>
        <w:jc w:val="both"/>
        <w:rPr>
          <w:rFonts w:ascii="Myriad Pro" w:hAnsi="Myriad Pro" w:cs="Tahoma"/>
        </w:rPr>
      </w:pPr>
      <w:r>
        <w:rPr>
          <w:rFonts w:ascii="Myriad Pro" w:hAnsi="Myriad Pro" w:cs="Tahoma"/>
        </w:rPr>
        <w:t xml:space="preserve">   </w:t>
      </w:r>
      <w:r w:rsidRPr="00D55767">
        <w:rPr>
          <w:rFonts w:ascii="Myriad Pro" w:hAnsi="Myriad Pro" w:cs="Tahoma"/>
        </w:rPr>
        <w:t>najmanj eni (1) gradnji oziroma rekonstrukciji primerljive zahtevnosti, ki je obsegala izvedbo strojnih instalacij ogrevanja oziroma prenovo ali izgradnjo kotlovnice s toplotno črpalko voda/voda minimalne moči 150 kW, v vrednosti _________________</w:t>
      </w:r>
      <w:r>
        <w:rPr>
          <w:rFonts w:ascii="Myriad Pro" w:hAnsi="Myriad Pro" w:cs="Tahoma"/>
        </w:rPr>
        <w:t xml:space="preserve"> </w:t>
      </w:r>
      <w:r w:rsidRPr="00D55767">
        <w:rPr>
          <w:rFonts w:ascii="Myriad Pro" w:hAnsi="Myriad Pro" w:cs="Tahoma"/>
        </w:rPr>
        <w:t>EUR brez</w:t>
      </w:r>
      <w:r>
        <w:rPr>
          <w:rFonts w:ascii="Myriad Pro" w:hAnsi="Myriad Pro" w:cs="Tahoma"/>
        </w:rPr>
        <w:t xml:space="preserve"> </w:t>
      </w:r>
      <w:r w:rsidRPr="00D55767">
        <w:rPr>
          <w:rFonts w:ascii="Myriad Pro" w:hAnsi="Myriad Pro" w:cs="Tahoma"/>
        </w:rPr>
        <w:t>DDV.</w:t>
      </w:r>
      <w:r w:rsidRPr="00D55767">
        <w:rPr>
          <w:rFonts w:ascii="Myriad Pro" w:hAnsi="Myriad Pro" w:cs="Tahoma"/>
        </w:rPr>
        <w:br/>
        <w:t>Naziv referenčnega objekta: _______________________________________________</w:t>
      </w:r>
      <w:r w:rsidRPr="00D55767">
        <w:rPr>
          <w:rFonts w:ascii="Myriad Pro" w:hAnsi="Myriad Pro" w:cs="Tahoma"/>
        </w:rPr>
        <w:br/>
        <w:t>Naziv in moč vgrajene toplotne črpalke: _____________________________________</w:t>
      </w:r>
      <w:r w:rsidRPr="00D55767">
        <w:rPr>
          <w:rFonts w:ascii="Myriad Pro" w:hAnsi="Myriad Pro" w:cs="Tahoma"/>
        </w:rPr>
        <w:br/>
        <w:t>Pogodbena vrednost strojnih instalacij oziroma prenove/izgradnje kotlovnice (brez DDV): __________________ EUR</w:t>
      </w:r>
    </w:p>
    <w:p w14:paraId="3899D35F"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 xml:space="preserve">Dela so bila opravljena kvalitetno in v pogodbeno dogovorjenih rokih. </w:t>
      </w:r>
    </w:p>
    <w:p w14:paraId="004EC2D3" w14:textId="77777777" w:rsidR="008603BC" w:rsidRPr="00E05177" w:rsidRDefault="008603BC" w:rsidP="008603BC">
      <w:pPr>
        <w:keepNext/>
        <w:keepLines/>
        <w:rPr>
          <w:rFonts w:ascii="Myriad Pro" w:hAnsi="Myriad Pro" w:cs="Tahoma"/>
        </w:rPr>
      </w:pPr>
    </w:p>
    <w:p w14:paraId="6894CDED" w14:textId="77777777" w:rsidR="008603BC" w:rsidRPr="00E05177" w:rsidRDefault="008603BC" w:rsidP="008603BC">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2FACDC8F" w14:textId="77777777" w:rsidR="008603BC" w:rsidRPr="00E05177" w:rsidRDefault="008603BC" w:rsidP="008603BC">
      <w:pPr>
        <w:keepNext/>
        <w:keepLines/>
        <w:rPr>
          <w:rFonts w:ascii="Myriad Pro" w:hAnsi="Myriad Pro" w:cs="Tahoma"/>
        </w:rPr>
      </w:pPr>
    </w:p>
    <w:p w14:paraId="15962B8D" w14:textId="77777777" w:rsidR="008603BC" w:rsidRPr="00E05177" w:rsidRDefault="008603BC" w:rsidP="008603BC">
      <w:pPr>
        <w:keepNext/>
        <w:keepLines/>
        <w:rPr>
          <w:rFonts w:ascii="Myriad Pro" w:hAnsi="Myriad Pro" w:cs="Tahoma"/>
        </w:rPr>
      </w:pPr>
      <w:r w:rsidRPr="00E05177">
        <w:rPr>
          <w:rFonts w:ascii="Myriad Pro" w:hAnsi="Myriad Pro" w:cs="Tahoma"/>
        </w:rPr>
        <w:t>Kontaktna oseba investitorja: g./ga.  ______________________</w:t>
      </w:r>
    </w:p>
    <w:p w14:paraId="3D116C48" w14:textId="77777777" w:rsidR="008603BC" w:rsidRPr="00E05177" w:rsidRDefault="008603BC" w:rsidP="008603BC">
      <w:pPr>
        <w:keepNext/>
        <w:keepLines/>
        <w:rPr>
          <w:rFonts w:ascii="Myriad Pro" w:hAnsi="Myriad Pro" w:cs="Tahoma"/>
        </w:rPr>
      </w:pPr>
    </w:p>
    <w:p w14:paraId="6073D880" w14:textId="77777777" w:rsidR="008603BC" w:rsidRPr="00E05177" w:rsidRDefault="008603BC" w:rsidP="008603BC">
      <w:pPr>
        <w:keepNext/>
        <w:keepLines/>
        <w:rPr>
          <w:rFonts w:ascii="Myriad Pro" w:hAnsi="Myriad Pro" w:cs="Tahoma"/>
        </w:rPr>
      </w:pPr>
      <w:r w:rsidRPr="00E05177">
        <w:rPr>
          <w:rFonts w:ascii="Myriad Pro" w:hAnsi="Myriad Pro" w:cs="Tahoma"/>
        </w:rPr>
        <w:t>E-pošta kontaktne osebe investitorja:   ______________________</w:t>
      </w:r>
    </w:p>
    <w:p w14:paraId="5745983D" w14:textId="77777777" w:rsidR="008603BC" w:rsidRPr="00E05177" w:rsidRDefault="008603BC" w:rsidP="008603BC">
      <w:pPr>
        <w:keepNext/>
        <w:keepLines/>
        <w:rPr>
          <w:rFonts w:ascii="Myriad Pro" w:hAnsi="Myriad Pro" w:cs="Tahoma"/>
        </w:rPr>
      </w:pPr>
    </w:p>
    <w:p w14:paraId="23EE5206" w14:textId="77777777" w:rsidR="008603BC" w:rsidRPr="00E05177" w:rsidRDefault="008603BC" w:rsidP="008603BC">
      <w:pPr>
        <w:keepNext/>
        <w:keepLines/>
        <w:rPr>
          <w:rFonts w:ascii="Myriad Pro" w:hAnsi="Myriad Pro" w:cs="Tahoma"/>
        </w:rPr>
      </w:pPr>
      <w:r w:rsidRPr="00E05177">
        <w:rPr>
          <w:rFonts w:ascii="Myriad Pro" w:hAnsi="Myriad Pro" w:cs="Tahoma"/>
        </w:rPr>
        <w:t>Telefon: ______________________________</w:t>
      </w:r>
    </w:p>
    <w:p w14:paraId="08CD7F4F" w14:textId="04F8F3BB" w:rsidR="008603BC" w:rsidRPr="00E05177" w:rsidRDefault="008603BC" w:rsidP="008603BC">
      <w:pPr>
        <w:keepNext/>
        <w:keepLines/>
        <w:rPr>
          <w:rFonts w:ascii="Myriad Pro" w:hAnsi="Myriad Pro" w:cs="Tahoma"/>
          <w:b/>
        </w:rPr>
      </w:pPr>
    </w:p>
    <w:p w14:paraId="5DAAF53E" w14:textId="028F4117" w:rsidR="007E0C42" w:rsidRPr="00E05177" w:rsidRDefault="007E0C42" w:rsidP="008603BC">
      <w:pPr>
        <w:keepNext/>
        <w:keepLines/>
        <w:rPr>
          <w:rFonts w:ascii="Myriad Pro" w:hAnsi="Myriad Pro" w:cs="Tahoma"/>
          <w:b/>
        </w:rPr>
      </w:pPr>
    </w:p>
    <w:p w14:paraId="4CC0C29B" w14:textId="77777777" w:rsidR="007E0C42" w:rsidRPr="00E05177" w:rsidRDefault="007E0C42" w:rsidP="008603BC">
      <w:pPr>
        <w:keepNext/>
        <w:keepLines/>
        <w:rPr>
          <w:rFonts w:ascii="Myriad Pro" w:hAnsi="Myriad Pro" w:cs="Tahoma"/>
          <w:b/>
        </w:rPr>
      </w:pPr>
    </w:p>
    <w:p w14:paraId="4E99A5FB" w14:textId="77777777" w:rsidR="008603BC" w:rsidRPr="00E05177" w:rsidRDefault="008603BC" w:rsidP="008603BC">
      <w:pPr>
        <w:keepNext/>
        <w:keepLines/>
        <w:rPr>
          <w:rFonts w:ascii="Myriad Pro" w:hAnsi="Myriad Pro" w:cs="Tahoma"/>
        </w:rPr>
      </w:pPr>
      <w:r w:rsidRPr="00E05177">
        <w:rPr>
          <w:rFonts w:ascii="Myriad Pro" w:hAnsi="Myriad Pro" w:cs="Tahoma"/>
        </w:rPr>
        <w:t>Kraj in datum: _____________________</w:t>
      </w:r>
    </w:p>
    <w:p w14:paraId="241CA072" w14:textId="77777777" w:rsidR="007E0C42" w:rsidRPr="00E05177" w:rsidRDefault="007E0C42" w:rsidP="008603BC">
      <w:pPr>
        <w:keepNext/>
        <w:keepLines/>
        <w:ind w:left="3828"/>
        <w:rPr>
          <w:rFonts w:ascii="Myriad Pro" w:hAnsi="Myriad Pro" w:cs="Tahoma"/>
        </w:rPr>
      </w:pPr>
    </w:p>
    <w:p w14:paraId="3FC587EB" w14:textId="77777777" w:rsidR="007E0C42" w:rsidRPr="00E05177" w:rsidRDefault="007E0C42" w:rsidP="008603BC">
      <w:pPr>
        <w:keepNext/>
        <w:keepLines/>
        <w:ind w:left="3828"/>
        <w:rPr>
          <w:rFonts w:ascii="Myriad Pro" w:hAnsi="Myriad Pro" w:cs="Tahoma"/>
        </w:rPr>
      </w:pPr>
    </w:p>
    <w:p w14:paraId="7781756F" w14:textId="7943F972" w:rsidR="008603BC" w:rsidRPr="00E05177" w:rsidRDefault="008603BC" w:rsidP="008603BC">
      <w:pPr>
        <w:keepNext/>
        <w:keepLines/>
        <w:ind w:left="3828"/>
        <w:rPr>
          <w:rFonts w:ascii="Myriad Pro" w:hAnsi="Myriad Pro" w:cs="Tahoma"/>
        </w:rPr>
      </w:pPr>
      <w:r w:rsidRPr="00E05177">
        <w:rPr>
          <w:rFonts w:ascii="Myriad Pro" w:hAnsi="Myriad Pro" w:cs="Tahoma"/>
        </w:rPr>
        <w:t>______________________________________</w:t>
      </w:r>
    </w:p>
    <w:p w14:paraId="3C8308B4" w14:textId="77777777" w:rsidR="008603BC" w:rsidRPr="00E05177" w:rsidRDefault="008603BC" w:rsidP="008603BC">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09F1B218" w14:textId="77777777" w:rsidR="008603BC" w:rsidRPr="00E05177" w:rsidRDefault="008603BC" w:rsidP="008603BC">
      <w:pPr>
        <w:keepNext/>
        <w:keepLines/>
        <w:jc w:val="both"/>
        <w:rPr>
          <w:rFonts w:ascii="Myriad Pro" w:hAnsi="Myriad Pro" w:cs="Tahoma"/>
          <w:i/>
        </w:rPr>
      </w:pPr>
    </w:p>
    <w:p w14:paraId="1849E7E3" w14:textId="77777777" w:rsidR="008603BC" w:rsidRPr="00E05177" w:rsidRDefault="008603BC" w:rsidP="008603BC">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50B1AB4E" w14:textId="4B059DA3" w:rsidR="00317D98" w:rsidRPr="00E05177" w:rsidRDefault="00317D98" w:rsidP="002E710B">
      <w:pPr>
        <w:keepNext/>
        <w:keepLines/>
        <w:jc w:val="both"/>
        <w:rPr>
          <w:rFonts w:ascii="Myriad Pro" w:hAnsi="Myriad Pro" w:cs="Tahoma"/>
          <w:i/>
        </w:rPr>
      </w:pPr>
    </w:p>
    <w:p w14:paraId="317D48F0" w14:textId="1EF9501F" w:rsidR="002476CF" w:rsidRDefault="002476CF">
      <w:pPr>
        <w:rPr>
          <w:rFonts w:ascii="Myriad Pro" w:hAnsi="Myriad Pro" w:cs="Tahoma"/>
          <w:i/>
        </w:rPr>
      </w:pPr>
      <w:r>
        <w:rPr>
          <w:rFonts w:ascii="Myriad Pro" w:hAnsi="Myriad Pro" w:cs="Tahoma"/>
          <w:i/>
        </w:rPr>
        <w:br w:type="page"/>
      </w:r>
    </w:p>
    <w:p w14:paraId="5D83776C" w14:textId="77777777" w:rsidR="00317D98" w:rsidRPr="00E05177" w:rsidRDefault="00317D98" w:rsidP="002E710B">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559"/>
      </w:tblGrid>
      <w:tr w:rsidR="00773962" w:rsidRPr="00E05177" w14:paraId="473EF043" w14:textId="77777777" w:rsidTr="00A523B1">
        <w:tc>
          <w:tcPr>
            <w:tcW w:w="8161" w:type="dxa"/>
            <w:tcBorders>
              <w:top w:val="single" w:sz="4" w:space="0" w:color="auto"/>
              <w:left w:val="single" w:sz="4" w:space="0" w:color="auto"/>
              <w:bottom w:val="single" w:sz="4" w:space="0" w:color="auto"/>
              <w:right w:val="single" w:sz="4" w:space="0" w:color="auto"/>
            </w:tcBorders>
            <w:hideMark/>
          </w:tcPr>
          <w:p w14:paraId="57834689" w14:textId="0693F002" w:rsidR="00773962" w:rsidRPr="00E05177" w:rsidRDefault="00773962" w:rsidP="002E710B">
            <w:pPr>
              <w:keepNext/>
              <w:keepLines/>
              <w:rPr>
                <w:rFonts w:ascii="Myriad Pro" w:hAnsi="Myriad Pro" w:cs="Tahoma"/>
                <w:b/>
              </w:rPr>
            </w:pPr>
            <w:r w:rsidRPr="00E05177">
              <w:rPr>
                <w:rFonts w:ascii="Myriad Pro" w:hAnsi="Myriad Pro" w:cs="Tahoma"/>
              </w:rPr>
              <w:t xml:space="preserve">OSNUTEK POGODBE – </w:t>
            </w:r>
          </w:p>
        </w:tc>
        <w:tc>
          <w:tcPr>
            <w:tcW w:w="1559" w:type="dxa"/>
            <w:tcBorders>
              <w:top w:val="single" w:sz="4" w:space="0" w:color="auto"/>
              <w:left w:val="single" w:sz="4" w:space="0" w:color="auto"/>
              <w:bottom w:val="single" w:sz="4" w:space="0" w:color="auto"/>
              <w:right w:val="single" w:sz="4" w:space="0" w:color="auto"/>
            </w:tcBorders>
            <w:hideMark/>
          </w:tcPr>
          <w:p w14:paraId="6235DBD2" w14:textId="77777777" w:rsidR="00773962" w:rsidRPr="00E05177" w:rsidRDefault="00773962" w:rsidP="002E710B">
            <w:pPr>
              <w:keepNext/>
              <w:keepLines/>
              <w:rPr>
                <w:rFonts w:ascii="Myriad Pro" w:hAnsi="Myriad Pro" w:cs="Tahoma"/>
                <w:b/>
                <w:i/>
              </w:rPr>
            </w:pPr>
            <w:r w:rsidRPr="00E05177">
              <w:rPr>
                <w:rFonts w:ascii="Myriad Pro" w:hAnsi="Myriad Pro" w:cs="Tahoma"/>
                <w:b/>
                <w:i/>
              </w:rPr>
              <w:t>Priloga 8/1</w:t>
            </w:r>
          </w:p>
        </w:tc>
      </w:tr>
    </w:tbl>
    <w:p w14:paraId="54942689" w14:textId="77777777" w:rsidR="00773962" w:rsidRPr="00E05177" w:rsidRDefault="00773962" w:rsidP="002E710B">
      <w:pPr>
        <w:keepNext/>
        <w:keepLines/>
        <w:jc w:val="both"/>
        <w:rPr>
          <w:rFonts w:ascii="Myriad Pro" w:hAnsi="Myriad Pro" w:cs="Tahoma"/>
          <w:b/>
        </w:rPr>
      </w:pPr>
    </w:p>
    <w:p w14:paraId="5EC9023A" w14:textId="208F0326" w:rsidR="00D075E8" w:rsidRPr="00E05177" w:rsidRDefault="00D075E8" w:rsidP="002E710B">
      <w:pPr>
        <w:keepNext/>
        <w:keepLines/>
        <w:jc w:val="both"/>
        <w:rPr>
          <w:rFonts w:ascii="Myriad Pro" w:hAnsi="Myriad Pro"/>
          <w:i/>
        </w:rPr>
      </w:pPr>
      <w:r w:rsidRPr="00E05177">
        <w:rPr>
          <w:rFonts w:ascii="Myriad Pro" w:hAnsi="Myriad Pro"/>
          <w:b/>
        </w:rPr>
        <w:t xml:space="preserve">MESTNA OBČINA </w:t>
      </w:r>
      <w:r w:rsidR="00D72096">
        <w:rPr>
          <w:rFonts w:ascii="Myriad Pro" w:hAnsi="Myriad Pro"/>
          <w:b/>
        </w:rPr>
        <w:t>MURSKA SOBOTA</w:t>
      </w:r>
      <w:r w:rsidRPr="00E05177">
        <w:rPr>
          <w:rFonts w:ascii="Myriad Pro" w:hAnsi="Myriad Pro"/>
        </w:rPr>
        <w:t xml:space="preserve">, </w:t>
      </w:r>
      <w:proofErr w:type="spellStart"/>
      <w:r w:rsidR="00D72096">
        <w:rPr>
          <w:rFonts w:ascii="Myriad Pro" w:hAnsi="Myriad Pro"/>
        </w:rPr>
        <w:t>Kardoševa</w:t>
      </w:r>
      <w:proofErr w:type="spellEnd"/>
      <w:r w:rsidR="00D72096">
        <w:rPr>
          <w:rFonts w:ascii="Myriad Pro" w:hAnsi="Myriad Pro"/>
        </w:rPr>
        <w:t xml:space="preserve"> ulica 2</w:t>
      </w:r>
      <w:r w:rsidRPr="00E05177">
        <w:rPr>
          <w:rFonts w:ascii="Myriad Pro" w:hAnsi="Myriad Pro"/>
        </w:rPr>
        <w:t xml:space="preserve">, </w:t>
      </w:r>
      <w:r w:rsidR="00D72096">
        <w:rPr>
          <w:rFonts w:ascii="Myriad Pro" w:hAnsi="Myriad Pro"/>
        </w:rPr>
        <w:t>9000 Murska Sobota</w:t>
      </w:r>
      <w:r w:rsidRPr="00E05177">
        <w:rPr>
          <w:rFonts w:ascii="Myriad Pro" w:hAnsi="Myriad Pro"/>
        </w:rPr>
        <w:t xml:space="preserve">, ki jo zastopa župan </w:t>
      </w:r>
      <w:r w:rsidR="00D72096">
        <w:rPr>
          <w:rFonts w:ascii="Myriad Pro" w:hAnsi="Myriad Pro"/>
        </w:rPr>
        <w:t>Damjan Anželj</w:t>
      </w:r>
      <w:r w:rsidRPr="00E05177">
        <w:rPr>
          <w:rFonts w:ascii="Myriad Pro" w:hAnsi="Myriad Pro"/>
        </w:rPr>
        <w:t xml:space="preserve">, </w:t>
      </w:r>
    </w:p>
    <w:p w14:paraId="60675DA2" w14:textId="778B5738" w:rsidR="00D075E8" w:rsidRPr="00E05177" w:rsidRDefault="00D075E8" w:rsidP="002E710B">
      <w:pPr>
        <w:keepNext/>
        <w:keepLines/>
        <w:jc w:val="both"/>
        <w:rPr>
          <w:rFonts w:ascii="Myriad Pro" w:hAnsi="Myriad Pro"/>
          <w:i/>
        </w:rPr>
      </w:pPr>
      <w:r w:rsidRPr="00E05177">
        <w:rPr>
          <w:rFonts w:ascii="Myriad Pro" w:hAnsi="Myriad Pro"/>
        </w:rPr>
        <w:t>matična številka: 58</w:t>
      </w:r>
      <w:r w:rsidR="00D72096">
        <w:rPr>
          <w:rFonts w:ascii="Myriad Pro" w:hAnsi="Myriad Pro"/>
        </w:rPr>
        <w:t>83172</w:t>
      </w:r>
      <w:r w:rsidRPr="00E05177">
        <w:rPr>
          <w:rFonts w:ascii="Myriad Pro" w:hAnsi="Myriad Pro"/>
        </w:rPr>
        <w:t>000,</w:t>
      </w:r>
    </w:p>
    <w:p w14:paraId="788005A3" w14:textId="4E8D6CB6" w:rsidR="00D075E8" w:rsidRPr="00E05177" w:rsidRDefault="00D075E8" w:rsidP="002E710B">
      <w:pPr>
        <w:keepNext/>
        <w:keepLines/>
        <w:jc w:val="both"/>
        <w:rPr>
          <w:rFonts w:ascii="Myriad Pro" w:hAnsi="Myriad Pro"/>
          <w:i/>
        </w:rPr>
      </w:pPr>
      <w:r w:rsidRPr="00E05177">
        <w:rPr>
          <w:rFonts w:ascii="Myriad Pro" w:hAnsi="Myriad Pro"/>
        </w:rPr>
        <w:t>identifikacijska številka za DDV: SI</w:t>
      </w:r>
      <w:r w:rsidR="00D72096">
        <w:rPr>
          <w:rFonts w:ascii="Myriad Pro" w:hAnsi="Myriad Pro"/>
        </w:rPr>
        <w:t>32339828</w:t>
      </w:r>
    </w:p>
    <w:p w14:paraId="62652CBB" w14:textId="77777777" w:rsidR="00D075E8" w:rsidRPr="00E05177" w:rsidRDefault="00D075E8" w:rsidP="002E710B">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naročnik)</w:t>
      </w:r>
    </w:p>
    <w:p w14:paraId="5E71FF23" w14:textId="77777777" w:rsidR="00D075E8" w:rsidRPr="00E05177" w:rsidRDefault="00D075E8" w:rsidP="002E710B">
      <w:pPr>
        <w:keepNext/>
        <w:keepLines/>
        <w:jc w:val="both"/>
        <w:rPr>
          <w:rFonts w:ascii="Myriad Pro" w:hAnsi="Myriad Pro"/>
          <w:i/>
        </w:rPr>
      </w:pPr>
    </w:p>
    <w:p w14:paraId="5655CF8F" w14:textId="77777777" w:rsidR="00D075E8" w:rsidRPr="00E05177" w:rsidRDefault="00D075E8" w:rsidP="002E710B">
      <w:pPr>
        <w:keepNext/>
        <w:keepLines/>
        <w:jc w:val="both"/>
        <w:rPr>
          <w:rFonts w:ascii="Myriad Pro" w:hAnsi="Myriad Pro"/>
          <w:i/>
        </w:rPr>
      </w:pPr>
      <w:r w:rsidRPr="00E05177">
        <w:rPr>
          <w:rFonts w:ascii="Myriad Pro" w:hAnsi="Myriad Pro"/>
        </w:rPr>
        <w:t xml:space="preserve">in </w:t>
      </w:r>
    </w:p>
    <w:p w14:paraId="350885BB" w14:textId="77777777" w:rsidR="00D075E8" w:rsidRPr="00E05177" w:rsidRDefault="00D075E8" w:rsidP="002E710B">
      <w:pPr>
        <w:keepNext/>
        <w:keepLines/>
        <w:jc w:val="both"/>
        <w:rPr>
          <w:rFonts w:ascii="Myriad Pro" w:hAnsi="Myriad Pro"/>
          <w:i/>
        </w:rPr>
      </w:pPr>
    </w:p>
    <w:p w14:paraId="22FF162D" w14:textId="77777777" w:rsidR="00D075E8" w:rsidRPr="00E05177" w:rsidRDefault="00D075E8" w:rsidP="002E710B">
      <w:pPr>
        <w:keepNext/>
        <w:keepLines/>
        <w:ind w:right="141"/>
        <w:jc w:val="both"/>
        <w:rPr>
          <w:rFonts w:ascii="Myriad Pro" w:hAnsi="Myriad Pro"/>
          <w:i/>
          <w:color w:val="000000" w:themeColor="text1"/>
        </w:rPr>
      </w:pPr>
      <w:r w:rsidRPr="00E05177">
        <w:rPr>
          <w:rFonts w:ascii="Myriad Pro" w:hAnsi="Myriad Pro"/>
          <w:bCs/>
          <w:iCs/>
        </w:rPr>
        <w:t>………………………………………………</w:t>
      </w:r>
      <w:r w:rsidRPr="00E05177">
        <w:rPr>
          <w:rFonts w:ascii="Myriad Pro" w:hAnsi="Myriad Pro"/>
          <w:iCs/>
        </w:rPr>
        <w:t xml:space="preserve">., ki ga zastopa …………….……., </w:t>
      </w:r>
      <w:r w:rsidRPr="00E05177">
        <w:rPr>
          <w:rFonts w:ascii="Myriad Pro" w:hAnsi="Myriad Pro"/>
          <w:color w:val="000000" w:themeColor="text1"/>
        </w:rPr>
        <w:t>(navesti poslovni subjekt, naslov, ime in priimek osebe, pooblaščene za zastopanje, funkcija pooblaščene osebe,),</w:t>
      </w:r>
    </w:p>
    <w:p w14:paraId="2F027B83" w14:textId="77777777" w:rsidR="00D075E8" w:rsidRPr="00E05177" w:rsidRDefault="00D075E8" w:rsidP="002E710B">
      <w:pPr>
        <w:keepNext/>
        <w:keepLines/>
        <w:jc w:val="both"/>
        <w:rPr>
          <w:rFonts w:ascii="Myriad Pro" w:hAnsi="Myriad Pro"/>
          <w:i/>
        </w:rPr>
      </w:pPr>
      <w:r w:rsidRPr="00E05177">
        <w:rPr>
          <w:rFonts w:ascii="Myriad Pro" w:hAnsi="Myriad Pro"/>
        </w:rPr>
        <w:t>matična številka:………………………………………,</w:t>
      </w:r>
    </w:p>
    <w:p w14:paraId="0D492F27" w14:textId="77777777" w:rsidR="00D075E8" w:rsidRPr="00E05177" w:rsidRDefault="00D075E8" w:rsidP="002E710B">
      <w:pPr>
        <w:keepNext/>
        <w:keepLines/>
        <w:jc w:val="both"/>
        <w:rPr>
          <w:rFonts w:ascii="Myriad Pro" w:hAnsi="Myriad Pro"/>
          <w:i/>
        </w:rPr>
      </w:pPr>
      <w:r w:rsidRPr="00E05177">
        <w:rPr>
          <w:rFonts w:ascii="Myriad Pro" w:hAnsi="Myriad Pro"/>
        </w:rPr>
        <w:t>identifikacijska številka za DDV: SI ………………….,</w:t>
      </w:r>
    </w:p>
    <w:p w14:paraId="4BA2A77C" w14:textId="77777777" w:rsidR="00D075E8" w:rsidRPr="00E05177" w:rsidRDefault="00D075E8" w:rsidP="002E710B">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izvajalec</w:t>
      </w:r>
      <w:r w:rsidRPr="00E05177">
        <w:rPr>
          <w:rFonts w:ascii="Myriad Pro" w:hAnsi="Myriad Pro"/>
        </w:rPr>
        <w:t>),</w:t>
      </w:r>
    </w:p>
    <w:p w14:paraId="3A00225A" w14:textId="77777777" w:rsidR="00D075E8" w:rsidRPr="00E05177" w:rsidRDefault="00D075E8" w:rsidP="002E710B">
      <w:pPr>
        <w:keepNext/>
        <w:keepLines/>
        <w:jc w:val="both"/>
        <w:rPr>
          <w:rFonts w:ascii="Myriad Pro" w:hAnsi="Myriad Pro"/>
          <w:i/>
        </w:rPr>
      </w:pPr>
    </w:p>
    <w:p w14:paraId="3232BC86" w14:textId="77777777" w:rsidR="00D075E8" w:rsidRPr="00E05177" w:rsidRDefault="00D075E8" w:rsidP="002E710B">
      <w:pPr>
        <w:keepNext/>
        <w:keepLines/>
        <w:jc w:val="both"/>
        <w:rPr>
          <w:rFonts w:ascii="Myriad Pro" w:hAnsi="Myriad Pro"/>
          <w:i/>
        </w:rPr>
      </w:pPr>
      <w:r w:rsidRPr="00E05177">
        <w:rPr>
          <w:rFonts w:ascii="Myriad Pro" w:hAnsi="Myriad Pro"/>
        </w:rPr>
        <w:t>skleneta naslednjo</w:t>
      </w:r>
    </w:p>
    <w:p w14:paraId="5F7734BF" w14:textId="77777777" w:rsidR="00D075E8" w:rsidRPr="00E05177" w:rsidRDefault="00D075E8" w:rsidP="00A00652">
      <w:pPr>
        <w:keepNext/>
        <w:keepLines/>
        <w:ind w:right="-286"/>
        <w:jc w:val="both"/>
        <w:rPr>
          <w:rFonts w:ascii="Myriad Pro" w:hAnsi="Myriad Pro"/>
          <w:i/>
        </w:rPr>
      </w:pPr>
    </w:p>
    <w:p w14:paraId="7B2F7BF1" w14:textId="77777777" w:rsidR="00D075E8" w:rsidRPr="00E05177" w:rsidRDefault="00D075E8" w:rsidP="00A00652">
      <w:pPr>
        <w:keepNext/>
        <w:keepLines/>
        <w:ind w:right="-286"/>
        <w:jc w:val="center"/>
        <w:rPr>
          <w:rFonts w:ascii="Myriad Pro" w:hAnsi="Myriad Pro"/>
          <w:i/>
        </w:rPr>
      </w:pPr>
    </w:p>
    <w:p w14:paraId="350043B5" w14:textId="77777777" w:rsidR="00A00652" w:rsidRPr="00E05177" w:rsidRDefault="00A00652" w:rsidP="00A00652">
      <w:pPr>
        <w:jc w:val="center"/>
        <w:rPr>
          <w:rFonts w:ascii="Myriad Pro" w:hAnsi="Myriad Pro"/>
          <w:b/>
          <w:bCs/>
          <w:i/>
        </w:rPr>
      </w:pPr>
      <w:bookmarkStart w:id="17" w:name="_Toc117586708"/>
      <w:bookmarkStart w:id="18" w:name="_Toc118107489"/>
      <w:r w:rsidRPr="00E05177">
        <w:rPr>
          <w:rFonts w:ascii="Myriad Pro" w:hAnsi="Myriad Pro"/>
          <w:b/>
          <w:bCs/>
        </w:rPr>
        <w:t xml:space="preserve">GRADBENO </w:t>
      </w:r>
      <w:bookmarkEnd w:id="17"/>
      <w:bookmarkEnd w:id="18"/>
      <w:r w:rsidRPr="00E05177">
        <w:rPr>
          <w:rFonts w:ascii="Myriad Pro" w:hAnsi="Myriad Pro"/>
          <w:b/>
          <w:bCs/>
        </w:rPr>
        <w:t>POGODBO</w:t>
      </w:r>
    </w:p>
    <w:p w14:paraId="66324D98" w14:textId="0A1B5D40" w:rsidR="00A00652" w:rsidRPr="00E05177" w:rsidRDefault="00A00652" w:rsidP="00A00652">
      <w:pPr>
        <w:jc w:val="center"/>
        <w:rPr>
          <w:rFonts w:ascii="Myriad Pro" w:hAnsi="Myriad Pro"/>
          <w:b/>
          <w:i/>
        </w:rPr>
      </w:pPr>
      <w:r w:rsidRPr="00E05177">
        <w:rPr>
          <w:rFonts w:ascii="Myriad Pro" w:hAnsi="Myriad Pro"/>
          <w:b/>
        </w:rPr>
        <w:t xml:space="preserve">ZA </w:t>
      </w:r>
      <w:r w:rsidR="002A04B4">
        <w:rPr>
          <w:rFonts w:ascii="Myriad Pro" w:hAnsi="Myriad Pro"/>
          <w:b/>
        </w:rPr>
        <w:t xml:space="preserve">IZVEDBO </w:t>
      </w:r>
      <w:r w:rsidR="00A82FA7">
        <w:rPr>
          <w:rFonts w:ascii="Myriad Pro" w:hAnsi="Myriad Pro"/>
          <w:b/>
        </w:rPr>
        <w:t>PRENOV</w:t>
      </w:r>
      <w:r w:rsidR="002A04B4">
        <w:rPr>
          <w:rFonts w:ascii="Myriad Pro" w:hAnsi="Myriad Pro"/>
          <w:b/>
        </w:rPr>
        <w:t>E</w:t>
      </w:r>
      <w:r w:rsidR="00A82FA7">
        <w:rPr>
          <w:rFonts w:ascii="Myriad Pro" w:hAnsi="Myriad Pro"/>
          <w:b/>
        </w:rPr>
        <w:t xml:space="preserve"> </w:t>
      </w:r>
      <w:r w:rsidR="002A04B4">
        <w:rPr>
          <w:rFonts w:ascii="Myriad Pro" w:hAnsi="Myriad Pro"/>
          <w:b/>
        </w:rPr>
        <w:t>KOTLOVNICE OŠ BAKOVCI</w:t>
      </w:r>
      <w:r w:rsidRPr="00E05177">
        <w:rPr>
          <w:rFonts w:ascii="Myriad Pro" w:hAnsi="Myriad Pro"/>
          <w:b/>
        </w:rPr>
        <w:t xml:space="preserve"> </w:t>
      </w:r>
    </w:p>
    <w:p w14:paraId="32D7AE11" w14:textId="77777777" w:rsidR="00A00652" w:rsidRPr="00E05177" w:rsidRDefault="00A00652" w:rsidP="00A00652">
      <w:pPr>
        <w:jc w:val="center"/>
        <w:rPr>
          <w:rFonts w:ascii="Myriad Pro" w:hAnsi="Myriad Pro"/>
          <w:b/>
          <w:i/>
        </w:rPr>
      </w:pPr>
    </w:p>
    <w:p w14:paraId="173D8098" w14:textId="77777777" w:rsidR="00A00652" w:rsidRPr="00E05177" w:rsidRDefault="00A00652" w:rsidP="00A00652">
      <w:pPr>
        <w:ind w:right="-286"/>
        <w:jc w:val="both"/>
        <w:rPr>
          <w:rFonts w:ascii="Myriad Pro" w:hAnsi="Myriad Pro"/>
          <w:b/>
          <w:i/>
        </w:rPr>
      </w:pPr>
    </w:p>
    <w:p w14:paraId="2D7B0676" w14:textId="77777777" w:rsidR="00A00652" w:rsidRPr="00E05177" w:rsidRDefault="00A00652" w:rsidP="00A00652">
      <w:pPr>
        <w:ind w:right="-286"/>
        <w:jc w:val="both"/>
        <w:rPr>
          <w:rFonts w:ascii="Myriad Pro" w:hAnsi="Myriad Pro"/>
          <w:b/>
          <w:i/>
        </w:rPr>
      </w:pPr>
      <w:r w:rsidRPr="00E05177">
        <w:rPr>
          <w:rFonts w:ascii="Myriad Pro" w:hAnsi="Myriad Pro"/>
          <w:b/>
        </w:rPr>
        <w:t>Uvodne določbe</w:t>
      </w:r>
    </w:p>
    <w:p w14:paraId="63B39C08" w14:textId="77777777" w:rsidR="00A00652" w:rsidRPr="00E05177" w:rsidRDefault="00A00652" w:rsidP="00A00652">
      <w:pPr>
        <w:ind w:right="-286"/>
        <w:jc w:val="both"/>
        <w:rPr>
          <w:rFonts w:ascii="Myriad Pro" w:hAnsi="Myriad Pro"/>
          <w:b/>
          <w:i/>
        </w:rPr>
      </w:pPr>
    </w:p>
    <w:p w14:paraId="7C75BD76"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4BF260E9" w14:textId="77777777" w:rsidR="00A00652" w:rsidRPr="00E05177" w:rsidRDefault="00A00652" w:rsidP="00A00652">
      <w:pPr>
        <w:jc w:val="both"/>
        <w:rPr>
          <w:rFonts w:ascii="Myriad Pro" w:hAnsi="Myriad Pro"/>
          <w:i/>
        </w:rPr>
      </w:pPr>
    </w:p>
    <w:p w14:paraId="2C7CAD07" w14:textId="77777777" w:rsidR="00A00652" w:rsidRPr="00E05177" w:rsidRDefault="00A00652" w:rsidP="00A00652">
      <w:pPr>
        <w:jc w:val="both"/>
        <w:rPr>
          <w:rFonts w:ascii="Myriad Pro" w:hAnsi="Myriad Pro"/>
          <w:i/>
        </w:rPr>
      </w:pPr>
      <w:r w:rsidRPr="00E05177">
        <w:rPr>
          <w:rFonts w:ascii="Myriad Pro" w:hAnsi="Myriad Pro"/>
        </w:rPr>
        <w:t xml:space="preserve">Pogodbeni stranki uvodoma ugotavljata, da: </w:t>
      </w:r>
    </w:p>
    <w:p w14:paraId="66068D2C" w14:textId="3DFB59C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je Mestna občina Murska Sobota (v nadaljevanju: </w:t>
      </w:r>
      <w:r w:rsidR="00D72096">
        <w:rPr>
          <w:rFonts w:ascii="Myriad Pro" w:hAnsi="Myriad Pro"/>
        </w:rPr>
        <w:t>naročnik</w:t>
      </w:r>
      <w:r w:rsidRPr="00E05177">
        <w:rPr>
          <w:rFonts w:ascii="Myriad Pro" w:hAnsi="Myriad Pro"/>
        </w:rPr>
        <w:t xml:space="preserve">) izvedel postopek oddaje javnega naročila v skladu z določili  Zakona o javnem naročanju (Uradni list RS, št. 91/15, 14/18, 121/21, 10/22, 74/22 – </w:t>
      </w:r>
      <w:proofErr w:type="spellStart"/>
      <w:r w:rsidRPr="00E05177">
        <w:rPr>
          <w:rFonts w:ascii="Myriad Pro" w:hAnsi="Myriad Pro"/>
        </w:rPr>
        <w:t>odl</w:t>
      </w:r>
      <w:proofErr w:type="spellEnd"/>
      <w:r w:rsidRPr="00E05177">
        <w:rPr>
          <w:rFonts w:ascii="Myriad Pro" w:hAnsi="Myriad Pro"/>
        </w:rPr>
        <w:t>. US, 100/22 – ZNUZSZS, 28/23 in 88/23 – ZOPNN - F; v nadaljevanju: ZJN-3), za pridobitev izvajalca del;</w:t>
      </w:r>
    </w:p>
    <w:p w14:paraId="45C64C76"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je bil izvajalec izbran na podlagi izvedenega postopka naročila male vrednosti skladno s 47. členom ZJN – 3;</w:t>
      </w:r>
    </w:p>
    <w:p w14:paraId="3E64F82E" w14:textId="03D64293" w:rsidR="00A00652" w:rsidRPr="002A281E" w:rsidRDefault="0003384B">
      <w:pPr>
        <w:pStyle w:val="Odstavekseznama"/>
        <w:numPr>
          <w:ilvl w:val="0"/>
          <w:numId w:val="40"/>
        </w:numPr>
        <w:ind w:left="284" w:hanging="284"/>
        <w:jc w:val="both"/>
        <w:rPr>
          <w:rFonts w:ascii="Myriad Pro" w:hAnsi="Myriad Pro"/>
          <w:i/>
        </w:rPr>
      </w:pPr>
      <w:r w:rsidRPr="002A281E">
        <w:rPr>
          <w:rFonts w:ascii="Myriad Pro" w:hAnsi="Myriad Pro"/>
          <w:iCs/>
        </w:rPr>
        <w:t>je n</w:t>
      </w:r>
      <w:r w:rsidR="006360F9" w:rsidRPr="002A281E">
        <w:rPr>
          <w:rFonts w:ascii="Myriad Pro" w:hAnsi="Myriad Pro"/>
          <w:iCs/>
        </w:rPr>
        <w:t>aročnik pri pripravi dokumentacije v zvezi z oddajo javnega naročila upošteval veljavno Uredbo o zelenem javnem naročanju</w:t>
      </w:r>
      <w:r w:rsidR="002A281E" w:rsidRPr="002A281E">
        <w:rPr>
          <w:rFonts w:ascii="Myriad Pro" w:hAnsi="Myriad Pro"/>
          <w:iCs/>
        </w:rPr>
        <w:t>, skladno s pripravljeno projektno dokumentacijo</w:t>
      </w:r>
      <w:r w:rsidR="006360F9" w:rsidRPr="002A281E">
        <w:rPr>
          <w:rFonts w:ascii="Myriad Pro" w:hAnsi="Myriad Pro"/>
          <w:iCs/>
        </w:rPr>
        <w:t>, kolikor je ta uporabljiva glede na predmet javnega naročila.</w:t>
      </w:r>
      <w:r w:rsidR="00A00652" w:rsidRPr="002A281E">
        <w:rPr>
          <w:rFonts w:ascii="Myriad Pro" w:hAnsi="Myriad Pro"/>
          <w:iCs/>
        </w:rPr>
        <w:t>;</w:t>
      </w:r>
    </w:p>
    <w:p w14:paraId="49CA5C05"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je bilo obvestilo o javnem naročilu objavljeno na Portalu javnih naročil dne …………. pod številko objave …………, in sicer za izvedbo v celoti naročenih del, ki jih bo izvajalec izvedel na podlagi treh gradbenih pogodb;</w:t>
      </w:r>
    </w:p>
    <w:p w14:paraId="67578FD2" w14:textId="7AFBF515"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 xml:space="preserve">je bil izvajalec izbran kot najugodnejši ponudnik z Odločitvijo o oddaji javnega naročila št. </w:t>
      </w:r>
      <w:r w:rsidR="005A54FC">
        <w:rPr>
          <w:rFonts w:ascii="Myriad Pro" w:hAnsi="Myriad Pro"/>
          <w:iCs/>
        </w:rPr>
        <w:t>430-00</w:t>
      </w:r>
      <w:r w:rsidR="0028544B">
        <w:rPr>
          <w:rFonts w:ascii="Myriad Pro" w:hAnsi="Myriad Pro"/>
          <w:iCs/>
        </w:rPr>
        <w:t>….</w:t>
      </w:r>
      <w:r w:rsidR="005A54FC">
        <w:rPr>
          <w:rFonts w:ascii="Myriad Pro" w:hAnsi="Myriad Pro"/>
          <w:iCs/>
        </w:rPr>
        <w:t>/2026</w:t>
      </w:r>
      <w:r w:rsidRPr="00E05177">
        <w:rPr>
          <w:rFonts w:ascii="Myriad Pro" w:hAnsi="Myriad Pro"/>
          <w:iCs/>
        </w:rPr>
        <w:t>-……… z dne ……………;</w:t>
      </w:r>
    </w:p>
    <w:p w14:paraId="70DC0C40" w14:textId="33109804"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v primeru skupne ponudbe račune izstavlja vodilni partner in predloži vsa finančna zavarovanja po tej pogodbi; </w:t>
      </w:r>
      <w:r w:rsidRPr="00E05177">
        <w:rPr>
          <w:rFonts w:ascii="Myriad Pro" w:hAnsi="Myriad Pro"/>
          <w:b/>
        </w:rPr>
        <w:t>/Opomba: v primeru, da izvajalec ne nastopa v skupni ponudbi, se ta alineja črta/;</w:t>
      </w:r>
    </w:p>
    <w:p w14:paraId="3D783DEC" w14:textId="2BD0EA80"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sta/so vodilni partner in partner/partnerji skupne ponudbe naročniku solidarno odgovorna/odgovorni za vse pogodbene obveznosti; </w:t>
      </w:r>
      <w:r w:rsidRPr="00E05177">
        <w:rPr>
          <w:rFonts w:ascii="Myriad Pro" w:hAnsi="Myriad Pro"/>
          <w:b/>
        </w:rPr>
        <w:t>/Opomba: v primeru, da izvajalec ne nastopa v skupni ponudbi, se ta alineja črta/;</w:t>
      </w:r>
    </w:p>
    <w:p w14:paraId="7D6C128A" w14:textId="6407CF45"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ima naročnik predvidena sredstva za plačilo del po tej pogodbi v let</w:t>
      </w:r>
      <w:r w:rsidR="0028544B">
        <w:rPr>
          <w:rFonts w:ascii="Myriad Pro" w:hAnsi="Myriad Pro"/>
          <w:iCs/>
        </w:rPr>
        <w:t xml:space="preserve">u </w:t>
      </w:r>
      <w:r w:rsidRPr="00E05177">
        <w:rPr>
          <w:rFonts w:ascii="Myriad Pro" w:hAnsi="Myriad Pro"/>
          <w:iCs/>
        </w:rPr>
        <w:t xml:space="preserve"> 2026 v proračunu </w:t>
      </w:r>
      <w:r w:rsidR="005A54FC">
        <w:rPr>
          <w:rFonts w:ascii="Myriad Pro" w:hAnsi="Myriad Pro"/>
          <w:iCs/>
        </w:rPr>
        <w:t xml:space="preserve">Mestne občine Murska Sobota </w:t>
      </w:r>
      <w:r w:rsidRPr="00E05177">
        <w:rPr>
          <w:rFonts w:ascii="Myriad Pro" w:hAnsi="Myriad Pro"/>
          <w:iCs/>
        </w:rPr>
        <w:t xml:space="preserve">za leto 2026 v okviru NRP </w:t>
      </w:r>
      <w:r w:rsidR="005A54FC">
        <w:rPr>
          <w:rFonts w:ascii="Myriad Pro" w:hAnsi="Myriad Pro"/>
          <w:iCs/>
        </w:rPr>
        <w:t>OB080-</w:t>
      </w:r>
      <w:r w:rsidR="007656A3">
        <w:rPr>
          <w:rFonts w:ascii="Myriad Pro" w:hAnsi="Myriad Pro"/>
          <w:iCs/>
        </w:rPr>
        <w:t>15</w:t>
      </w:r>
      <w:r w:rsidR="005A54FC">
        <w:rPr>
          <w:rFonts w:ascii="Myriad Pro" w:hAnsi="Myriad Pro"/>
          <w:iCs/>
        </w:rPr>
        <w:t>-0</w:t>
      </w:r>
      <w:r w:rsidR="003C35FA">
        <w:rPr>
          <w:rFonts w:ascii="Myriad Pro" w:hAnsi="Myriad Pro"/>
          <w:iCs/>
        </w:rPr>
        <w:t>1</w:t>
      </w:r>
      <w:r w:rsidR="00D467AC">
        <w:rPr>
          <w:rFonts w:ascii="Myriad Pro" w:hAnsi="Myriad Pro"/>
          <w:iCs/>
        </w:rPr>
        <w:t>55 Rekonstrukcije in adaptacije</w:t>
      </w:r>
      <w:r w:rsidRPr="00E05177">
        <w:rPr>
          <w:rFonts w:ascii="Myriad Pro" w:hAnsi="Myriad Pro"/>
          <w:iCs/>
        </w:rPr>
        <w:t xml:space="preserve">, na proračunski postavki </w:t>
      </w:r>
      <w:r w:rsidR="00D467AC">
        <w:rPr>
          <w:rFonts w:ascii="Myriad Pro" w:hAnsi="Myriad Pro"/>
          <w:iCs/>
        </w:rPr>
        <w:t>19031006 Investicije in invest</w:t>
      </w:r>
      <w:r w:rsidR="00E71A4F">
        <w:rPr>
          <w:rFonts w:ascii="Myriad Pro" w:hAnsi="Myriad Pro"/>
          <w:iCs/>
        </w:rPr>
        <w:t>icijsko vzdrževanje osnovnih šol</w:t>
      </w:r>
      <w:r w:rsidR="005A54FC">
        <w:rPr>
          <w:rFonts w:ascii="Myriad Pro" w:hAnsi="Myriad Pro"/>
          <w:iCs/>
        </w:rPr>
        <w:t>, 42040</w:t>
      </w:r>
      <w:r w:rsidR="00BF4EC5">
        <w:rPr>
          <w:rFonts w:ascii="Myriad Pro" w:hAnsi="Myriad Pro"/>
          <w:iCs/>
        </w:rPr>
        <w:t>2 Rekonstrukcije in adaptacije</w:t>
      </w:r>
      <w:r w:rsidRPr="00E05177">
        <w:rPr>
          <w:rFonts w:ascii="Myriad Pro" w:hAnsi="Myriad Pro"/>
          <w:iCs/>
        </w:rPr>
        <w:t>.</w:t>
      </w:r>
    </w:p>
    <w:p w14:paraId="2BBA21A4" w14:textId="77777777" w:rsidR="00A00652" w:rsidRPr="00E05177" w:rsidRDefault="00A00652" w:rsidP="00A00652">
      <w:pPr>
        <w:jc w:val="both"/>
        <w:rPr>
          <w:rFonts w:ascii="Myriad Pro" w:hAnsi="Myriad Pro"/>
          <w:i/>
        </w:rPr>
      </w:pPr>
    </w:p>
    <w:p w14:paraId="1EA95A16" w14:textId="77777777" w:rsidR="00A00652" w:rsidRPr="00E05177" w:rsidRDefault="00A00652" w:rsidP="00A00652">
      <w:pPr>
        <w:ind w:right="-286"/>
        <w:jc w:val="both"/>
        <w:rPr>
          <w:rFonts w:ascii="Myriad Pro" w:hAnsi="Myriad Pro"/>
          <w:b/>
          <w:i/>
        </w:rPr>
      </w:pPr>
      <w:r w:rsidRPr="00E05177">
        <w:rPr>
          <w:rFonts w:ascii="Myriad Pro" w:hAnsi="Myriad Pro"/>
          <w:b/>
        </w:rPr>
        <w:t>Predmet pogodbe</w:t>
      </w:r>
    </w:p>
    <w:p w14:paraId="61F1B8BC"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1148EDB9" w14:textId="77777777" w:rsidR="00A00652" w:rsidRPr="00E05177" w:rsidRDefault="00A00652" w:rsidP="00A00652">
      <w:pPr>
        <w:ind w:right="-286"/>
        <w:jc w:val="both"/>
        <w:rPr>
          <w:rFonts w:ascii="Myriad Pro" w:hAnsi="Myriad Pro"/>
          <w:i/>
        </w:rPr>
      </w:pPr>
    </w:p>
    <w:p w14:paraId="385DD69D" w14:textId="77017E29" w:rsidR="00A00652" w:rsidRDefault="00CA476A" w:rsidP="00A00652">
      <w:pPr>
        <w:pStyle w:val="Odstavekseznama10"/>
        <w:ind w:left="0" w:right="-286"/>
        <w:jc w:val="both"/>
        <w:rPr>
          <w:rFonts w:ascii="Myriad Pro" w:hAnsi="Myriad Pro"/>
          <w:sz w:val="20"/>
          <w:szCs w:val="20"/>
        </w:rPr>
      </w:pPr>
      <w:r w:rsidRPr="00CA476A">
        <w:rPr>
          <w:rFonts w:ascii="Myriad Pro" w:hAnsi="Myriad Pro"/>
          <w:sz w:val="20"/>
          <w:szCs w:val="20"/>
        </w:rPr>
        <w:t xml:space="preserve">Predmet te pogodbe je izvedba vseh gradbenih, obrtniških, strojnih, elektroinštalacijskih, montažnih, zagonskih in drugih del, potrebnih za popolno izvedbo </w:t>
      </w:r>
      <w:r w:rsidRPr="00CA476A">
        <w:rPr>
          <w:rFonts w:ascii="Myriad Pro" w:hAnsi="Myriad Pro"/>
          <w:b/>
          <w:bCs/>
          <w:sz w:val="20"/>
          <w:szCs w:val="20"/>
        </w:rPr>
        <w:t>prenove kotlovnice Osnovne šole Bakovci</w:t>
      </w:r>
      <w:r w:rsidRPr="00CA476A">
        <w:rPr>
          <w:rFonts w:ascii="Myriad Pro" w:hAnsi="Myriad Pro"/>
          <w:sz w:val="20"/>
          <w:szCs w:val="20"/>
        </w:rPr>
        <w:t>, skladno s projektno dokumentacijo, popisom del, razpisno dokumentacijo, ponudbo izvajalca in določili te pogodbe.</w:t>
      </w:r>
    </w:p>
    <w:p w14:paraId="33F620B4" w14:textId="77777777" w:rsidR="00CA476A" w:rsidRDefault="00CA476A" w:rsidP="00A00652">
      <w:pPr>
        <w:pStyle w:val="Odstavekseznama10"/>
        <w:ind w:left="0" w:right="-286"/>
        <w:jc w:val="both"/>
        <w:rPr>
          <w:rFonts w:ascii="Myriad Pro" w:hAnsi="Myriad Pro"/>
          <w:sz w:val="20"/>
          <w:szCs w:val="20"/>
        </w:rPr>
      </w:pPr>
    </w:p>
    <w:p w14:paraId="3FE19C98" w14:textId="77777777" w:rsidR="00CA476A" w:rsidRPr="00E05177" w:rsidRDefault="00CA476A" w:rsidP="00A00652">
      <w:pPr>
        <w:pStyle w:val="Odstavekseznama10"/>
        <w:ind w:left="0" w:right="-286"/>
        <w:jc w:val="both"/>
        <w:rPr>
          <w:rFonts w:ascii="Myriad Pro" w:hAnsi="Myriad Pro"/>
          <w:sz w:val="20"/>
          <w:szCs w:val="20"/>
        </w:rPr>
      </w:pPr>
    </w:p>
    <w:p w14:paraId="02FF1477"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rPr>
      </w:pPr>
      <w:r w:rsidRPr="00E05177">
        <w:rPr>
          <w:rFonts w:ascii="Myriad Pro" w:hAnsi="Myriad Pro"/>
        </w:rPr>
        <w:lastRenderedPageBreak/>
        <w:t>člen</w:t>
      </w:r>
    </w:p>
    <w:p w14:paraId="0EC0BB07" w14:textId="77777777" w:rsidR="00A00652" w:rsidRPr="00E05177" w:rsidRDefault="00A00652" w:rsidP="00A00652">
      <w:pPr>
        <w:pStyle w:val="Telobesedila2"/>
        <w:rPr>
          <w:rFonts w:ascii="Myriad Pro" w:hAnsi="Myriad Pro"/>
        </w:rPr>
      </w:pPr>
    </w:p>
    <w:p w14:paraId="12D3ABF4" w14:textId="77777777" w:rsidR="00A00652" w:rsidRPr="00E05177" w:rsidRDefault="00A00652" w:rsidP="00A00652">
      <w:pPr>
        <w:jc w:val="both"/>
        <w:rPr>
          <w:rFonts w:ascii="Myriad Pro" w:hAnsi="Myriad Pro"/>
          <w:i/>
        </w:rPr>
      </w:pPr>
      <w:r w:rsidRPr="00E05177">
        <w:rPr>
          <w:rFonts w:ascii="Myriad Pro" w:hAnsi="Myriad Pro"/>
        </w:rPr>
        <w:t xml:space="preserve">Izvajalec se obvezuje, da bo izvršil pogodbena dela v skladu in v obsegu z naslednjimi dokumenti: </w:t>
      </w:r>
    </w:p>
    <w:p w14:paraId="5D7860CB" w14:textId="203C5664"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ponudbo izvajalca št. ……….  z dne  ……….</w:t>
      </w:r>
      <w:r w:rsidR="00A670F2">
        <w:rPr>
          <w:rFonts w:ascii="Myriad Pro" w:hAnsi="Myriad Pro"/>
        </w:rPr>
        <w:t>;</w:t>
      </w:r>
    </w:p>
    <w:p w14:paraId="6E262B94" w14:textId="732D37FF"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razpisno dokumentacijo št. </w:t>
      </w:r>
      <w:r w:rsidR="005A54FC">
        <w:rPr>
          <w:rFonts w:ascii="Myriad Pro" w:hAnsi="Myriad Pro"/>
        </w:rPr>
        <w:t>430-00</w:t>
      </w:r>
      <w:r w:rsidR="001011DD">
        <w:rPr>
          <w:rFonts w:ascii="Myriad Pro" w:hAnsi="Myriad Pro"/>
        </w:rPr>
        <w:t>66</w:t>
      </w:r>
      <w:r w:rsidR="005A54FC">
        <w:rPr>
          <w:rFonts w:ascii="Myriad Pro" w:hAnsi="Myriad Pro"/>
        </w:rPr>
        <w:t>/2026</w:t>
      </w:r>
      <w:r w:rsidRPr="00E05177">
        <w:rPr>
          <w:rFonts w:ascii="Myriad Pro" w:hAnsi="Myriad Pro"/>
        </w:rPr>
        <w:t>;</w:t>
      </w:r>
    </w:p>
    <w:p w14:paraId="4962B2D1" w14:textId="521764D3"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projektno dokumentacijo PZI, št. </w:t>
      </w:r>
      <w:r w:rsidR="005A54FC" w:rsidRPr="00E05177">
        <w:rPr>
          <w:rFonts w:ascii="Myriad Pro" w:hAnsi="Myriad Pro"/>
        </w:rPr>
        <w:t>P</w:t>
      </w:r>
      <w:r w:rsidRPr="00E05177">
        <w:rPr>
          <w:rFonts w:ascii="Myriad Pro" w:hAnsi="Myriad Pro"/>
        </w:rPr>
        <w:t>roj</w:t>
      </w:r>
      <w:r w:rsidR="005A54FC">
        <w:rPr>
          <w:rFonts w:ascii="Myriad Pro" w:hAnsi="Myriad Pro"/>
        </w:rPr>
        <w:t xml:space="preserve">. </w:t>
      </w:r>
      <w:r w:rsidR="00CA476A">
        <w:rPr>
          <w:rFonts w:ascii="Myriad Pro" w:hAnsi="Myriad Pro"/>
        </w:rPr>
        <w:t>G-28</w:t>
      </w:r>
      <w:r w:rsidR="0098646F">
        <w:rPr>
          <w:rFonts w:ascii="Myriad Pro" w:hAnsi="Myriad Pro"/>
        </w:rPr>
        <w:t>/21</w:t>
      </w:r>
      <w:r w:rsidR="00514F61">
        <w:rPr>
          <w:rFonts w:ascii="Myriad Pro" w:hAnsi="Myriad Pro"/>
        </w:rPr>
        <w:t>, ki ga je izdelal Energetski inženiring in projektiranje</w:t>
      </w:r>
      <w:r w:rsidR="00E94CD0">
        <w:rPr>
          <w:rFonts w:ascii="Myriad Pro" w:hAnsi="Myriad Pro"/>
        </w:rPr>
        <w:t xml:space="preserve"> </w:t>
      </w:r>
      <w:proofErr w:type="spellStart"/>
      <w:r w:rsidR="00E94CD0">
        <w:rPr>
          <w:rFonts w:ascii="Myriad Pro" w:hAnsi="Myriad Pro"/>
        </w:rPr>
        <w:t>DER</w:t>
      </w:r>
      <w:r w:rsidR="001207A6">
        <w:rPr>
          <w:rFonts w:ascii="Myriad Pro" w:hAnsi="Myriad Pro"/>
        </w:rPr>
        <w:t>.Ing</w:t>
      </w:r>
      <w:proofErr w:type="spellEnd"/>
      <w:r w:rsidR="001207A6">
        <w:rPr>
          <w:rFonts w:ascii="Myriad Pro" w:hAnsi="Myriad Pro"/>
        </w:rPr>
        <w:t xml:space="preserve">. Goran Dervarič </w:t>
      </w:r>
      <w:proofErr w:type="spellStart"/>
      <w:r w:rsidR="001207A6">
        <w:rPr>
          <w:rFonts w:ascii="Myriad Pro" w:hAnsi="Myriad Pro"/>
        </w:rPr>
        <w:t>s.p</w:t>
      </w:r>
      <w:proofErr w:type="spellEnd"/>
      <w:r w:rsidR="001207A6">
        <w:rPr>
          <w:rFonts w:ascii="Myriad Pro" w:hAnsi="Myriad Pro"/>
        </w:rPr>
        <w:t>., Jurčičeva ulica 11, Černelavci, 9000 Murska Sobota</w:t>
      </w:r>
      <w:r w:rsidR="005A54FC">
        <w:rPr>
          <w:rFonts w:ascii="Myriad Pro" w:hAnsi="Myriad Pro"/>
        </w:rPr>
        <w:t xml:space="preserve">, </w:t>
      </w:r>
    </w:p>
    <w:p w14:paraId="6A72E50C" w14:textId="77777777" w:rsidR="00A00652" w:rsidRPr="00CA6373" w:rsidRDefault="00A00652">
      <w:pPr>
        <w:pStyle w:val="Odstavekseznama"/>
        <w:numPr>
          <w:ilvl w:val="0"/>
          <w:numId w:val="40"/>
        </w:numPr>
        <w:ind w:left="284" w:hanging="284"/>
        <w:jc w:val="both"/>
        <w:rPr>
          <w:rFonts w:ascii="Myriad Pro" w:hAnsi="Myriad Pro"/>
          <w:i/>
        </w:rPr>
      </w:pPr>
      <w:r w:rsidRPr="00E05177">
        <w:rPr>
          <w:rFonts w:ascii="Myriad Pro" w:hAnsi="Myriad Pro"/>
        </w:rPr>
        <w:t>terminskim planom izvedbe pogodbenih del.</w:t>
      </w:r>
    </w:p>
    <w:p w14:paraId="6FF26909" w14:textId="77777777" w:rsidR="00CA6373" w:rsidRDefault="00CA6373" w:rsidP="00CA6373">
      <w:pPr>
        <w:jc w:val="both"/>
        <w:rPr>
          <w:rFonts w:ascii="Myriad Pro" w:hAnsi="Myriad Pro"/>
          <w:i/>
        </w:rPr>
      </w:pPr>
    </w:p>
    <w:p w14:paraId="6FEDD58D" w14:textId="77777777" w:rsidR="00CA6373" w:rsidRPr="00ED345A" w:rsidRDefault="00CA6373" w:rsidP="00CA6373">
      <w:pPr>
        <w:jc w:val="both"/>
        <w:rPr>
          <w:rFonts w:ascii="Myriad Pro" w:hAnsi="Myriad Pro"/>
          <w:bCs/>
        </w:rPr>
      </w:pPr>
    </w:p>
    <w:p w14:paraId="22C871CB" w14:textId="77777777" w:rsidR="00A00652" w:rsidRPr="00E05177" w:rsidRDefault="00A00652" w:rsidP="00A00652">
      <w:pPr>
        <w:pStyle w:val="Noga"/>
        <w:jc w:val="both"/>
        <w:rPr>
          <w:rFonts w:ascii="Myriad Pro" w:hAnsi="Myriad Pro"/>
          <w:b/>
          <w:i/>
          <w:sz w:val="20"/>
        </w:rPr>
      </w:pPr>
      <w:r w:rsidRPr="00E05177">
        <w:rPr>
          <w:rFonts w:ascii="Myriad Pro" w:hAnsi="Myriad Pro"/>
          <w:b/>
          <w:sz w:val="20"/>
        </w:rPr>
        <w:t>Cena pogodbenih del</w:t>
      </w:r>
    </w:p>
    <w:p w14:paraId="7EC24EFC"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7F5D1C5E" w14:textId="77777777" w:rsidR="00A00652" w:rsidRPr="00E05177" w:rsidRDefault="00A00652" w:rsidP="00A00652">
      <w:pPr>
        <w:ind w:right="-286"/>
        <w:jc w:val="both"/>
        <w:rPr>
          <w:rFonts w:ascii="Myriad Pro" w:hAnsi="Myriad Pro"/>
          <w:i/>
        </w:rPr>
      </w:pPr>
    </w:p>
    <w:p w14:paraId="3216480C" w14:textId="0536A24F" w:rsidR="00A00652" w:rsidRPr="00E05177" w:rsidRDefault="00A00652" w:rsidP="00A00652">
      <w:pPr>
        <w:jc w:val="both"/>
        <w:rPr>
          <w:rFonts w:ascii="Myriad Pro" w:hAnsi="Myriad Pro"/>
          <w:i/>
          <w:lang w:eastAsia="en-US"/>
        </w:rPr>
      </w:pPr>
      <w:r w:rsidRPr="00E05177">
        <w:rPr>
          <w:rFonts w:ascii="Myriad Pro" w:hAnsi="Myriad Pro"/>
          <w:lang w:eastAsia="en-US"/>
        </w:rPr>
        <w:t xml:space="preserve">Cena </w:t>
      </w:r>
      <w:r w:rsidRPr="00E05177">
        <w:rPr>
          <w:rFonts w:ascii="Myriad Pro" w:hAnsi="Myriad Pro"/>
          <w:color w:val="000000" w:themeColor="text1"/>
        </w:rPr>
        <w:t>pogodbenih del</w:t>
      </w:r>
      <w:r w:rsidRPr="00E05177">
        <w:rPr>
          <w:rFonts w:ascii="Myriad Pro" w:hAnsi="Myriad Pro"/>
          <w:lang w:eastAsia="en-US"/>
        </w:rPr>
        <w:t xml:space="preserve"> je določena po sistemu </w:t>
      </w:r>
      <w:r w:rsidRPr="00E05177">
        <w:rPr>
          <w:rFonts w:ascii="Myriad Pro" w:hAnsi="Myriad Pro"/>
          <w:b/>
          <w:lang w:eastAsia="en-US"/>
        </w:rPr>
        <w:t>»cena na enoto«</w:t>
      </w:r>
      <w:r w:rsidRPr="00E05177">
        <w:rPr>
          <w:rFonts w:ascii="Myriad Pro" w:hAnsi="Myriad Pro"/>
          <w:lang w:eastAsia="en-US"/>
        </w:rPr>
        <w:t xml:space="preserve"> na podlagi izvajalčevega ponudbenega predračuna št. ………… z dne ……….. (v nadaljevanju: ponudbeni predračun) </w:t>
      </w:r>
    </w:p>
    <w:p w14:paraId="1BD6BE9E" w14:textId="77777777" w:rsidR="00A00652" w:rsidRPr="00E05177" w:rsidRDefault="00A00652" w:rsidP="00A00652">
      <w:pPr>
        <w:jc w:val="both"/>
        <w:rPr>
          <w:rFonts w:ascii="Myriad Pro" w:hAnsi="Myriad Pro"/>
          <w:i/>
          <w:lang w:eastAsia="en-US"/>
        </w:rPr>
      </w:pPr>
    </w:p>
    <w:p w14:paraId="5C7EF06B" w14:textId="77777777" w:rsidR="00A00652" w:rsidRPr="00E05177" w:rsidRDefault="00A00652" w:rsidP="00A00652">
      <w:pPr>
        <w:tabs>
          <w:tab w:val="right" w:pos="8789"/>
        </w:tabs>
        <w:ind w:right="-286"/>
        <w:jc w:val="both"/>
        <w:rPr>
          <w:rFonts w:ascii="Myriad Pro" w:hAnsi="Myriad Pro"/>
          <w:i/>
          <w:iCs/>
        </w:rPr>
      </w:pPr>
      <w:r w:rsidRPr="00E05177">
        <w:rPr>
          <w:rFonts w:ascii="Myriad Pro" w:hAnsi="Myriad Pro"/>
          <w:iCs/>
        </w:rPr>
        <w:t xml:space="preserve">Cena pogodbenih del brez DDV </w:t>
      </w:r>
      <w:r w:rsidRPr="00E05177">
        <w:rPr>
          <w:rFonts w:ascii="Myriad Pro" w:hAnsi="Myriad Pro"/>
          <w:iCs/>
        </w:rPr>
        <w:tab/>
        <w:t>…………………… EUR</w:t>
      </w:r>
    </w:p>
    <w:p w14:paraId="0CDA2E96" w14:textId="77777777" w:rsidR="00A00652" w:rsidRPr="00E05177" w:rsidRDefault="00A00652" w:rsidP="00A00652">
      <w:pPr>
        <w:tabs>
          <w:tab w:val="right" w:pos="8789"/>
        </w:tabs>
        <w:ind w:right="-286"/>
        <w:jc w:val="both"/>
        <w:rPr>
          <w:rFonts w:ascii="Myriad Pro" w:hAnsi="Myriad Pro"/>
          <w:i/>
          <w:iCs/>
          <w:u w:val="single"/>
        </w:rPr>
      </w:pPr>
      <w:r w:rsidRPr="00E05177">
        <w:rPr>
          <w:rFonts w:ascii="Myriad Pro" w:hAnsi="Myriad Pro"/>
          <w:iCs/>
          <w:u w:val="single"/>
        </w:rPr>
        <w:t>22 % DDV</w:t>
      </w:r>
      <w:r w:rsidRPr="00E05177">
        <w:rPr>
          <w:rFonts w:ascii="Myriad Pro" w:hAnsi="Myriad Pro"/>
          <w:iCs/>
          <w:u w:val="single"/>
        </w:rPr>
        <w:tab/>
        <w:t xml:space="preserve"> EUR</w:t>
      </w:r>
    </w:p>
    <w:p w14:paraId="2939F1AE" w14:textId="77777777" w:rsidR="00A00652" w:rsidRPr="00E05177" w:rsidRDefault="00A00652" w:rsidP="00A00652">
      <w:pPr>
        <w:pStyle w:val="Telobesedila2"/>
        <w:tabs>
          <w:tab w:val="right" w:pos="8789"/>
        </w:tabs>
        <w:rPr>
          <w:rFonts w:ascii="Myriad Pro" w:hAnsi="Myriad Pro"/>
          <w:b w:val="0"/>
        </w:rPr>
      </w:pPr>
      <w:r w:rsidRPr="00E05177">
        <w:rPr>
          <w:rFonts w:ascii="Myriad Pro" w:hAnsi="Myriad Pro"/>
        </w:rPr>
        <w:t>SKUPAJ Z DDV</w:t>
      </w:r>
      <w:r w:rsidRPr="00E05177">
        <w:rPr>
          <w:rFonts w:ascii="Myriad Pro" w:hAnsi="Myriad Pro"/>
        </w:rPr>
        <w:tab/>
        <w:t>………...………….EUR</w:t>
      </w:r>
    </w:p>
    <w:p w14:paraId="2EF97B1A" w14:textId="77777777" w:rsidR="00A00652" w:rsidRPr="00E05177" w:rsidRDefault="00A00652" w:rsidP="00A00652">
      <w:pPr>
        <w:pStyle w:val="Telobesedila2"/>
        <w:rPr>
          <w:rFonts w:ascii="Myriad Pro" w:hAnsi="Myriad Pro"/>
          <w:b w:val="0"/>
        </w:rPr>
      </w:pPr>
    </w:p>
    <w:p w14:paraId="33F45496" w14:textId="77777777" w:rsidR="00A00652" w:rsidRPr="00E05177" w:rsidRDefault="00A00652" w:rsidP="00A00652">
      <w:pPr>
        <w:pStyle w:val="Telobesedila"/>
        <w:ind w:right="-286"/>
        <w:rPr>
          <w:rFonts w:ascii="Myriad Pro" w:hAnsi="Myriad Pro"/>
          <w:b w:val="0"/>
          <w:iCs/>
        </w:rPr>
      </w:pPr>
      <w:r w:rsidRPr="00E05177">
        <w:rPr>
          <w:rFonts w:ascii="Myriad Pro" w:hAnsi="Myriad Pro"/>
          <w:b w:val="0"/>
          <w:iCs/>
        </w:rPr>
        <w:t>(z besedo:   ………………………. eurov in ………….  /100).</w:t>
      </w:r>
    </w:p>
    <w:p w14:paraId="6815D77C" w14:textId="77777777" w:rsidR="00DC52B1" w:rsidRDefault="00DC52B1" w:rsidP="00A00652">
      <w:pPr>
        <w:ind w:right="11"/>
        <w:jc w:val="both"/>
        <w:rPr>
          <w:rFonts w:ascii="Myriad Pro" w:hAnsi="Myriad Pro"/>
          <w:i/>
          <w:iCs/>
        </w:rPr>
      </w:pPr>
    </w:p>
    <w:p w14:paraId="0B4A28B2" w14:textId="0967A446" w:rsidR="00A00652" w:rsidRDefault="00A00652" w:rsidP="00A00652">
      <w:pPr>
        <w:ind w:right="11"/>
        <w:jc w:val="both"/>
        <w:rPr>
          <w:rFonts w:ascii="Myriad Pro" w:hAnsi="Myriad Pro"/>
          <w:color w:val="000000" w:themeColor="text1"/>
        </w:rPr>
      </w:pPr>
      <w:r w:rsidRPr="00E05177">
        <w:rPr>
          <w:rFonts w:ascii="Myriad Pro" w:hAnsi="Myriad Pro"/>
          <w:color w:val="000000" w:themeColor="text1"/>
        </w:rPr>
        <w:t>Cene na enoto dogovorjene s to pogodbo, so fiksne ves čas izvedbe do uspešnega prevzema pogodbenih del.</w:t>
      </w:r>
    </w:p>
    <w:p w14:paraId="525913A5" w14:textId="77777777" w:rsidR="00717E54" w:rsidRDefault="00717E54" w:rsidP="00A00652">
      <w:pPr>
        <w:ind w:right="11"/>
        <w:jc w:val="both"/>
        <w:rPr>
          <w:rFonts w:ascii="Myriad Pro" w:hAnsi="Myriad Pro"/>
          <w:color w:val="000000" w:themeColor="text1"/>
        </w:rPr>
      </w:pPr>
    </w:p>
    <w:p w14:paraId="26549CE7" w14:textId="0C5E2A8C" w:rsidR="00717E54" w:rsidRPr="00717E54" w:rsidRDefault="00717E54" w:rsidP="00A00652">
      <w:pPr>
        <w:ind w:right="11"/>
        <w:jc w:val="both"/>
        <w:rPr>
          <w:rFonts w:ascii="Myriad Pro" w:hAnsi="Myriad Pro"/>
          <w:iCs/>
          <w:color w:val="000000" w:themeColor="text1"/>
        </w:rPr>
      </w:pPr>
      <w:r w:rsidRPr="00717E54">
        <w:rPr>
          <w:rFonts w:ascii="Myriad Pro" w:hAnsi="Myriad Pro"/>
          <w:iCs/>
          <w:color w:val="000000" w:themeColor="text1"/>
        </w:rPr>
        <w:t>Pogodbena cena vključuje tudi vse stroške organizacije gradbišča, zaščite obstoječih prostorov, zavarovanja gradbišča, izvedbe vseh potrebnih funkcionalnih preizkusov, zagona sistema, usposabljanja uporabnikov in predaje vse dokumentacije, potrebne za uspešno primopredajo.</w:t>
      </w:r>
    </w:p>
    <w:p w14:paraId="3707F57A" w14:textId="77777777" w:rsidR="00A00652" w:rsidRPr="00E05177" w:rsidRDefault="00A00652" w:rsidP="00A00652">
      <w:pPr>
        <w:ind w:right="141"/>
        <w:jc w:val="both"/>
        <w:rPr>
          <w:rFonts w:ascii="Myriad Pro" w:hAnsi="Myriad Pro"/>
          <w:i/>
          <w:color w:val="000000" w:themeColor="text1"/>
        </w:rPr>
      </w:pPr>
    </w:p>
    <w:p w14:paraId="476127BB" w14:textId="77777777" w:rsidR="00A00652" w:rsidRPr="00E05177" w:rsidRDefault="00A00652" w:rsidP="00A00652">
      <w:pPr>
        <w:jc w:val="both"/>
        <w:rPr>
          <w:rFonts w:ascii="Myriad Pro" w:hAnsi="Myriad Pro"/>
          <w:i/>
          <w:color w:val="000000" w:themeColor="text1"/>
        </w:rPr>
      </w:pPr>
      <w:r w:rsidRPr="00E05177">
        <w:rPr>
          <w:rFonts w:ascii="Myriad Pro" w:hAnsi="Myriad Pro"/>
          <w:color w:val="000000" w:themeColor="text1"/>
        </w:rPr>
        <w:t xml:space="preserve">Za morebitna nepredvidena dela, ki niso zajeta v ponudbenem predračunu oziroma tej pogodbi, bosta pogodbeni stranki sklenili dodatek k tej pogodbi, cene pa se bodo oblikovale na osnovi </w:t>
      </w:r>
      <w:proofErr w:type="spellStart"/>
      <w:r w:rsidRPr="00E05177">
        <w:rPr>
          <w:rFonts w:ascii="Myriad Pro" w:hAnsi="Myriad Pro"/>
          <w:color w:val="000000" w:themeColor="text1"/>
        </w:rPr>
        <w:t>kalkulativnih</w:t>
      </w:r>
      <w:proofErr w:type="spellEnd"/>
      <w:r w:rsidRPr="00E05177">
        <w:rPr>
          <w:rFonts w:ascii="Myriad Pro" w:hAnsi="Myriad Pro"/>
          <w:color w:val="000000" w:themeColor="text1"/>
        </w:rPr>
        <w:t xml:space="preserve"> osnov iz ponudbe izvajalca. Če teh ni, bosta stranki ceno za ta dela določili na osnovi naknadno dogovorjenih osnov. Naročnik ima pravico izvesti pogajanja o ceni za izvedbo nepredvidenih del. </w:t>
      </w:r>
    </w:p>
    <w:p w14:paraId="753E05AD" w14:textId="77777777" w:rsidR="00A00652" w:rsidRPr="00E05177" w:rsidRDefault="00A00652" w:rsidP="00A00652">
      <w:pPr>
        <w:pStyle w:val="Noga"/>
        <w:ind w:right="141"/>
        <w:jc w:val="both"/>
        <w:rPr>
          <w:rFonts w:ascii="Myriad Pro" w:hAnsi="Myriad Pro"/>
          <w:i/>
          <w:color w:val="000000" w:themeColor="text1"/>
          <w:sz w:val="20"/>
        </w:rPr>
      </w:pPr>
    </w:p>
    <w:p w14:paraId="676CA865" w14:textId="77777777" w:rsidR="00A00652" w:rsidRDefault="00A00652" w:rsidP="00A00652">
      <w:pPr>
        <w:jc w:val="both"/>
        <w:rPr>
          <w:rFonts w:ascii="Myriad Pro" w:hAnsi="Myriad Pro"/>
        </w:rPr>
      </w:pPr>
      <w:r w:rsidRPr="00E05177">
        <w:rPr>
          <w:rFonts w:ascii="Myriad Pro" w:hAnsi="Myriad Pro"/>
          <w:color w:val="000000" w:themeColor="text1"/>
        </w:rPr>
        <w:t xml:space="preserve">Končna pogodbena cena bo razvidna iz končnega obračuna del. </w:t>
      </w:r>
      <w:r w:rsidRPr="00E05177">
        <w:rPr>
          <w:rFonts w:ascii="Myriad Pro" w:hAnsi="Myriad Pro"/>
        </w:rPr>
        <w:t xml:space="preserve">Če bo vrednost izvedenih pogodbenih del nižja ali višja od cene pogodbenih del, določene s to pogodbo, bosta pogodbeni stranki sklenili dodatek k tej pogodbi, s katerim bosta ugotovili ceno izvedenih pogodbenih del. </w:t>
      </w:r>
    </w:p>
    <w:p w14:paraId="5BB83113" w14:textId="77777777" w:rsidR="00A00652" w:rsidRPr="00E05177" w:rsidRDefault="00A00652" w:rsidP="00A00652">
      <w:pPr>
        <w:pStyle w:val="Noga"/>
        <w:jc w:val="both"/>
        <w:rPr>
          <w:rFonts w:ascii="Myriad Pro" w:hAnsi="Myriad Pro"/>
          <w:i/>
          <w:sz w:val="20"/>
        </w:rPr>
      </w:pPr>
    </w:p>
    <w:p w14:paraId="443F99D1" w14:textId="77777777" w:rsidR="00A00652" w:rsidRPr="00E05177" w:rsidRDefault="00A00652" w:rsidP="00A00652">
      <w:pPr>
        <w:pStyle w:val="Noga"/>
        <w:jc w:val="both"/>
        <w:rPr>
          <w:rFonts w:ascii="Myriad Pro" w:hAnsi="Myriad Pro"/>
          <w:b/>
          <w:i/>
          <w:sz w:val="20"/>
        </w:rPr>
      </w:pPr>
      <w:r w:rsidRPr="00E05177">
        <w:rPr>
          <w:rFonts w:ascii="Myriad Pro" w:hAnsi="Myriad Pro"/>
          <w:b/>
          <w:sz w:val="20"/>
        </w:rPr>
        <w:t>Podizvajalci</w:t>
      </w:r>
    </w:p>
    <w:p w14:paraId="56FCC0B0"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
        </w:rPr>
        <w:t>člen</w:t>
      </w:r>
    </w:p>
    <w:p w14:paraId="39791101" w14:textId="77777777" w:rsidR="00A00652" w:rsidRPr="00E05177" w:rsidRDefault="00A00652" w:rsidP="00A00652">
      <w:pPr>
        <w:jc w:val="both"/>
        <w:rPr>
          <w:rFonts w:ascii="Myriad Pro" w:hAnsi="Myriad Pro"/>
          <w:b/>
        </w:rPr>
      </w:pPr>
    </w:p>
    <w:p w14:paraId="748E30DF" w14:textId="77777777" w:rsidR="00A00652" w:rsidRPr="00E05177" w:rsidRDefault="00A00652" w:rsidP="00A00652">
      <w:pPr>
        <w:jc w:val="both"/>
        <w:rPr>
          <w:rFonts w:ascii="Myriad Pro" w:hAnsi="Myriad Pro"/>
        </w:rPr>
      </w:pPr>
      <w:r w:rsidRPr="00E05177">
        <w:rPr>
          <w:rFonts w:ascii="Myriad Pro" w:hAnsi="Myriad Pro"/>
        </w:rPr>
        <w:t xml:space="preserve">(Opomba: Določbe prvega do četrtega odstavka tega člena se upošteva v primeru, če izvajalec </w:t>
      </w:r>
      <w:r w:rsidRPr="00E05177">
        <w:rPr>
          <w:rFonts w:ascii="Myriad Pro" w:hAnsi="Myriad Pro"/>
          <w:u w:val="single"/>
        </w:rPr>
        <w:t>ne</w:t>
      </w:r>
      <w:r w:rsidRPr="00E05177">
        <w:rPr>
          <w:rFonts w:ascii="Myriad Pro" w:hAnsi="Myriad Pro"/>
        </w:rPr>
        <w:t xml:space="preserve"> nastopa s </w:t>
      </w:r>
      <w:proofErr w:type="spellStart"/>
      <w:r w:rsidRPr="00E05177">
        <w:rPr>
          <w:rFonts w:ascii="Myriad Pro" w:hAnsi="Myriad Pro"/>
        </w:rPr>
        <w:t>podizvajalc-em</w:t>
      </w:r>
      <w:proofErr w:type="spellEnd"/>
      <w:r w:rsidRPr="00E05177">
        <w:rPr>
          <w:rFonts w:ascii="Myriad Pro" w:hAnsi="Myriad Pro"/>
        </w:rPr>
        <w:t>/-i)/</w:t>
      </w:r>
    </w:p>
    <w:p w14:paraId="0DF5CF3B" w14:textId="77777777" w:rsidR="00A00652" w:rsidRPr="00E05177" w:rsidRDefault="00A00652" w:rsidP="00A00652">
      <w:pPr>
        <w:jc w:val="both"/>
        <w:rPr>
          <w:rFonts w:ascii="Myriad Pro" w:hAnsi="Myriad Pro"/>
          <w:i/>
        </w:rPr>
      </w:pPr>
    </w:p>
    <w:p w14:paraId="2A1BB36C" w14:textId="77777777" w:rsidR="00A00652" w:rsidRPr="00E05177" w:rsidRDefault="00A00652" w:rsidP="00A00652">
      <w:pPr>
        <w:jc w:val="both"/>
        <w:rPr>
          <w:rFonts w:ascii="Myriad Pro" w:hAnsi="Myriad Pro"/>
          <w:i/>
        </w:rPr>
      </w:pPr>
      <w:r w:rsidRPr="00E05177">
        <w:rPr>
          <w:rFonts w:ascii="Myriad Pro" w:hAnsi="Myriad Pro"/>
        </w:rPr>
        <w:t>Izvajalec ob predložitvi ponudbe in ob sklenitvi te pogodbe nima prijavljenih podizvajalcev za izvedbo pogodbenih del.</w:t>
      </w:r>
    </w:p>
    <w:p w14:paraId="03BEF76D" w14:textId="77777777" w:rsidR="00A00652" w:rsidRPr="00E05177" w:rsidRDefault="00A00652" w:rsidP="00A00652">
      <w:pPr>
        <w:jc w:val="both"/>
        <w:rPr>
          <w:rFonts w:ascii="Myriad Pro" w:hAnsi="Myriad Pro"/>
          <w:i/>
        </w:rPr>
      </w:pPr>
    </w:p>
    <w:p w14:paraId="5026C51F" w14:textId="77777777" w:rsidR="00A00652" w:rsidRPr="00E05177" w:rsidRDefault="00A00652" w:rsidP="00A00652">
      <w:pPr>
        <w:jc w:val="both"/>
        <w:rPr>
          <w:rFonts w:ascii="Myriad Pro" w:hAnsi="Myriad Pro"/>
          <w:i/>
        </w:rPr>
      </w:pPr>
      <w:r w:rsidRPr="00E05177">
        <w:rPr>
          <w:rFonts w:ascii="Myriad Pro" w:hAnsi="Myriad Pro"/>
        </w:rPr>
        <w:t xml:space="preserve">Izvajalec se zavezuje, da bo v primeru naknadne nominacije podizvajalcev obvestil naročnika najkasneje v 5 (petih) dneh po spremembi. </w:t>
      </w:r>
    </w:p>
    <w:p w14:paraId="7A651CC3" w14:textId="77777777" w:rsidR="00A00652" w:rsidRPr="00E05177" w:rsidRDefault="00A00652" w:rsidP="00A00652">
      <w:pPr>
        <w:jc w:val="both"/>
        <w:rPr>
          <w:rFonts w:ascii="Myriad Pro" w:hAnsi="Myriad Pro"/>
          <w:i/>
        </w:rPr>
      </w:pPr>
    </w:p>
    <w:p w14:paraId="140D5144" w14:textId="77777777" w:rsidR="00A00652" w:rsidRPr="00E05177" w:rsidRDefault="00A00652" w:rsidP="00A00652">
      <w:pPr>
        <w:jc w:val="both"/>
        <w:rPr>
          <w:rFonts w:ascii="Myriad Pro" w:hAnsi="Myriad Pro"/>
          <w:i/>
        </w:rPr>
      </w:pPr>
      <w:r w:rsidRPr="00E05177">
        <w:rPr>
          <w:rFonts w:ascii="Myriad Pro" w:hAnsi="Myriad Pro"/>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5DF34AE2" w14:textId="77777777" w:rsidR="00A00652" w:rsidRPr="00E05177" w:rsidRDefault="00A00652" w:rsidP="00A00652">
      <w:pPr>
        <w:jc w:val="both"/>
        <w:rPr>
          <w:rFonts w:ascii="Myriad Pro" w:hAnsi="Myriad Pro"/>
          <w:i/>
          <w:highlight w:val="yellow"/>
        </w:rPr>
      </w:pPr>
    </w:p>
    <w:p w14:paraId="598CAE3F" w14:textId="77777777" w:rsidR="00A00652" w:rsidRPr="00E05177" w:rsidRDefault="00A00652" w:rsidP="00A00652">
      <w:pPr>
        <w:jc w:val="both"/>
        <w:rPr>
          <w:rFonts w:ascii="Myriad Pro" w:hAnsi="Myriad Pro"/>
          <w:i/>
        </w:rPr>
      </w:pPr>
      <w:r w:rsidRPr="00E05177">
        <w:rPr>
          <w:rFonts w:ascii="Myriad Pro" w:hAnsi="Myriad Pro"/>
        </w:rPr>
        <w:t xml:space="preserve">Vključitev </w:t>
      </w:r>
      <w:proofErr w:type="spellStart"/>
      <w:r w:rsidRPr="00E05177">
        <w:rPr>
          <w:rFonts w:ascii="Myriad Pro" w:hAnsi="Myriad Pro"/>
        </w:rPr>
        <w:t>podizvajalc</w:t>
      </w:r>
      <w:proofErr w:type="spellEnd"/>
      <w:r w:rsidRPr="00E05177">
        <w:rPr>
          <w:rFonts w:ascii="Myriad Pro" w:hAnsi="Myriad Pro"/>
        </w:rPr>
        <w:t>/-a/-</w:t>
      </w:r>
      <w:proofErr w:type="spellStart"/>
      <w:r w:rsidRPr="00E05177">
        <w:rPr>
          <w:rFonts w:ascii="Myriad Pro" w:hAnsi="Myriad Pro"/>
        </w:rPr>
        <w:t>ev</w:t>
      </w:r>
      <w:proofErr w:type="spellEnd"/>
      <w:r w:rsidRPr="00E05177">
        <w:rPr>
          <w:rFonts w:ascii="Myriad Pro" w:hAnsi="Myriad Pro"/>
        </w:rPr>
        <w:t xml:space="preserve"> med izvajanjem te pogodbe pogodbeni stranki uredita z dodatkom k tej pogodbi.</w:t>
      </w:r>
    </w:p>
    <w:p w14:paraId="0505812E" w14:textId="77777777" w:rsidR="00A00652" w:rsidRPr="00E05177" w:rsidRDefault="00A00652" w:rsidP="00A00652">
      <w:pPr>
        <w:jc w:val="both"/>
        <w:rPr>
          <w:rFonts w:ascii="Myriad Pro" w:hAnsi="Myriad Pro"/>
          <w:b/>
          <w:i/>
        </w:rPr>
      </w:pPr>
    </w:p>
    <w:p w14:paraId="3F397077" w14:textId="77777777" w:rsidR="00A00652" w:rsidRPr="00E05177" w:rsidRDefault="00A00652" w:rsidP="00A00652">
      <w:pPr>
        <w:jc w:val="both"/>
        <w:rPr>
          <w:rFonts w:ascii="Myriad Pro" w:hAnsi="Myriad Pro"/>
        </w:rPr>
      </w:pPr>
      <w:r w:rsidRPr="00E05177">
        <w:rPr>
          <w:rFonts w:ascii="Myriad Pro" w:hAnsi="Myriad Pro"/>
        </w:rPr>
        <w:t xml:space="preserve">(Opomba: Spodnje določbe se upošteva v primeru, da izvajalec nastopa s </w:t>
      </w:r>
      <w:proofErr w:type="spellStart"/>
      <w:r w:rsidRPr="00E05177">
        <w:rPr>
          <w:rFonts w:ascii="Myriad Pro" w:hAnsi="Myriad Pro"/>
        </w:rPr>
        <w:t>podizvajalc-em</w:t>
      </w:r>
      <w:proofErr w:type="spellEnd"/>
      <w:r w:rsidRPr="00E05177">
        <w:rPr>
          <w:rFonts w:ascii="Myriad Pro" w:hAnsi="Myriad Pro"/>
        </w:rPr>
        <w:t>/-i)</w:t>
      </w:r>
    </w:p>
    <w:p w14:paraId="199C6C42" w14:textId="77777777" w:rsidR="00A00652" w:rsidRPr="00E05177" w:rsidRDefault="00A00652" w:rsidP="00A00652">
      <w:pPr>
        <w:jc w:val="both"/>
        <w:rPr>
          <w:rFonts w:ascii="Myriad Pro" w:hAnsi="Myriad Pro"/>
          <w:i/>
        </w:rPr>
      </w:pPr>
    </w:p>
    <w:p w14:paraId="20F1F074" w14:textId="77777777" w:rsidR="00A00652" w:rsidRPr="00E05177" w:rsidRDefault="00A00652" w:rsidP="00A00652">
      <w:pPr>
        <w:jc w:val="both"/>
        <w:rPr>
          <w:rFonts w:ascii="Myriad Pro" w:hAnsi="Myriad Pro"/>
          <w:i/>
        </w:rPr>
      </w:pPr>
      <w:r w:rsidRPr="00E05177">
        <w:rPr>
          <w:rFonts w:ascii="Myriad Pro" w:hAnsi="Myriad Pro"/>
        </w:rPr>
        <w:lastRenderedPageBreak/>
        <w:t xml:space="preserve">Izvajalec bo pogodbena dela izvedel skupaj z naslednjim/i </w:t>
      </w:r>
      <w:proofErr w:type="spellStart"/>
      <w:r w:rsidRPr="00E05177">
        <w:rPr>
          <w:rFonts w:ascii="Myriad Pro" w:hAnsi="Myriad Pro"/>
        </w:rPr>
        <w:t>podizvajalc-em</w:t>
      </w:r>
      <w:proofErr w:type="spellEnd"/>
      <w:r w:rsidRPr="00E05177">
        <w:rPr>
          <w:rFonts w:ascii="Myriad Pro" w:hAnsi="Myriad Pro"/>
        </w:rPr>
        <w:t>/-i:</w:t>
      </w:r>
    </w:p>
    <w:p w14:paraId="7CA248C3" w14:textId="77777777" w:rsidR="00A00652" w:rsidRPr="00E05177" w:rsidRDefault="00A00652" w:rsidP="00A00652">
      <w:pPr>
        <w:jc w:val="both"/>
        <w:rPr>
          <w:rFonts w:ascii="Myriad Pro" w:hAnsi="Myriad Pro"/>
          <w:i/>
        </w:rPr>
      </w:pPr>
      <w:r w:rsidRPr="00E05177">
        <w:rPr>
          <w:rFonts w:ascii="Myriad Pro" w:hAnsi="Myriad Pro"/>
        </w:rPr>
        <w:t>…………………………………. (naziv), …………………….. (polni naslov), matična številka …………………., davčna številka/identifikacijska številka za DDV ……………….., bo izvedel …………….……………….. (navesti vsako vrsto ter količino del, ki jih bo izvedel podizvajalec). Vrednost teh del brez DDV znaša ………… EUR. Podizvajalec bo dela izvedel ………….. (navesti kraj izvedbe del) najkasneje do ……/ v roku …….. dni od …………</w:t>
      </w:r>
    </w:p>
    <w:p w14:paraId="78CE4AA3" w14:textId="77777777" w:rsidR="00A00652" w:rsidRPr="00E05177" w:rsidRDefault="00A00652" w:rsidP="00A00652">
      <w:pPr>
        <w:jc w:val="both"/>
        <w:rPr>
          <w:rFonts w:ascii="Myriad Pro" w:hAnsi="Myriad Pro"/>
        </w:rPr>
      </w:pPr>
    </w:p>
    <w:p w14:paraId="1D123B57" w14:textId="77777777" w:rsidR="00A00652" w:rsidRPr="00E05177" w:rsidRDefault="00A00652" w:rsidP="00A00652">
      <w:pPr>
        <w:tabs>
          <w:tab w:val="num" w:pos="1495"/>
        </w:tabs>
        <w:ind w:right="11"/>
        <w:jc w:val="both"/>
        <w:rPr>
          <w:rFonts w:ascii="Myriad Pro" w:hAnsi="Myriad Pro"/>
        </w:rPr>
      </w:pPr>
      <w:r w:rsidRPr="00E05177">
        <w:rPr>
          <w:rFonts w:ascii="Myriad Pro" w:hAnsi="Myriad Pro"/>
        </w:rPr>
        <w:t xml:space="preserve">(Opomba: Če je podizvajalcev več, se zgornje podatke navede za vsakega podizvajalca posebej in preostalo besedilo tega člena ustrezno spremeni, glede na število podizvajalce. Če izvajalec ob sklenitvi pogodbe nastopa brez podizvajalcev se besedilo tega odstavka črta ). </w:t>
      </w:r>
    </w:p>
    <w:p w14:paraId="5F7B3047" w14:textId="77777777" w:rsidR="00A00652" w:rsidRPr="00E05177" w:rsidRDefault="00A00652" w:rsidP="00A00652">
      <w:pPr>
        <w:tabs>
          <w:tab w:val="num" w:pos="1495"/>
        </w:tabs>
        <w:ind w:right="11"/>
        <w:jc w:val="both"/>
        <w:rPr>
          <w:rFonts w:ascii="Myriad Pro" w:hAnsi="Myriad Pro"/>
        </w:rPr>
      </w:pPr>
    </w:p>
    <w:p w14:paraId="13F7EC10" w14:textId="77777777" w:rsidR="00A00652" w:rsidRPr="00E05177" w:rsidRDefault="00A00652" w:rsidP="00A00652">
      <w:pPr>
        <w:tabs>
          <w:tab w:val="num" w:pos="1495"/>
        </w:tabs>
        <w:ind w:right="11"/>
        <w:jc w:val="both"/>
        <w:rPr>
          <w:rFonts w:ascii="Myriad Pro" w:hAnsi="Myriad Pro"/>
          <w:i/>
        </w:rPr>
      </w:pPr>
      <w:r w:rsidRPr="00E05177">
        <w:rPr>
          <w:rFonts w:ascii="Myriad Pro" w:hAnsi="Myriad Pro"/>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927D43E" w14:textId="77777777" w:rsidR="00A00652" w:rsidRPr="00E05177" w:rsidRDefault="00A00652" w:rsidP="00A00652">
      <w:pPr>
        <w:tabs>
          <w:tab w:val="num" w:pos="1495"/>
        </w:tabs>
        <w:ind w:right="11"/>
        <w:jc w:val="both"/>
        <w:rPr>
          <w:rFonts w:ascii="Myriad Pro" w:hAnsi="Myriad Pro"/>
          <w:i/>
        </w:rPr>
      </w:pPr>
    </w:p>
    <w:p w14:paraId="78060B5D" w14:textId="77777777" w:rsidR="00A00652" w:rsidRPr="00E05177" w:rsidRDefault="00A00652" w:rsidP="00A00652">
      <w:pPr>
        <w:tabs>
          <w:tab w:val="num" w:pos="1495"/>
        </w:tabs>
        <w:ind w:right="11"/>
        <w:jc w:val="both"/>
        <w:rPr>
          <w:rFonts w:ascii="Myriad Pro" w:hAnsi="Myriad Pro"/>
          <w:i/>
        </w:rPr>
      </w:pPr>
      <w:r w:rsidRPr="00E05177">
        <w:rPr>
          <w:rFonts w:ascii="Myriad Pro" w:hAnsi="Myriad Pro"/>
        </w:rPr>
        <w:t xml:space="preserve">Za vsakega podizvajalca, ki zahteva neposredno plačilo, mora izvajalec predložiti soglasje podizvajalca, na podlagi katerega naročnik namesto glavnega izvajalca poravna podizvajalčevo terjatev do glavnega izvajalca. </w:t>
      </w:r>
    </w:p>
    <w:p w14:paraId="1AEEDB82" w14:textId="77777777" w:rsidR="00A00652" w:rsidRPr="00E05177" w:rsidRDefault="00A00652" w:rsidP="00A00652">
      <w:pPr>
        <w:tabs>
          <w:tab w:val="num" w:pos="1495"/>
        </w:tabs>
        <w:ind w:right="11"/>
        <w:jc w:val="both"/>
        <w:rPr>
          <w:rFonts w:ascii="Myriad Pro" w:hAnsi="Myriad Pro"/>
          <w:i/>
        </w:rPr>
      </w:pPr>
    </w:p>
    <w:p w14:paraId="5867D348" w14:textId="77777777" w:rsidR="00A00652" w:rsidRPr="00E05177" w:rsidRDefault="00A00652" w:rsidP="00A00652">
      <w:pPr>
        <w:tabs>
          <w:tab w:val="num" w:pos="1495"/>
        </w:tabs>
        <w:ind w:right="11"/>
        <w:jc w:val="both"/>
        <w:rPr>
          <w:rFonts w:ascii="Myriad Pro" w:hAnsi="Myriad Pro"/>
          <w:i/>
        </w:rPr>
      </w:pPr>
      <w:r w:rsidRPr="00E05177">
        <w:rPr>
          <w:rFonts w:ascii="Myriad Pro" w:hAnsi="Myriad Pro"/>
        </w:rPr>
        <w:t xml:space="preserve">Izvajalec je naročniku predložil zahteve za neposredno plačilo za </w:t>
      </w:r>
      <w:proofErr w:type="spellStart"/>
      <w:r w:rsidRPr="00E05177">
        <w:rPr>
          <w:rFonts w:ascii="Myriad Pro" w:hAnsi="Myriad Pro"/>
        </w:rPr>
        <w:t>naslednj</w:t>
      </w:r>
      <w:proofErr w:type="spellEnd"/>
      <w:r w:rsidRPr="00E05177">
        <w:rPr>
          <w:rFonts w:ascii="Myriad Pro" w:hAnsi="Myriad Pro"/>
        </w:rPr>
        <w:t xml:space="preserve">-ega/-e </w:t>
      </w:r>
      <w:proofErr w:type="spellStart"/>
      <w:r w:rsidRPr="00E05177">
        <w:rPr>
          <w:rFonts w:ascii="Myriad Pro" w:hAnsi="Myriad Pro"/>
        </w:rPr>
        <w:t>podizvajalc</w:t>
      </w:r>
      <w:proofErr w:type="spellEnd"/>
      <w:r w:rsidRPr="00E05177">
        <w:rPr>
          <w:rFonts w:ascii="Myriad Pro" w:hAnsi="Myriad Pro"/>
        </w:rPr>
        <w:t>-a/-e:</w:t>
      </w:r>
    </w:p>
    <w:p w14:paraId="22214ED2" w14:textId="77777777" w:rsidR="00A00652" w:rsidRPr="00E05177" w:rsidRDefault="00A00652">
      <w:pPr>
        <w:numPr>
          <w:ilvl w:val="0"/>
          <w:numId w:val="37"/>
        </w:numPr>
        <w:spacing w:after="160"/>
        <w:ind w:left="0" w:right="11" w:firstLine="0"/>
        <w:contextualSpacing/>
        <w:jc w:val="both"/>
        <w:rPr>
          <w:rFonts w:ascii="Myriad Pro" w:hAnsi="Myriad Pro"/>
          <w:i/>
        </w:rPr>
      </w:pPr>
      <w:r w:rsidRPr="00E05177">
        <w:rPr>
          <w:rFonts w:ascii="Myriad Pro" w:hAnsi="Myriad Pro"/>
        </w:rPr>
        <w:t>……………………………,</w:t>
      </w:r>
    </w:p>
    <w:p w14:paraId="72D983B6" w14:textId="77777777" w:rsidR="00A00652" w:rsidRPr="00E05177" w:rsidRDefault="00A00652">
      <w:pPr>
        <w:numPr>
          <w:ilvl w:val="0"/>
          <w:numId w:val="37"/>
        </w:numPr>
        <w:spacing w:after="160"/>
        <w:ind w:left="0" w:right="11" w:firstLine="0"/>
        <w:contextualSpacing/>
        <w:jc w:val="both"/>
        <w:rPr>
          <w:rFonts w:ascii="Myriad Pro" w:hAnsi="Myriad Pro"/>
          <w:i/>
        </w:rPr>
      </w:pPr>
      <w:r w:rsidRPr="00E05177">
        <w:rPr>
          <w:rFonts w:ascii="Myriad Pro" w:hAnsi="Myriad Pro"/>
        </w:rPr>
        <w:t>……………………………,</w:t>
      </w:r>
    </w:p>
    <w:p w14:paraId="1D9ECA84" w14:textId="77777777" w:rsidR="00A00652" w:rsidRPr="00E05177" w:rsidRDefault="00A00652">
      <w:pPr>
        <w:numPr>
          <w:ilvl w:val="0"/>
          <w:numId w:val="37"/>
        </w:numPr>
        <w:spacing w:after="160"/>
        <w:ind w:left="0" w:right="11" w:firstLine="0"/>
        <w:contextualSpacing/>
        <w:jc w:val="both"/>
        <w:rPr>
          <w:rFonts w:ascii="Myriad Pro" w:hAnsi="Myriad Pro"/>
          <w:i/>
        </w:rPr>
      </w:pPr>
      <w:r w:rsidRPr="00E05177">
        <w:rPr>
          <w:rFonts w:ascii="Myriad Pro" w:hAnsi="Myriad Pro"/>
        </w:rPr>
        <w:t>…………………………… .</w:t>
      </w:r>
    </w:p>
    <w:p w14:paraId="6FCBE4EB" w14:textId="77777777" w:rsidR="00A00652" w:rsidRPr="00E05177" w:rsidRDefault="00A00652" w:rsidP="00A00652">
      <w:pPr>
        <w:spacing w:after="160"/>
        <w:ind w:right="142"/>
        <w:contextualSpacing/>
        <w:jc w:val="both"/>
        <w:rPr>
          <w:rFonts w:ascii="Myriad Pro" w:hAnsi="Myriad Pro"/>
          <w:i/>
        </w:rPr>
      </w:pPr>
    </w:p>
    <w:p w14:paraId="7C1A09B2" w14:textId="77777777" w:rsidR="00A00652" w:rsidRPr="00E05177" w:rsidRDefault="00A00652" w:rsidP="00A00652">
      <w:pPr>
        <w:jc w:val="both"/>
        <w:rPr>
          <w:rFonts w:ascii="Myriad Pro" w:hAnsi="Myriad Pro"/>
          <w:i/>
        </w:rPr>
      </w:pPr>
      <w:r w:rsidRPr="00E05177">
        <w:rPr>
          <w:rFonts w:ascii="Myriad Pro" w:hAnsi="Myriad Pro"/>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0DF2FB76" w14:textId="77777777" w:rsidR="00A00652" w:rsidRPr="00E05177" w:rsidRDefault="00A00652" w:rsidP="00A00652">
      <w:pPr>
        <w:jc w:val="both"/>
        <w:rPr>
          <w:rFonts w:ascii="Myriad Pro" w:hAnsi="Myriad Pro"/>
          <w:i/>
        </w:rPr>
      </w:pPr>
    </w:p>
    <w:p w14:paraId="3DA592D8" w14:textId="77777777" w:rsidR="00A00652" w:rsidRPr="00E05177" w:rsidRDefault="00A00652" w:rsidP="00A00652">
      <w:pPr>
        <w:jc w:val="both"/>
        <w:rPr>
          <w:rFonts w:ascii="Myriad Pro" w:hAnsi="Myriad Pro"/>
          <w:i/>
        </w:rPr>
      </w:pPr>
      <w:r w:rsidRPr="00E05177">
        <w:rPr>
          <w:rFonts w:ascii="Myriad Pro" w:hAnsi="Myriad Pro"/>
        </w:rPr>
        <w:t>Zamenjavo podizvajalcev ali vključitev novega podizvajalca pogodbeni stranki uredita z dodatkom k tej pogodbi.</w:t>
      </w:r>
    </w:p>
    <w:p w14:paraId="13FF2C0F" w14:textId="77777777" w:rsidR="00A00652" w:rsidRPr="00E05177" w:rsidRDefault="00A00652" w:rsidP="00A00652">
      <w:pPr>
        <w:jc w:val="both"/>
        <w:rPr>
          <w:rFonts w:ascii="Myriad Pro" w:hAnsi="Myriad Pro"/>
          <w:i/>
        </w:rPr>
      </w:pPr>
    </w:p>
    <w:p w14:paraId="3F49E8C8" w14:textId="77777777" w:rsidR="00A00652" w:rsidRPr="00E05177" w:rsidRDefault="00A00652" w:rsidP="00A00652">
      <w:pPr>
        <w:jc w:val="both"/>
        <w:rPr>
          <w:rFonts w:ascii="Myriad Pro" w:hAnsi="Myriad Pro"/>
          <w:i/>
        </w:rPr>
      </w:pPr>
      <w:r w:rsidRPr="00E05177">
        <w:rPr>
          <w:rFonts w:ascii="Myriad Pro" w:hAnsi="Myriad Pro"/>
        </w:rPr>
        <w:t xml:space="preserve">V razmerju do naročnika izvajalec v celoti odgovarja za izvedbo del, ki so predmet te pogodbe. </w:t>
      </w:r>
    </w:p>
    <w:p w14:paraId="11741661" w14:textId="77777777" w:rsidR="00A00652" w:rsidRPr="00E05177" w:rsidRDefault="00A00652" w:rsidP="00A00652">
      <w:pPr>
        <w:jc w:val="both"/>
        <w:rPr>
          <w:rFonts w:ascii="Myriad Pro" w:hAnsi="Myriad Pro"/>
          <w:i/>
        </w:rPr>
      </w:pPr>
    </w:p>
    <w:p w14:paraId="2D8B32EC" w14:textId="77777777" w:rsidR="00A00652" w:rsidRPr="00E05177" w:rsidRDefault="00A00652" w:rsidP="00A00652">
      <w:pPr>
        <w:jc w:val="both"/>
        <w:rPr>
          <w:rFonts w:ascii="Myriad Pro" w:hAnsi="Myriad Pro"/>
          <w:i/>
        </w:rPr>
      </w:pPr>
      <w:r w:rsidRPr="00E05177">
        <w:rPr>
          <w:rFonts w:ascii="Myriad Pro" w:hAnsi="Myriad Pro"/>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502D5D9A" w14:textId="77777777" w:rsidR="00A00652" w:rsidRPr="00E05177" w:rsidRDefault="00A00652" w:rsidP="00A00652">
      <w:pPr>
        <w:ind w:right="-286"/>
        <w:jc w:val="both"/>
        <w:rPr>
          <w:rFonts w:ascii="Myriad Pro" w:hAnsi="Myriad Pro"/>
          <w:i/>
        </w:rPr>
      </w:pPr>
    </w:p>
    <w:p w14:paraId="2198C417" w14:textId="77777777" w:rsidR="00A00652" w:rsidRPr="00E05177" w:rsidRDefault="00A00652" w:rsidP="00A00652">
      <w:pPr>
        <w:ind w:right="-286"/>
        <w:jc w:val="both"/>
        <w:rPr>
          <w:rFonts w:ascii="Myriad Pro" w:hAnsi="Myriad Pro"/>
          <w:b/>
          <w:i/>
        </w:rPr>
      </w:pPr>
      <w:r w:rsidRPr="00E05177">
        <w:rPr>
          <w:rFonts w:ascii="Myriad Pro" w:hAnsi="Myriad Pro"/>
          <w:b/>
        </w:rPr>
        <w:t>Način obračuna in plačila pogodbenih del</w:t>
      </w:r>
    </w:p>
    <w:p w14:paraId="7CA760B9" w14:textId="77777777" w:rsidR="00A00652" w:rsidRPr="00E05177" w:rsidRDefault="00A00652" w:rsidP="00A00652">
      <w:pPr>
        <w:ind w:right="-286"/>
        <w:jc w:val="both"/>
        <w:rPr>
          <w:rFonts w:ascii="Myriad Pro" w:hAnsi="Myriad Pro"/>
          <w:b/>
          <w:i/>
        </w:rPr>
      </w:pPr>
    </w:p>
    <w:p w14:paraId="3C368627"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
        </w:rPr>
        <w:t>člen</w:t>
      </w:r>
    </w:p>
    <w:p w14:paraId="12C56435" w14:textId="77777777" w:rsidR="00A00652" w:rsidRPr="00E05177" w:rsidRDefault="00A00652" w:rsidP="00A00652">
      <w:pPr>
        <w:jc w:val="both"/>
        <w:rPr>
          <w:rFonts w:ascii="Myriad Pro" w:hAnsi="Myriad Pro"/>
          <w:i/>
        </w:rPr>
      </w:pPr>
    </w:p>
    <w:p w14:paraId="39A1F728" w14:textId="77777777" w:rsidR="00A00652" w:rsidRPr="00E05177" w:rsidRDefault="00A00652" w:rsidP="00A00652">
      <w:pPr>
        <w:jc w:val="both"/>
        <w:rPr>
          <w:rFonts w:ascii="Myriad Pro" w:hAnsi="Myriad Pro"/>
          <w:i/>
        </w:rPr>
      </w:pPr>
      <w:r w:rsidRPr="00E05177">
        <w:rPr>
          <w:rFonts w:ascii="Myriad Pro" w:hAnsi="Myriad Pro"/>
        </w:rPr>
        <w:t xml:space="preserve">Opravljena dela po tej pogodbi bo izvajalec obračunal po cenah na enoto iz ponudbenega predračuna ter po dejansko izvršenih količinah, potrjenih v knjigi obračunskih izmer. </w:t>
      </w:r>
    </w:p>
    <w:p w14:paraId="15939253" w14:textId="77777777" w:rsidR="00A00652" w:rsidRPr="00E05177" w:rsidRDefault="00A00652" w:rsidP="00A00652">
      <w:pPr>
        <w:jc w:val="both"/>
        <w:rPr>
          <w:rFonts w:ascii="Myriad Pro" w:hAnsi="Myriad Pro"/>
          <w:i/>
        </w:rPr>
      </w:pPr>
    </w:p>
    <w:p w14:paraId="596136FE"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Začasne situacije izvajalec izstavlja za dobo enega meseca, pri čemer je obračunsko obdobje od prvega do zadnjega dne v mesecu.</w:t>
      </w:r>
    </w:p>
    <w:p w14:paraId="01879B00" w14:textId="77777777" w:rsidR="00A00652" w:rsidRPr="00E05177" w:rsidRDefault="00A00652" w:rsidP="00A00652">
      <w:pPr>
        <w:ind w:right="11"/>
        <w:jc w:val="both"/>
        <w:rPr>
          <w:rFonts w:ascii="Myriad Pro" w:eastAsia="Calibri" w:hAnsi="Myriad Pro"/>
          <w:i/>
        </w:rPr>
      </w:pPr>
    </w:p>
    <w:p w14:paraId="4A51F19E"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Končno obračunsko situacijo izvajalec izstavi po končnem prevzemu del.</w:t>
      </w:r>
    </w:p>
    <w:p w14:paraId="44AF1117" w14:textId="77777777" w:rsidR="00A00652" w:rsidRPr="00E05177" w:rsidRDefault="00A00652" w:rsidP="00A00652">
      <w:pPr>
        <w:ind w:right="11"/>
        <w:jc w:val="both"/>
        <w:rPr>
          <w:rFonts w:ascii="Myriad Pro" w:eastAsia="Calibri" w:hAnsi="Myriad Pro"/>
          <w:i/>
        </w:rPr>
      </w:pPr>
    </w:p>
    <w:p w14:paraId="0B2F8ABB"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39E9E693" w14:textId="77777777" w:rsidR="00A00652" w:rsidRPr="00E05177" w:rsidRDefault="00A00652" w:rsidP="00A00652">
      <w:pPr>
        <w:ind w:right="11"/>
        <w:jc w:val="both"/>
        <w:rPr>
          <w:rFonts w:ascii="Myriad Pro" w:eastAsia="Calibri" w:hAnsi="Myriad Pro"/>
          <w:i/>
        </w:rPr>
      </w:pPr>
    </w:p>
    <w:p w14:paraId="5D3F698C"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lastRenderedPageBreak/>
        <w:t xml:space="preserve">Izvajalec za dela opravljena v preteklem mesecu izstavi začasno situacijo najkasneje do 5. (petega) dne v mesecu oziroma najkasneje do 20. (dvajsetega) dne v mesecu, če nastopa s podizvajalci, ki zahtevajo neposredno plačilo. </w:t>
      </w:r>
    </w:p>
    <w:p w14:paraId="64C0F906" w14:textId="77777777" w:rsidR="00A00652" w:rsidRPr="00E05177" w:rsidRDefault="00A00652" w:rsidP="00A00652">
      <w:pPr>
        <w:ind w:right="11"/>
        <w:jc w:val="both"/>
        <w:rPr>
          <w:rFonts w:ascii="Myriad Pro" w:hAnsi="Myriad Pro"/>
          <w:i/>
        </w:rPr>
      </w:pPr>
    </w:p>
    <w:p w14:paraId="5A1E3ADD"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Izvajalec je dolžan situacije posredovati naročniku izključno v elektronski obliki (e-račun).</w:t>
      </w:r>
    </w:p>
    <w:p w14:paraId="54C50866" w14:textId="77777777" w:rsidR="00A00652" w:rsidRPr="00E05177" w:rsidRDefault="00A00652" w:rsidP="00A00652">
      <w:pPr>
        <w:ind w:right="142"/>
        <w:jc w:val="both"/>
        <w:rPr>
          <w:rFonts w:ascii="Myriad Pro" w:eastAsia="Calibri" w:hAnsi="Myriad Pro"/>
          <w:i/>
        </w:rPr>
      </w:pPr>
    </w:p>
    <w:p w14:paraId="25E02246" w14:textId="63C8717C" w:rsidR="00A00652" w:rsidRPr="00E05177" w:rsidRDefault="00A00652" w:rsidP="00A00652">
      <w:pPr>
        <w:jc w:val="both"/>
        <w:rPr>
          <w:rFonts w:ascii="Myriad Pro" w:hAnsi="Myriad Pro"/>
          <w:i/>
        </w:rPr>
      </w:pPr>
      <w:r w:rsidRPr="00E05177">
        <w:rPr>
          <w:rFonts w:ascii="Myriad Pro" w:hAnsi="Myriad Pro"/>
        </w:rPr>
        <w:t xml:space="preserve">Situacije (e-računi) se naročniku izstavijo na naslov: Mestna občina Murska Sobota, </w:t>
      </w:r>
      <w:proofErr w:type="spellStart"/>
      <w:r w:rsidR="009930D9">
        <w:rPr>
          <w:rFonts w:ascii="Myriad Pro" w:hAnsi="Myriad Pro"/>
        </w:rPr>
        <w:t>Kardoševa</w:t>
      </w:r>
      <w:proofErr w:type="spellEnd"/>
      <w:r w:rsidR="009930D9">
        <w:rPr>
          <w:rFonts w:ascii="Myriad Pro" w:hAnsi="Myriad Pro"/>
        </w:rPr>
        <w:t xml:space="preserve"> ulica 2, 9000 Murska Sobota</w:t>
      </w:r>
      <w:r w:rsidRPr="00E05177">
        <w:rPr>
          <w:rFonts w:ascii="Myriad Pro" w:hAnsi="Myriad Pro"/>
        </w:rPr>
        <w:t xml:space="preserve">, za </w:t>
      </w:r>
      <w:r w:rsidR="009930D9">
        <w:rPr>
          <w:rFonts w:ascii="Myriad Pro" w:hAnsi="Myriad Pro"/>
        </w:rPr>
        <w:t>Oddelek za gospodarske dejavnosti</w:t>
      </w:r>
      <w:r w:rsidRPr="00E05177">
        <w:rPr>
          <w:rFonts w:ascii="Myriad Pro" w:hAnsi="Myriad Pro"/>
        </w:rPr>
        <w:t xml:space="preserve">. Na situaciji (e-računu) mora biti obvezno navedena številka pogodbe </w:t>
      </w:r>
      <w:r w:rsidR="009930D9">
        <w:rPr>
          <w:rFonts w:ascii="Myriad Pro" w:hAnsi="Myriad Pro"/>
        </w:rPr>
        <w:t>_________________</w:t>
      </w:r>
      <w:r w:rsidRPr="00E05177">
        <w:rPr>
          <w:rFonts w:ascii="Myriad Pro" w:hAnsi="Myriad Pro"/>
        </w:rPr>
        <w:t>, sicer bo naročnik situacijo (e-račun) zavrnil kot nepopolno. Številka pogodbe je hkrati številka referenčnega dokumenta na e-računu. Če izvajalec  nastopa s podizvajalci mora situaciji (e-računu) priložiti specifikacijo del po podizvajalcih, ki zahtevajo neposredno plačilo, iz katere mora biti razviden naziv podizvajalca, davčna številka/identifikacijska številka za DDV, znesek za plačilo in TRR na katerega se izvrši neposredno plačilo.</w:t>
      </w:r>
    </w:p>
    <w:p w14:paraId="228F9C84" w14:textId="77777777" w:rsidR="00A00652" w:rsidRPr="00E05177" w:rsidRDefault="00A00652" w:rsidP="00A00652">
      <w:pPr>
        <w:numPr>
          <w:ilvl w:val="12"/>
          <w:numId w:val="0"/>
        </w:numPr>
        <w:ind w:right="11"/>
        <w:jc w:val="both"/>
        <w:rPr>
          <w:rFonts w:ascii="Myriad Pro" w:hAnsi="Myriad Pro"/>
          <w:i/>
        </w:rPr>
      </w:pPr>
    </w:p>
    <w:p w14:paraId="7A74398F"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Izvajalec mora za podizvajalca, ki zahteva neposredno plačilo, ob vsaki svoji situaciji/računu priložiti situacijo/račun podizvajalca za opravljene pogodbene obveznosti, ki jo/ga je izvajalec predhodno potrdil, na podlagi katere/katerega naročnik izvede plačilo za opravljene pogodbene obveznosti neposredno na račun podizvajalca.</w:t>
      </w:r>
    </w:p>
    <w:p w14:paraId="57D11956" w14:textId="77777777" w:rsidR="00A00652" w:rsidRPr="00E05177" w:rsidRDefault="00A00652" w:rsidP="00A00652">
      <w:pPr>
        <w:ind w:right="11"/>
        <w:jc w:val="both"/>
        <w:rPr>
          <w:rFonts w:ascii="Myriad Pro" w:eastAsia="Calibri" w:hAnsi="Myriad Pro"/>
          <w:i/>
        </w:rPr>
      </w:pPr>
    </w:p>
    <w:p w14:paraId="0BC5D1C9"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3F0DC1D2" w14:textId="77777777" w:rsidR="00A00652" w:rsidRPr="00E05177" w:rsidRDefault="00A00652" w:rsidP="00A00652">
      <w:pPr>
        <w:ind w:right="11"/>
        <w:jc w:val="both"/>
        <w:rPr>
          <w:rFonts w:ascii="Myriad Pro" w:eastAsia="Calibri" w:hAnsi="Myriad Pro"/>
          <w:i/>
        </w:rPr>
      </w:pPr>
    </w:p>
    <w:p w14:paraId="0DD158CE"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 xml:space="preserve">Nadzornik in naročnik pregledata in potrdita situacijo izvajalca in podizvajalcev v 15 (petnajstih) dneh od prejema ali pa jo v tem roku zavrneta. </w:t>
      </w:r>
    </w:p>
    <w:p w14:paraId="33487D33" w14:textId="77777777" w:rsidR="00A00652" w:rsidRPr="00E05177" w:rsidRDefault="00A00652" w:rsidP="00A00652">
      <w:pPr>
        <w:ind w:right="11"/>
        <w:jc w:val="both"/>
        <w:rPr>
          <w:rFonts w:ascii="Myriad Pro" w:eastAsia="Calibri" w:hAnsi="Myriad Pro"/>
          <w:i/>
        </w:rPr>
      </w:pPr>
    </w:p>
    <w:p w14:paraId="7EF7E75D"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 xml:space="preserve">Rok plačila situacije (e-računa) je v roku največ 30 (tridesetih) dni po prejemu pravilno izstavljene in predhodno potrjene situacije (e-računa). </w:t>
      </w:r>
    </w:p>
    <w:p w14:paraId="0773D2D3" w14:textId="77777777" w:rsidR="00A00652" w:rsidRPr="00E05177" w:rsidRDefault="00A00652" w:rsidP="00A00652">
      <w:pPr>
        <w:ind w:right="11"/>
        <w:jc w:val="both"/>
        <w:rPr>
          <w:rFonts w:ascii="Myriad Pro" w:eastAsia="Calibri" w:hAnsi="Myriad Pro"/>
          <w:i/>
        </w:rPr>
      </w:pPr>
    </w:p>
    <w:p w14:paraId="016B9BD5"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Naročnik bo potrjene situacije (e-račune) izvajalca plačeval na njegov transakcijski račun številka: ……………, odprt pri ………………………..</w:t>
      </w:r>
    </w:p>
    <w:p w14:paraId="1845F02E" w14:textId="77777777" w:rsidR="00A00652" w:rsidRPr="00E05177" w:rsidRDefault="00A00652" w:rsidP="00A00652">
      <w:pPr>
        <w:ind w:right="-286"/>
        <w:jc w:val="both"/>
        <w:rPr>
          <w:rFonts w:ascii="Myriad Pro" w:hAnsi="Myriad Pro"/>
          <w:i/>
        </w:rPr>
      </w:pPr>
    </w:p>
    <w:p w14:paraId="4E1BD839" w14:textId="77777777" w:rsidR="00A00652" w:rsidRPr="00E05177" w:rsidRDefault="00A00652" w:rsidP="00A00652">
      <w:pPr>
        <w:ind w:right="11"/>
        <w:jc w:val="both"/>
        <w:rPr>
          <w:rFonts w:ascii="Myriad Pro" w:hAnsi="Myriad Pro"/>
        </w:rPr>
      </w:pPr>
      <w:r w:rsidRPr="00E05177">
        <w:rPr>
          <w:rFonts w:ascii="Myriad Pro" w:hAnsi="Myriad Pro"/>
        </w:rPr>
        <w:t>(Opomba: V primeru, da izvajalec ob sklenitvi te pogodbe ne nastopa s podizvajalci, ki zahtevajo neposredno plačilo, se v tem odstavku samo alineje s podatki o TRR podizvajalcev brišejo.)</w:t>
      </w:r>
    </w:p>
    <w:p w14:paraId="1D42DAF0" w14:textId="77777777" w:rsidR="00A00652" w:rsidRPr="00E05177" w:rsidRDefault="00A00652" w:rsidP="00A00652">
      <w:pPr>
        <w:ind w:right="11"/>
        <w:jc w:val="both"/>
        <w:rPr>
          <w:rFonts w:ascii="Myriad Pro" w:hAnsi="Myriad Pro"/>
          <w:i/>
        </w:rPr>
      </w:pPr>
      <w:r w:rsidRPr="00E05177">
        <w:rPr>
          <w:rFonts w:ascii="Myriad Pro" w:hAnsi="Myriad Pro"/>
        </w:rPr>
        <w:t>Naročnik bo potrjene račune/situacije podizvajalca/</w:t>
      </w:r>
      <w:proofErr w:type="spellStart"/>
      <w:r w:rsidRPr="00E05177">
        <w:rPr>
          <w:rFonts w:ascii="Myriad Pro" w:hAnsi="Myriad Pro"/>
        </w:rPr>
        <w:t>ev</w:t>
      </w:r>
      <w:proofErr w:type="spellEnd"/>
      <w:r w:rsidRPr="00E05177">
        <w:rPr>
          <w:rFonts w:ascii="Myriad Pro" w:hAnsi="Myriad Pro"/>
        </w:rPr>
        <w:t>, ki zahtevajo neposredno plačilo s strani naročnika, poravnal podizvajalcu/</w:t>
      </w:r>
      <w:proofErr w:type="spellStart"/>
      <w:r w:rsidRPr="00E05177">
        <w:rPr>
          <w:rFonts w:ascii="Myriad Pro" w:hAnsi="Myriad Pro"/>
        </w:rPr>
        <w:t>em</w:t>
      </w:r>
      <w:proofErr w:type="spellEnd"/>
      <w:r w:rsidRPr="00E05177">
        <w:rPr>
          <w:rFonts w:ascii="Myriad Pro" w:hAnsi="Myriad Pro"/>
        </w:rPr>
        <w:t xml:space="preserve"> na način in v roku kot je dogovorjeno za plačilo izvajalcu na njegov/njihov transakcijski račun:</w:t>
      </w:r>
    </w:p>
    <w:p w14:paraId="31AFBE36" w14:textId="77777777" w:rsidR="00A00652" w:rsidRPr="00E05177" w:rsidRDefault="00A00652">
      <w:pPr>
        <w:pStyle w:val="Odstavekseznama"/>
        <w:numPr>
          <w:ilvl w:val="0"/>
          <w:numId w:val="36"/>
        </w:numPr>
        <w:ind w:left="0" w:right="11" w:firstLine="0"/>
        <w:jc w:val="both"/>
        <w:rPr>
          <w:rFonts w:ascii="Myriad Pro" w:hAnsi="Myriad Pro"/>
          <w:i/>
        </w:rPr>
      </w:pPr>
      <w:r w:rsidRPr="00E05177">
        <w:rPr>
          <w:rFonts w:ascii="Myriad Pro" w:hAnsi="Myriad Pro"/>
        </w:rPr>
        <w:t>podizvajalcu …………… na transakcijski račun številka:  …………………., odprt pri …………….,</w:t>
      </w:r>
    </w:p>
    <w:p w14:paraId="3E20F908" w14:textId="77777777" w:rsidR="00A00652" w:rsidRPr="00E05177" w:rsidRDefault="00A00652">
      <w:pPr>
        <w:pStyle w:val="Odstavekseznama"/>
        <w:numPr>
          <w:ilvl w:val="0"/>
          <w:numId w:val="36"/>
        </w:numPr>
        <w:ind w:left="0" w:right="11" w:firstLine="0"/>
        <w:jc w:val="both"/>
        <w:rPr>
          <w:rFonts w:ascii="Myriad Pro" w:hAnsi="Myriad Pro"/>
          <w:i/>
        </w:rPr>
      </w:pPr>
      <w:r w:rsidRPr="00E05177">
        <w:rPr>
          <w:rFonts w:ascii="Myriad Pro" w:hAnsi="Myriad Pro"/>
        </w:rPr>
        <w:t>podizvajalcu …………… na transakcijski račun številka: …………………., odprt pri ……………...</w:t>
      </w:r>
    </w:p>
    <w:p w14:paraId="11FE7277" w14:textId="77777777" w:rsidR="00A00652" w:rsidRPr="00E05177" w:rsidRDefault="00A00652" w:rsidP="00A00652">
      <w:pPr>
        <w:numPr>
          <w:ilvl w:val="12"/>
          <w:numId w:val="0"/>
        </w:numPr>
        <w:ind w:right="11"/>
        <w:jc w:val="both"/>
        <w:rPr>
          <w:rFonts w:ascii="Myriad Pro" w:hAnsi="Myriad Pro"/>
          <w:i/>
        </w:rPr>
      </w:pPr>
    </w:p>
    <w:p w14:paraId="6979E870" w14:textId="77777777" w:rsidR="00A00652" w:rsidRPr="00E05177" w:rsidRDefault="00A00652" w:rsidP="00A00652">
      <w:pPr>
        <w:ind w:right="11"/>
        <w:jc w:val="both"/>
        <w:rPr>
          <w:rFonts w:ascii="Myriad Pro" w:hAnsi="Myriad Pro"/>
          <w:i/>
        </w:rPr>
      </w:pPr>
      <w:r w:rsidRPr="00E05177">
        <w:rPr>
          <w:rFonts w:ascii="Myriad Pro" w:hAnsi="Myriad Pro"/>
        </w:rPr>
        <w:t>Izvajalec mora za vse podizvajalce, ki niso zahtevali neposrednega plačila in za katere neposredno plačilo ni obvezno, naročniku najpozneje v 60 (šestdesetih) dneh od plačila končne situacije naročniku poslati svojo pisno izjavo in pisno izjavo podizvajalca, da je podizvajalec prejel plačilo za izvedena dela po tej pogodbi.</w:t>
      </w:r>
    </w:p>
    <w:p w14:paraId="04D70D26" w14:textId="77777777" w:rsidR="00A00652" w:rsidRPr="00E05177" w:rsidRDefault="00A00652" w:rsidP="00A00652">
      <w:pPr>
        <w:numPr>
          <w:ilvl w:val="12"/>
          <w:numId w:val="0"/>
        </w:numPr>
        <w:jc w:val="both"/>
        <w:rPr>
          <w:rFonts w:ascii="Myriad Pro" w:hAnsi="Myriad Pro"/>
          <w:i/>
        </w:rPr>
      </w:pPr>
    </w:p>
    <w:p w14:paraId="492012F7" w14:textId="77777777" w:rsidR="00A00652" w:rsidRPr="00E05177" w:rsidRDefault="00A00652" w:rsidP="00A00652">
      <w:pPr>
        <w:numPr>
          <w:ilvl w:val="12"/>
          <w:numId w:val="0"/>
        </w:numPr>
        <w:jc w:val="both"/>
        <w:rPr>
          <w:rFonts w:ascii="Myriad Pro" w:hAnsi="Myriad Pro"/>
          <w:i/>
        </w:rPr>
      </w:pPr>
    </w:p>
    <w:p w14:paraId="6E84755B" w14:textId="77777777" w:rsidR="00A00652" w:rsidRPr="00E05177" w:rsidRDefault="00A00652" w:rsidP="00A00652">
      <w:pPr>
        <w:ind w:right="-286"/>
        <w:jc w:val="both"/>
        <w:rPr>
          <w:rFonts w:ascii="Myriad Pro" w:hAnsi="Myriad Pro"/>
          <w:b/>
          <w:i/>
        </w:rPr>
      </w:pPr>
      <w:r w:rsidRPr="00E05177">
        <w:rPr>
          <w:rFonts w:ascii="Myriad Pro" w:hAnsi="Myriad Pro"/>
          <w:b/>
        </w:rPr>
        <w:t>Rok za izvedbo pogodbenih del</w:t>
      </w:r>
    </w:p>
    <w:p w14:paraId="6A9705EA" w14:textId="77777777" w:rsidR="00A00652" w:rsidRPr="00E05177" w:rsidRDefault="00A00652" w:rsidP="00A00652">
      <w:pPr>
        <w:ind w:right="-286"/>
        <w:jc w:val="both"/>
        <w:rPr>
          <w:rFonts w:ascii="Myriad Pro" w:hAnsi="Myriad Pro"/>
          <w:b/>
          <w:i/>
        </w:rPr>
      </w:pPr>
    </w:p>
    <w:p w14:paraId="3ECAC48A"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Cs/>
        </w:rPr>
      </w:pPr>
      <w:r w:rsidRPr="00E05177">
        <w:rPr>
          <w:rFonts w:ascii="Myriad Pro" w:hAnsi="Myriad Pro"/>
          <w:iCs/>
        </w:rPr>
        <w:t>člen</w:t>
      </w:r>
    </w:p>
    <w:p w14:paraId="03E2B682" w14:textId="77777777" w:rsidR="00A00652" w:rsidRPr="00E05177" w:rsidRDefault="00A00652" w:rsidP="00A00652">
      <w:pPr>
        <w:ind w:right="-286"/>
        <w:jc w:val="both"/>
        <w:rPr>
          <w:rFonts w:ascii="Myriad Pro" w:hAnsi="Myriad Pro"/>
          <w:i/>
        </w:rPr>
      </w:pPr>
    </w:p>
    <w:p w14:paraId="2B803A92" w14:textId="77777777" w:rsidR="00A00652" w:rsidRPr="00E05177" w:rsidRDefault="00A00652" w:rsidP="00A00652">
      <w:pPr>
        <w:jc w:val="both"/>
        <w:rPr>
          <w:rFonts w:ascii="Myriad Pro" w:hAnsi="Myriad Pro"/>
          <w:i/>
        </w:rPr>
      </w:pPr>
      <w:r w:rsidRPr="00E05177">
        <w:rPr>
          <w:rFonts w:ascii="Myriad Pro" w:hAnsi="Myriad Pro"/>
        </w:rPr>
        <w:t>Izvajalec se obvezuje, da bo pričel z izvajanjem pogodbenih del najkasneje v roku 10 (deset) dni od uvedbe v delo.</w:t>
      </w:r>
    </w:p>
    <w:p w14:paraId="7153C65B" w14:textId="77777777" w:rsidR="00A00652" w:rsidRPr="00E05177" w:rsidRDefault="00A00652" w:rsidP="00A00652">
      <w:pPr>
        <w:jc w:val="both"/>
        <w:rPr>
          <w:rFonts w:ascii="Myriad Pro" w:hAnsi="Myriad Pro"/>
          <w:i/>
        </w:rPr>
      </w:pPr>
    </w:p>
    <w:p w14:paraId="4F66A239" w14:textId="6468F421" w:rsidR="00A00652" w:rsidRPr="00E05177" w:rsidRDefault="00A00652" w:rsidP="00DC52B1">
      <w:pPr>
        <w:jc w:val="both"/>
        <w:rPr>
          <w:rFonts w:ascii="Myriad Pro" w:hAnsi="Myriad Pro"/>
          <w:i/>
        </w:rPr>
      </w:pPr>
      <w:r w:rsidRPr="00E05177">
        <w:rPr>
          <w:rFonts w:ascii="Myriad Pro" w:hAnsi="Myriad Pro"/>
        </w:rPr>
        <w:t xml:space="preserve">Izvajalec se obvezuje dela izvajati v skladu s terminskim planom izvedbe pogodbenih del in jih dokončati najkasneje </w:t>
      </w:r>
      <w:r w:rsidRPr="00E05177">
        <w:rPr>
          <w:rFonts w:ascii="Myriad Pro" w:hAnsi="Myriad Pro"/>
          <w:b/>
        </w:rPr>
        <w:t xml:space="preserve">v roku </w:t>
      </w:r>
      <w:r w:rsidR="00FC479E">
        <w:rPr>
          <w:rFonts w:ascii="Myriad Pro" w:hAnsi="Myriad Pro"/>
          <w:b/>
        </w:rPr>
        <w:t>75</w:t>
      </w:r>
      <w:r w:rsidR="009930D9">
        <w:rPr>
          <w:rFonts w:ascii="Myriad Pro" w:hAnsi="Myriad Pro"/>
          <w:b/>
        </w:rPr>
        <w:t xml:space="preserve"> dni</w:t>
      </w:r>
      <w:r w:rsidRPr="00E05177">
        <w:rPr>
          <w:rFonts w:ascii="Myriad Pro" w:hAnsi="Myriad Pro"/>
        </w:rPr>
        <w:t xml:space="preserve"> od uvedbe izvajalca v delo</w:t>
      </w:r>
      <w:r w:rsidR="00DC52B1">
        <w:rPr>
          <w:rFonts w:ascii="Myriad Pro" w:hAnsi="Myriad Pro"/>
        </w:rPr>
        <w:t>.</w:t>
      </w:r>
    </w:p>
    <w:p w14:paraId="2F6A5254" w14:textId="77777777" w:rsidR="00A00652" w:rsidRPr="00E05177" w:rsidRDefault="00A00652" w:rsidP="00A00652">
      <w:pPr>
        <w:jc w:val="both"/>
        <w:rPr>
          <w:rFonts w:ascii="Myriad Pro" w:hAnsi="Myriad Pro"/>
          <w:i/>
        </w:rPr>
      </w:pPr>
    </w:p>
    <w:p w14:paraId="1CE53064" w14:textId="603DA1C0" w:rsidR="00A00652" w:rsidRPr="00E05177" w:rsidRDefault="00A00652" w:rsidP="00A00652">
      <w:pPr>
        <w:jc w:val="both"/>
        <w:rPr>
          <w:rFonts w:ascii="Myriad Pro" w:hAnsi="Myriad Pro"/>
          <w:i/>
          <w:lang w:eastAsia="en-US"/>
        </w:rPr>
      </w:pPr>
      <w:r w:rsidRPr="00E05177">
        <w:rPr>
          <w:rFonts w:ascii="Myriad Pro" w:hAnsi="Myriad Pro"/>
          <w:lang w:eastAsia="en-US"/>
        </w:rPr>
        <w:t xml:space="preserve">Šteje se, da so dela po tej pogodbi končana, ko izvajalec izpolni vse svoje obveznosti po tej pogodbi, vključno z izročitvijo projekta izvedenih del in je </w:t>
      </w:r>
      <w:r w:rsidR="009930D9">
        <w:rPr>
          <w:rFonts w:ascii="Myriad Pro" w:hAnsi="Myriad Pro"/>
          <w:lang w:eastAsia="en-US"/>
        </w:rPr>
        <w:t>Mestni občini Murska Sobota</w:t>
      </w:r>
      <w:r w:rsidRPr="00E05177">
        <w:rPr>
          <w:rFonts w:ascii="Myriad Pro" w:hAnsi="Myriad Pro"/>
          <w:lang w:eastAsia="en-US"/>
        </w:rPr>
        <w:t xml:space="preserve"> izročena tehnična dokumentacija proizvajalca, iz katere izhaja, da uporabljeni gradbeni proizvodi izpolnjujejo naročnikove zahteve, oddana vsa izvedbena dokumentacija in odpravljene vse pomanjkljivosti, ugotovljene na komisijskem kvalitativnem pregledu ter po podpisu končnega obračuna izvedenih del s strani izvajalca, strokovnega nadzora in naročnika.</w:t>
      </w:r>
    </w:p>
    <w:p w14:paraId="1F7E37EF" w14:textId="77777777" w:rsidR="00A00652" w:rsidRPr="00E05177" w:rsidRDefault="00A00652" w:rsidP="00A00652">
      <w:pPr>
        <w:jc w:val="both"/>
        <w:rPr>
          <w:rFonts w:ascii="Myriad Pro" w:hAnsi="Myriad Pro"/>
          <w:i/>
          <w:lang w:eastAsia="en-US"/>
        </w:rPr>
      </w:pPr>
    </w:p>
    <w:p w14:paraId="483489DD" w14:textId="77777777" w:rsidR="00A00652" w:rsidRPr="00E05177" w:rsidRDefault="00A00652" w:rsidP="00A00652">
      <w:pPr>
        <w:jc w:val="both"/>
        <w:rPr>
          <w:rFonts w:ascii="Myriad Pro" w:hAnsi="Myriad Pro"/>
          <w:i/>
        </w:rPr>
      </w:pPr>
      <w:r w:rsidRPr="00E05177">
        <w:rPr>
          <w:rFonts w:ascii="Myriad Pro" w:hAnsi="Myriad Pro"/>
        </w:rPr>
        <w:t xml:space="preserve">Če izvajalec zamuja z izvajanjem del glede na rok dokončanja del, je o tem dolžan nemudoma pisno obvestiti naročnika takoj po nastanku teh razlogov oziroma najkasneje v roku 3 (treh) delovnih dni od nastanka razloga in v tem roku pisno zaprositi za njegovo primerno podaljšanje, sicer podaljšanja ne more več zahtevati. </w:t>
      </w:r>
    </w:p>
    <w:p w14:paraId="2299CC69" w14:textId="77777777" w:rsidR="00A00652" w:rsidRPr="00E05177" w:rsidRDefault="00A00652" w:rsidP="00A00652">
      <w:pPr>
        <w:jc w:val="both"/>
        <w:rPr>
          <w:rFonts w:ascii="Myriad Pro" w:hAnsi="Myriad Pro"/>
          <w:i/>
        </w:rPr>
      </w:pPr>
    </w:p>
    <w:p w14:paraId="0143ABEB" w14:textId="77777777" w:rsidR="00A00652" w:rsidRPr="00E05177" w:rsidRDefault="00A00652" w:rsidP="00A00652">
      <w:pPr>
        <w:jc w:val="both"/>
        <w:rPr>
          <w:rFonts w:ascii="Myriad Pro" w:hAnsi="Myriad Pro"/>
          <w:i/>
        </w:rPr>
      </w:pPr>
      <w:r w:rsidRPr="00E05177">
        <w:rPr>
          <w:rFonts w:ascii="Myriad Pro" w:hAnsi="Myriad Pro"/>
        </w:rPr>
        <w:t>Izvajalec ima pravico zahtevati podaljšanje roka za izvajanje pogodbenih del, kadar zaradi spremenjenih okoliščin ali zaradi tega, ker naročnik ni izpolnil obveznosti, ni mogel izvajati del. Kot vzroki za podaljšanje roka se štejejo vzroki, določeni v 41. (enainštirideseti) uzanci Posebnih gradbenih uzanc 2020.</w:t>
      </w:r>
    </w:p>
    <w:p w14:paraId="1C270CB2" w14:textId="77777777" w:rsidR="00A00652" w:rsidRPr="00E05177" w:rsidRDefault="00A00652" w:rsidP="00A00652">
      <w:pPr>
        <w:jc w:val="both"/>
        <w:rPr>
          <w:rFonts w:ascii="Myriad Pro" w:hAnsi="Myriad Pro"/>
          <w:i/>
        </w:rPr>
      </w:pPr>
    </w:p>
    <w:p w14:paraId="211ED698" w14:textId="77777777" w:rsidR="00A00652" w:rsidRPr="00E05177" w:rsidRDefault="00A00652" w:rsidP="00A00652">
      <w:pPr>
        <w:jc w:val="both"/>
        <w:rPr>
          <w:rFonts w:ascii="Myriad Pro" w:hAnsi="Myriad Pro"/>
          <w:i/>
        </w:rPr>
      </w:pPr>
      <w:r w:rsidRPr="00E05177">
        <w:rPr>
          <w:rFonts w:ascii="Myriad Pro" w:hAnsi="Myriad Pro"/>
        </w:rPr>
        <w:t>Vzroke za podaljšanje roka, potrebni čas ter posledice ugotavljata naročnik in izvajalec sproti ter jih evidentirata v gradbenem dnevniku.</w:t>
      </w:r>
    </w:p>
    <w:p w14:paraId="371B409A" w14:textId="77777777" w:rsidR="00A00652" w:rsidRPr="00E05177" w:rsidRDefault="00A00652" w:rsidP="00A00652">
      <w:pPr>
        <w:jc w:val="both"/>
        <w:rPr>
          <w:rFonts w:ascii="Myriad Pro" w:hAnsi="Myriad Pro"/>
          <w:i/>
        </w:rPr>
      </w:pPr>
    </w:p>
    <w:p w14:paraId="2B8A18B2" w14:textId="77777777" w:rsidR="00A00652" w:rsidRPr="00E05177" w:rsidRDefault="00A00652" w:rsidP="00A00652">
      <w:pPr>
        <w:jc w:val="both"/>
        <w:rPr>
          <w:rFonts w:ascii="Myriad Pro" w:hAnsi="Myriad Pro"/>
          <w:i/>
        </w:rPr>
      </w:pPr>
      <w:r w:rsidRPr="00E05177">
        <w:rPr>
          <w:rFonts w:ascii="Myriad Pro" w:hAnsi="Myriad Pro"/>
        </w:rPr>
        <w:t>Podaljšanje roka se dogovori in potrdi pisno v obliki dodatka k tej pogodbi.</w:t>
      </w:r>
    </w:p>
    <w:p w14:paraId="6BE21E0F" w14:textId="77777777" w:rsidR="00A00652" w:rsidRPr="00E05177" w:rsidRDefault="00A00652" w:rsidP="00A00652">
      <w:pPr>
        <w:jc w:val="both"/>
        <w:rPr>
          <w:rFonts w:ascii="Myriad Pro" w:hAnsi="Myriad Pro"/>
          <w:i/>
        </w:rPr>
      </w:pPr>
    </w:p>
    <w:p w14:paraId="34C2C294" w14:textId="77777777" w:rsidR="00A00652" w:rsidRPr="00E05177" w:rsidRDefault="00A00652" w:rsidP="00A00652">
      <w:pPr>
        <w:ind w:right="-286"/>
        <w:jc w:val="both"/>
        <w:rPr>
          <w:rFonts w:ascii="Myriad Pro" w:hAnsi="Myriad Pro"/>
          <w:b/>
          <w:i/>
        </w:rPr>
      </w:pPr>
      <w:r w:rsidRPr="00E05177">
        <w:rPr>
          <w:rFonts w:ascii="Myriad Pro" w:hAnsi="Myriad Pro"/>
          <w:b/>
        </w:rPr>
        <w:t>Obveznosti naročnika</w:t>
      </w:r>
    </w:p>
    <w:p w14:paraId="2EAF7432" w14:textId="77777777" w:rsidR="00A00652" w:rsidRPr="00E05177" w:rsidRDefault="00A00652" w:rsidP="00A00652">
      <w:pPr>
        <w:ind w:right="-286"/>
        <w:jc w:val="both"/>
        <w:rPr>
          <w:rFonts w:ascii="Myriad Pro" w:hAnsi="Myriad Pro"/>
          <w:b/>
          <w:i/>
        </w:rPr>
      </w:pPr>
    </w:p>
    <w:p w14:paraId="1C09602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2EB9B425" w14:textId="77777777" w:rsidR="00A00652" w:rsidRPr="00E05177" w:rsidRDefault="00A00652" w:rsidP="00A00652">
      <w:pPr>
        <w:ind w:right="-286"/>
        <w:jc w:val="both"/>
        <w:rPr>
          <w:rFonts w:ascii="Myriad Pro" w:hAnsi="Myriad Pro"/>
          <w:i/>
        </w:rPr>
      </w:pPr>
    </w:p>
    <w:p w14:paraId="2540C756" w14:textId="77777777" w:rsidR="00A00652" w:rsidRPr="00E05177" w:rsidRDefault="00A00652" w:rsidP="00A00652">
      <w:pPr>
        <w:jc w:val="both"/>
        <w:rPr>
          <w:rFonts w:ascii="Myriad Pro" w:hAnsi="Myriad Pro"/>
          <w:i/>
        </w:rPr>
      </w:pPr>
      <w:r w:rsidRPr="00E05177">
        <w:rPr>
          <w:rFonts w:ascii="Myriad Pro" w:hAnsi="Myriad Pro"/>
        </w:rPr>
        <w:t>Naročnik je dolžan pred pričetkom izvajanja del izvajalca uvesti v delo. Izvajalec je uveden v delo, ko mu naročnik zagotovi dokumentacijo iz 3. člena te pogodbe in:</w:t>
      </w:r>
    </w:p>
    <w:p w14:paraId="412BE431"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zemljišča</w:t>
      </w:r>
      <w:r w:rsidRPr="00E05177">
        <w:rPr>
          <w:rFonts w:ascii="Myriad Pro" w:hAnsi="Myriad Pro"/>
        </w:rPr>
        <w:t>, na katerem se bodo izvajala pogodbena dela,</w:t>
      </w:r>
    </w:p>
    <w:p w14:paraId="4BDDFD3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izvajanje nadzora v skladu z določili te pogodbe, </w:t>
      </w:r>
    </w:p>
    <w:p w14:paraId="1E4944BD"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izvedbeni varnostni načrt in kopijo prijave gradbišča, ki jo je poslal inšpekciji za delo v skladu s predpisi o zagotavljanju varnosti in zdravja pri delu na gradbiščih,</w:t>
      </w:r>
    </w:p>
    <w:p w14:paraId="7BDEBAE2"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pooblastilo, s katerim zadolži izvajalca za zakonsko ustrezno oddajo gradbenih in drugih odpadkov ter izpolnitev evidenčnih listov v imenu naročnika.</w:t>
      </w:r>
    </w:p>
    <w:p w14:paraId="2AB46118" w14:textId="77777777" w:rsidR="00A00652" w:rsidRPr="00E05177" w:rsidRDefault="00A00652" w:rsidP="00A00652">
      <w:pPr>
        <w:jc w:val="both"/>
        <w:rPr>
          <w:rFonts w:ascii="Myriad Pro" w:hAnsi="Myriad Pro"/>
          <w:i/>
          <w:lang w:eastAsia="en-US"/>
        </w:rPr>
      </w:pPr>
    </w:p>
    <w:p w14:paraId="64FDAC42" w14:textId="77777777" w:rsidR="00A00652" w:rsidRPr="00E05177" w:rsidRDefault="00A00652" w:rsidP="00A00652">
      <w:pPr>
        <w:jc w:val="both"/>
        <w:rPr>
          <w:rFonts w:ascii="Myriad Pro" w:hAnsi="Myriad Pro"/>
          <w:i/>
        </w:rPr>
      </w:pPr>
      <w:r w:rsidRPr="00E05177">
        <w:rPr>
          <w:rFonts w:ascii="Myriad Pro" w:hAnsi="Myriad Pro"/>
          <w:lang w:eastAsia="en-US"/>
        </w:rPr>
        <w:t xml:space="preserve">Naročnik se obvezuje, da bo uvedel izvajalca v delo najkasneje v roku 5 (petih) dni od dneva veljavnosti te pogodbe. </w:t>
      </w:r>
    </w:p>
    <w:p w14:paraId="72C6584F" w14:textId="77777777" w:rsidR="00A00652" w:rsidRPr="00E05177" w:rsidRDefault="00A00652" w:rsidP="00A00652">
      <w:pPr>
        <w:jc w:val="both"/>
        <w:rPr>
          <w:rFonts w:ascii="Myriad Pro" w:hAnsi="Myriad Pro"/>
          <w:i/>
        </w:rPr>
      </w:pPr>
    </w:p>
    <w:p w14:paraId="3E36C3F6" w14:textId="77777777" w:rsidR="00A00652" w:rsidRPr="00E05177" w:rsidRDefault="00A00652" w:rsidP="00A00652">
      <w:pPr>
        <w:jc w:val="both"/>
        <w:rPr>
          <w:rFonts w:ascii="Myriad Pro" w:hAnsi="Myriad Pro"/>
          <w:i/>
        </w:rPr>
      </w:pPr>
      <w:r w:rsidRPr="00E05177">
        <w:rPr>
          <w:rFonts w:ascii="Myriad Pro" w:hAnsi="Myriad Pro"/>
        </w:rPr>
        <w:t xml:space="preserve">O uvedbi izvajalca v delo se sestavi poseben zapisnik in to ugotovi v gradbenem dnevniku. </w:t>
      </w:r>
    </w:p>
    <w:p w14:paraId="5608988C" w14:textId="77777777" w:rsidR="00A00652" w:rsidRPr="00E05177" w:rsidRDefault="00A00652" w:rsidP="00A00652">
      <w:pPr>
        <w:ind w:right="28"/>
        <w:jc w:val="both"/>
        <w:rPr>
          <w:rFonts w:ascii="Myriad Pro" w:hAnsi="Myriad Pro"/>
          <w:i/>
        </w:rPr>
      </w:pPr>
    </w:p>
    <w:p w14:paraId="22D10715"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48096A66" w14:textId="77777777" w:rsidR="00A00652" w:rsidRPr="00E05177" w:rsidRDefault="00A00652" w:rsidP="00A00652">
      <w:pPr>
        <w:ind w:right="28"/>
        <w:jc w:val="both"/>
        <w:rPr>
          <w:rFonts w:ascii="Myriad Pro" w:hAnsi="Myriad Pro"/>
          <w:i/>
        </w:rPr>
      </w:pPr>
    </w:p>
    <w:p w14:paraId="2C43A69E" w14:textId="77777777" w:rsidR="00A00652" w:rsidRPr="00E05177" w:rsidRDefault="00A00652" w:rsidP="00A00652">
      <w:pPr>
        <w:jc w:val="both"/>
        <w:rPr>
          <w:rFonts w:ascii="Myriad Pro" w:hAnsi="Myriad Pro"/>
          <w:i/>
        </w:rPr>
      </w:pPr>
      <w:r w:rsidRPr="00E05177">
        <w:rPr>
          <w:rFonts w:ascii="Myriad Pro" w:hAnsi="Myriad Pro"/>
        </w:rPr>
        <w:t>V zvezi z izvajanjem pogodbenih del se naročnik obvezuje, da bo:</w:t>
      </w:r>
    </w:p>
    <w:p w14:paraId="3A5BD3E4"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izvajalcu dal na razpolago vso ostalo dokumentacijo in informacije, s katerimi razpolaga in so za prevzeti obseg del potrebne,</w:t>
      </w:r>
    </w:p>
    <w:p w14:paraId="6FDC9928"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sodeloval z izvajalcem s ciljem, da prevzete obveznosti izvrši pravočasno in v skladu z določili te pogodbe,</w:t>
      </w:r>
    </w:p>
    <w:p w14:paraId="7CEC90BC"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tekoče spremljal izvajanje pogodbenih del, potrjeval predložene dokumente in plačeval naročena in izvedena dela v dogovorjenih rokih.</w:t>
      </w:r>
    </w:p>
    <w:p w14:paraId="3EECABCD" w14:textId="77777777" w:rsidR="00A00652" w:rsidRPr="00E05177" w:rsidRDefault="00A00652" w:rsidP="00A00652">
      <w:pPr>
        <w:ind w:right="-286"/>
        <w:jc w:val="both"/>
        <w:rPr>
          <w:rFonts w:ascii="Myriad Pro" w:hAnsi="Myriad Pro"/>
          <w:b/>
          <w:i/>
        </w:rPr>
      </w:pPr>
    </w:p>
    <w:p w14:paraId="1887BFED" w14:textId="77777777" w:rsidR="00A00652" w:rsidRPr="00E05177" w:rsidRDefault="00A00652" w:rsidP="00A00652">
      <w:pPr>
        <w:jc w:val="both"/>
        <w:rPr>
          <w:rFonts w:ascii="Myriad Pro" w:hAnsi="Myriad Pro"/>
          <w:b/>
          <w:i/>
        </w:rPr>
      </w:pPr>
      <w:r w:rsidRPr="00E05177">
        <w:rPr>
          <w:rFonts w:ascii="Myriad Pro" w:hAnsi="Myriad Pro"/>
          <w:b/>
        </w:rPr>
        <w:t>Obveznosti izvajalca</w:t>
      </w:r>
    </w:p>
    <w:p w14:paraId="2ADAA284" w14:textId="77777777" w:rsidR="00A00652" w:rsidRPr="00E05177" w:rsidRDefault="00A00652" w:rsidP="00A00652">
      <w:pPr>
        <w:jc w:val="both"/>
        <w:rPr>
          <w:rFonts w:ascii="Myriad Pro" w:hAnsi="Myriad Pro"/>
          <w:b/>
          <w:i/>
        </w:rPr>
      </w:pPr>
    </w:p>
    <w:p w14:paraId="20997D5E"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3ADFE04" w14:textId="77777777" w:rsidR="005C1003" w:rsidRDefault="005C1003" w:rsidP="00A00652">
      <w:pPr>
        <w:jc w:val="both"/>
        <w:rPr>
          <w:rFonts w:ascii="Myriad Pro" w:hAnsi="Myriad Pro"/>
          <w:iCs/>
        </w:rPr>
      </w:pPr>
    </w:p>
    <w:p w14:paraId="53420E49" w14:textId="77777777" w:rsidR="005C1003" w:rsidRPr="005C1003" w:rsidRDefault="005C1003" w:rsidP="005C1003">
      <w:pPr>
        <w:jc w:val="both"/>
        <w:rPr>
          <w:rFonts w:ascii="Myriad Pro" w:hAnsi="Myriad Pro"/>
          <w:iCs/>
        </w:rPr>
      </w:pPr>
      <w:r w:rsidRPr="005C1003">
        <w:rPr>
          <w:rFonts w:ascii="Myriad Pro" w:hAnsi="Myriad Pro"/>
          <w:iCs/>
        </w:rPr>
        <w:t>Izvajalec je dolžan naročnika in nadzorni organ brez nepotrebnega odlašanja pisno opozoriti na morebitne pomanjkljivosti projektne dokumentacije, popisa del, navodil naročnika ali druge okoliščine, ki bi lahko vplivale na kakovost, varnost, funkcionalnost, pogodbeni rok ali pogodbeno vrednost izvedbe del.</w:t>
      </w:r>
    </w:p>
    <w:p w14:paraId="282AE3E2" w14:textId="77777777" w:rsidR="005C1003" w:rsidRPr="005C1003" w:rsidRDefault="005C1003" w:rsidP="005C1003">
      <w:pPr>
        <w:jc w:val="both"/>
        <w:rPr>
          <w:rFonts w:ascii="Myriad Pro" w:hAnsi="Myriad Pro"/>
          <w:iCs/>
        </w:rPr>
      </w:pPr>
      <w:r w:rsidRPr="005C1003">
        <w:rPr>
          <w:rFonts w:ascii="Myriad Pro" w:hAnsi="Myriad Pro"/>
          <w:iCs/>
        </w:rPr>
        <w:t>Če izvajalec opusti dolžnost opozorila, odgovarja za škodo oziroma posledice, ki bi jih bilo mogoče preprečiti s pravočasnim opozorilom, razen če gre za okoliščine, ki jih ob običajni strokovni skrbnosti ni bilo mogoče ugotoviti.</w:t>
      </w:r>
    </w:p>
    <w:p w14:paraId="3B6B49B4" w14:textId="68C61F5C" w:rsidR="00A00652" w:rsidRPr="00135843" w:rsidRDefault="00135843" w:rsidP="00A00652">
      <w:pPr>
        <w:jc w:val="both"/>
        <w:rPr>
          <w:rFonts w:ascii="Myriad Pro" w:hAnsi="Myriad Pro"/>
          <w:iCs/>
        </w:rPr>
      </w:pPr>
      <w:r w:rsidRPr="00135843">
        <w:rPr>
          <w:rFonts w:ascii="Myriad Pro" w:hAnsi="Myriad Pro"/>
          <w:iCs/>
        </w:rPr>
        <w:t>Pogodbeni stranki bosta izvajanje pogodbe usklajevali na rednih koordinacijskih sestankih, ki jih sklicuje naročnik oziroma nadzorni organ. O sestankih se vodi zapisnik, katerega ugotovitve so za izvajalca zavezujoče, če niso v nasprotju s pogodbo ali veljavnimi predpisi.</w:t>
      </w:r>
    </w:p>
    <w:p w14:paraId="1DF74DF8" w14:textId="77777777" w:rsidR="00A00652" w:rsidRPr="00E05177" w:rsidRDefault="00A00652" w:rsidP="00A00652">
      <w:pPr>
        <w:jc w:val="both"/>
        <w:rPr>
          <w:rFonts w:ascii="Myriad Pro" w:hAnsi="Myriad Pro"/>
          <w:i/>
        </w:rPr>
      </w:pPr>
      <w:r w:rsidRPr="00E05177">
        <w:rPr>
          <w:rFonts w:ascii="Myriad Pro" w:hAnsi="Myriad Pro"/>
        </w:rPr>
        <w:t>V zvezi z izvajanjem pogodbenih del se izvajalec obvezuje:</w:t>
      </w:r>
    </w:p>
    <w:p w14:paraId="3376D2D3"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zagotoviti ustrezen načrt organizacije gradbišča,</w:t>
      </w:r>
    </w:p>
    <w:p w14:paraId="7082B72D"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naročniku ob uvedbi v delo predložiti terminski plan izvedbe pogodbenih del, organizacijsko shemo gradbišča, tehnološko-ekonomski elaborat, gradbeni dnevnik z izpolnjenimi uvodnimi stranmi,</w:t>
      </w:r>
    </w:p>
    <w:p w14:paraId="61BA20F9"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lastRenderedPageBreak/>
        <w:t xml:space="preserve">zagotoviti zakoličenje objekta in prevzeti </w:t>
      </w:r>
      <w:proofErr w:type="spellStart"/>
      <w:r w:rsidRPr="00E05177">
        <w:rPr>
          <w:rFonts w:ascii="Myriad Pro" w:hAnsi="Myriad Pro"/>
        </w:rPr>
        <w:t>zakoličbo</w:t>
      </w:r>
      <w:proofErr w:type="spellEnd"/>
      <w:r w:rsidRPr="00E05177">
        <w:rPr>
          <w:rFonts w:ascii="Myriad Pro" w:hAnsi="Myriad Pro"/>
        </w:rPr>
        <w:t xml:space="preserve"> na terenu, </w:t>
      </w:r>
    </w:p>
    <w:p w14:paraId="3C8FD26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pisno obvestiti naročnika o pričetku izvajanja del,</w:t>
      </w:r>
    </w:p>
    <w:p w14:paraId="7487095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7B7D2ABC"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pred pričetkom del izvršiti posnetek dejanskega stanja,</w:t>
      </w:r>
    </w:p>
    <w:p w14:paraId="0BDD651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pred pričetkom del predložiti potrjen plan tekoče kontrole,</w:t>
      </w:r>
    </w:p>
    <w:p w14:paraId="477AC68B"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ob pričetku del predložiti naročniku seznam zemljišč, ki jih bo uporabljal za trajno ali začasno deponijo odvečnega materiala pri gradnji,</w:t>
      </w:r>
    </w:p>
    <w:p w14:paraId="4C1F910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pričeti z deli v pogodbeno dogovorjenem roku in jih dokončati v roku, določenem s to pogodbo,</w:t>
      </w:r>
    </w:p>
    <w:p w14:paraId="720B5471"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ves čas gradnje na gradbišču ažurno voditi gradbeni dnevnik ter vanj vnašati pomembne podatke o izvajanju gradnje, in knjigo obračunskih izmer,</w:t>
      </w:r>
    </w:p>
    <w:p w14:paraId="37B354E8"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izdelati in dostaviti naročniku Tehnološke elaborate za izvajanje del po tej pogodbi v roku 10 (desetih) delovnih dni po veljavnosti te pogodbe,</w:t>
      </w:r>
    </w:p>
    <w:p w14:paraId="75CD2AC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za vsak predlog sprememb pri izvajanju del pridobiti predhodno potrditev nadzornika, naročnika in projektanta,</w:t>
      </w:r>
    </w:p>
    <w:p w14:paraId="5AF041E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zabeležiti spremembe, nastale med gradnjo, v dokumentacijo za izvedbo gradnje (projekt za izvedbo),</w:t>
      </w:r>
    </w:p>
    <w:p w14:paraId="4E1E35A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med gradnjo izročati nadzorniku potrdila o skladnosti in ustreznosti gradbenih in drugih proizvodov, materialov ter naprav in s kakovostnimi zahtevami naročnika,</w:t>
      </w:r>
    </w:p>
    <w:p w14:paraId="77FE357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v skladu z gradbenim zakonom in pravili stroke zagotavljati kakovost izvedbe najmanj take ravni, kot je predpisana s tem zakonom, </w:t>
      </w:r>
    </w:p>
    <w:p w14:paraId="6E560D9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izvajati gradnjo v skladu z dokumentacijo za izvedbo gradnje, to pogodbo, predpisi ter pravili stroke, </w:t>
      </w:r>
    </w:p>
    <w:p w14:paraId="7654415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naročnika pravočasno pisno obveščati o vsem, kar bi lahko vplivalo na izvršitev pogodbenih del, zlasti o vseh spremembah, ki bi imele za posledico drugačen način izvedbe ali povečanje količin in pogodbeno dogovorjenih rokov,</w:t>
      </w:r>
    </w:p>
    <w:p w14:paraId="195B2DE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sodelovati z naročnikom na vseh operativnih sestankih, pregledu obračuna del in vseh pregledih objekta do izteka garancijskega roka,</w:t>
      </w:r>
    </w:p>
    <w:p w14:paraId="59FBB5AD"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28759CB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opozoriti naročnika na morebitne pomanjkljivosti ali nepravilnosti, ki jih je kot strokovno usposobljen izvajalec pri izvajanju del odkril (opozorilo poda z vpisom v gradbeni dnevnik),</w:t>
      </w:r>
    </w:p>
    <w:p w14:paraId="430AF84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izvajati vsa dela s strokovno usposobljenimi delavci in odgovarjati ter garantirati za svoje delo, kakor tudi za delo svojih podizvajalcev,</w:t>
      </w:r>
    </w:p>
    <w:p w14:paraId="16E3415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ob dokončanju del zagotoviti posnetek objekta in eventualnih sprememb poteka komunalnih naprav z vrisom v kataster,</w:t>
      </w:r>
    </w:p>
    <w:p w14:paraId="274E6B04" w14:textId="3CA7F6B2"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zagotoviti projekt izvedenih del (PID) v 2 (dveh) tiskanih izvodih in elektronski obliki (</w:t>
      </w:r>
      <w:proofErr w:type="spellStart"/>
      <w:r w:rsidRPr="00E05177">
        <w:rPr>
          <w:rFonts w:ascii="Myriad Pro" w:hAnsi="Myriad Pro"/>
        </w:rPr>
        <w:t>pdf</w:t>
      </w:r>
      <w:proofErr w:type="spellEnd"/>
      <w:r w:rsidRPr="00E05177">
        <w:rPr>
          <w:rFonts w:ascii="Myriad Pro" w:hAnsi="Myriad Pro"/>
        </w:rPr>
        <w:t xml:space="preserve"> in </w:t>
      </w:r>
      <w:proofErr w:type="spellStart"/>
      <w:r w:rsidRPr="00E05177">
        <w:rPr>
          <w:rFonts w:ascii="Myriad Pro" w:hAnsi="Myriad Pro"/>
        </w:rPr>
        <w:t>dwg</w:t>
      </w:r>
      <w:proofErr w:type="spellEnd"/>
      <w:r w:rsidRPr="00E05177">
        <w:rPr>
          <w:rFonts w:ascii="Myriad Pro" w:hAnsi="Myriad Pro"/>
        </w:rPr>
        <w:t xml:space="preserve"> formatu), geodetski načrt novega stanja zemljišča po končani gradnji, Dokazila o zanesljivosti objekta, za vsa dela ter jih izročiti naročniku;</w:t>
      </w:r>
    </w:p>
    <w:p w14:paraId="066C4C1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da v primeru zamenjave vodje nadzora ne bo izvajal gradnje, dokler je ne prevzame nov vodja nadzora,</w:t>
      </w:r>
    </w:p>
    <w:p w14:paraId="03AF43A8"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pravočasno obvestiti nadzornika pred vsako pomembno fazo izvajanja gradnje,</w:t>
      </w:r>
    </w:p>
    <w:p w14:paraId="75C333D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5CA86E3C"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zagotavljati varnost in zdravje delavcev, varnost ljudi in predmetov pri izvajanju gradnje ter preprečevati čezmerne obremenitve okolja, </w:t>
      </w:r>
    </w:p>
    <w:p w14:paraId="4499D76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vse prisotne na delovišču seznaniti z varnostnim načrtom in v primeru skupnega delovišča skleniti pisni sporazum o skupnih ukrepih za zagotavljanje varnosti in zdravja pri delu,</w:t>
      </w:r>
    </w:p>
    <w:p w14:paraId="5CE86713"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skrbeti za to, da je zagotovljena varnost objekta, varnost vseh del, ki se izvajajo na gradbišču, opreme, materiala in strojnega parka, življenje in zdravje ljudi, mimoidočih, prometa, sosednjih objektov in okolice,</w:t>
      </w:r>
    </w:p>
    <w:p w14:paraId="5AC71EA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izbirati tehnološke in delovne procese, ki povzročajo najmanjše možno tveganje za nastanek nezgod pri delu, poklicnih bolezni ali bolezni v zvezi z delom ter najmanjše negativne vplive na okolje in objekte,</w:t>
      </w:r>
    </w:p>
    <w:p w14:paraId="23EF522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 primeru zahteve naročnika zamenjati vodjo gradnje ali posameznika iz operative, v kolikor le-ti ne upoštevajo zahtev naročnika oz. nadzornika ali malomarno oziroma nekvalitetno izvajajo dela,</w:t>
      </w:r>
    </w:p>
    <w:p w14:paraId="2F2F23B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dela izvajati tako, da bodo ves čas gradnje omogočeni dostopi do bližnjih stanovanjskih in poslovnih objektov v območju gradnje,</w:t>
      </w:r>
    </w:p>
    <w:p w14:paraId="3E7B02B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lastRenderedPageBreak/>
        <w:t>upoštevati strokovne ocene in pripombe nadzornika glede kvalitete izvedenih del in že med izvajanjem del sproti odpraviti napake in pomanjkljivosti, na katere ga ta opozori,</w:t>
      </w:r>
    </w:p>
    <w:p w14:paraId="1025213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mesečno dostavljati naročniku fotografije o izvajanju operacije (JPG format primerne velikosti in ločljivosti; vidna morajo biti dela, na katera se nanaša izstavljena mesečna situacija),</w:t>
      </w:r>
    </w:p>
    <w:p w14:paraId="7B7928C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 gradbišču hraniti ali začasno skladiščiti odpadke, ki nastanejo med izvajanjem del, ločeno po vrstah gradbenih odpadkov iz klasifikacijskega seznama odpadkov,</w:t>
      </w:r>
    </w:p>
    <w:p w14:paraId="721E51A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o končani gradnji odstraniti gradbene ovire in omejitve dostopa, na območju gradnje pa odstraniti in očistiti odpadke ter gradbišče ustrezno urediti, </w:t>
      </w:r>
    </w:p>
    <w:p w14:paraId="102F5B26"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ob opozorilu vodje nadzora mora nepravilnosti pri gradnji odpraviti v roku, ki ga določi vodja nadzora, </w:t>
      </w:r>
    </w:p>
    <w:p w14:paraId="03C86E71"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podpisati izjavo o dokončanju gradnje, </w:t>
      </w:r>
    </w:p>
    <w:p w14:paraId="3B4189EB"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obvestiti naročnika, da je objekt pripravljen za kvalitativni in komisijski pregled in najkasneje ob končnem prevzemu del predati naročniku navodila za obratovanje in vzdrževanje,</w:t>
      </w:r>
    </w:p>
    <w:p w14:paraId="5C54BDE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 določenem roku odpraviti nepravilnosti, ugotovljene ob kvalitativnem pregledu, komisijskem pregledu, ali po ponovnem ogledu ali pregledu izvedenih del,</w:t>
      </w:r>
    </w:p>
    <w:p w14:paraId="3A075131"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sodelovati pri komisijskem pregledu in primopredaji objekta v upravljanje in vzdrževanje,</w:t>
      </w:r>
    </w:p>
    <w:p w14:paraId="45C296B3" w14:textId="26D66C59"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pred prevzemom pogodbenih del izročiti naročniku oz. pooblaščenemu inženirju originale potrebne dokumentacije o kvaliteti izvedenih del, vgrajenih materialih in konstrukcijah (ateste, poročila o vodotesnosti izvedbe, poročila pregledov, certifikate, garancijske liste, potrjene evidenčne liste o odvozu in deponiranju odvečnega materiala, ter izpolnjene in potrjene obrazce iz katerih je razvidna vrsta, obseg in vrednost zgrajene komunalne infrastrukture, dokumentacijo o izvedenih delih (PID) v obsegu in na način kot je to opredeljeno v 17. členu pogodbe,</w:t>
      </w:r>
    </w:p>
    <w:p w14:paraId="551C18F5" w14:textId="569DF8B5" w:rsidR="00A00652" w:rsidRPr="002C6E66" w:rsidRDefault="00A00652">
      <w:pPr>
        <w:pStyle w:val="Odstavekseznama"/>
        <w:numPr>
          <w:ilvl w:val="0"/>
          <w:numId w:val="40"/>
        </w:numPr>
        <w:ind w:left="284" w:hanging="284"/>
        <w:jc w:val="both"/>
        <w:rPr>
          <w:rFonts w:ascii="Myriad Pro" w:hAnsi="Myriad Pro"/>
          <w:i/>
        </w:rPr>
      </w:pPr>
      <w:r w:rsidRPr="00E05177">
        <w:rPr>
          <w:rFonts w:ascii="Myriad Pro" w:hAnsi="Myriad Pro"/>
        </w:rPr>
        <w:t>izvršiti vse ostale naloge, ki jih določajo veljavni predpisi za izvajalca</w:t>
      </w:r>
      <w:r w:rsidR="009930D9">
        <w:rPr>
          <w:rFonts w:ascii="Myriad Pro" w:hAnsi="Myriad Pro"/>
        </w:rPr>
        <w:t>.</w:t>
      </w:r>
    </w:p>
    <w:p w14:paraId="0E09F719" w14:textId="77777777" w:rsidR="002C6E66" w:rsidRPr="006970FB" w:rsidRDefault="002C6E66">
      <w:pPr>
        <w:pStyle w:val="Odstavekseznama"/>
        <w:numPr>
          <w:ilvl w:val="0"/>
          <w:numId w:val="40"/>
        </w:numPr>
        <w:ind w:left="284" w:hanging="284"/>
        <w:jc w:val="both"/>
        <w:rPr>
          <w:rFonts w:ascii="Myriad Pro" w:hAnsi="Myriad Pro"/>
          <w:i/>
        </w:rPr>
      </w:pPr>
    </w:p>
    <w:p w14:paraId="71FE4D5D" w14:textId="6012DE8F" w:rsidR="006970FB" w:rsidRPr="002C6E66" w:rsidRDefault="006970FB" w:rsidP="006970FB">
      <w:pPr>
        <w:jc w:val="both"/>
        <w:rPr>
          <w:rFonts w:ascii="Myriad Pro" w:hAnsi="Myriad Pro"/>
          <w:b/>
          <w:bCs/>
          <w:iCs/>
        </w:rPr>
      </w:pPr>
      <w:r w:rsidRPr="002C6E66">
        <w:rPr>
          <w:rFonts w:ascii="Myriad Pro" w:hAnsi="Myriad Pro"/>
          <w:b/>
          <w:bCs/>
          <w:iCs/>
        </w:rPr>
        <w:t xml:space="preserve">POSKUSNO </w:t>
      </w:r>
      <w:r w:rsidR="002C6E66" w:rsidRPr="002C6E66">
        <w:rPr>
          <w:rFonts w:ascii="Myriad Pro" w:hAnsi="Myriad Pro"/>
          <w:b/>
          <w:bCs/>
          <w:iCs/>
        </w:rPr>
        <w:t>OBRATOVANJE</w:t>
      </w:r>
    </w:p>
    <w:p w14:paraId="42A92334" w14:textId="604B735D" w:rsidR="006970FB" w:rsidRPr="002C6E66" w:rsidRDefault="006970FB" w:rsidP="006970FB">
      <w:pPr>
        <w:jc w:val="both"/>
        <w:rPr>
          <w:rFonts w:ascii="Myriad Pro" w:hAnsi="Myriad Pro"/>
          <w:iCs/>
        </w:rPr>
      </w:pPr>
      <w:r w:rsidRPr="002C6E66">
        <w:rPr>
          <w:rFonts w:ascii="Myriad Pro" w:hAnsi="Myriad Pro"/>
          <w:iCs/>
        </w:rPr>
        <w:t>Izvajalec je po zaključku pogodbenih del dolžan izvesti zagon sistema, funkcionalne preizkuse ter poskusno obratovanje</w:t>
      </w:r>
      <w:r w:rsidR="00C00318">
        <w:rPr>
          <w:rFonts w:ascii="Myriad Pro" w:hAnsi="Myriad Pro"/>
          <w:iCs/>
        </w:rPr>
        <w:t xml:space="preserve">. </w:t>
      </w:r>
      <w:r w:rsidRPr="002C6E66">
        <w:rPr>
          <w:rFonts w:ascii="Myriad Pro" w:hAnsi="Myriad Pro"/>
          <w:iCs/>
        </w:rPr>
        <w:t>Na svoje stroške mora odpraviti vse pomanjkljivosti, ugotovljene med zagonom, funkcionalnimi preizkusi, poskusnim obratovanjem ali prevzemom pogodbenih del. Če projektna dokumentacija ali veljavni predpisi zahtevajo izvedbo poskusnega obratovanja, je njegovo uspešno zaključeno izvajanje pogoj za prevzem pogodbenih del.</w:t>
      </w:r>
    </w:p>
    <w:p w14:paraId="2F73CB69" w14:textId="77777777" w:rsidR="00A00652" w:rsidRPr="00E05177" w:rsidRDefault="00A00652" w:rsidP="00A00652">
      <w:pPr>
        <w:jc w:val="both"/>
        <w:rPr>
          <w:rFonts w:ascii="Myriad Pro" w:hAnsi="Myriad Pro"/>
          <w:i/>
        </w:rPr>
      </w:pPr>
    </w:p>
    <w:p w14:paraId="084F57D6" w14:textId="77777777" w:rsidR="00A00652" w:rsidRPr="00E05177" w:rsidRDefault="00A00652" w:rsidP="00A00652">
      <w:pPr>
        <w:jc w:val="both"/>
        <w:rPr>
          <w:rFonts w:ascii="Myriad Pro" w:hAnsi="Myriad Pro"/>
          <w:i/>
        </w:rPr>
      </w:pPr>
      <w:r w:rsidRPr="00E05177">
        <w:rPr>
          <w:rFonts w:ascii="Myriad Pro" w:hAnsi="Myriad Pro"/>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66E9544D" w14:textId="77777777" w:rsidR="00A00652" w:rsidRPr="00E05177" w:rsidRDefault="00A00652" w:rsidP="00A00652">
      <w:pPr>
        <w:jc w:val="both"/>
        <w:rPr>
          <w:rFonts w:ascii="Myriad Pro" w:hAnsi="Myriad Pro"/>
          <w:i/>
        </w:rPr>
      </w:pPr>
    </w:p>
    <w:p w14:paraId="20540A95" w14:textId="77777777" w:rsidR="00A00652" w:rsidRPr="00E05177" w:rsidRDefault="00A00652" w:rsidP="00A00652">
      <w:pPr>
        <w:jc w:val="both"/>
        <w:rPr>
          <w:rFonts w:ascii="Myriad Pro" w:hAnsi="Myriad Pro"/>
          <w:i/>
        </w:rPr>
      </w:pPr>
      <w:r w:rsidRPr="00E05177">
        <w:rPr>
          <w:rFonts w:ascii="Myriad Pro" w:hAnsi="Myriad Pro"/>
        </w:rPr>
        <w:t>Vsi dokumenti v zvezi z izvedbo pogodbenih del morajo biti v slovenskem jeziku. V primeru ugotovljenih pomanjkljivosti posameznih dokumentov na  komisijskem pregledu, ter čiščenje po zaključnih delih je izvajalec dolžan pomanjkljivosti odpraviti v roku, ki ga določil naročnik.</w:t>
      </w:r>
    </w:p>
    <w:p w14:paraId="5326AC3A" w14:textId="77777777" w:rsidR="00A00652" w:rsidRPr="00E05177" w:rsidRDefault="00A00652" w:rsidP="00A00652">
      <w:pPr>
        <w:jc w:val="both"/>
        <w:rPr>
          <w:rFonts w:ascii="Myriad Pro" w:hAnsi="Myriad Pro"/>
          <w:i/>
        </w:rPr>
      </w:pPr>
    </w:p>
    <w:p w14:paraId="0DAA0C75" w14:textId="77777777" w:rsidR="00A00652" w:rsidRPr="00E05177" w:rsidRDefault="00A00652" w:rsidP="00A00652">
      <w:pPr>
        <w:jc w:val="both"/>
        <w:rPr>
          <w:rFonts w:ascii="Myriad Pro" w:hAnsi="Myriad Pro"/>
          <w:i/>
          <w:color w:val="000000"/>
        </w:rPr>
      </w:pPr>
    </w:p>
    <w:p w14:paraId="4FACA0BF" w14:textId="77777777" w:rsidR="00A00652" w:rsidRPr="00E05177" w:rsidRDefault="00A00652" w:rsidP="00A00652">
      <w:pPr>
        <w:jc w:val="both"/>
        <w:rPr>
          <w:rFonts w:ascii="Myriad Pro" w:hAnsi="Myriad Pro"/>
          <w:b/>
          <w:i/>
          <w:color w:val="000000"/>
        </w:rPr>
      </w:pPr>
      <w:r w:rsidRPr="00E05177">
        <w:rPr>
          <w:rFonts w:ascii="Myriad Pro" w:hAnsi="Myriad Pro"/>
          <w:b/>
          <w:color w:val="000000"/>
        </w:rPr>
        <w:t>Zavarovanje odgovornosti za škodo</w:t>
      </w:r>
    </w:p>
    <w:p w14:paraId="2C9F9ABA" w14:textId="77777777" w:rsidR="00A00652" w:rsidRPr="00E05177" w:rsidRDefault="00A00652" w:rsidP="00A00652">
      <w:pPr>
        <w:jc w:val="both"/>
        <w:rPr>
          <w:rFonts w:ascii="Myriad Pro" w:hAnsi="Myriad Pro"/>
          <w:b/>
          <w:i/>
          <w:color w:val="000000"/>
        </w:rPr>
      </w:pPr>
    </w:p>
    <w:p w14:paraId="01FF9529"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 xml:space="preserve"> </w:t>
      </w:r>
      <w:r w:rsidRPr="00E05177">
        <w:rPr>
          <w:rFonts w:ascii="Myriad Pro" w:hAnsi="Myriad Pro"/>
          <w:iCs/>
        </w:rPr>
        <w:t>člen</w:t>
      </w:r>
    </w:p>
    <w:p w14:paraId="4509F33A" w14:textId="77777777" w:rsidR="00A00652" w:rsidRPr="00E05177" w:rsidRDefault="00A00652" w:rsidP="00A00652">
      <w:pPr>
        <w:pStyle w:val="Odstavekseznama"/>
        <w:ind w:left="0" w:right="-286"/>
        <w:contextualSpacing/>
        <w:jc w:val="center"/>
        <w:rPr>
          <w:rFonts w:ascii="Myriad Pro" w:hAnsi="Myriad Pro"/>
          <w:i/>
        </w:rPr>
      </w:pPr>
    </w:p>
    <w:p w14:paraId="29C4CDCB" w14:textId="77777777" w:rsidR="00A00652" w:rsidRPr="00E05177" w:rsidRDefault="00A00652" w:rsidP="00A00652">
      <w:pPr>
        <w:jc w:val="both"/>
        <w:rPr>
          <w:rFonts w:ascii="Myriad Pro" w:hAnsi="Myriad Pro"/>
          <w:i/>
        </w:rPr>
      </w:pPr>
      <w:r w:rsidRPr="00E05177">
        <w:rPr>
          <w:rFonts w:ascii="Myriad Pro" w:hAnsi="Myriad Pro"/>
        </w:rPr>
        <w:t xml:space="preserve">Izvajalec odgovarja neposredno za škodo, ki nastane naročniku in tretjim osebam in izvira iz njegovega dela in njegovih pogodbenih obveznosti. </w:t>
      </w:r>
    </w:p>
    <w:p w14:paraId="7E17A76E" w14:textId="77777777" w:rsidR="00A00652" w:rsidRPr="00E05177" w:rsidRDefault="00A00652" w:rsidP="00A00652">
      <w:pPr>
        <w:jc w:val="both"/>
        <w:rPr>
          <w:rFonts w:ascii="Myriad Pro" w:hAnsi="Myriad Pro"/>
          <w:i/>
        </w:rPr>
      </w:pPr>
    </w:p>
    <w:p w14:paraId="6C7F1A20" w14:textId="77777777" w:rsidR="00A00652" w:rsidRPr="00E05177" w:rsidRDefault="00A00652" w:rsidP="00A00652">
      <w:pPr>
        <w:jc w:val="both"/>
        <w:rPr>
          <w:rFonts w:ascii="Myriad Pro" w:hAnsi="Myriad Pro"/>
          <w:i/>
        </w:rPr>
      </w:pPr>
      <w:r w:rsidRPr="00E05177">
        <w:rPr>
          <w:rFonts w:ascii="Myriad Pro" w:hAnsi="Myriad Pro"/>
        </w:rPr>
        <w:t>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50.000,00 EUR (z besedo: petdeset tisoč eurov in 00/100). Zavarovanje mora kriti škodo zaradi malomarnosti, napake ali opustitve dolžnosti izvajalca in pri njem zaposlenih.</w:t>
      </w:r>
    </w:p>
    <w:p w14:paraId="631A1E81" w14:textId="77777777" w:rsidR="00A00652" w:rsidRPr="00E05177" w:rsidRDefault="00A00652" w:rsidP="00A00652">
      <w:pPr>
        <w:jc w:val="both"/>
        <w:rPr>
          <w:rFonts w:ascii="Myriad Pro" w:hAnsi="Myriad Pro"/>
          <w:i/>
        </w:rPr>
      </w:pPr>
    </w:p>
    <w:p w14:paraId="7C1135D1" w14:textId="77777777" w:rsidR="00A00652" w:rsidRPr="00E05177" w:rsidRDefault="00A00652" w:rsidP="00A00652">
      <w:pPr>
        <w:jc w:val="both"/>
        <w:rPr>
          <w:rFonts w:ascii="Myriad Pro" w:hAnsi="Myriad Pro"/>
        </w:rPr>
      </w:pPr>
      <w:r w:rsidRPr="00E05177">
        <w:rPr>
          <w:rFonts w:ascii="Myriad Pro" w:hAnsi="Myriad Pro"/>
        </w:rPr>
        <w:t xml:space="preserve">(Opomba: dodati v primeru, če izvajalec nastopa s </w:t>
      </w:r>
      <w:proofErr w:type="spellStart"/>
      <w:r w:rsidRPr="00E05177">
        <w:rPr>
          <w:rFonts w:ascii="Myriad Pro" w:hAnsi="Myriad Pro"/>
        </w:rPr>
        <w:t>podizvajalc-em</w:t>
      </w:r>
      <w:proofErr w:type="spellEnd"/>
      <w:r w:rsidRPr="00E05177">
        <w:rPr>
          <w:rFonts w:ascii="Myriad Pro" w:hAnsi="Myriad Pro"/>
        </w:rPr>
        <w:t>/-i/)</w:t>
      </w:r>
    </w:p>
    <w:p w14:paraId="3B4A95E7" w14:textId="77777777" w:rsidR="00A00652" w:rsidRPr="00E05177" w:rsidRDefault="00A00652" w:rsidP="00A00652">
      <w:pPr>
        <w:jc w:val="both"/>
        <w:rPr>
          <w:rFonts w:ascii="Myriad Pro" w:hAnsi="Myriad Pro"/>
          <w:i/>
        </w:rPr>
      </w:pPr>
      <w:r w:rsidRPr="00E05177">
        <w:rPr>
          <w:rFonts w:ascii="Myriad Pro" w:hAnsi="Myriad Pro"/>
        </w:rPr>
        <w:t>V primeru, da izvajalec izvaja pogodbo s podizvajalci, morajo vsa zavarovanja po tem členu zajemati tudi podizvajalce ali morajo podizvajalci imeti sklenjeno enako zavarovanje kot izvajalec.</w:t>
      </w:r>
    </w:p>
    <w:p w14:paraId="376585E0" w14:textId="77777777" w:rsidR="00A00652" w:rsidRPr="00E05177" w:rsidRDefault="00A00652" w:rsidP="00A00652">
      <w:pPr>
        <w:jc w:val="both"/>
        <w:rPr>
          <w:rFonts w:ascii="Myriad Pro" w:hAnsi="Myriad Pro"/>
          <w:i/>
        </w:rPr>
      </w:pPr>
    </w:p>
    <w:p w14:paraId="4CCDBCBD" w14:textId="77777777" w:rsidR="00A00652" w:rsidRPr="00E05177" w:rsidRDefault="00A00652" w:rsidP="00A00652">
      <w:pPr>
        <w:jc w:val="both"/>
        <w:rPr>
          <w:rFonts w:ascii="Myriad Pro" w:hAnsi="Myriad Pro"/>
          <w:i/>
        </w:rPr>
      </w:pPr>
      <w:r w:rsidRPr="00E05177">
        <w:rPr>
          <w:rFonts w:ascii="Myriad Pro" w:hAnsi="Myriad Pro"/>
        </w:rPr>
        <w:lastRenderedPageBreak/>
        <w:t xml:space="preserve">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w:t>
      </w:r>
      <w:proofErr w:type="spellStart"/>
      <w:r w:rsidRPr="00E05177">
        <w:rPr>
          <w:rFonts w:ascii="Myriad Pro" w:hAnsi="Myriad Pro"/>
        </w:rPr>
        <w:t>ipd</w:t>
      </w:r>
      <w:proofErr w:type="spellEnd"/>
      <w:r w:rsidRPr="00E05177">
        <w:rPr>
          <w:rFonts w:ascii="Myriad Pro" w:hAnsi="Myriad Pro"/>
        </w:rPr>
        <w:t xml:space="preserve">). </w:t>
      </w:r>
    </w:p>
    <w:p w14:paraId="0BCE7AC0" w14:textId="77777777" w:rsidR="00A00652" w:rsidRPr="00E05177" w:rsidRDefault="00A00652" w:rsidP="00A00652">
      <w:pPr>
        <w:jc w:val="both"/>
        <w:rPr>
          <w:rFonts w:ascii="Myriad Pro" w:hAnsi="Myriad Pro"/>
          <w:i/>
        </w:rPr>
      </w:pPr>
    </w:p>
    <w:p w14:paraId="0B47D44C" w14:textId="77777777" w:rsidR="00A00652" w:rsidRPr="00E05177" w:rsidRDefault="00A00652" w:rsidP="00A00652">
      <w:pPr>
        <w:jc w:val="both"/>
        <w:rPr>
          <w:rFonts w:ascii="Myriad Pro" w:hAnsi="Myriad Pro"/>
          <w:i/>
        </w:rPr>
      </w:pPr>
      <w:r w:rsidRPr="00E05177">
        <w:rPr>
          <w:rFonts w:ascii="Myriad Pro" w:hAnsi="Myriad Pro"/>
        </w:rPr>
        <w:t>Poleg tega mora imeti izvajalec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p w14:paraId="5DA81218" w14:textId="77777777" w:rsidR="00A00652" w:rsidRPr="00E05177" w:rsidRDefault="00A00652" w:rsidP="00A00652">
      <w:pPr>
        <w:jc w:val="both"/>
        <w:rPr>
          <w:rFonts w:ascii="Myriad Pro" w:hAnsi="Myriad Pro"/>
          <w:i/>
        </w:rPr>
      </w:pPr>
    </w:p>
    <w:p w14:paraId="13CAFC30" w14:textId="77777777" w:rsidR="00A00652" w:rsidRPr="00E05177" w:rsidRDefault="00A00652" w:rsidP="00A00652">
      <w:pPr>
        <w:jc w:val="both"/>
        <w:rPr>
          <w:rFonts w:ascii="Myriad Pro" w:hAnsi="Myriad Pro"/>
          <w:i/>
        </w:rPr>
      </w:pPr>
      <w:r w:rsidRPr="00E05177">
        <w:rPr>
          <w:rFonts w:ascii="Myriad Pro" w:hAnsi="Myriad Pro"/>
        </w:rPr>
        <w:t>Sprožilec zavarovalnega kritja za vsa zavarovanja po tem členu mora biti nastanek škodnega dogodka (ne velja »</w:t>
      </w:r>
      <w:proofErr w:type="spellStart"/>
      <w:r w:rsidRPr="00E05177">
        <w:rPr>
          <w:rFonts w:ascii="Myriad Pro" w:hAnsi="Myriad Pro"/>
        </w:rPr>
        <w:t>claims-made</w:t>
      </w:r>
      <w:proofErr w:type="spellEnd"/>
      <w:r w:rsidRPr="00E05177">
        <w:rPr>
          <w:rFonts w:ascii="Myriad Pro" w:hAnsi="Myriad Pro"/>
        </w:rPr>
        <w:t>« način).</w:t>
      </w:r>
    </w:p>
    <w:p w14:paraId="6D396C44" w14:textId="77777777" w:rsidR="00A00652" w:rsidRPr="00E05177" w:rsidRDefault="00A00652" w:rsidP="00A00652">
      <w:pPr>
        <w:jc w:val="both"/>
        <w:rPr>
          <w:rFonts w:ascii="Myriad Pro" w:hAnsi="Myriad Pro"/>
          <w:i/>
        </w:rPr>
      </w:pPr>
    </w:p>
    <w:p w14:paraId="4EFB5AB3" w14:textId="77777777" w:rsidR="00A00652" w:rsidRPr="00E05177" w:rsidRDefault="00A00652" w:rsidP="00A00652">
      <w:pPr>
        <w:jc w:val="both"/>
        <w:rPr>
          <w:rFonts w:ascii="Myriad Pro" w:hAnsi="Myriad Pro"/>
          <w:i/>
        </w:rPr>
      </w:pPr>
      <w:r w:rsidRPr="00E05177">
        <w:rPr>
          <w:rFonts w:ascii="Myriad Pro" w:hAnsi="Myriad Pro"/>
        </w:rPr>
        <w:t xml:space="preserve">Naročnik si pridržuje pravico zahtevati od izvajalca dodatna zavarovanja v primeru, da bi nastopila druga tveganja, ki jih ob podpisu pogodbe zaradi kakršnihkoli razlogov ni bilo mogoče predvideti. Za obveznost sklenitve dodatnega zavarovanja mora ves čas izvajanja te pogodbe skrbeti izvajalec, ki mora o tem obveščati naročnika. </w:t>
      </w:r>
    </w:p>
    <w:p w14:paraId="1BD35162" w14:textId="77777777" w:rsidR="00A00652" w:rsidRPr="00E05177" w:rsidRDefault="00A00652" w:rsidP="00A00652">
      <w:pPr>
        <w:jc w:val="both"/>
        <w:rPr>
          <w:rFonts w:ascii="Myriad Pro" w:hAnsi="Myriad Pro"/>
          <w:i/>
        </w:rPr>
      </w:pPr>
    </w:p>
    <w:p w14:paraId="14E5D39A" w14:textId="77777777" w:rsidR="00A00652" w:rsidRPr="00E05177" w:rsidRDefault="00A00652" w:rsidP="00A00652">
      <w:pPr>
        <w:jc w:val="both"/>
        <w:rPr>
          <w:rFonts w:ascii="Myriad Pro" w:hAnsi="Myriad Pro"/>
          <w:i/>
        </w:rPr>
      </w:pPr>
      <w:r w:rsidRPr="00E05177">
        <w:rPr>
          <w:rFonts w:ascii="Myriad Pro" w:hAnsi="Myriad Pro"/>
        </w:rPr>
        <w:t>Izvajalec se na zahtevo naročnika zavezuje od dobaviteljev za material in opremo pridobiti potrdilo (certifikat) o zavarovanju proizvajalčeve odgovornosti in jih predložiti naročniku.</w:t>
      </w:r>
    </w:p>
    <w:p w14:paraId="4FF37ADC" w14:textId="77777777" w:rsidR="00A00652" w:rsidRPr="00E05177" w:rsidRDefault="00A00652" w:rsidP="00A00652">
      <w:pPr>
        <w:jc w:val="both"/>
        <w:rPr>
          <w:rFonts w:ascii="Myriad Pro" w:hAnsi="Myriad Pro"/>
          <w:i/>
        </w:rPr>
      </w:pPr>
    </w:p>
    <w:p w14:paraId="4ABD2170" w14:textId="77777777" w:rsidR="00A00652" w:rsidRPr="00E05177" w:rsidRDefault="00A00652" w:rsidP="00A00652">
      <w:pPr>
        <w:jc w:val="both"/>
        <w:rPr>
          <w:rFonts w:ascii="Myriad Pro" w:hAnsi="Myriad Pro"/>
        </w:rPr>
      </w:pPr>
      <w:r w:rsidRPr="00E05177">
        <w:rPr>
          <w:rFonts w:ascii="Myriad Pro" w:hAnsi="Myriad Pro"/>
        </w:rPr>
        <w:t>(Opomba: dodati v primeru skupne ponudbe)</w:t>
      </w:r>
    </w:p>
    <w:p w14:paraId="54B8A585" w14:textId="77777777" w:rsidR="00A00652" w:rsidRPr="00E05177" w:rsidRDefault="00A00652" w:rsidP="00A00652">
      <w:pPr>
        <w:jc w:val="both"/>
        <w:rPr>
          <w:rFonts w:ascii="Myriad Pro" w:hAnsi="Myriad Pro"/>
          <w:i/>
        </w:rPr>
      </w:pPr>
      <w:r w:rsidRPr="00E05177">
        <w:rPr>
          <w:rFonts w:ascii="Myriad Pro" w:hAnsi="Myriad Pro"/>
        </w:rPr>
        <w:t>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4AB2C55E" w14:textId="77777777" w:rsidR="00A00652" w:rsidRPr="00E05177" w:rsidRDefault="00A00652" w:rsidP="00A00652">
      <w:pPr>
        <w:jc w:val="both"/>
        <w:rPr>
          <w:rFonts w:ascii="Myriad Pro" w:hAnsi="Myriad Pro"/>
          <w:i/>
        </w:rPr>
      </w:pPr>
    </w:p>
    <w:p w14:paraId="474A901F" w14:textId="77777777" w:rsidR="00A00652" w:rsidRPr="00E05177" w:rsidRDefault="00A00652" w:rsidP="00A00652">
      <w:pPr>
        <w:jc w:val="both"/>
        <w:rPr>
          <w:rFonts w:ascii="Myriad Pro" w:hAnsi="Myriad Pro"/>
          <w:i/>
        </w:rPr>
      </w:pPr>
      <w:r w:rsidRPr="00E05177">
        <w:rPr>
          <w:rFonts w:ascii="Myriad Pro" w:hAnsi="Myriad Pro"/>
        </w:rPr>
        <w:t xml:space="preserve">Izvajalec se zavezuje, da bo ustrezno zavarovalno dokumentacijo o zavarovanjih v skladu z določili tega člena (kopijo zavarovalnih polic, kopijo potrdil o plačilu premije in potrdilo o vinkulaciji) izročil naročniku v roku 15 (petnajstih) dni od sklenitve te pogodbe. </w:t>
      </w:r>
    </w:p>
    <w:p w14:paraId="1287E176" w14:textId="77777777" w:rsidR="00A00652" w:rsidRPr="00E05177" w:rsidRDefault="00A00652" w:rsidP="00A00652">
      <w:pPr>
        <w:jc w:val="both"/>
        <w:rPr>
          <w:rFonts w:ascii="Myriad Pro" w:hAnsi="Myriad Pro"/>
          <w:i/>
        </w:rPr>
      </w:pPr>
    </w:p>
    <w:p w14:paraId="01E12A70" w14:textId="77777777" w:rsidR="00A00652" w:rsidRPr="00E05177" w:rsidRDefault="00A00652" w:rsidP="00A00652">
      <w:pPr>
        <w:jc w:val="both"/>
        <w:rPr>
          <w:rFonts w:ascii="Myriad Pro" w:hAnsi="Myriad Pro"/>
          <w:i/>
        </w:rPr>
      </w:pPr>
    </w:p>
    <w:p w14:paraId="3625B180" w14:textId="77777777" w:rsidR="00A00652" w:rsidRPr="00E05177" w:rsidRDefault="00A00652" w:rsidP="00A00652">
      <w:pPr>
        <w:jc w:val="both"/>
        <w:rPr>
          <w:rFonts w:ascii="Myriad Pro" w:hAnsi="Myriad Pro"/>
          <w:b/>
          <w:i/>
        </w:rPr>
      </w:pPr>
      <w:r w:rsidRPr="00E05177">
        <w:rPr>
          <w:rFonts w:ascii="Myriad Pro" w:hAnsi="Myriad Pro"/>
          <w:b/>
        </w:rPr>
        <w:t xml:space="preserve">Finančno zavarovanje za dobro izvedbo pogodbenih obveznosti </w:t>
      </w:r>
    </w:p>
    <w:p w14:paraId="5F1758C9" w14:textId="77777777" w:rsidR="00A00652" w:rsidRPr="00E05177" w:rsidRDefault="00A00652" w:rsidP="00A00652">
      <w:pPr>
        <w:jc w:val="both"/>
        <w:rPr>
          <w:rFonts w:ascii="Myriad Pro" w:hAnsi="Myriad Pro"/>
          <w:i/>
        </w:rPr>
      </w:pPr>
    </w:p>
    <w:p w14:paraId="1DB60D55"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6C2A4873" w14:textId="77777777" w:rsidR="00A00652" w:rsidRPr="00E05177" w:rsidRDefault="00A00652" w:rsidP="00A00652">
      <w:pPr>
        <w:pStyle w:val="Odstavekseznama"/>
        <w:ind w:left="0"/>
        <w:jc w:val="both"/>
        <w:rPr>
          <w:rFonts w:ascii="Myriad Pro" w:hAnsi="Myriad Pro"/>
          <w:i/>
        </w:rPr>
      </w:pPr>
    </w:p>
    <w:p w14:paraId="2D2A4410" w14:textId="77777777" w:rsidR="00A00652" w:rsidRPr="00E05177" w:rsidRDefault="00A00652" w:rsidP="00A00652">
      <w:pPr>
        <w:jc w:val="both"/>
        <w:rPr>
          <w:rFonts w:ascii="Myriad Pro" w:hAnsi="Myriad Pro"/>
          <w:i/>
        </w:rPr>
      </w:pPr>
      <w:r w:rsidRPr="00E05177">
        <w:rPr>
          <w:rFonts w:ascii="Myriad Pro" w:hAnsi="Myriad Pro"/>
        </w:rPr>
        <w:t>Izvajalec se zavezuje izročiti naročniku v roku 15 (petnajstih)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v višini 10 % (desetih odstotkov) od cene pogodbenih del z DDV to je ……….… EUR (z besedo: ....................eurov in .../100), ki ga bo naročnik unovčil v primeru, če izvajalec svoje pogodbene obveznosti ne bo  izpolnil v dogovorjeni kakovosti, količini in rokih. Finančno zavarovanje mora veljati še najmanj 90 (devetdeset) dni po preteku roka za dokončanje pogodbenih del.</w:t>
      </w:r>
    </w:p>
    <w:p w14:paraId="4981DD06" w14:textId="77777777" w:rsidR="00A00652" w:rsidRPr="00E05177" w:rsidRDefault="00A00652" w:rsidP="00A00652">
      <w:pPr>
        <w:jc w:val="both"/>
        <w:rPr>
          <w:rFonts w:ascii="Myriad Pro" w:hAnsi="Myriad Pro"/>
          <w:i/>
        </w:rPr>
      </w:pPr>
    </w:p>
    <w:p w14:paraId="16090666" w14:textId="77777777" w:rsidR="00A00652" w:rsidRPr="00E05177" w:rsidRDefault="00A00652" w:rsidP="00A00652">
      <w:pPr>
        <w:jc w:val="both"/>
        <w:rPr>
          <w:rFonts w:ascii="Myriad Pro" w:hAnsi="Myriad Pro"/>
          <w:i/>
        </w:rPr>
      </w:pPr>
      <w:r w:rsidRPr="00E05177">
        <w:rPr>
          <w:rFonts w:ascii="Myriad Pro" w:hAnsi="Myriad Pro"/>
        </w:rPr>
        <w:t>Bančna garancija mora biti izdana v slovenskem jeziku pri banki, ki ima po Zakonu o bančništvu dovoljenje Banke Slovenije za opravljanje bančnih, vzajemno priznanih in dodatnih finančnih storitev.</w:t>
      </w:r>
    </w:p>
    <w:p w14:paraId="73473B03" w14:textId="77777777" w:rsidR="00A00652" w:rsidRPr="00E05177" w:rsidRDefault="00A00652" w:rsidP="00A00652">
      <w:pPr>
        <w:jc w:val="both"/>
        <w:rPr>
          <w:rFonts w:ascii="Myriad Pro" w:hAnsi="Myriad Pro"/>
          <w:i/>
        </w:rPr>
      </w:pPr>
    </w:p>
    <w:p w14:paraId="0EAFD8A1" w14:textId="77777777" w:rsidR="00A00652" w:rsidRPr="00E05177" w:rsidRDefault="00A00652" w:rsidP="00A00652">
      <w:pPr>
        <w:jc w:val="both"/>
        <w:rPr>
          <w:rFonts w:ascii="Myriad Pro" w:hAnsi="Myriad Pro"/>
          <w:i/>
        </w:rPr>
      </w:pPr>
      <w:r w:rsidRPr="00E05177">
        <w:rPr>
          <w:rFonts w:ascii="Myriad Pro" w:hAnsi="Myriad Pro"/>
        </w:rPr>
        <w:t xml:space="preserve">Če se med trajanjem izvedbe pogodbe spremeni rok za izvedbo pogodbenih del, kakovost in/ali  količina, mora izvajalec predložiti v roku 10 (desetih)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skladno z določili te pogodbe, lahko naročnik unovči predloženo finančno zavarovanje ali unovči predloženo finančno zavarovanje in odstopi od pogodbe. </w:t>
      </w:r>
    </w:p>
    <w:p w14:paraId="737DFC9B" w14:textId="77777777" w:rsidR="00A00652" w:rsidRDefault="00A00652" w:rsidP="00A00652">
      <w:pPr>
        <w:jc w:val="both"/>
        <w:rPr>
          <w:rFonts w:ascii="Myriad Pro" w:hAnsi="Myriad Pro"/>
          <w:i/>
        </w:rPr>
      </w:pPr>
    </w:p>
    <w:p w14:paraId="68CCF6C6" w14:textId="77777777" w:rsidR="0066648E" w:rsidRPr="00E05177" w:rsidRDefault="0066648E" w:rsidP="00A00652">
      <w:pPr>
        <w:jc w:val="both"/>
        <w:rPr>
          <w:rFonts w:ascii="Myriad Pro" w:hAnsi="Myriad Pro"/>
          <w:i/>
        </w:rPr>
      </w:pPr>
    </w:p>
    <w:p w14:paraId="4350A8B1" w14:textId="77777777" w:rsidR="00A00652" w:rsidRPr="00E05177" w:rsidRDefault="00A00652" w:rsidP="00A00652">
      <w:pPr>
        <w:jc w:val="both"/>
        <w:rPr>
          <w:rFonts w:ascii="Myriad Pro" w:hAnsi="Myriad Pro"/>
          <w:b/>
          <w:i/>
        </w:rPr>
      </w:pPr>
      <w:r w:rsidRPr="00E05177">
        <w:rPr>
          <w:rFonts w:ascii="Myriad Pro" w:hAnsi="Myriad Pro"/>
          <w:b/>
        </w:rPr>
        <w:t>Pogodbena kazen</w:t>
      </w:r>
    </w:p>
    <w:p w14:paraId="086454D0" w14:textId="77777777" w:rsidR="00A00652" w:rsidRPr="00E05177" w:rsidRDefault="00A00652" w:rsidP="00A00652">
      <w:pPr>
        <w:jc w:val="both"/>
        <w:rPr>
          <w:rFonts w:ascii="Myriad Pro" w:hAnsi="Myriad Pro"/>
          <w:b/>
          <w:i/>
        </w:rPr>
      </w:pPr>
    </w:p>
    <w:p w14:paraId="0C16601F"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51722D59" w14:textId="77777777" w:rsidR="00A00652" w:rsidRPr="00E05177" w:rsidRDefault="00A00652" w:rsidP="00A00652">
      <w:pPr>
        <w:pStyle w:val="Odstavekseznama"/>
        <w:ind w:left="0"/>
        <w:jc w:val="both"/>
        <w:rPr>
          <w:rFonts w:ascii="Myriad Pro" w:hAnsi="Myriad Pro"/>
          <w:i/>
        </w:rPr>
      </w:pPr>
    </w:p>
    <w:p w14:paraId="24428FFE" w14:textId="77777777" w:rsidR="00A00652" w:rsidRPr="00E05177" w:rsidRDefault="00A00652" w:rsidP="00A00652">
      <w:pPr>
        <w:jc w:val="both"/>
        <w:rPr>
          <w:rFonts w:ascii="Myriad Pro" w:hAnsi="Myriad Pro"/>
          <w:i/>
        </w:rPr>
      </w:pPr>
      <w:r w:rsidRPr="00E05177">
        <w:rPr>
          <w:rFonts w:ascii="Myriad Pro" w:hAnsi="Myriad Pro"/>
        </w:rPr>
        <w:lastRenderedPageBreak/>
        <w:t>Če izvajalec iz razlogov, za katere je odgovoren, zamuja z izvedbo pogodbenih del, oziroma ne izpolni pravilno svojih obveznosti v pogodbeno določenem roku, je dolžan plačati naročniku za vsak koledarski dan zamude pogodbeno kazen v višini 2</w:t>
      </w:r>
      <w:r w:rsidRPr="00E05177">
        <w:rPr>
          <w:rFonts w:ascii="Myriad Pro" w:hAnsi="Myriad Pro"/>
          <w:vertAlign w:val="superscript"/>
        </w:rPr>
        <w:t>0</w:t>
      </w:r>
      <w:r w:rsidRPr="00E05177">
        <w:rPr>
          <w:rFonts w:ascii="Myriad Pro" w:hAnsi="Myriad Pro"/>
        </w:rPr>
        <w:t>/</w:t>
      </w:r>
      <w:r w:rsidRPr="00E05177">
        <w:rPr>
          <w:rFonts w:ascii="Myriad Pro" w:hAnsi="Myriad Pro"/>
          <w:vertAlign w:val="subscript"/>
        </w:rPr>
        <w:t>00</w:t>
      </w:r>
      <w:r w:rsidRPr="00E05177">
        <w:rPr>
          <w:rFonts w:ascii="Myriad Pro" w:hAnsi="Myriad Pro"/>
        </w:rPr>
        <w:t xml:space="preserve"> (dveh promilov) od cene pogodbenih del z DDV, to je ……..... EUR. Pogodbena kazen skupno ne sme preseči 10 % (deset odstotkov) cene pogodbenih del z DDV. </w:t>
      </w:r>
    </w:p>
    <w:p w14:paraId="289AC2E4" w14:textId="77777777" w:rsidR="00A00652" w:rsidRPr="00E05177" w:rsidRDefault="00A00652" w:rsidP="00A00652">
      <w:pPr>
        <w:jc w:val="both"/>
        <w:rPr>
          <w:rFonts w:ascii="Myriad Pro" w:hAnsi="Myriad Pro"/>
          <w:i/>
        </w:rPr>
      </w:pPr>
    </w:p>
    <w:p w14:paraId="54336078" w14:textId="77777777" w:rsidR="00A00652" w:rsidRPr="00E05177" w:rsidRDefault="00A00652" w:rsidP="00A0065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5208CBE9" w14:textId="77777777" w:rsidR="00A00652" w:rsidRPr="00E05177" w:rsidRDefault="00A00652" w:rsidP="00A00652">
      <w:pPr>
        <w:jc w:val="both"/>
        <w:rPr>
          <w:rFonts w:ascii="Myriad Pro" w:hAnsi="Myriad Pro"/>
          <w:i/>
        </w:rPr>
      </w:pPr>
    </w:p>
    <w:p w14:paraId="36838E33" w14:textId="77777777" w:rsidR="00A00652" w:rsidRPr="00E05177" w:rsidRDefault="00A00652" w:rsidP="00A00652">
      <w:pPr>
        <w:jc w:val="both"/>
        <w:rPr>
          <w:rFonts w:ascii="Myriad Pro" w:hAnsi="Myriad Pro"/>
          <w:i/>
        </w:rPr>
      </w:pPr>
      <w:r w:rsidRPr="00E05177">
        <w:rPr>
          <w:rFonts w:ascii="Myriad Pro" w:hAnsi="Myriad Pro"/>
        </w:rPr>
        <w:t>Naročnik dejstvo morebitne zamude izvajalca ter število dni zamude izvajalca vpiše v primopredajni zapisnik  ali pa zamudo notificira na drugačen način kadarkoli do končnega prevzema pogodbenih del. S tem se šteje pogodbena kazen za notificirano. Naročnik si pridržuje pravico do obračuna pogodbene kazni do zaključka končnega obračuna del.</w:t>
      </w:r>
    </w:p>
    <w:p w14:paraId="6FF30B39" w14:textId="77777777" w:rsidR="00A00652" w:rsidRPr="00E05177" w:rsidRDefault="00A00652" w:rsidP="00A00652">
      <w:pPr>
        <w:jc w:val="both"/>
        <w:rPr>
          <w:rFonts w:ascii="Myriad Pro" w:hAnsi="Myriad Pro"/>
          <w:i/>
        </w:rPr>
      </w:pPr>
    </w:p>
    <w:p w14:paraId="5A027B99" w14:textId="77777777" w:rsidR="00A00652" w:rsidRPr="00E05177" w:rsidRDefault="00A00652" w:rsidP="00A00652">
      <w:pPr>
        <w:jc w:val="both"/>
        <w:rPr>
          <w:rFonts w:ascii="Myriad Pro" w:hAnsi="Myriad Pro"/>
          <w:i/>
        </w:rPr>
      </w:pPr>
      <w:r w:rsidRPr="00E05177">
        <w:rPr>
          <w:rFonts w:ascii="Myriad Pro" w:hAnsi="Myriad Pro"/>
        </w:rPr>
        <w:t>Če naročniku zaradi zamude nastane škoda, ki je večja od pogodbene kazni, ima naročnik pravico zahtevati od izvajalca razliko do popolne odškodnine</w:t>
      </w:r>
      <w:r w:rsidRPr="00E05177">
        <w:rPr>
          <w:rFonts w:ascii="Myriad Pro" w:hAnsi="Myriad Pro"/>
          <w:b/>
        </w:rPr>
        <w:t xml:space="preserve"> </w:t>
      </w:r>
      <w:r w:rsidRPr="00E05177">
        <w:rPr>
          <w:rFonts w:ascii="Myriad Pro" w:hAnsi="Myriad Pro"/>
        </w:rPr>
        <w:t>in vso škodo zaradi slabo ali nestrokovno izvedenih pogodbenih del.</w:t>
      </w:r>
    </w:p>
    <w:p w14:paraId="2C4C7A05" w14:textId="77777777" w:rsidR="00A00652" w:rsidRPr="00E05177" w:rsidRDefault="00A00652" w:rsidP="00A00652">
      <w:pPr>
        <w:jc w:val="both"/>
        <w:rPr>
          <w:rFonts w:ascii="Myriad Pro" w:hAnsi="Myriad Pro"/>
          <w:i/>
        </w:rPr>
      </w:pPr>
    </w:p>
    <w:p w14:paraId="0CF1D8B4" w14:textId="77777777" w:rsidR="00A00652" w:rsidRPr="00E05177" w:rsidRDefault="00A00652" w:rsidP="00A00652">
      <w:pPr>
        <w:jc w:val="both"/>
        <w:rPr>
          <w:rFonts w:ascii="Myriad Pro" w:hAnsi="Myriad Pro"/>
          <w:i/>
        </w:rPr>
      </w:pPr>
      <w:r w:rsidRPr="00E05177">
        <w:rPr>
          <w:rFonts w:ascii="Myriad Pro" w:hAnsi="Myriad Pro"/>
        </w:rPr>
        <w:t>Plačilo pogodbene kazni izvajalca ne odvezuje od izpolnitve pogodbenih obveznosti in ne vpliva na morebitne druge odškodninske zahtevke naročnika.</w:t>
      </w:r>
    </w:p>
    <w:p w14:paraId="35131E6C" w14:textId="77777777" w:rsidR="00A00652" w:rsidRPr="00E05177" w:rsidRDefault="00A00652" w:rsidP="00A00652">
      <w:pPr>
        <w:jc w:val="both"/>
        <w:rPr>
          <w:rFonts w:ascii="Myriad Pro" w:hAnsi="Myriad Pro"/>
          <w:i/>
        </w:rPr>
      </w:pPr>
    </w:p>
    <w:p w14:paraId="3982F571"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700ED294" w14:textId="77777777" w:rsidR="00A00652" w:rsidRPr="00E05177" w:rsidRDefault="00A00652" w:rsidP="00A00652">
      <w:pPr>
        <w:jc w:val="both"/>
        <w:rPr>
          <w:rFonts w:ascii="Myriad Pro" w:hAnsi="Myriad Pro"/>
          <w:i/>
        </w:rPr>
      </w:pPr>
    </w:p>
    <w:p w14:paraId="03B17281" w14:textId="77777777" w:rsidR="00A00652" w:rsidRPr="00E05177" w:rsidRDefault="00A00652" w:rsidP="00A00652">
      <w:pPr>
        <w:ind w:right="142"/>
        <w:jc w:val="both"/>
        <w:rPr>
          <w:rFonts w:ascii="Myriad Pro" w:hAnsi="Myriad Pro"/>
          <w:i/>
        </w:rPr>
      </w:pPr>
      <w:r w:rsidRPr="00E05177">
        <w:rPr>
          <w:rFonts w:ascii="Myriad Pro" w:hAnsi="Myriad Pro"/>
        </w:rPr>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1.000,00 EUR (z besedo: tisoč eurov in 00/100), pri čemer pogodbena kazen ne more preseči 10 % (desetih odstotkov) cene pogodbenih del z DDV. O vsaki ugotovitvi neizvajanja pogodbenih del ves svetli del dneva, vse dni vse do dokončanja pogodbenih del, razen ob dela prostih dnevih, naročnik obvesti izvajalca pisno ali z vpisom v gradbeni dnevnik.</w:t>
      </w:r>
    </w:p>
    <w:p w14:paraId="4982605B" w14:textId="77777777" w:rsidR="00A00652" w:rsidRPr="00E05177" w:rsidRDefault="00A00652" w:rsidP="00A00652">
      <w:pPr>
        <w:ind w:right="142"/>
        <w:jc w:val="both"/>
        <w:rPr>
          <w:rFonts w:ascii="Myriad Pro" w:hAnsi="Myriad Pro"/>
          <w:i/>
        </w:rPr>
      </w:pPr>
    </w:p>
    <w:p w14:paraId="29B76451" w14:textId="77777777" w:rsidR="00A00652" w:rsidRPr="00E05177" w:rsidRDefault="00A00652" w:rsidP="00A0065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7B90486C" w14:textId="77777777" w:rsidR="00A00652" w:rsidRPr="00E05177" w:rsidRDefault="00A00652" w:rsidP="00A00652">
      <w:pPr>
        <w:jc w:val="both"/>
        <w:rPr>
          <w:rFonts w:ascii="Myriad Pro" w:hAnsi="Myriad Pro"/>
          <w:i/>
        </w:rPr>
      </w:pPr>
    </w:p>
    <w:p w14:paraId="69373EA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076AC02C" w14:textId="77777777" w:rsidR="00A00652" w:rsidRPr="00E05177" w:rsidRDefault="00A00652" w:rsidP="00A00652">
      <w:pPr>
        <w:pStyle w:val="Odstavekseznama"/>
        <w:ind w:left="0"/>
        <w:jc w:val="both"/>
        <w:rPr>
          <w:rFonts w:ascii="Myriad Pro" w:hAnsi="Myriad Pro"/>
          <w:i/>
        </w:rPr>
      </w:pPr>
    </w:p>
    <w:p w14:paraId="255AFA01" w14:textId="77777777" w:rsidR="00A00652" w:rsidRPr="00E05177" w:rsidRDefault="00A00652" w:rsidP="00A00652">
      <w:pPr>
        <w:ind w:right="142"/>
        <w:jc w:val="both"/>
        <w:rPr>
          <w:rFonts w:ascii="Myriad Pro" w:hAnsi="Myriad Pro"/>
          <w:i/>
        </w:rPr>
      </w:pPr>
      <w:r w:rsidRPr="00E05177">
        <w:rPr>
          <w:rFonts w:ascii="Myriad Pro" w:hAnsi="Myriad Pro"/>
        </w:rPr>
        <w:t>Pogodbeno kazen v višini 10 % (deset odstotkov) cene pogodbenih del z DDV, to je …………………… EUR (z besedo: .................... eurov in …/100), je dolžan izvajalec plačati naročniku tudi v primeru njegove neizpolnitve pogodbe.</w:t>
      </w:r>
    </w:p>
    <w:p w14:paraId="2E35BDAC" w14:textId="77777777" w:rsidR="00A00652" w:rsidRPr="00E05177" w:rsidRDefault="00A00652" w:rsidP="00A00652">
      <w:pPr>
        <w:ind w:right="142"/>
        <w:jc w:val="both"/>
        <w:rPr>
          <w:rFonts w:ascii="Myriad Pro" w:hAnsi="Myriad Pro"/>
          <w:b/>
          <w:i/>
        </w:rPr>
      </w:pPr>
    </w:p>
    <w:p w14:paraId="5EBA49FF" w14:textId="77777777" w:rsidR="00A00652" w:rsidRPr="00E05177" w:rsidRDefault="00A00652" w:rsidP="00A00652">
      <w:pPr>
        <w:ind w:right="11"/>
        <w:jc w:val="both"/>
        <w:rPr>
          <w:rFonts w:ascii="Myriad Pro" w:hAnsi="Myriad Pro"/>
          <w:b/>
          <w:i/>
        </w:rPr>
      </w:pPr>
      <w:r w:rsidRPr="00E05177">
        <w:rPr>
          <w:rFonts w:ascii="Myriad Pro" w:hAnsi="Myriad Pro"/>
        </w:rPr>
        <w:t>Za znesek pogodbene kazni bo naročnik izvajalcu izstavil račun, ki ga mora izvajalec poravnati v roku 30 (tridesetih) dni od dneva izstavitve računa.</w:t>
      </w:r>
    </w:p>
    <w:p w14:paraId="2BB5A5A9" w14:textId="77777777" w:rsidR="00A00652" w:rsidRPr="00E05177" w:rsidRDefault="00A00652" w:rsidP="00A00652">
      <w:pPr>
        <w:ind w:right="11"/>
        <w:jc w:val="both"/>
        <w:rPr>
          <w:rFonts w:ascii="Myriad Pro" w:hAnsi="Myriad Pro"/>
          <w:i/>
        </w:rPr>
      </w:pPr>
    </w:p>
    <w:p w14:paraId="72A11F0E" w14:textId="77777777" w:rsidR="00A00652" w:rsidRPr="00E05177" w:rsidRDefault="00A00652" w:rsidP="00A00652">
      <w:pPr>
        <w:ind w:right="11"/>
        <w:jc w:val="both"/>
        <w:rPr>
          <w:rFonts w:ascii="Myriad Pro" w:hAnsi="Myriad Pro"/>
          <w:i/>
        </w:rPr>
      </w:pPr>
      <w:r w:rsidRPr="00E05177">
        <w:rPr>
          <w:rFonts w:ascii="Myriad Pro" w:hAnsi="Myriad Pro"/>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2A31540C" w14:textId="77777777" w:rsidR="00A00652" w:rsidRPr="00E05177" w:rsidRDefault="00A00652" w:rsidP="00A00652">
      <w:pPr>
        <w:ind w:right="11"/>
        <w:jc w:val="both"/>
        <w:rPr>
          <w:rFonts w:ascii="Myriad Pro" w:hAnsi="Myriad Pro"/>
          <w:i/>
        </w:rPr>
      </w:pPr>
    </w:p>
    <w:p w14:paraId="417222DB" w14:textId="77777777" w:rsidR="00A00652" w:rsidRPr="00E05177" w:rsidRDefault="00A00652" w:rsidP="00A00652">
      <w:pPr>
        <w:ind w:right="11"/>
        <w:jc w:val="both"/>
        <w:rPr>
          <w:rFonts w:ascii="Myriad Pro" w:hAnsi="Myriad Pro"/>
          <w:i/>
        </w:rPr>
      </w:pPr>
    </w:p>
    <w:p w14:paraId="52B004DF" w14:textId="77777777" w:rsidR="00A00652" w:rsidRPr="00E05177" w:rsidRDefault="00A00652" w:rsidP="00A00652">
      <w:pPr>
        <w:ind w:right="11"/>
        <w:jc w:val="both"/>
        <w:rPr>
          <w:rFonts w:ascii="Myriad Pro" w:hAnsi="Myriad Pro"/>
          <w:b/>
          <w:i/>
        </w:rPr>
      </w:pPr>
      <w:r w:rsidRPr="00E05177">
        <w:rPr>
          <w:rFonts w:ascii="Myriad Pro" w:hAnsi="Myriad Pro"/>
          <w:b/>
        </w:rPr>
        <w:t>Garancije izvajalca</w:t>
      </w:r>
    </w:p>
    <w:p w14:paraId="45B7CCA2" w14:textId="77777777" w:rsidR="00A00652" w:rsidRPr="00E05177" w:rsidRDefault="00A00652" w:rsidP="00A00652">
      <w:pPr>
        <w:ind w:right="11"/>
        <w:jc w:val="both"/>
        <w:rPr>
          <w:rFonts w:ascii="Myriad Pro" w:hAnsi="Myriad Pro"/>
          <w:b/>
          <w:i/>
        </w:rPr>
      </w:pPr>
    </w:p>
    <w:p w14:paraId="373232BA"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BD0D52D" w14:textId="77777777" w:rsidR="00A00652" w:rsidRPr="00E05177" w:rsidRDefault="00A00652" w:rsidP="00A00652">
      <w:pPr>
        <w:ind w:right="11"/>
        <w:jc w:val="both"/>
        <w:rPr>
          <w:rFonts w:ascii="Myriad Pro" w:hAnsi="Myriad Pro"/>
          <w:i/>
        </w:rPr>
      </w:pPr>
    </w:p>
    <w:p w14:paraId="358EDD64"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Izvajalec se s to pogodbo zavezuje, da bo odpravil vse stvarne napake, ki se bodo pokazale po prevzemu opravljenih del in daje garancijo za vsa opravljena dela (tudi za dela podizvajalcev), in sicer:</w:t>
      </w:r>
    </w:p>
    <w:p w14:paraId="7BD32E1F" w14:textId="77777777" w:rsidR="00A00652" w:rsidRPr="00E05177" w:rsidRDefault="00A00652">
      <w:pPr>
        <w:pStyle w:val="Odstavekseznama"/>
        <w:numPr>
          <w:ilvl w:val="0"/>
          <w:numId w:val="40"/>
        </w:numPr>
        <w:ind w:left="284" w:hanging="284"/>
        <w:jc w:val="both"/>
        <w:rPr>
          <w:rFonts w:ascii="Myriad Pro" w:hAnsi="Myriad Pro"/>
          <w:i/>
          <w:color w:val="000000"/>
        </w:rPr>
      </w:pPr>
      <w:r w:rsidRPr="00E05177">
        <w:rPr>
          <w:rFonts w:ascii="Myriad Pro" w:hAnsi="Myriad Pro"/>
          <w:color w:val="000000"/>
        </w:rPr>
        <w:t>splošni garancijski rok za izvedena dela 5 (pet) let;</w:t>
      </w:r>
    </w:p>
    <w:p w14:paraId="6F9D5E4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color w:val="000000"/>
        </w:rPr>
        <w:t>za</w:t>
      </w:r>
      <w:r w:rsidRPr="00E05177">
        <w:rPr>
          <w:rFonts w:ascii="Myriad Pro" w:hAnsi="Myriad Pro"/>
        </w:rPr>
        <w:t xml:space="preserve"> solidnost gradbe 10 (deset) let;</w:t>
      </w:r>
    </w:p>
    <w:p w14:paraId="0337F111"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1427D01A"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t>Za vgrajeno opremo in industrijske izdelke, ki imajo garancijske liste, daje izvajalec garancijo v takšnem obsegu, kot jo nudijo dobavitelji navedenih izdelkov, vendar najmanj 2 (dve) leti, v kolikor je garancija dobaviteljev krajša od 2 (dveh) let.</w:t>
      </w:r>
    </w:p>
    <w:p w14:paraId="56672E64"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4F6BA4F8" w14:textId="77777777" w:rsidR="00A00652"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E05177">
        <w:rPr>
          <w:rFonts w:ascii="Myriad Pro" w:hAnsi="Myriad Pro"/>
          <w:color w:val="000000"/>
        </w:rPr>
        <w:t>Izvajalec mora za vgrajeno opremo in naprave naročniku dostaviti pravilno izpolnjene in s strani proizvajalcev oziroma dobaviteljev izpolnjene, podpisane in ožigosane garancijske liste.</w:t>
      </w:r>
    </w:p>
    <w:p w14:paraId="7F741F00" w14:textId="77777777" w:rsidR="00143550" w:rsidRDefault="00143550"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p>
    <w:p w14:paraId="4C1EF0B1" w14:textId="1997B732" w:rsidR="00143550" w:rsidRPr="00E84EE9" w:rsidRDefault="00143550"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Cs/>
          <w:color w:val="000000"/>
        </w:rPr>
      </w:pPr>
      <w:r w:rsidRPr="00E84EE9">
        <w:rPr>
          <w:rFonts w:ascii="Myriad Pro" w:hAnsi="Myriad Pro"/>
          <w:iCs/>
          <w:color w:val="000000"/>
        </w:rPr>
        <w:t>Izvajalec mora skupaj z garancijskimi listi predati tudi servisna navodila in navodila za vzdrževanje v slovenskem jeziku.</w:t>
      </w:r>
    </w:p>
    <w:p w14:paraId="6FA4947C"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17E14373"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t xml:space="preserve">Garancijski roki začnejo teči z dnem končnega prevzema izvedenih del, to je ko bodo pogodbena dela v celoti končana, komisijsko pregledana, s pogojem, da morajo biti pred tem odpravljene vse pomanjkljivosti, ugotovljene med gradnjo, na kvalitativnem pregledu ali ob prevzemu pogodbenih del. </w:t>
      </w:r>
    </w:p>
    <w:p w14:paraId="37E5438E"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715D81F0"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rPr>
        <w:t>Če bo v garancijskem roku zaradi odprave reklamirane napake izvršeno določeno popravilo ali bo zamenjan določen material ali del opreme, potem za celoten sklop, v okvir katerega to popravilo sodi, prične teči garancijski rok znova od zapisniškega prevzema reklamiranih del dalje.</w:t>
      </w:r>
    </w:p>
    <w:p w14:paraId="2B4ECED9" w14:textId="77777777" w:rsidR="00A00652" w:rsidRPr="00E05177" w:rsidRDefault="00A00652" w:rsidP="00A00652">
      <w:pPr>
        <w:ind w:right="11"/>
        <w:jc w:val="both"/>
        <w:rPr>
          <w:rFonts w:ascii="Myriad Pro" w:hAnsi="Myriad Pro"/>
          <w:i/>
          <w:color w:val="000000"/>
        </w:rPr>
      </w:pPr>
    </w:p>
    <w:p w14:paraId="09621BA6"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Izvajalec je dolžan na svoje stroške odpraviti vse pomanjkljivosti, za katere jamči in ki se pokažejo med garancijskim rokom.</w:t>
      </w:r>
    </w:p>
    <w:p w14:paraId="13CB675B" w14:textId="77777777" w:rsidR="00A00652" w:rsidRPr="00E05177" w:rsidRDefault="00A00652" w:rsidP="00A00652">
      <w:pPr>
        <w:jc w:val="both"/>
        <w:rPr>
          <w:rFonts w:ascii="Myriad Pro" w:hAnsi="Myriad Pro"/>
          <w:i/>
        </w:rPr>
      </w:pPr>
    </w:p>
    <w:p w14:paraId="7D48BC70" w14:textId="77777777" w:rsidR="00A00652" w:rsidRPr="00E05177" w:rsidRDefault="00A00652" w:rsidP="00A00652">
      <w:pPr>
        <w:ind w:right="-286"/>
        <w:jc w:val="both"/>
        <w:rPr>
          <w:rFonts w:ascii="Myriad Pro" w:hAnsi="Myriad Pro"/>
          <w:b/>
          <w:i/>
        </w:rPr>
      </w:pPr>
    </w:p>
    <w:p w14:paraId="6A71FF3C" w14:textId="77777777" w:rsidR="00A00652" w:rsidRPr="00E05177" w:rsidRDefault="00A00652" w:rsidP="00A00652">
      <w:pPr>
        <w:ind w:right="-286"/>
        <w:jc w:val="both"/>
        <w:rPr>
          <w:rFonts w:ascii="Myriad Pro" w:hAnsi="Myriad Pro"/>
          <w:b/>
          <w:i/>
        </w:rPr>
      </w:pPr>
      <w:r w:rsidRPr="00E05177">
        <w:rPr>
          <w:rFonts w:ascii="Myriad Pro" w:hAnsi="Myriad Pro"/>
          <w:b/>
        </w:rPr>
        <w:t>Prevzem pogodbenih del</w:t>
      </w:r>
    </w:p>
    <w:p w14:paraId="32598607" w14:textId="77777777" w:rsidR="00A00652" w:rsidRPr="00E05177" w:rsidRDefault="00A00652" w:rsidP="00A00652">
      <w:pPr>
        <w:ind w:right="-286"/>
        <w:jc w:val="both"/>
        <w:rPr>
          <w:rFonts w:ascii="Myriad Pro" w:hAnsi="Myriad Pro"/>
          <w:b/>
          <w:i/>
        </w:rPr>
      </w:pPr>
    </w:p>
    <w:p w14:paraId="2F777D3B"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60C0D3D" w14:textId="77777777" w:rsidR="00A00652" w:rsidRPr="00E05177" w:rsidRDefault="00A00652" w:rsidP="00A00652">
      <w:pPr>
        <w:ind w:right="-286"/>
        <w:jc w:val="both"/>
        <w:rPr>
          <w:rFonts w:ascii="Myriad Pro" w:hAnsi="Myriad Pro"/>
          <w:b/>
          <w:i/>
        </w:rPr>
      </w:pPr>
    </w:p>
    <w:p w14:paraId="6764979A"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Izvajalec mora takoj po dokončanju del pisno obvestiti naročnika, da so vsa pogodbena dela končana. Naročnik prevzame od izvajalca pogodbena dela pod pogojem, da so dela kvalitetno izvedena in služijo svojemu namenu. Vse ugotovljene pomanjkljivosti je izvajalec dolžan odpraviti v rokih navedenih v zapisniku o prevzemu.</w:t>
      </w:r>
    </w:p>
    <w:p w14:paraId="1918E2DD" w14:textId="77777777" w:rsidR="00A00652" w:rsidRPr="00E05177" w:rsidRDefault="00A00652" w:rsidP="00A00652">
      <w:pPr>
        <w:ind w:right="11"/>
        <w:jc w:val="both"/>
        <w:rPr>
          <w:rFonts w:ascii="Myriad Pro" w:hAnsi="Myriad Pro"/>
          <w:i/>
          <w:color w:val="000000"/>
        </w:rPr>
      </w:pPr>
    </w:p>
    <w:p w14:paraId="6AC3EBAF" w14:textId="77777777" w:rsidR="00A00652" w:rsidRPr="00E05177" w:rsidRDefault="00A00652" w:rsidP="00A00652">
      <w:pPr>
        <w:spacing w:line="259" w:lineRule="auto"/>
        <w:ind w:right="11"/>
        <w:jc w:val="both"/>
        <w:rPr>
          <w:rFonts w:ascii="Myriad Pro" w:hAnsi="Myriad Pro"/>
          <w:i/>
          <w:color w:val="000000"/>
        </w:rPr>
      </w:pPr>
      <w:r w:rsidRPr="00E05177">
        <w:rPr>
          <w:rFonts w:ascii="Myriad Pro" w:hAnsi="Myriad Pro"/>
          <w:color w:val="000000"/>
        </w:rPr>
        <w:t>Končni prevzem pogodbenih del se izvede po kvalitativnem pregledu, pod  pogojem, da morajo biti pred tem odpravljene vse pomanjkljivosti, ugotovljene med gradnjo, na komisijskem pregledu ali ob primopredaji ter predloženo finančno zavarovanje za odpravo napak v garancijski dobi. O prevzemu se sestavi zapisnik. Izvajalec je dolžan ob primopredaji predložiti tudi izpolnjene obrazce skladno z navodilom o prenosu zgrajene komunalne infrastrukture, s katerim ga naročnik seznani ob uvedbi v posel.</w:t>
      </w:r>
    </w:p>
    <w:p w14:paraId="793589A3" w14:textId="77777777" w:rsidR="00A00652" w:rsidRPr="00E05177" w:rsidRDefault="00A00652" w:rsidP="00A00652">
      <w:pPr>
        <w:spacing w:line="259" w:lineRule="auto"/>
        <w:ind w:right="11"/>
        <w:jc w:val="both"/>
        <w:rPr>
          <w:rFonts w:ascii="Myriad Pro" w:hAnsi="Myriad Pro"/>
          <w:i/>
          <w:color w:val="000000"/>
        </w:rPr>
      </w:pPr>
    </w:p>
    <w:p w14:paraId="15EE3617" w14:textId="77777777" w:rsidR="00A00652" w:rsidRPr="00E05177" w:rsidRDefault="00A00652" w:rsidP="00A00652">
      <w:pPr>
        <w:spacing w:line="259" w:lineRule="auto"/>
        <w:ind w:right="11"/>
        <w:jc w:val="both"/>
        <w:rPr>
          <w:rFonts w:ascii="Myriad Pro" w:hAnsi="Myriad Pro"/>
          <w:i/>
          <w:color w:val="000000"/>
        </w:rPr>
      </w:pPr>
      <w:r w:rsidRPr="00E05177">
        <w:rPr>
          <w:rFonts w:ascii="Myriad Pro" w:hAnsi="Myriad Pro"/>
          <w:color w:val="000000"/>
        </w:rPr>
        <w:t>Kot predpogoj za prevzem objekta mora izvajalec predložiti naročniku v dveh tiskanih izvodih in  elektronski obliki projektno dokumentacijo izvedenih del (PID), 1 (en) izvod geodetskega načrta novega stanja zemljišča po končani gradnji, Navodila za obratovanje in vzdrževanje (NOV), po 1 (en) izvod Dokazila o zanesljivosti objekta v tiskani in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 obseg in vrednost zgrajene komunalne infrastrukture. Projektna dokumentacija v elektronski obliki mora biti pripravljena v naslednjih formatih (nezaklenjeno):</w:t>
      </w:r>
    </w:p>
    <w:p w14:paraId="6E9DDE34" w14:textId="77777777" w:rsidR="00A00652" w:rsidRPr="00E05177" w:rsidRDefault="00A00652">
      <w:pPr>
        <w:pStyle w:val="Odstavekseznama"/>
        <w:numPr>
          <w:ilvl w:val="0"/>
          <w:numId w:val="38"/>
        </w:numPr>
        <w:spacing w:line="259" w:lineRule="auto"/>
        <w:ind w:left="0" w:right="11" w:firstLine="0"/>
        <w:jc w:val="both"/>
        <w:rPr>
          <w:rFonts w:ascii="Myriad Pro" w:hAnsi="Myriad Pro"/>
          <w:i/>
          <w:color w:val="000000"/>
        </w:rPr>
      </w:pPr>
      <w:r w:rsidRPr="00E05177">
        <w:rPr>
          <w:rFonts w:ascii="Myriad Pro" w:hAnsi="Myriad Pro"/>
          <w:color w:val="000000"/>
        </w:rPr>
        <w:t>grafični del v vektorskem formatu .</w:t>
      </w:r>
      <w:proofErr w:type="spellStart"/>
      <w:r w:rsidRPr="00E05177">
        <w:rPr>
          <w:rFonts w:ascii="Myriad Pro" w:hAnsi="Myriad Pro"/>
          <w:color w:val="000000"/>
        </w:rPr>
        <w:t>dwg</w:t>
      </w:r>
      <w:proofErr w:type="spellEnd"/>
      <w:r w:rsidRPr="00E05177">
        <w:rPr>
          <w:rFonts w:ascii="Myriad Pro" w:hAnsi="Myriad Pro"/>
          <w:color w:val="000000"/>
        </w:rPr>
        <w:t xml:space="preserve"> in .</w:t>
      </w:r>
      <w:proofErr w:type="spellStart"/>
      <w:r w:rsidRPr="00E05177">
        <w:rPr>
          <w:rFonts w:ascii="Myriad Pro" w:hAnsi="Myriad Pro"/>
          <w:color w:val="000000"/>
        </w:rPr>
        <w:t>dxf</w:t>
      </w:r>
      <w:proofErr w:type="spellEnd"/>
      <w:r w:rsidRPr="00E05177">
        <w:rPr>
          <w:rFonts w:ascii="Myriad Pro" w:hAnsi="Myriad Pro"/>
          <w:color w:val="000000"/>
        </w:rPr>
        <w:t>,</w:t>
      </w:r>
    </w:p>
    <w:p w14:paraId="39626687" w14:textId="77777777" w:rsidR="00A00652" w:rsidRPr="00E05177" w:rsidRDefault="00A00652">
      <w:pPr>
        <w:pStyle w:val="Odstavekseznama"/>
        <w:numPr>
          <w:ilvl w:val="0"/>
          <w:numId w:val="38"/>
        </w:numPr>
        <w:spacing w:line="259" w:lineRule="auto"/>
        <w:ind w:left="0" w:right="11" w:firstLine="0"/>
        <w:jc w:val="both"/>
        <w:rPr>
          <w:rFonts w:ascii="Myriad Pro" w:hAnsi="Myriad Pro"/>
          <w:i/>
          <w:color w:val="000000"/>
        </w:rPr>
      </w:pPr>
      <w:r w:rsidRPr="00E05177">
        <w:rPr>
          <w:rFonts w:ascii="Myriad Pro" w:hAnsi="Myriad Pro"/>
          <w:color w:val="000000"/>
        </w:rPr>
        <w:t>tekstualni del v formatu .</w:t>
      </w:r>
      <w:proofErr w:type="spellStart"/>
      <w:r w:rsidRPr="00E05177">
        <w:rPr>
          <w:rFonts w:ascii="Myriad Pro" w:hAnsi="Myriad Pro"/>
          <w:color w:val="000000"/>
        </w:rPr>
        <w:t>doc</w:t>
      </w:r>
      <w:proofErr w:type="spellEnd"/>
      <w:r w:rsidRPr="00E05177">
        <w:rPr>
          <w:rFonts w:ascii="Myriad Pro" w:hAnsi="Myriad Pro"/>
          <w:color w:val="000000"/>
        </w:rPr>
        <w:t>,</w:t>
      </w:r>
    </w:p>
    <w:p w14:paraId="0F0429C7" w14:textId="77777777" w:rsidR="00A00652" w:rsidRPr="00E05177" w:rsidRDefault="00A00652">
      <w:pPr>
        <w:pStyle w:val="Odstavekseznama"/>
        <w:numPr>
          <w:ilvl w:val="0"/>
          <w:numId w:val="38"/>
        </w:numPr>
        <w:spacing w:line="259" w:lineRule="auto"/>
        <w:ind w:left="0" w:right="11" w:firstLine="0"/>
        <w:jc w:val="both"/>
        <w:rPr>
          <w:rFonts w:ascii="Myriad Pro" w:hAnsi="Myriad Pro"/>
          <w:i/>
          <w:color w:val="000000"/>
        </w:rPr>
      </w:pPr>
      <w:r w:rsidRPr="00E05177">
        <w:rPr>
          <w:rFonts w:ascii="Myriad Pro" w:hAnsi="Myriad Pro"/>
          <w:color w:val="000000"/>
        </w:rPr>
        <w:t>tabelarični del v formatu .</w:t>
      </w:r>
      <w:proofErr w:type="spellStart"/>
      <w:r w:rsidRPr="00E05177">
        <w:rPr>
          <w:rFonts w:ascii="Myriad Pro" w:hAnsi="Myriad Pro"/>
          <w:color w:val="000000"/>
        </w:rPr>
        <w:t>xls</w:t>
      </w:r>
      <w:proofErr w:type="spellEnd"/>
      <w:r w:rsidRPr="00E05177">
        <w:rPr>
          <w:rFonts w:ascii="Myriad Pro" w:hAnsi="Myriad Pro"/>
          <w:color w:val="000000"/>
        </w:rPr>
        <w:t>.</w:t>
      </w:r>
    </w:p>
    <w:p w14:paraId="2DC37DE0" w14:textId="77777777" w:rsidR="00A00652" w:rsidRPr="00E05177" w:rsidRDefault="00A00652" w:rsidP="00A00652">
      <w:pPr>
        <w:spacing w:line="259" w:lineRule="auto"/>
        <w:ind w:right="142"/>
        <w:jc w:val="both"/>
        <w:rPr>
          <w:rFonts w:ascii="Myriad Pro" w:hAnsi="Myriad Pro"/>
          <w:i/>
          <w:color w:val="000000"/>
        </w:rPr>
      </w:pPr>
    </w:p>
    <w:p w14:paraId="3FC0D843"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V skladu s Pravilnikom o načinu označevanja javnih cest in o evidencah o javnih cestah in objektih na njih (Uradni list RS, št. 6/24) mora izvajalec pripraviti poročilo o izvedenih delih (BCP obrazci za vpis v evidenco) in zagotoviti izdelavo projektne dokumentacije izvedenih del (PID) za vsa izvedena dela. Dokumentacijo je dolžan zagotoviti izvajalec del.</w:t>
      </w:r>
    </w:p>
    <w:p w14:paraId="64354CAB" w14:textId="77777777" w:rsidR="00A00652" w:rsidRPr="00E05177" w:rsidRDefault="00A00652" w:rsidP="00A00652">
      <w:pPr>
        <w:spacing w:line="259" w:lineRule="auto"/>
        <w:ind w:right="11"/>
        <w:jc w:val="both"/>
        <w:rPr>
          <w:rFonts w:ascii="Myriad Pro" w:hAnsi="Myriad Pro"/>
          <w:i/>
          <w:color w:val="000000"/>
        </w:rPr>
      </w:pPr>
    </w:p>
    <w:p w14:paraId="6BCB1D27"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 xml:space="preserve">Izvajalec mora pred prevzemom pogodbenih del izročiti naročniku nepreklicno in brezpogojno bančno garancijo ali kavcijsko zavarovanje pri zavarovalnici za odpravo napak v garancijskem roku, plačljivo na prvi poziv, po vzorcu iz razpisne dokumentacije (v nadaljevanju: garancija), v višini 5 % (pet odstotkov) od končne pogodbene vrednosti z DDV. Rok trajanja garancije mora biti za 30 (trideset) dni daljši kot je splošni garancijski rok za izvedena dela, določen s to pogodbo, to je 5 (pet) let in 30 (trideset) dni. Garancija služi naročniku kot jamstvo za vestno izpolnjevanje izvajalčevih obveznosti do naročnika v času garancijskega roka. V kolikor se garancijski rok podaljša, </w:t>
      </w:r>
      <w:r w:rsidRPr="00E05177">
        <w:rPr>
          <w:rFonts w:ascii="Myriad Pro" w:hAnsi="Myriad Pro"/>
          <w:color w:val="000000"/>
        </w:rPr>
        <w:lastRenderedPageBreak/>
        <w:t>se mora hkrati podaljšati za enak čas tudi rok trajanja garancije. Bančna garancija mora biti izdana v slovenskem jeziku pri banki, ki ima po Zakonu o bančništvu dovoljenje Banke Slovenije za opravljanje bančnih, vzajemno priznanih in dodatnih finančnih storitev.</w:t>
      </w:r>
    </w:p>
    <w:p w14:paraId="6A2A439F" w14:textId="77777777" w:rsidR="00A00652" w:rsidRPr="00E05177" w:rsidRDefault="00A00652" w:rsidP="00A00652">
      <w:pPr>
        <w:numPr>
          <w:ilvl w:val="12"/>
          <w:numId w:val="0"/>
        </w:numPr>
        <w:ind w:right="11"/>
        <w:jc w:val="both"/>
        <w:rPr>
          <w:rFonts w:ascii="Myriad Pro" w:hAnsi="Myriad Pro"/>
          <w:i/>
          <w:color w:val="000000"/>
        </w:rPr>
      </w:pPr>
    </w:p>
    <w:p w14:paraId="72711EAC"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Izvajalec lahko svojo pogodbeno obveznost glede izročitve garancije iz prejšnjega odstavka tega člena naročniku izpolni tudi tako, da kot jamstvo za odpravo napak v garancijskem roku izroči naročniku več zaporednih instrumentov finančnega zavarovanja s krajšimi roki veljavnosti, pri čemer vsak naslednji predložen finančni instrument nadomesti prejšnjega tako, da mora biti skupna doba trajanja predloženih finančnih instrumentov neprekinjeno enaka celotnemu obdobju zahtevanega finančnega zavarovanja iz petega odstavka tega člena, to je 5 (pet) let in 30 (trideset) dni.</w:t>
      </w:r>
    </w:p>
    <w:p w14:paraId="78B2AC9C" w14:textId="77777777" w:rsidR="00A00652" w:rsidRPr="00E05177" w:rsidRDefault="00A00652" w:rsidP="00A00652">
      <w:pPr>
        <w:numPr>
          <w:ilvl w:val="12"/>
          <w:numId w:val="0"/>
        </w:numPr>
        <w:ind w:right="11"/>
        <w:jc w:val="both"/>
        <w:rPr>
          <w:rFonts w:ascii="Myriad Pro" w:hAnsi="Myriad Pro"/>
          <w:i/>
          <w:color w:val="000000"/>
        </w:rPr>
      </w:pPr>
    </w:p>
    <w:p w14:paraId="7994CDE3"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Vsako zaporedno finančno zavarovanje, ki ga bo izvajalec na način iz prejšnjega odstavka tega člena predložil naročniku, mora biti nepreklicna in brezpogojna bančna garancija ali kavcijsko zavarovanje pri zavarovalnici za odpravo napak v garancijskem roku, plačljivo na prvi poziv, po vzorcu iz razpisne dokumentacije, v višini 5% (petih odstotkov) od končne pogodbene vrednosti z DDV in mora veljati najmanj 2 (dve) leti, pri čemer mora izvajalec vsako naslednje finančno zavarovanje naročniku predložiti najkasneje 30 (trideset) dni pred iztekom veljavnosti obstoječega finančnega zavarovanja, tako da bo skupna doba veljavnosti vseh predloženih finančnih zavarovanj neprekinjena vse do izteka trajanja garancije iz petega odstavka tega člena. V kolikor se garancijski rok podaljša, se mora za enak čas hkrati ustrezno podaljšati rok trajanja finančnega zavarovanja, oziroma finančnih zavarovanj.</w:t>
      </w:r>
    </w:p>
    <w:p w14:paraId="5CAB68FC" w14:textId="77777777" w:rsidR="00A00652" w:rsidRPr="00E05177" w:rsidRDefault="00A00652" w:rsidP="00A00652">
      <w:pPr>
        <w:numPr>
          <w:ilvl w:val="12"/>
          <w:numId w:val="0"/>
        </w:numPr>
        <w:ind w:right="11"/>
        <w:jc w:val="both"/>
        <w:rPr>
          <w:rFonts w:ascii="Myriad Pro" w:hAnsi="Myriad Pro"/>
          <w:i/>
          <w:color w:val="000000"/>
        </w:rPr>
      </w:pPr>
    </w:p>
    <w:p w14:paraId="36E77E90"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V primeru, da izvajalec na način in pod pogoji iz prejšnjega odstavka tega člena naročniku ne bo pravočasno predložil novega finančnega zavarovanja za odpravo napak v garancijskem roku, bo naročnik unovčil že prejeto finančno zavarovanje za odpravo napak v garancijskem roku.</w:t>
      </w:r>
    </w:p>
    <w:p w14:paraId="69EF2D2E" w14:textId="77777777" w:rsidR="00A00652" w:rsidRPr="00E05177" w:rsidRDefault="00A00652" w:rsidP="00A00652">
      <w:pPr>
        <w:numPr>
          <w:ilvl w:val="12"/>
          <w:numId w:val="0"/>
        </w:numPr>
        <w:ind w:right="11"/>
        <w:jc w:val="both"/>
        <w:rPr>
          <w:rFonts w:ascii="Myriad Pro" w:hAnsi="Myriad Pro"/>
          <w:i/>
          <w:color w:val="000000"/>
        </w:rPr>
      </w:pPr>
    </w:p>
    <w:p w14:paraId="17A539DF"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Izvajalec odgovarja za odpravo stvarnih napak v garancijskih rokih skladno s to pogodbo, tudi če bo naročnik iz kateregakoli razloga unovčil prejeto zavarovanje za odpravo napak v garancijskem roku.</w:t>
      </w:r>
    </w:p>
    <w:p w14:paraId="38A9D2AA" w14:textId="77777777" w:rsidR="00A00652" w:rsidRDefault="00A00652" w:rsidP="00A00652">
      <w:pPr>
        <w:numPr>
          <w:ilvl w:val="12"/>
          <w:numId w:val="0"/>
        </w:numPr>
        <w:ind w:right="11"/>
        <w:jc w:val="both"/>
        <w:rPr>
          <w:rFonts w:ascii="Myriad Pro" w:hAnsi="Myriad Pro"/>
          <w:i/>
          <w:color w:val="000000"/>
        </w:rPr>
      </w:pPr>
    </w:p>
    <w:p w14:paraId="3870E24C" w14:textId="5DF4225B" w:rsidR="00E84EE9" w:rsidRPr="00E84EE9" w:rsidRDefault="00E84EE9" w:rsidP="00A00652">
      <w:pPr>
        <w:numPr>
          <w:ilvl w:val="12"/>
          <w:numId w:val="0"/>
        </w:numPr>
        <w:ind w:right="11"/>
        <w:jc w:val="both"/>
        <w:rPr>
          <w:rFonts w:ascii="Myriad Pro" w:hAnsi="Myriad Pro"/>
          <w:iCs/>
          <w:color w:val="000000"/>
        </w:rPr>
      </w:pPr>
      <w:r w:rsidRPr="00E84EE9">
        <w:rPr>
          <w:rFonts w:ascii="Myriad Pro" w:hAnsi="Myriad Pro"/>
          <w:iCs/>
          <w:color w:val="000000"/>
        </w:rPr>
        <w:t>Primopredaja ni uspešno zaključena, dokler izvajalec ne preda vse dokumentacije, določene s pogodbo, razpisno dokumentacijo in projektno dokumentacijo.</w:t>
      </w:r>
    </w:p>
    <w:p w14:paraId="66039581" w14:textId="77777777" w:rsidR="00A00652" w:rsidRPr="00E05177" w:rsidRDefault="00A00652" w:rsidP="00A00652">
      <w:pPr>
        <w:ind w:right="11"/>
        <w:jc w:val="both"/>
        <w:rPr>
          <w:rFonts w:ascii="Myriad Pro" w:hAnsi="Myriad Pro"/>
          <w:i/>
          <w:color w:val="000000"/>
        </w:rPr>
      </w:pPr>
      <w:r w:rsidRPr="00E84EE9">
        <w:rPr>
          <w:rFonts w:ascii="Myriad Pro" w:hAnsi="Myriad Pro"/>
          <w:iCs/>
          <w:color w:val="000000"/>
        </w:rPr>
        <w:t>Brez predložene garancije za odpravo napak v garancijskem roku prevzem pogodbenih del</w:t>
      </w:r>
      <w:r w:rsidRPr="00E05177">
        <w:rPr>
          <w:rFonts w:ascii="Myriad Pro" w:hAnsi="Myriad Pro"/>
          <w:color w:val="000000"/>
        </w:rPr>
        <w:t xml:space="preserve"> po tej pogodbi ni opravljen. </w:t>
      </w:r>
    </w:p>
    <w:p w14:paraId="267792D0" w14:textId="77777777" w:rsidR="00A00652" w:rsidRPr="00E05177" w:rsidRDefault="00A00652" w:rsidP="00A00652">
      <w:pPr>
        <w:ind w:right="11"/>
        <w:jc w:val="both"/>
        <w:rPr>
          <w:rFonts w:ascii="Myriad Pro" w:hAnsi="Myriad Pro"/>
          <w:i/>
          <w:color w:val="000000"/>
        </w:rPr>
      </w:pPr>
    </w:p>
    <w:p w14:paraId="544801B0"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color w:val="000000"/>
        </w:rPr>
      </w:pPr>
      <w:r w:rsidRPr="00E05177">
        <w:rPr>
          <w:rFonts w:ascii="Myriad Pro" w:hAnsi="Myriad Pro"/>
          <w:iCs/>
        </w:rPr>
        <w:t>člen</w:t>
      </w:r>
    </w:p>
    <w:p w14:paraId="6975ABC1" w14:textId="77777777" w:rsidR="00A00652" w:rsidRPr="00E05177" w:rsidRDefault="00A00652" w:rsidP="00A00652">
      <w:pPr>
        <w:ind w:right="11"/>
        <w:jc w:val="both"/>
        <w:rPr>
          <w:rFonts w:ascii="Myriad Pro" w:hAnsi="Myriad Pro"/>
          <w:i/>
          <w:color w:val="000000"/>
        </w:rPr>
      </w:pPr>
    </w:p>
    <w:p w14:paraId="624AFDC0"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 xml:space="preserve">Naročnik je dolžan o skritih napakah, ki se pokažejo v garancijski dobi obvestiti izvajalca </w:t>
      </w:r>
      <w:r w:rsidRPr="00E05177">
        <w:rPr>
          <w:rFonts w:ascii="Myriad Pro" w:hAnsi="Myriad Pro"/>
        </w:rPr>
        <w:t>brez odlašanja</w:t>
      </w:r>
      <w:r w:rsidRPr="00E05177">
        <w:rPr>
          <w:rFonts w:ascii="Myriad Pro" w:hAnsi="Myriad Pro"/>
          <w:color w:val="000000"/>
        </w:rPr>
        <w:t>. Stranki sporazumno določita primeren rok za odpravo napak, če to ne bo mogoče, pa ga določi naročnik sam.</w:t>
      </w:r>
    </w:p>
    <w:p w14:paraId="71F5AB81" w14:textId="77777777" w:rsidR="00A00652" w:rsidRPr="00E05177" w:rsidRDefault="00A00652" w:rsidP="00A00652">
      <w:pPr>
        <w:ind w:right="11"/>
        <w:jc w:val="both"/>
        <w:rPr>
          <w:rFonts w:ascii="Myriad Pro" w:hAnsi="Myriad Pro"/>
          <w:i/>
          <w:color w:val="000000"/>
        </w:rPr>
      </w:pPr>
    </w:p>
    <w:p w14:paraId="78C15E42"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 xml:space="preserve">Izvajalec je k odpravi napak dolžan pristopiti v dogovorjenem roku, v nujnih primerih pa takoj, ko je to mogoče. </w:t>
      </w:r>
    </w:p>
    <w:p w14:paraId="2D4A077C" w14:textId="77777777" w:rsidR="00A00652" w:rsidRPr="00E05177" w:rsidRDefault="00A00652" w:rsidP="00A00652">
      <w:pPr>
        <w:ind w:right="142"/>
        <w:jc w:val="both"/>
        <w:rPr>
          <w:rFonts w:ascii="Myriad Pro" w:hAnsi="Myriad Pro"/>
          <w:i/>
          <w:color w:val="000000"/>
        </w:rPr>
      </w:pPr>
    </w:p>
    <w:p w14:paraId="0C0DDD1E"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Če izvajalec k odpravi napak ne pristopi in jih ne odpravi v primernem roku, jih po načelu dobrega gospodarja odpravi naročnik na stroške izvajalca in se poplača iz finančnega zavarovanja za odpravo napak v garancijskem roku.</w:t>
      </w:r>
    </w:p>
    <w:p w14:paraId="0AE87CCD" w14:textId="77777777" w:rsidR="00A00652" w:rsidRPr="00E05177" w:rsidRDefault="00A00652" w:rsidP="00A00652">
      <w:pPr>
        <w:jc w:val="both"/>
        <w:rPr>
          <w:rFonts w:ascii="Myriad Pro" w:hAnsi="Myriad Pro"/>
          <w:i/>
          <w:color w:val="000000"/>
        </w:rPr>
      </w:pPr>
    </w:p>
    <w:p w14:paraId="254D272C" w14:textId="77777777" w:rsidR="00A00652" w:rsidRPr="00E05177" w:rsidRDefault="00A00652" w:rsidP="00A00652">
      <w:pPr>
        <w:jc w:val="both"/>
        <w:rPr>
          <w:rFonts w:ascii="Myriad Pro" w:hAnsi="Myriad Pro"/>
          <w:b/>
          <w:i/>
          <w:color w:val="000000"/>
        </w:rPr>
      </w:pPr>
      <w:r w:rsidRPr="00E05177">
        <w:rPr>
          <w:rFonts w:ascii="Myriad Pro" w:hAnsi="Myriad Pro"/>
          <w:b/>
          <w:color w:val="000000"/>
        </w:rPr>
        <w:t>Varstvo podatkov</w:t>
      </w:r>
    </w:p>
    <w:p w14:paraId="1BE49855" w14:textId="77777777" w:rsidR="00A00652" w:rsidRPr="00E05177" w:rsidRDefault="00A00652" w:rsidP="00A00652">
      <w:pPr>
        <w:jc w:val="both"/>
        <w:rPr>
          <w:rFonts w:ascii="Myriad Pro" w:hAnsi="Myriad Pro"/>
          <w:b/>
          <w:i/>
          <w:color w:val="000000"/>
        </w:rPr>
      </w:pPr>
    </w:p>
    <w:p w14:paraId="2BB4A416"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4C07A41A" w14:textId="77777777" w:rsidR="00A00652" w:rsidRPr="00E05177" w:rsidRDefault="00A00652" w:rsidP="00A00652">
      <w:pPr>
        <w:pStyle w:val="Odstavekseznama"/>
        <w:tabs>
          <w:tab w:val="left" w:pos="3119"/>
          <w:tab w:val="left" w:pos="5529"/>
        </w:tabs>
        <w:ind w:left="0" w:right="-286"/>
        <w:contextualSpacing/>
        <w:rPr>
          <w:rFonts w:ascii="Myriad Pro" w:hAnsi="Myriad Pro"/>
          <w:i/>
        </w:rPr>
      </w:pPr>
    </w:p>
    <w:p w14:paraId="5C2F578E" w14:textId="77777777" w:rsidR="00A00652" w:rsidRPr="00E05177" w:rsidRDefault="00A00652" w:rsidP="00A00652">
      <w:pPr>
        <w:jc w:val="both"/>
        <w:rPr>
          <w:rFonts w:ascii="Myriad Pro" w:hAnsi="Myriad Pro"/>
          <w:i/>
        </w:rPr>
      </w:pPr>
      <w:r w:rsidRPr="00E05177">
        <w:rPr>
          <w:rFonts w:ascii="Myriad Pro" w:hAnsi="Myriad Pro"/>
        </w:rPr>
        <w:t xml:space="preserve">Izvajalec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1F3EC1D2" w14:textId="77777777" w:rsidR="00A00652" w:rsidRPr="00E05177" w:rsidRDefault="00A00652" w:rsidP="00A00652">
      <w:pPr>
        <w:jc w:val="both"/>
        <w:rPr>
          <w:rFonts w:ascii="Myriad Pro" w:hAnsi="Myriad Pro"/>
          <w:i/>
        </w:rPr>
      </w:pPr>
    </w:p>
    <w:p w14:paraId="459E69F5" w14:textId="77777777" w:rsidR="00A00652" w:rsidRPr="00E05177" w:rsidRDefault="00A00652" w:rsidP="00A00652">
      <w:pPr>
        <w:jc w:val="both"/>
        <w:rPr>
          <w:rFonts w:ascii="Myriad Pro" w:hAnsi="Myriad Pro"/>
          <w:i/>
        </w:rPr>
      </w:pPr>
      <w:r w:rsidRPr="00E05177">
        <w:rPr>
          <w:rFonts w:ascii="Myriad Pro" w:hAnsi="Myriad Pro"/>
        </w:rPr>
        <w:t>Naročnik se zaveže varovati podatke, ki jih pridobi od izvajalca, v zadevah, ki so predmet te pogodbe kot poslovno skrivnost, če so bili ti podatki določeni kot poslovna skrivnost skladno z zakonom, ki ureja poslovno skrivnost, oziroma podatke, za katere je očitno, da bi nastala občutna škoda izvajalcu, če bi zanje izvedela nepooblaščena oseba.</w:t>
      </w:r>
    </w:p>
    <w:p w14:paraId="6953BF95" w14:textId="77777777" w:rsidR="00A00652" w:rsidRPr="00E05177" w:rsidRDefault="00A00652" w:rsidP="00A00652">
      <w:pPr>
        <w:ind w:right="-286"/>
        <w:jc w:val="both"/>
        <w:rPr>
          <w:rFonts w:ascii="Myriad Pro" w:hAnsi="Myriad Pro"/>
          <w:b/>
          <w:i/>
        </w:rPr>
      </w:pPr>
    </w:p>
    <w:p w14:paraId="4CE9A054" w14:textId="77777777" w:rsidR="00A00652" w:rsidRPr="00E05177" w:rsidRDefault="00A00652" w:rsidP="00A00652">
      <w:pPr>
        <w:ind w:right="11"/>
        <w:jc w:val="both"/>
        <w:rPr>
          <w:rFonts w:ascii="Myriad Pro" w:hAnsi="Myriad Pro"/>
          <w:i/>
        </w:rPr>
      </w:pPr>
      <w:r w:rsidRPr="00E05177">
        <w:rPr>
          <w:rFonts w:ascii="Myriad Pro" w:hAnsi="Myriad Pro"/>
        </w:rPr>
        <w:t>V primeru kršitve določb o varovanju podatkov, sta pogodbeni stranki odškodninsko odgovorni za vso posredno in neposredno škodo.</w:t>
      </w:r>
    </w:p>
    <w:p w14:paraId="39B89141" w14:textId="77777777" w:rsidR="00A00652" w:rsidRPr="00E05177" w:rsidRDefault="00A00652" w:rsidP="00A00652">
      <w:pPr>
        <w:ind w:right="-286"/>
        <w:jc w:val="both"/>
        <w:rPr>
          <w:rFonts w:ascii="Myriad Pro" w:hAnsi="Myriad Pro"/>
          <w:b/>
          <w:i/>
        </w:rPr>
      </w:pPr>
    </w:p>
    <w:p w14:paraId="78A9432D" w14:textId="77777777" w:rsidR="00A00652" w:rsidRPr="00E05177" w:rsidRDefault="00A00652" w:rsidP="00A00652">
      <w:pPr>
        <w:ind w:right="-286"/>
        <w:jc w:val="both"/>
        <w:rPr>
          <w:rFonts w:ascii="Myriad Pro" w:hAnsi="Myriad Pro"/>
          <w:b/>
          <w:i/>
        </w:rPr>
      </w:pPr>
      <w:r w:rsidRPr="00E05177">
        <w:rPr>
          <w:rFonts w:ascii="Myriad Pro" w:hAnsi="Myriad Pro"/>
          <w:b/>
        </w:rPr>
        <w:t>Pooblaščeni predstavniki pogodbenih strank</w:t>
      </w:r>
    </w:p>
    <w:p w14:paraId="10830A04" w14:textId="77777777" w:rsidR="00A00652" w:rsidRPr="00E05177" w:rsidRDefault="00A00652" w:rsidP="00A00652">
      <w:pPr>
        <w:ind w:right="-286"/>
        <w:jc w:val="both"/>
        <w:rPr>
          <w:rFonts w:ascii="Myriad Pro" w:hAnsi="Myriad Pro"/>
          <w:i/>
        </w:rPr>
      </w:pPr>
    </w:p>
    <w:p w14:paraId="0E23E7E4"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283BE4B" w14:textId="77777777" w:rsidR="00A00652" w:rsidRPr="00E05177" w:rsidRDefault="00A00652" w:rsidP="00A00652">
      <w:pPr>
        <w:jc w:val="both"/>
        <w:rPr>
          <w:rFonts w:ascii="Myriad Pro" w:hAnsi="Myriad Pro"/>
          <w:i/>
        </w:rPr>
      </w:pPr>
    </w:p>
    <w:p w14:paraId="6327FA04" w14:textId="77777777" w:rsidR="00A00652" w:rsidRPr="00E05177" w:rsidRDefault="00A00652" w:rsidP="00A00652">
      <w:pPr>
        <w:jc w:val="both"/>
        <w:rPr>
          <w:rFonts w:ascii="Myriad Pro" w:hAnsi="Myriad Pro"/>
          <w:i/>
          <w:color w:val="000000" w:themeColor="text1"/>
        </w:rPr>
      </w:pPr>
      <w:r w:rsidRPr="00E05177">
        <w:rPr>
          <w:rFonts w:ascii="Myriad Pro" w:hAnsi="Myriad Pro"/>
          <w:color w:val="000000" w:themeColor="text1"/>
        </w:rPr>
        <w:t>Pooblaščena/i predstavnica/k naročnika za izvajanje te pogodbe je: …………………..</w:t>
      </w:r>
      <w:r w:rsidRPr="00E05177">
        <w:rPr>
          <w:rFonts w:ascii="Myriad Pro" w:hAnsi="Myriad Pro"/>
          <w:color w:val="000000"/>
          <w:lang w:eastAsia="en-US"/>
        </w:rPr>
        <w:t xml:space="preserve">,  </w:t>
      </w:r>
      <w:r w:rsidRPr="00E05177">
        <w:rPr>
          <w:rFonts w:ascii="Myriad Pro" w:hAnsi="Myriad Pro"/>
          <w:iCs/>
        </w:rPr>
        <w:t xml:space="preserve">e-pošta:………………., </w:t>
      </w:r>
      <w:r w:rsidRPr="00E05177">
        <w:rPr>
          <w:rFonts w:ascii="Myriad Pro" w:hAnsi="Myriad Pro"/>
          <w:color w:val="000000"/>
          <w:lang w:eastAsia="en-US"/>
        </w:rPr>
        <w:t>telefon:………….., ki je sk</w:t>
      </w:r>
      <w:r w:rsidRPr="00E05177">
        <w:rPr>
          <w:rFonts w:ascii="Myriad Pro" w:hAnsi="Myriad Pro"/>
          <w:color w:val="000000" w:themeColor="text1"/>
        </w:rPr>
        <w:t>rbnica/k te pogodbe.</w:t>
      </w:r>
    </w:p>
    <w:p w14:paraId="0FAF6331" w14:textId="77777777" w:rsidR="00A00652" w:rsidRPr="00E05177" w:rsidRDefault="00A00652" w:rsidP="00A00652">
      <w:pPr>
        <w:jc w:val="both"/>
        <w:rPr>
          <w:rFonts w:ascii="Myriad Pro" w:hAnsi="Myriad Pro"/>
          <w:i/>
          <w:color w:val="000000" w:themeColor="text1"/>
        </w:rPr>
      </w:pPr>
    </w:p>
    <w:p w14:paraId="567D0C51" w14:textId="77777777" w:rsidR="00A00652" w:rsidRPr="00E05177" w:rsidRDefault="00A00652" w:rsidP="00A00652">
      <w:pPr>
        <w:jc w:val="both"/>
        <w:rPr>
          <w:rFonts w:ascii="Myriad Pro" w:hAnsi="Myriad Pro"/>
          <w:i/>
          <w:color w:val="000000"/>
          <w:lang w:eastAsia="en-US"/>
        </w:rPr>
      </w:pPr>
      <w:r w:rsidRPr="00E05177">
        <w:rPr>
          <w:rFonts w:ascii="Myriad Pro" w:hAnsi="Myriad Pro"/>
          <w:iCs/>
        </w:rPr>
        <w:t>Pooblaščena/i predstavnica/k izvajalca za izvajanje te pogodbe je: ……………………, e-pošta:………………., telefon: ………………….. .</w:t>
      </w:r>
    </w:p>
    <w:p w14:paraId="164E5E23" w14:textId="77777777" w:rsidR="00A00652" w:rsidRPr="00E05177" w:rsidRDefault="00A00652" w:rsidP="00A00652">
      <w:pPr>
        <w:jc w:val="both"/>
        <w:rPr>
          <w:rFonts w:ascii="Myriad Pro" w:hAnsi="Myriad Pro"/>
          <w:i/>
          <w:iCs/>
        </w:rPr>
      </w:pPr>
    </w:p>
    <w:p w14:paraId="577E2EF8" w14:textId="77777777" w:rsidR="00A00652" w:rsidRPr="00E05177" w:rsidRDefault="00A00652" w:rsidP="00A00652">
      <w:pPr>
        <w:jc w:val="both"/>
        <w:rPr>
          <w:rFonts w:ascii="Myriad Pro" w:hAnsi="Myriad Pro"/>
          <w:i/>
          <w:color w:val="000000"/>
          <w:lang w:eastAsia="en-US"/>
        </w:rPr>
      </w:pPr>
      <w:r w:rsidRPr="00E05177">
        <w:rPr>
          <w:rFonts w:ascii="Myriad Pro" w:hAnsi="Myriad Pro"/>
          <w:iCs/>
        </w:rPr>
        <w:t>Izvajalec za vodjo gradnje določa: …………………………….; e-pošta: ………………………; telefon: …………………_________________</w:t>
      </w:r>
      <w:r w:rsidRPr="00E05177">
        <w:rPr>
          <w:rFonts w:ascii="Myriad Pro" w:hAnsi="Myriad Pro"/>
          <w:color w:val="000000"/>
          <w:lang w:eastAsia="en-US"/>
        </w:rPr>
        <w:t>.</w:t>
      </w:r>
    </w:p>
    <w:p w14:paraId="1EDCBA29" w14:textId="77777777" w:rsidR="00A00652" w:rsidRPr="00E05177" w:rsidRDefault="00A00652" w:rsidP="00A00652">
      <w:pPr>
        <w:ind w:right="142"/>
        <w:jc w:val="both"/>
        <w:rPr>
          <w:rFonts w:ascii="Myriad Pro" w:hAnsi="Myriad Pro"/>
          <w:i/>
          <w:color w:val="000000"/>
        </w:rPr>
      </w:pPr>
    </w:p>
    <w:p w14:paraId="14DE771C" w14:textId="77777777" w:rsidR="00A00652" w:rsidRPr="00E05177" w:rsidRDefault="00A00652" w:rsidP="00A00652">
      <w:pPr>
        <w:ind w:right="142"/>
        <w:jc w:val="both"/>
        <w:rPr>
          <w:rFonts w:ascii="Myriad Pro" w:hAnsi="Myriad Pro"/>
          <w:color w:val="000000"/>
        </w:rPr>
      </w:pPr>
      <w:r w:rsidRPr="00E05177">
        <w:rPr>
          <w:rFonts w:ascii="Myriad Pro" w:hAnsi="Myriad Pro"/>
          <w:color w:val="000000"/>
        </w:rPr>
        <w:t>(Opomba: Določiti v primeru skupne ponudbe)</w:t>
      </w:r>
    </w:p>
    <w:p w14:paraId="358C3A33"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Vodilni pogodbenik je: .................</w:t>
      </w:r>
    </w:p>
    <w:p w14:paraId="5FA185E0" w14:textId="77777777" w:rsidR="00A00652" w:rsidRPr="00E05177" w:rsidRDefault="00A00652" w:rsidP="00A00652">
      <w:pPr>
        <w:jc w:val="both"/>
        <w:rPr>
          <w:rFonts w:ascii="Myriad Pro" w:hAnsi="Myriad Pro"/>
          <w:i/>
          <w:color w:val="000000" w:themeColor="text1"/>
        </w:rPr>
      </w:pPr>
    </w:p>
    <w:p w14:paraId="5299C9ED" w14:textId="77777777" w:rsidR="00A00652" w:rsidRPr="00E05177" w:rsidRDefault="00A00652" w:rsidP="00A00652">
      <w:pPr>
        <w:jc w:val="both"/>
        <w:rPr>
          <w:rFonts w:ascii="Myriad Pro" w:hAnsi="Myriad Pro"/>
          <w:i/>
          <w:color w:val="000000" w:themeColor="text1"/>
        </w:rPr>
      </w:pPr>
      <w:r w:rsidRPr="00E05177">
        <w:rPr>
          <w:rFonts w:ascii="Myriad Pro" w:hAnsi="Myriad Pro"/>
          <w:color w:val="000000" w:themeColor="text1"/>
        </w:rPr>
        <w:t>Izvajalec mora na zahtevo naročnika zamenjati odgovorno osebo, če delo opravlja nestrokovno ali v nasprotju z interesi naročnika.</w:t>
      </w:r>
    </w:p>
    <w:p w14:paraId="70E463FC" w14:textId="77777777" w:rsidR="00A00652" w:rsidRPr="00E05177" w:rsidRDefault="00A00652" w:rsidP="00A00652">
      <w:pPr>
        <w:jc w:val="both"/>
        <w:rPr>
          <w:rFonts w:ascii="Myriad Pro" w:hAnsi="Myriad Pro"/>
          <w:i/>
          <w:color w:val="000000" w:themeColor="text1"/>
        </w:rPr>
      </w:pPr>
    </w:p>
    <w:p w14:paraId="04DCA10D" w14:textId="77777777" w:rsidR="00A00652" w:rsidRPr="00E05177" w:rsidRDefault="00A00652" w:rsidP="00A00652">
      <w:pPr>
        <w:ind w:right="141"/>
        <w:jc w:val="both"/>
        <w:rPr>
          <w:rFonts w:ascii="Myriad Pro" w:hAnsi="Myriad Pro"/>
          <w:i/>
          <w:color w:val="000000" w:themeColor="text1"/>
        </w:rPr>
      </w:pPr>
      <w:r w:rsidRPr="00E05177">
        <w:rPr>
          <w:rFonts w:ascii="Myriad Pro" w:hAnsi="Myriad Pro"/>
          <w:color w:val="000000" w:themeColor="text1"/>
        </w:rPr>
        <w:t>Nadzor nad gradnjo, kot tudi urejanje vseh drugih vprašanj, ki bodo nastala ob izvajanju te pogodbe, bo naročnik uredil pred začetkom izvajanja pogodbenih del in o tem obvestil izvajalca.</w:t>
      </w:r>
    </w:p>
    <w:p w14:paraId="1F1B35C8" w14:textId="77777777" w:rsidR="00A00652" w:rsidRPr="00E05177" w:rsidRDefault="00A00652" w:rsidP="00A00652">
      <w:pPr>
        <w:overflowPunct w:val="0"/>
        <w:autoSpaceDE w:val="0"/>
        <w:autoSpaceDN w:val="0"/>
        <w:adjustRightInd w:val="0"/>
        <w:ind w:right="141"/>
        <w:jc w:val="both"/>
        <w:textAlignment w:val="baseline"/>
        <w:rPr>
          <w:rFonts w:ascii="Myriad Pro" w:hAnsi="Myriad Pro"/>
          <w:i/>
          <w:color w:val="000000" w:themeColor="text1"/>
        </w:rPr>
      </w:pPr>
    </w:p>
    <w:p w14:paraId="71EB0D20" w14:textId="77777777" w:rsidR="00A00652" w:rsidRPr="00E05177" w:rsidRDefault="00A00652" w:rsidP="00A00652">
      <w:pPr>
        <w:overflowPunct w:val="0"/>
        <w:autoSpaceDE w:val="0"/>
        <w:autoSpaceDN w:val="0"/>
        <w:adjustRightInd w:val="0"/>
        <w:ind w:right="141"/>
        <w:jc w:val="both"/>
        <w:textAlignment w:val="baseline"/>
        <w:rPr>
          <w:rFonts w:ascii="Myriad Pro" w:hAnsi="Myriad Pro"/>
          <w:i/>
          <w:color w:val="000000" w:themeColor="text1"/>
        </w:rPr>
      </w:pPr>
      <w:r w:rsidRPr="00E05177">
        <w:rPr>
          <w:rFonts w:ascii="Myriad Pro" w:hAnsi="Myriad Pro"/>
          <w:color w:val="000000" w:themeColor="text1"/>
        </w:rPr>
        <w:t>Izvajanje nalog koordinatorja za varnost in zdravje pri delu v izvajalni fazi projekta bo naročnik uredil pred začetkom izvajanja pogodbenih del in o tem obvestil izvajalca.</w:t>
      </w:r>
    </w:p>
    <w:p w14:paraId="61636BCD" w14:textId="77777777" w:rsidR="00A00652" w:rsidRPr="00E05177" w:rsidRDefault="00A00652" w:rsidP="00A00652">
      <w:pPr>
        <w:overflowPunct w:val="0"/>
        <w:autoSpaceDE w:val="0"/>
        <w:autoSpaceDN w:val="0"/>
        <w:adjustRightInd w:val="0"/>
        <w:jc w:val="both"/>
        <w:textAlignment w:val="baseline"/>
        <w:rPr>
          <w:rFonts w:ascii="Myriad Pro" w:hAnsi="Myriad Pro"/>
          <w:i/>
          <w:color w:val="000000"/>
          <w:lang w:eastAsia="en-US"/>
        </w:rPr>
      </w:pPr>
    </w:p>
    <w:p w14:paraId="3E2B75F5" w14:textId="77777777" w:rsidR="00A00652" w:rsidRPr="00E05177" w:rsidRDefault="00A00652" w:rsidP="00A00652">
      <w:pPr>
        <w:ind w:right="70"/>
        <w:jc w:val="both"/>
        <w:rPr>
          <w:rFonts w:ascii="Myriad Pro" w:hAnsi="Myriad Pro"/>
          <w:i/>
        </w:rPr>
      </w:pPr>
      <w:r w:rsidRPr="00E05177">
        <w:rPr>
          <w:rFonts w:ascii="Myriad Pro" w:hAnsi="Myriad Pro"/>
        </w:rPr>
        <w:t>Vsaka pogodbena stranka lahko zamenja svojega pooblaščenega predstavnika in o tem najkasneje v roku 3 (treh) dni s pisnim obvestilom seznani drugo pogodbeno stranko, pri čemer mora v primeru, da izvajalec zamenja odgovorno osebo, predložiti za novo imenovano osebo vsa dokazila, ki so bila zahtevana v razpisni dokumentaciji. Takšna menjava odgovorne osebe, ki izpolnjuje pogoje iz tega člena pogodbe predstavlja vnaprej predvideno spremembo iz 1. točke prvega odstavka 95. člena ZJN-3.</w:t>
      </w:r>
    </w:p>
    <w:p w14:paraId="085639E9" w14:textId="77777777" w:rsidR="00A00652" w:rsidRPr="00E05177" w:rsidRDefault="00A00652" w:rsidP="00A00652">
      <w:pPr>
        <w:jc w:val="both"/>
        <w:rPr>
          <w:rFonts w:ascii="Myriad Pro" w:hAnsi="Myriad Pro"/>
          <w:b/>
          <w:i/>
        </w:rPr>
      </w:pPr>
    </w:p>
    <w:p w14:paraId="6EF85EBB" w14:textId="77777777" w:rsidR="00A00652" w:rsidRPr="00E05177" w:rsidRDefault="00A00652" w:rsidP="00A00652">
      <w:pPr>
        <w:jc w:val="both"/>
        <w:rPr>
          <w:rFonts w:ascii="Myriad Pro" w:hAnsi="Myriad Pro"/>
          <w:b/>
          <w:i/>
        </w:rPr>
      </w:pPr>
      <w:r w:rsidRPr="00E05177">
        <w:rPr>
          <w:rFonts w:ascii="Myriad Pro" w:hAnsi="Myriad Pro"/>
          <w:b/>
        </w:rPr>
        <w:t>Odstop od pogodbe</w:t>
      </w:r>
    </w:p>
    <w:p w14:paraId="495729E3" w14:textId="77777777" w:rsidR="00A00652" w:rsidRPr="00E05177" w:rsidRDefault="00A00652" w:rsidP="00A00652">
      <w:pPr>
        <w:ind w:right="-286"/>
        <w:jc w:val="both"/>
        <w:rPr>
          <w:rFonts w:ascii="Myriad Pro" w:hAnsi="Myriad Pro"/>
          <w:i/>
        </w:rPr>
      </w:pPr>
    </w:p>
    <w:p w14:paraId="2FEED058"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77BB8281" w14:textId="77777777" w:rsidR="00A00652" w:rsidRPr="00E05177" w:rsidRDefault="00A00652" w:rsidP="00A00652">
      <w:pPr>
        <w:jc w:val="both"/>
        <w:rPr>
          <w:rFonts w:ascii="Myriad Pro" w:hAnsi="Myriad Pro"/>
          <w:i/>
          <w:color w:val="000000"/>
        </w:rPr>
      </w:pPr>
    </w:p>
    <w:p w14:paraId="6F8A7417" w14:textId="77777777" w:rsidR="00A00652" w:rsidRPr="00E05177" w:rsidRDefault="00A00652" w:rsidP="00A00652">
      <w:pPr>
        <w:jc w:val="both"/>
        <w:rPr>
          <w:rFonts w:ascii="Myriad Pro" w:hAnsi="Myriad Pro"/>
          <w:i/>
          <w:color w:val="000000"/>
        </w:rPr>
      </w:pPr>
      <w:r w:rsidRPr="00E05177">
        <w:rPr>
          <w:rFonts w:ascii="Myriad Pro" w:hAnsi="Myriad Pro"/>
          <w:color w:val="000000"/>
        </w:rPr>
        <w:t>Naročnik lahko odstopi od pogodbe, če izvajalec ne začne z izvedbo del v roku, določenem s to pogodbo in niti v naknadnem roku, ki mu ga določi naročnik.</w:t>
      </w:r>
    </w:p>
    <w:p w14:paraId="2D947F7B" w14:textId="77777777" w:rsidR="00A00652" w:rsidRPr="00E05177" w:rsidRDefault="00A00652" w:rsidP="00A00652">
      <w:pPr>
        <w:jc w:val="both"/>
        <w:rPr>
          <w:rFonts w:ascii="Myriad Pro" w:hAnsi="Myriad Pro"/>
          <w:i/>
          <w:color w:val="000000"/>
        </w:rPr>
      </w:pPr>
    </w:p>
    <w:p w14:paraId="34EB6588" w14:textId="77777777" w:rsidR="00A00652" w:rsidRPr="00E05177" w:rsidRDefault="00A00652" w:rsidP="00A00652">
      <w:pPr>
        <w:jc w:val="both"/>
        <w:rPr>
          <w:rFonts w:ascii="Myriad Pro" w:hAnsi="Myriad Pro"/>
          <w:i/>
          <w:color w:val="000000"/>
        </w:rPr>
      </w:pPr>
      <w:r w:rsidRPr="00E05177">
        <w:rPr>
          <w:rFonts w:ascii="Myriad Pro" w:hAnsi="Myriad Pro"/>
          <w:color w:val="000000"/>
        </w:rPr>
        <w:t>Naročnik lahko odstopi od pogodbe tudi v primeru:</w:t>
      </w:r>
    </w:p>
    <w:p w14:paraId="45A2CFB3" w14:textId="77777777" w:rsidR="00A00652" w:rsidRPr="00E05177" w:rsidRDefault="00A00652">
      <w:pPr>
        <w:pStyle w:val="Odstavekseznama"/>
        <w:numPr>
          <w:ilvl w:val="0"/>
          <w:numId w:val="40"/>
        </w:numPr>
        <w:ind w:left="284" w:hanging="284"/>
        <w:jc w:val="both"/>
        <w:rPr>
          <w:rFonts w:ascii="Myriad Pro" w:hAnsi="Myriad Pro"/>
          <w:i/>
          <w:color w:val="000000"/>
        </w:rPr>
      </w:pPr>
      <w:r w:rsidRPr="00E05177">
        <w:rPr>
          <w:rFonts w:ascii="Myriad Pro" w:hAnsi="Myriad Pro"/>
          <w:color w:val="000000"/>
        </w:rPr>
        <w:t>če izvajalec dela nekvalitetno in v nasprotju s pravili stroke, pa izvajalec napak ne popravi,</w:t>
      </w:r>
    </w:p>
    <w:p w14:paraId="1206CFD6"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izvajalec ne ravna v skladu z določili 10. člena pogodbe (obveznosti izvajalca),</w:t>
      </w:r>
    </w:p>
    <w:p w14:paraId="2A5FF4FF"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 xml:space="preserve">če je zoper izvajalca začet kakšen od postopkov po Zakonu o finančnem poslovanju, postopkih zaradi insolventnosti in prisilnem prenehanju (Uradni list RS, št. 176/21 – uradno prečiščeno besedilo, 178/21, 196/21 in 157/22 – </w:t>
      </w:r>
      <w:proofErr w:type="spellStart"/>
      <w:r w:rsidRPr="00E05177">
        <w:rPr>
          <w:rFonts w:ascii="Myriad Pro" w:hAnsi="Myriad Pro"/>
          <w:color w:val="000000"/>
        </w:rPr>
        <w:t>odl</w:t>
      </w:r>
      <w:proofErr w:type="spellEnd"/>
      <w:r w:rsidRPr="00E05177">
        <w:rPr>
          <w:rFonts w:ascii="Myriad Pro" w:hAnsi="Myriad Pro"/>
          <w:color w:val="000000"/>
        </w:rPr>
        <w:t xml:space="preserve">. US, 35/23 – </w:t>
      </w:r>
      <w:proofErr w:type="spellStart"/>
      <w:r w:rsidRPr="00E05177">
        <w:rPr>
          <w:rFonts w:ascii="Myriad Pro" w:hAnsi="Myriad Pro"/>
          <w:color w:val="000000"/>
        </w:rPr>
        <w:t>odl</w:t>
      </w:r>
      <w:proofErr w:type="spellEnd"/>
      <w:r w:rsidRPr="00E05177">
        <w:rPr>
          <w:rFonts w:ascii="Myriad Pro" w:hAnsi="Myriad Pro"/>
          <w:color w:val="000000"/>
        </w:rPr>
        <w:t xml:space="preserve">. US, 57/23 – </w:t>
      </w:r>
      <w:proofErr w:type="spellStart"/>
      <w:r w:rsidRPr="00E05177">
        <w:rPr>
          <w:rFonts w:ascii="Myriad Pro" w:hAnsi="Myriad Pro"/>
          <w:color w:val="000000"/>
        </w:rPr>
        <w:t>odl</w:t>
      </w:r>
      <w:proofErr w:type="spellEnd"/>
      <w:r w:rsidRPr="00E05177">
        <w:rPr>
          <w:rFonts w:ascii="Myriad Pro" w:hAnsi="Myriad Pro"/>
          <w:color w:val="000000"/>
        </w:rPr>
        <w:t>. US in 102/23),</w:t>
      </w:r>
    </w:p>
    <w:p w14:paraId="3E46B394"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se izkaže, da izvajalec ne spoštuje vseh tehničnih specifikacij iz razpisne dokumentacije,</w:t>
      </w:r>
    </w:p>
    <w:p w14:paraId="3963FF8B"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 xml:space="preserve">če pride do odstopanj od terminskega plana izvajanja del po krivdi izvajalca v posameznih delih ali v celoti, ki so daljša od 14 (štirinajst) dni in obstaja nevarnost, da bo po krivdi izvajalca ogrožen ključni časovni mejnik ali rok za dokončanje pogodbenih del, </w:t>
      </w:r>
    </w:p>
    <w:p w14:paraId="4C4F5BF9"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izvedbeni kader izvajalca ne zagotavlja zadostnega števila delavcev in se zato poraja sum, da pogodbena dela ne bodo pravočasno končana,</w:t>
      </w:r>
    </w:p>
    <w:p w14:paraId="1B884F8D"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funkcijo vodje del in vodje gradnje opravlja strokovni kader, ki ni bil priglašen v ponudbi in za katerega naročnik ni podal soglasja za menjavo,</w:t>
      </w:r>
    </w:p>
    <w:p w14:paraId="5760A3DF" w14:textId="77777777" w:rsidR="00A00652" w:rsidRPr="00E05177" w:rsidRDefault="00A00652">
      <w:pPr>
        <w:pStyle w:val="Odstavekseznama"/>
        <w:numPr>
          <w:ilvl w:val="0"/>
          <w:numId w:val="40"/>
        </w:numPr>
        <w:ind w:left="284" w:hanging="284"/>
        <w:jc w:val="both"/>
        <w:rPr>
          <w:rFonts w:ascii="Myriad Pro" w:hAnsi="Myriad Pro"/>
          <w:i/>
          <w:color w:val="000000"/>
        </w:rPr>
      </w:pPr>
      <w:r w:rsidRPr="00E05177">
        <w:rPr>
          <w:rFonts w:ascii="Myriad Pro" w:hAnsi="Myriad Pro"/>
          <w:color w:val="000000"/>
        </w:rPr>
        <w:t>če se pojavijo napake v izvedbi, ki bistveno zmanjšajo pomen, namen ali uporabnost izvedenih del.</w:t>
      </w:r>
    </w:p>
    <w:p w14:paraId="317B7F13" w14:textId="77777777" w:rsidR="00A00652" w:rsidRPr="00E05177" w:rsidRDefault="00A00652" w:rsidP="00A00652">
      <w:pPr>
        <w:jc w:val="both"/>
        <w:rPr>
          <w:rFonts w:ascii="Myriad Pro" w:hAnsi="Myriad Pro"/>
          <w:i/>
          <w:color w:val="000000"/>
        </w:rPr>
      </w:pPr>
    </w:p>
    <w:p w14:paraId="69C6C64E" w14:textId="77777777" w:rsidR="00A00652" w:rsidRPr="00E05177" w:rsidRDefault="00A00652" w:rsidP="00A00652">
      <w:pPr>
        <w:jc w:val="both"/>
        <w:rPr>
          <w:rFonts w:ascii="Myriad Pro" w:hAnsi="Myriad Pro"/>
          <w:i/>
          <w:color w:val="000000"/>
        </w:rPr>
      </w:pPr>
      <w:r w:rsidRPr="00E05177">
        <w:rPr>
          <w:rFonts w:ascii="Myriad Pro" w:hAnsi="Myriad Pro"/>
          <w:color w:val="000000"/>
        </w:rPr>
        <w:t>Odstop od pogodbe se izvede v pisni obliki, z navedbo razloga ali razlogov, zaradi katerih se od pogodbe odstopa.</w:t>
      </w:r>
    </w:p>
    <w:p w14:paraId="09B28657" w14:textId="77777777" w:rsidR="00A00652" w:rsidRPr="00E05177" w:rsidRDefault="00A00652" w:rsidP="00A00652">
      <w:pPr>
        <w:jc w:val="both"/>
        <w:rPr>
          <w:rFonts w:ascii="Myriad Pro" w:hAnsi="Myriad Pro"/>
          <w:i/>
          <w:color w:val="000000"/>
        </w:rPr>
      </w:pPr>
    </w:p>
    <w:p w14:paraId="20D86F94" w14:textId="77777777" w:rsidR="00A00652" w:rsidRPr="00E05177" w:rsidRDefault="00A00652" w:rsidP="00A00652">
      <w:pPr>
        <w:jc w:val="both"/>
        <w:rPr>
          <w:rFonts w:ascii="Myriad Pro" w:hAnsi="Myriad Pro"/>
          <w:i/>
          <w:color w:val="000000"/>
        </w:rPr>
      </w:pPr>
      <w:r w:rsidRPr="00E05177">
        <w:rPr>
          <w:rFonts w:ascii="Myriad Pro" w:hAnsi="Myriad Pro"/>
          <w:color w:val="000000"/>
        </w:rPr>
        <w:lastRenderedPageBreak/>
        <w:t>Ne glede na to, katera od pogodbenih strank od pogodbe odstopa, je izvajalec dolžan izvršena dela zavarovati tako, da jih zaščiti pred propadanjem, stroške teh del pa nosi tista od pogodbenih strank, ki je odgovorna za razloge, zaradi katerih je prišlo do odstopa od pogodbe.</w:t>
      </w:r>
    </w:p>
    <w:p w14:paraId="2A3D4E8B" w14:textId="77777777" w:rsidR="00A00652" w:rsidRPr="00E05177" w:rsidRDefault="00A00652" w:rsidP="00A00652">
      <w:pPr>
        <w:jc w:val="both"/>
        <w:rPr>
          <w:rFonts w:ascii="Myriad Pro" w:hAnsi="Myriad Pro"/>
          <w:i/>
          <w:color w:val="000000"/>
        </w:rPr>
      </w:pPr>
    </w:p>
    <w:p w14:paraId="0CFAF2CE" w14:textId="77777777" w:rsidR="00A00652" w:rsidRPr="00E05177" w:rsidRDefault="00A00652" w:rsidP="00A00652">
      <w:pPr>
        <w:jc w:val="both"/>
        <w:rPr>
          <w:rFonts w:ascii="Myriad Pro" w:hAnsi="Myriad Pro"/>
          <w:i/>
          <w:color w:val="000000"/>
        </w:rPr>
      </w:pPr>
      <w:r w:rsidRPr="00E05177">
        <w:rPr>
          <w:rFonts w:ascii="Myriad Pro" w:hAnsi="Myriad Pro"/>
          <w:color w:val="00000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14:paraId="1241872E" w14:textId="77777777" w:rsidR="00A00652" w:rsidRPr="00E05177" w:rsidRDefault="00A00652" w:rsidP="00A00652">
      <w:pPr>
        <w:jc w:val="both"/>
        <w:rPr>
          <w:rFonts w:ascii="Myriad Pro" w:hAnsi="Myriad Pro"/>
          <w:i/>
          <w:color w:val="000000"/>
        </w:rPr>
      </w:pPr>
    </w:p>
    <w:p w14:paraId="76EBA7FB"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color w:val="00000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499831D5"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6EBC96B6" w14:textId="77777777" w:rsidR="00A00652" w:rsidRPr="00E05177" w:rsidRDefault="00A00652" w:rsidP="00A00652">
      <w:pPr>
        <w:jc w:val="both"/>
        <w:rPr>
          <w:rFonts w:ascii="Myriad Pro" w:hAnsi="Myriad Pro"/>
          <w:i/>
          <w:color w:val="000000"/>
        </w:rPr>
      </w:pPr>
      <w:r w:rsidRPr="00E05177">
        <w:rPr>
          <w:rFonts w:ascii="Myriad Pro" w:hAnsi="Myriad Pro"/>
          <w:color w:val="000000"/>
        </w:rPr>
        <w:t>V primeru odstopa od pogodbe po tem členu iz razlogov na strani izvajalca, je izvajalec dolžan povrniti naročniku vse stroške, povezane z novo objavo in izborom novega izvajalca kot tudi škodo, ki nastane naročniku zaradi zamude.</w:t>
      </w:r>
    </w:p>
    <w:p w14:paraId="304187B9" w14:textId="77777777" w:rsidR="00A00652" w:rsidRPr="00E05177" w:rsidRDefault="00A00652" w:rsidP="00A00652">
      <w:pPr>
        <w:jc w:val="both"/>
        <w:rPr>
          <w:rFonts w:ascii="Myriad Pro" w:hAnsi="Myriad Pro"/>
          <w:i/>
          <w:color w:val="000000"/>
        </w:rPr>
      </w:pPr>
    </w:p>
    <w:p w14:paraId="5D008146"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right="141"/>
        <w:jc w:val="both"/>
        <w:rPr>
          <w:rFonts w:ascii="Myriad Pro" w:hAnsi="Myriad Pro"/>
          <w:b/>
          <w:i/>
          <w:color w:val="000000" w:themeColor="text1"/>
        </w:rPr>
      </w:pPr>
      <w:r w:rsidRPr="00E05177">
        <w:rPr>
          <w:rFonts w:ascii="Myriad Pro" w:hAnsi="Myriad Pro"/>
          <w:b/>
          <w:color w:val="000000" w:themeColor="text1"/>
        </w:rPr>
        <w:t>Razvezni pogoj</w:t>
      </w:r>
    </w:p>
    <w:p w14:paraId="776C35B0"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0D54AA49"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0415640D"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43ABFCAC"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Ta pogodba je skladno s 67. členom ZJN-3 sklenjena pod razveznim pogojem, ki se uresniči v primeru izpolnitve ene od naslednjih okoliščin:</w:t>
      </w:r>
    </w:p>
    <w:p w14:paraId="380923E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če bo naročnik seznanjen, da je sodišče s pravnomočno odločitvijo ugotovilo kršitev obveznosti iz delovne, </w:t>
      </w:r>
      <w:proofErr w:type="spellStart"/>
      <w:r w:rsidRPr="00E05177">
        <w:rPr>
          <w:rFonts w:ascii="Myriad Pro" w:hAnsi="Myriad Pro"/>
        </w:rPr>
        <w:t>okoljske</w:t>
      </w:r>
      <w:proofErr w:type="spellEnd"/>
      <w:r w:rsidRPr="00E05177">
        <w:rPr>
          <w:rFonts w:ascii="Myriad Pro" w:hAnsi="Myriad Pro"/>
        </w:rPr>
        <w:t xml:space="preserve"> ali socialne zakonodaje s strani izvajalca ali podizvajalca ali </w:t>
      </w:r>
    </w:p>
    <w:p w14:paraId="51B44C4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E04D4A" w14:textId="77777777" w:rsidR="00A00652" w:rsidRPr="00E05177" w:rsidRDefault="00A00652" w:rsidP="00A00652">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rFonts w:ascii="Myriad Pro" w:hAnsi="Myriad Pro"/>
          <w:i/>
        </w:rPr>
      </w:pPr>
    </w:p>
    <w:p w14:paraId="1401DA84"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628AA22"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0113AC54"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E05177">
        <w:rPr>
          <w:rFonts w:ascii="Myriad Pro" w:hAnsi="Myriad Pro"/>
        </w:rPr>
        <w:t>podizvajanje</w:t>
      </w:r>
      <w:proofErr w:type="spellEnd"/>
      <w:r w:rsidRPr="00E05177">
        <w:rPr>
          <w:rFonts w:ascii="Myriad Pro" w:hAnsi="Myriad Pro"/>
        </w:rPr>
        <w:t xml:space="preserve"> temu podizvajalcu, če ta zamenjava ali prevzem ne pomeni bistvene spremembe pogodbe.</w:t>
      </w:r>
    </w:p>
    <w:p w14:paraId="6AC6BB0D"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6502C5D3"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366C2ECE"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6F4C780A"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7301E01C"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29FF9632"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b/>
          <w:bCs/>
          <w:iCs/>
        </w:rPr>
        <w:t>Prepoved prenosa terjatev</w:t>
      </w:r>
    </w:p>
    <w:p w14:paraId="4D31D81A"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0C3C326B"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7C66E598" w14:textId="77777777" w:rsidR="00A00652" w:rsidRPr="00E05177" w:rsidRDefault="00A00652" w:rsidP="00A00652">
      <w:pPr>
        <w:jc w:val="both"/>
        <w:rPr>
          <w:rFonts w:ascii="Myriad Pro" w:hAnsi="Myriad Pro"/>
          <w:i/>
        </w:rPr>
      </w:pPr>
    </w:p>
    <w:p w14:paraId="1282F74D"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lastRenderedPageBreak/>
        <w:t xml:space="preserve">Pogodbeni stranki se v skladu s 417. členom Obligacijskega zakonika, (Uradni list RS, št. 97/07 – UPB, 64/16 – </w:t>
      </w:r>
      <w:proofErr w:type="spellStart"/>
      <w:r w:rsidRPr="00E05177">
        <w:rPr>
          <w:rFonts w:ascii="Myriad Pro" w:hAnsi="Myriad Pro"/>
          <w:color w:val="000000"/>
        </w:rPr>
        <w:t>odl</w:t>
      </w:r>
      <w:proofErr w:type="spellEnd"/>
      <w:r w:rsidRPr="00E05177">
        <w:rPr>
          <w:rFonts w:ascii="Myriad Pro" w:hAnsi="Myriad Pro"/>
          <w:color w:val="000000"/>
        </w:rPr>
        <w:t>. US in 20/18 – OROZ631)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555FAD9" w14:textId="77777777" w:rsidR="00A00652" w:rsidRPr="00E05177" w:rsidRDefault="00A00652" w:rsidP="00A00652">
      <w:pPr>
        <w:ind w:right="142"/>
        <w:jc w:val="both"/>
        <w:rPr>
          <w:rFonts w:ascii="Myriad Pro" w:hAnsi="Myriad Pro"/>
          <w:i/>
          <w:color w:val="000000"/>
        </w:rPr>
      </w:pPr>
    </w:p>
    <w:p w14:paraId="0E852150"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 ter je naročnik izstavljeni e-račun potrdil.</w:t>
      </w:r>
    </w:p>
    <w:p w14:paraId="245BC2AC" w14:textId="77777777" w:rsidR="00A00652" w:rsidRPr="00E05177" w:rsidRDefault="00A00652" w:rsidP="00A00652">
      <w:pPr>
        <w:ind w:right="142"/>
        <w:jc w:val="both"/>
        <w:rPr>
          <w:rFonts w:ascii="Myriad Pro" w:hAnsi="Myriad Pro"/>
          <w:i/>
          <w:color w:val="000000"/>
        </w:rPr>
      </w:pPr>
    </w:p>
    <w:p w14:paraId="6F47F455"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36755565" w14:textId="77777777" w:rsidR="00A00652" w:rsidRPr="00E05177" w:rsidRDefault="00A00652" w:rsidP="00A00652">
      <w:pPr>
        <w:ind w:right="142"/>
        <w:jc w:val="both"/>
        <w:rPr>
          <w:rFonts w:ascii="Myriad Pro" w:hAnsi="Myriad Pro"/>
          <w:i/>
          <w:color w:val="000000"/>
        </w:rPr>
      </w:pPr>
    </w:p>
    <w:p w14:paraId="4E59C88D"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je izvajalec dolžan naročniku plačati tudi pogodbeno kazen v višini 5% (pet odstotkov) cene pogodbenih del z DDV, to je……..EUR.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r w:rsidRPr="00E05177">
        <w:rPr>
          <w:rFonts w:ascii="Myriad Pro" w:hAnsi="Myriad Pro"/>
        </w:rPr>
        <w:t xml:space="preserve"> </w:t>
      </w:r>
      <w:r w:rsidRPr="00E05177">
        <w:rPr>
          <w:rFonts w:ascii="Myriad Pro" w:hAnsi="Myriad Pro"/>
          <w:color w:val="000000"/>
        </w:rPr>
        <w:t>Za znesek pogodbene kazni bo naročnik izvajalcu izstavil račun, ki ga mora izvajalec poravnati v roku 30 (tridesetih) dni od izstavitve računa.</w:t>
      </w:r>
    </w:p>
    <w:p w14:paraId="656FA04A" w14:textId="77777777" w:rsidR="00A00652" w:rsidRPr="00E05177" w:rsidRDefault="00A00652" w:rsidP="00A00652">
      <w:pPr>
        <w:ind w:right="142"/>
        <w:jc w:val="both"/>
        <w:rPr>
          <w:rFonts w:ascii="Myriad Pro" w:hAnsi="Myriad Pro"/>
          <w:i/>
          <w:color w:val="000000"/>
        </w:rPr>
      </w:pPr>
    </w:p>
    <w:p w14:paraId="06651346"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34E85369" w14:textId="77777777" w:rsidR="00A00652" w:rsidRPr="00E05177" w:rsidRDefault="00A00652" w:rsidP="00A00652">
      <w:pPr>
        <w:jc w:val="both"/>
        <w:rPr>
          <w:rFonts w:ascii="Myriad Pro" w:hAnsi="Myriad Pro"/>
          <w:i/>
        </w:rPr>
      </w:pPr>
    </w:p>
    <w:p w14:paraId="4FD4BE2F" w14:textId="77777777" w:rsidR="00A00652" w:rsidRPr="00E05177" w:rsidRDefault="00A00652" w:rsidP="00A00652">
      <w:pPr>
        <w:jc w:val="both"/>
        <w:rPr>
          <w:rFonts w:ascii="Myriad Pro" w:hAnsi="Myriad Pro"/>
          <w:b/>
          <w:i/>
        </w:rPr>
      </w:pPr>
      <w:r w:rsidRPr="00E05177">
        <w:rPr>
          <w:rFonts w:ascii="Myriad Pro" w:hAnsi="Myriad Pro"/>
          <w:b/>
        </w:rPr>
        <w:t>Protikorupcijska klavzula</w:t>
      </w:r>
    </w:p>
    <w:p w14:paraId="2F90DF27" w14:textId="77777777" w:rsidR="00A00652" w:rsidRPr="00E05177" w:rsidRDefault="00A00652" w:rsidP="00A00652">
      <w:pPr>
        <w:jc w:val="both"/>
        <w:rPr>
          <w:rFonts w:ascii="Myriad Pro" w:hAnsi="Myriad Pro"/>
          <w:b/>
          <w:i/>
        </w:rPr>
      </w:pPr>
    </w:p>
    <w:p w14:paraId="63CD98FB"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6172CFC4" w14:textId="77777777" w:rsidR="00A00652" w:rsidRPr="00E05177" w:rsidRDefault="00A00652" w:rsidP="00A00652">
      <w:pPr>
        <w:pStyle w:val="Odstavekseznama"/>
        <w:ind w:left="0"/>
        <w:rPr>
          <w:rFonts w:ascii="Myriad Pro" w:hAnsi="Myriad Pro"/>
          <w:i/>
        </w:rPr>
      </w:pPr>
    </w:p>
    <w:p w14:paraId="0C997257" w14:textId="77777777" w:rsidR="00A00652" w:rsidRPr="00E05177" w:rsidRDefault="00A00652" w:rsidP="00A00652">
      <w:pPr>
        <w:jc w:val="both"/>
        <w:rPr>
          <w:rFonts w:ascii="Myriad Pro" w:hAnsi="Myriad Pro"/>
          <w:i/>
        </w:rPr>
      </w:pPr>
      <w:r w:rsidRPr="00E05177">
        <w:rPr>
          <w:rFonts w:ascii="Myriad Pro" w:hAnsi="Myriad Pro"/>
        </w:rPr>
        <w:t>V primeru, da je pri izvedbi javnega naročila za izbor izvajalca po tej pogodbi ali pri izvajanju te pogodbe kdo v imenu ali na račun izvajalca, predstavniku, posredniku, funkcionarju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funkcionarju ali javnemu uslužbencu naročnika, izvajalcu ali njegovemu predstavniku, zastopniku, posredniku, je ta pogodba nična.</w:t>
      </w:r>
    </w:p>
    <w:p w14:paraId="75C428CD" w14:textId="77777777" w:rsidR="00A00652" w:rsidRPr="00E05177" w:rsidRDefault="00A00652" w:rsidP="00A00652">
      <w:pPr>
        <w:jc w:val="both"/>
        <w:rPr>
          <w:rFonts w:ascii="Myriad Pro" w:hAnsi="Myriad Pro"/>
          <w:i/>
        </w:rPr>
      </w:pPr>
    </w:p>
    <w:p w14:paraId="015E3F55" w14:textId="77777777" w:rsidR="00A00652" w:rsidRPr="00E05177" w:rsidRDefault="00A00652" w:rsidP="00A00652">
      <w:pPr>
        <w:jc w:val="both"/>
        <w:rPr>
          <w:rFonts w:ascii="Myriad Pro" w:hAnsi="Myriad Pro"/>
          <w:i/>
        </w:rPr>
      </w:pPr>
      <w:r w:rsidRPr="00E05177">
        <w:rPr>
          <w:rFonts w:ascii="Myriad Pro" w:hAnsi="Myriad Pro"/>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FB77B8B" w14:textId="77777777" w:rsidR="00A00652" w:rsidRPr="00E05177" w:rsidRDefault="00A00652" w:rsidP="00A00652">
      <w:pPr>
        <w:jc w:val="both"/>
        <w:rPr>
          <w:rFonts w:ascii="Myriad Pro" w:hAnsi="Myriad Pro"/>
          <w:i/>
        </w:rPr>
      </w:pPr>
    </w:p>
    <w:p w14:paraId="1D0B78B9" w14:textId="77777777" w:rsidR="00A00652" w:rsidRPr="00E05177" w:rsidRDefault="00A00652" w:rsidP="00A00652">
      <w:pPr>
        <w:ind w:right="-286"/>
        <w:jc w:val="both"/>
        <w:outlineLvl w:val="0"/>
        <w:rPr>
          <w:rFonts w:ascii="Myriad Pro" w:hAnsi="Myriad Pro"/>
          <w:b/>
          <w:i/>
        </w:rPr>
      </w:pPr>
      <w:bookmarkStart w:id="19" w:name="_Toc208996117"/>
      <w:bookmarkStart w:id="20" w:name="_Toc209317675"/>
      <w:r w:rsidRPr="00E05177">
        <w:rPr>
          <w:rFonts w:ascii="Myriad Pro" w:hAnsi="Myriad Pro"/>
          <w:b/>
        </w:rPr>
        <w:t>Spremembe pogodbe</w:t>
      </w:r>
      <w:bookmarkEnd w:id="19"/>
      <w:bookmarkEnd w:id="20"/>
    </w:p>
    <w:p w14:paraId="5C231EAE" w14:textId="77777777" w:rsidR="00A00652" w:rsidRPr="00E05177" w:rsidRDefault="00A00652" w:rsidP="00A00652">
      <w:pPr>
        <w:ind w:right="-286"/>
        <w:jc w:val="both"/>
        <w:outlineLvl w:val="0"/>
        <w:rPr>
          <w:rFonts w:ascii="Myriad Pro" w:hAnsi="Myriad Pro"/>
          <w:b/>
          <w:i/>
        </w:rPr>
      </w:pPr>
    </w:p>
    <w:p w14:paraId="4A5CF25F"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6ACAF556" w14:textId="77777777" w:rsidR="00A00652" w:rsidRPr="00E05177" w:rsidRDefault="00A00652" w:rsidP="00A00652">
      <w:pPr>
        <w:ind w:right="-286"/>
        <w:jc w:val="both"/>
        <w:rPr>
          <w:rFonts w:ascii="Myriad Pro" w:hAnsi="Myriad Pro"/>
          <w:b/>
          <w:i/>
        </w:rPr>
      </w:pPr>
    </w:p>
    <w:p w14:paraId="0732C162" w14:textId="77777777" w:rsidR="00A00652" w:rsidRPr="00E05177" w:rsidRDefault="00A00652" w:rsidP="00A00652">
      <w:pPr>
        <w:ind w:right="-286"/>
        <w:jc w:val="both"/>
        <w:rPr>
          <w:rFonts w:ascii="Myriad Pro" w:hAnsi="Myriad Pro"/>
          <w:i/>
        </w:rPr>
      </w:pPr>
      <w:r w:rsidRPr="00E05177">
        <w:rPr>
          <w:rFonts w:ascii="Myriad Pro" w:hAnsi="Myriad Pro"/>
        </w:rPr>
        <w:t>Vse spremembe in dopolnitve te pogodbe se sklenejo le v obliki pisnih dodatkov k tej pogodbi.</w:t>
      </w:r>
    </w:p>
    <w:p w14:paraId="21C95F6D" w14:textId="77777777" w:rsidR="00A00652" w:rsidRPr="00E05177" w:rsidRDefault="00A00652" w:rsidP="00A00652">
      <w:pPr>
        <w:ind w:right="-286"/>
        <w:jc w:val="both"/>
        <w:rPr>
          <w:rFonts w:ascii="Myriad Pro" w:hAnsi="Myriad Pro"/>
          <w:b/>
          <w:i/>
        </w:rPr>
      </w:pPr>
    </w:p>
    <w:p w14:paraId="455E8CD3" w14:textId="77777777" w:rsidR="00A00652" w:rsidRPr="00E05177" w:rsidRDefault="00A00652" w:rsidP="00A00652">
      <w:pPr>
        <w:jc w:val="both"/>
        <w:rPr>
          <w:rFonts w:ascii="Myriad Pro" w:hAnsi="Myriad Pro"/>
          <w:b/>
          <w:i/>
        </w:rPr>
      </w:pPr>
      <w:r w:rsidRPr="00E05177">
        <w:rPr>
          <w:rFonts w:ascii="Myriad Pro" w:hAnsi="Myriad Pro"/>
          <w:b/>
        </w:rPr>
        <w:t>Reševanje sporov</w:t>
      </w:r>
    </w:p>
    <w:p w14:paraId="574D4548" w14:textId="77777777" w:rsidR="00A00652" w:rsidRPr="00E05177" w:rsidRDefault="00A00652" w:rsidP="00A00652">
      <w:pPr>
        <w:jc w:val="both"/>
        <w:rPr>
          <w:rFonts w:ascii="Myriad Pro" w:hAnsi="Myriad Pro"/>
          <w:b/>
          <w:i/>
        </w:rPr>
      </w:pPr>
    </w:p>
    <w:p w14:paraId="4A67B1B3"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0718F201" w14:textId="77777777" w:rsidR="00A00652" w:rsidRPr="00E05177" w:rsidRDefault="00A00652" w:rsidP="00A00652">
      <w:pPr>
        <w:ind w:right="-286"/>
        <w:jc w:val="both"/>
        <w:rPr>
          <w:rFonts w:ascii="Myriad Pro" w:hAnsi="Myriad Pro"/>
          <w:i/>
        </w:rPr>
      </w:pPr>
    </w:p>
    <w:p w14:paraId="6308B8E6" w14:textId="03019F93" w:rsidR="00A00652" w:rsidRPr="00E05177" w:rsidRDefault="00A00652" w:rsidP="00A00652">
      <w:pPr>
        <w:ind w:right="-130"/>
        <w:jc w:val="both"/>
        <w:rPr>
          <w:rFonts w:ascii="Myriad Pro" w:hAnsi="Myriad Pro"/>
          <w:i/>
        </w:rPr>
      </w:pPr>
      <w:r w:rsidRPr="00E05177">
        <w:rPr>
          <w:rFonts w:ascii="Myriad Pro" w:hAnsi="Myriad Pro"/>
        </w:rPr>
        <w:t>Morebitne spore iz te pogodbe bosta pogodbeni stranki</w:t>
      </w:r>
      <w:r w:rsidRPr="00E05177">
        <w:rPr>
          <w:rFonts w:ascii="Myriad Pro" w:hAnsi="Myriad Pro"/>
          <w:color w:val="FF0000"/>
        </w:rPr>
        <w:t xml:space="preserve"> </w:t>
      </w:r>
      <w:r w:rsidRPr="00E05177">
        <w:rPr>
          <w:rFonts w:ascii="Myriad Pro" w:hAnsi="Myriad Pro"/>
        </w:rPr>
        <w:t xml:space="preserve">reševali sporazumno, če pa to ne bo mogoče, bo o sporih odločalo pristojno sodišče v </w:t>
      </w:r>
      <w:r w:rsidR="0066648E">
        <w:rPr>
          <w:rFonts w:ascii="Myriad Pro" w:hAnsi="Myriad Pro"/>
        </w:rPr>
        <w:t>Murski Soboti</w:t>
      </w:r>
      <w:r w:rsidRPr="00E05177">
        <w:rPr>
          <w:rFonts w:ascii="Myriad Pro" w:hAnsi="Myriad Pro"/>
        </w:rPr>
        <w:t>.</w:t>
      </w:r>
    </w:p>
    <w:p w14:paraId="7C8CA7A4" w14:textId="77777777" w:rsidR="00A00652" w:rsidRPr="00E05177" w:rsidRDefault="00A00652" w:rsidP="00A00652">
      <w:pPr>
        <w:ind w:right="-286"/>
        <w:jc w:val="both"/>
        <w:rPr>
          <w:rFonts w:ascii="Myriad Pro" w:hAnsi="Myriad Pro"/>
          <w:b/>
          <w:i/>
        </w:rPr>
      </w:pPr>
    </w:p>
    <w:p w14:paraId="3B084932" w14:textId="77777777" w:rsidR="00A00652" w:rsidRPr="00E05177" w:rsidRDefault="00A00652" w:rsidP="00A00652">
      <w:pPr>
        <w:ind w:right="-286"/>
        <w:jc w:val="both"/>
        <w:rPr>
          <w:rFonts w:ascii="Myriad Pro" w:hAnsi="Myriad Pro"/>
          <w:b/>
          <w:i/>
        </w:rPr>
      </w:pPr>
      <w:r w:rsidRPr="00E05177">
        <w:rPr>
          <w:rFonts w:ascii="Myriad Pro" w:hAnsi="Myriad Pro"/>
          <w:b/>
        </w:rPr>
        <w:t>Uporaba prava</w:t>
      </w:r>
    </w:p>
    <w:p w14:paraId="47ECDE80" w14:textId="77777777" w:rsidR="00A00652" w:rsidRPr="00E05177" w:rsidRDefault="00A00652" w:rsidP="00A00652">
      <w:pPr>
        <w:ind w:right="-286"/>
        <w:jc w:val="both"/>
        <w:rPr>
          <w:rFonts w:ascii="Myriad Pro" w:hAnsi="Myriad Pro"/>
          <w:b/>
          <w:i/>
        </w:rPr>
      </w:pPr>
    </w:p>
    <w:p w14:paraId="6520BE7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34371579" w14:textId="77777777" w:rsidR="00A00652" w:rsidRPr="00E05177" w:rsidRDefault="00A00652" w:rsidP="00A00652">
      <w:pPr>
        <w:ind w:right="-286"/>
        <w:jc w:val="both"/>
        <w:rPr>
          <w:rFonts w:ascii="Myriad Pro" w:hAnsi="Myriad Pro"/>
          <w:b/>
          <w:i/>
        </w:rPr>
      </w:pPr>
    </w:p>
    <w:p w14:paraId="403F98AD" w14:textId="77777777" w:rsidR="00A00652" w:rsidRPr="00E05177" w:rsidRDefault="00A00652" w:rsidP="00A00652">
      <w:pPr>
        <w:jc w:val="both"/>
        <w:rPr>
          <w:rFonts w:ascii="Myriad Pro" w:hAnsi="Myriad Pro"/>
          <w:i/>
        </w:rPr>
      </w:pPr>
      <w:r w:rsidRPr="00E05177">
        <w:rPr>
          <w:rFonts w:ascii="Myriad Pro" w:hAnsi="Myriad Pro"/>
        </w:rPr>
        <w:t>Za vprašanja, ki jih pogodbeni stranki nista uredili s to pogodbo, niti niso urejena z veljavnimi predpisi, se uporabljajo Posebne gradbene uzance 2020.</w:t>
      </w:r>
    </w:p>
    <w:p w14:paraId="059C8510" w14:textId="77777777" w:rsidR="00A00652" w:rsidRPr="00E05177" w:rsidRDefault="00A00652" w:rsidP="00A00652">
      <w:pPr>
        <w:ind w:right="-286"/>
        <w:jc w:val="both"/>
        <w:rPr>
          <w:rFonts w:ascii="Myriad Pro" w:hAnsi="Myriad Pro"/>
          <w:b/>
          <w:i/>
        </w:rPr>
      </w:pPr>
    </w:p>
    <w:p w14:paraId="60A9706E" w14:textId="77777777" w:rsidR="00A00652" w:rsidRPr="00E05177" w:rsidRDefault="00A00652" w:rsidP="00A00652">
      <w:pPr>
        <w:jc w:val="both"/>
        <w:rPr>
          <w:rFonts w:ascii="Myriad Pro" w:hAnsi="Myriad Pro"/>
          <w:b/>
          <w:i/>
        </w:rPr>
      </w:pPr>
      <w:r w:rsidRPr="00E05177">
        <w:rPr>
          <w:rFonts w:ascii="Myriad Pro" w:hAnsi="Myriad Pro"/>
          <w:b/>
        </w:rPr>
        <w:t>Končne določbe</w:t>
      </w:r>
    </w:p>
    <w:p w14:paraId="5F4B1FF3" w14:textId="77777777" w:rsidR="00A00652" w:rsidRPr="00E05177" w:rsidRDefault="00A00652" w:rsidP="00A00652">
      <w:pPr>
        <w:jc w:val="both"/>
        <w:rPr>
          <w:rFonts w:ascii="Myriad Pro" w:hAnsi="Myriad Pro"/>
          <w:b/>
          <w:i/>
        </w:rPr>
      </w:pPr>
    </w:p>
    <w:p w14:paraId="60158E0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35F5CFAC" w14:textId="77777777" w:rsidR="00A00652" w:rsidRPr="00E05177" w:rsidRDefault="00A00652" w:rsidP="00A00652">
      <w:pPr>
        <w:ind w:right="-286"/>
        <w:jc w:val="both"/>
        <w:rPr>
          <w:rFonts w:ascii="Myriad Pro" w:hAnsi="Myriad Pro"/>
          <w:i/>
        </w:rPr>
      </w:pPr>
    </w:p>
    <w:p w14:paraId="322CD75F" w14:textId="77777777" w:rsidR="00A00652" w:rsidRPr="00E05177" w:rsidRDefault="00A00652" w:rsidP="00A00652">
      <w:pPr>
        <w:jc w:val="both"/>
        <w:rPr>
          <w:rFonts w:ascii="Myriad Pro" w:hAnsi="Myriad Pro"/>
          <w:i/>
        </w:rPr>
      </w:pPr>
      <w:r w:rsidRPr="00E05177">
        <w:rPr>
          <w:rFonts w:ascii="Myriad Pro" w:hAnsi="Myriad Pro"/>
        </w:rPr>
        <w:t>Pogodba je sklenjena, ko jo podpišeta obe pogodbeni stranki in začne veljati z dnem predložitve finančnega zavarovanja za dobro izvedbo pogodbenih obveznosti, pod pogojem, da je predloženo v skladu z določili te pogodbe.</w:t>
      </w:r>
    </w:p>
    <w:p w14:paraId="7D4F21D6" w14:textId="77777777" w:rsidR="00A00652" w:rsidRPr="00E05177" w:rsidRDefault="00A00652" w:rsidP="00A00652">
      <w:pPr>
        <w:jc w:val="both"/>
        <w:rPr>
          <w:rFonts w:ascii="Myriad Pro" w:hAnsi="Myriad Pro"/>
          <w:i/>
        </w:rPr>
      </w:pPr>
    </w:p>
    <w:p w14:paraId="5FD21623"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19A81F40" w14:textId="77777777" w:rsidR="00A00652" w:rsidRPr="00E05177" w:rsidRDefault="00A00652" w:rsidP="00A00652">
      <w:pPr>
        <w:jc w:val="both"/>
        <w:rPr>
          <w:rFonts w:ascii="Myriad Pro" w:hAnsi="Myriad Pro"/>
          <w:i/>
          <w:color w:val="000000"/>
        </w:rPr>
      </w:pPr>
    </w:p>
    <w:p w14:paraId="61C38841" w14:textId="507E0FD9" w:rsidR="00A00652" w:rsidRPr="00E05177" w:rsidRDefault="00A00652" w:rsidP="00A00652">
      <w:pPr>
        <w:jc w:val="both"/>
        <w:rPr>
          <w:rFonts w:ascii="Myriad Pro" w:hAnsi="Myriad Pro"/>
          <w:i/>
          <w:color w:val="000000"/>
        </w:rPr>
      </w:pPr>
      <w:r w:rsidRPr="00E05177">
        <w:rPr>
          <w:rFonts w:ascii="Myriad Pro" w:hAnsi="Myriad Pro"/>
          <w:color w:val="000000"/>
        </w:rPr>
        <w:t xml:space="preserve">Ta pogodba je sestavljena v </w:t>
      </w:r>
      <w:r w:rsidR="0066648E">
        <w:rPr>
          <w:rFonts w:ascii="Myriad Pro" w:hAnsi="Myriad Pro"/>
          <w:color w:val="000000"/>
        </w:rPr>
        <w:t>4</w:t>
      </w:r>
      <w:r w:rsidRPr="00E05177">
        <w:rPr>
          <w:rFonts w:ascii="Myriad Pro" w:hAnsi="Myriad Pro"/>
          <w:color w:val="000000"/>
        </w:rPr>
        <w:t xml:space="preserve"> (š</w:t>
      </w:r>
      <w:r w:rsidR="0066648E">
        <w:rPr>
          <w:rFonts w:ascii="Myriad Pro" w:hAnsi="Myriad Pro"/>
          <w:color w:val="000000"/>
        </w:rPr>
        <w:t>tirih</w:t>
      </w:r>
      <w:r w:rsidRPr="00E05177">
        <w:rPr>
          <w:rFonts w:ascii="Myriad Pro" w:hAnsi="Myriad Pro"/>
          <w:color w:val="000000"/>
        </w:rPr>
        <w:t xml:space="preserve">) enakih izvodih, od katerih prejme naročnik </w:t>
      </w:r>
      <w:r w:rsidR="0066648E">
        <w:rPr>
          <w:rFonts w:ascii="Myriad Pro" w:hAnsi="Myriad Pro"/>
          <w:color w:val="000000"/>
        </w:rPr>
        <w:t>2</w:t>
      </w:r>
      <w:r w:rsidRPr="00E05177">
        <w:rPr>
          <w:rFonts w:ascii="Myriad Pro" w:hAnsi="Myriad Pro"/>
          <w:color w:val="000000"/>
        </w:rPr>
        <w:t xml:space="preserve"> (</w:t>
      </w:r>
      <w:r w:rsidR="0066648E">
        <w:rPr>
          <w:rFonts w:ascii="Myriad Pro" w:hAnsi="Myriad Pro"/>
          <w:color w:val="000000"/>
        </w:rPr>
        <w:t>dva</w:t>
      </w:r>
      <w:r w:rsidRPr="00E05177">
        <w:rPr>
          <w:rFonts w:ascii="Myriad Pro" w:hAnsi="Myriad Pro"/>
          <w:color w:val="000000"/>
        </w:rPr>
        <w:t>) izvod</w:t>
      </w:r>
      <w:r w:rsidR="0066648E">
        <w:rPr>
          <w:rFonts w:ascii="Myriad Pro" w:hAnsi="Myriad Pro"/>
          <w:color w:val="000000"/>
        </w:rPr>
        <w:t>a ter</w:t>
      </w:r>
      <w:r w:rsidRPr="00E05177">
        <w:rPr>
          <w:rFonts w:ascii="Myriad Pro" w:hAnsi="Myriad Pro"/>
          <w:color w:val="000000"/>
        </w:rPr>
        <w:t xml:space="preserve"> izvajalec  2 (dva) izvoda.</w:t>
      </w:r>
    </w:p>
    <w:p w14:paraId="3F636F9D" w14:textId="77777777" w:rsidR="00A00652" w:rsidRPr="00E05177" w:rsidRDefault="00A00652" w:rsidP="00A00652">
      <w:pPr>
        <w:rPr>
          <w:rFonts w:ascii="Myriad Pro" w:hAnsi="Myriad Pro"/>
          <w:color w:val="000000"/>
        </w:rPr>
      </w:pPr>
    </w:p>
    <w:p w14:paraId="64BDAE07" w14:textId="3A0301B2" w:rsidR="00A00652" w:rsidRPr="00E05177" w:rsidRDefault="00A00652" w:rsidP="00A00652">
      <w:pPr>
        <w:pStyle w:val="Odstavekseznama"/>
        <w:ind w:left="0"/>
        <w:rPr>
          <w:rFonts w:ascii="Myriad Pro" w:hAnsi="Myriad Pro"/>
          <w:b/>
          <w:i/>
          <w:color w:val="000000"/>
        </w:rPr>
      </w:pPr>
      <w:r w:rsidRPr="00E05177">
        <w:rPr>
          <w:rFonts w:ascii="Myriad Pro" w:hAnsi="Myriad Pro"/>
          <w:color w:val="000000"/>
        </w:rPr>
        <w:tab/>
      </w:r>
      <w:r w:rsidRPr="00E05177">
        <w:rPr>
          <w:rFonts w:ascii="Myriad Pro" w:hAnsi="Myriad Pro"/>
          <w:color w:val="000000"/>
        </w:rPr>
        <w:tab/>
      </w:r>
      <w:r w:rsidRPr="00E05177">
        <w:rPr>
          <w:rFonts w:ascii="Myriad Pro" w:hAnsi="Myriad Pro"/>
          <w:color w:val="000000"/>
        </w:rPr>
        <w:tab/>
        <w:t xml:space="preserve">                                                       </w:t>
      </w:r>
      <w:r w:rsidRPr="00E05177">
        <w:rPr>
          <w:rFonts w:ascii="Myriad Pro" w:hAnsi="Myriad Pro"/>
          <w:b/>
          <w:color w:val="000000"/>
        </w:rPr>
        <w:t xml:space="preserve">Številka pogodbe: </w:t>
      </w:r>
    </w:p>
    <w:tbl>
      <w:tblPr>
        <w:tblW w:w="9210" w:type="dxa"/>
        <w:tblLook w:val="01E0" w:firstRow="1" w:lastRow="1" w:firstColumn="1" w:lastColumn="1" w:noHBand="0" w:noVBand="0"/>
      </w:tblPr>
      <w:tblGrid>
        <w:gridCol w:w="4788"/>
        <w:gridCol w:w="282"/>
        <w:gridCol w:w="4140"/>
      </w:tblGrid>
      <w:tr w:rsidR="00A00652" w:rsidRPr="00E05177" w14:paraId="41BA34EA" w14:textId="77777777" w:rsidTr="007A1811">
        <w:tc>
          <w:tcPr>
            <w:tcW w:w="4788" w:type="dxa"/>
          </w:tcPr>
          <w:p w14:paraId="5BCA3422" w14:textId="77777777" w:rsidR="00A00652" w:rsidRPr="00E05177" w:rsidRDefault="00A00652" w:rsidP="00A00652">
            <w:pPr>
              <w:rPr>
                <w:rFonts w:ascii="Myriad Pro" w:hAnsi="Myriad Pro"/>
                <w:color w:val="000000"/>
              </w:rPr>
            </w:pPr>
          </w:p>
          <w:p w14:paraId="773EE446" w14:textId="77777777" w:rsidR="00A00652" w:rsidRPr="00E05177" w:rsidRDefault="00A00652" w:rsidP="00A00652">
            <w:pPr>
              <w:rPr>
                <w:rFonts w:ascii="Myriad Pro" w:hAnsi="Myriad Pro"/>
                <w:color w:val="000000"/>
              </w:rPr>
            </w:pPr>
            <w:r w:rsidRPr="00E05177">
              <w:rPr>
                <w:rFonts w:ascii="Myriad Pro" w:hAnsi="Myriad Pro"/>
                <w:color w:val="000000"/>
              </w:rPr>
              <w:t>Datum:</w:t>
            </w:r>
          </w:p>
          <w:p w14:paraId="1991A9F2" w14:textId="77777777" w:rsidR="00A00652" w:rsidRPr="00E05177" w:rsidRDefault="00A00652" w:rsidP="00A00652">
            <w:pPr>
              <w:rPr>
                <w:rFonts w:ascii="Myriad Pro" w:hAnsi="Myriad Pro"/>
                <w:color w:val="000000"/>
              </w:rPr>
            </w:pPr>
          </w:p>
          <w:p w14:paraId="0431586C" w14:textId="77777777" w:rsidR="00A00652" w:rsidRPr="00E05177" w:rsidRDefault="00A00652" w:rsidP="00A00652">
            <w:pPr>
              <w:rPr>
                <w:rFonts w:ascii="Myriad Pro" w:hAnsi="Myriad Pro"/>
                <w:color w:val="000000"/>
              </w:rPr>
            </w:pPr>
            <w:r w:rsidRPr="00E05177">
              <w:rPr>
                <w:rFonts w:ascii="Myriad Pro" w:hAnsi="Myriad Pro"/>
                <w:color w:val="000000"/>
              </w:rPr>
              <w:t>Izvajalec:</w:t>
            </w:r>
          </w:p>
          <w:p w14:paraId="7419E0DA" w14:textId="77777777" w:rsidR="00A00652" w:rsidRPr="00E05177" w:rsidRDefault="00A00652" w:rsidP="00A00652">
            <w:pPr>
              <w:rPr>
                <w:rFonts w:ascii="Myriad Pro" w:hAnsi="Myriad Pro"/>
                <w:b/>
                <w:color w:val="000000"/>
              </w:rPr>
            </w:pPr>
            <w:r w:rsidRPr="00E05177">
              <w:rPr>
                <w:rFonts w:ascii="Myriad Pro" w:hAnsi="Myriad Pro"/>
                <w:b/>
                <w:color w:val="000000"/>
              </w:rPr>
              <w:t>…………………………………..</w:t>
            </w:r>
          </w:p>
          <w:p w14:paraId="1FD3FF30" w14:textId="77777777" w:rsidR="00A00652" w:rsidRPr="00E05177" w:rsidRDefault="00A00652" w:rsidP="00A00652">
            <w:pPr>
              <w:rPr>
                <w:rFonts w:ascii="Myriad Pro" w:hAnsi="Myriad Pro"/>
                <w:color w:val="000000"/>
              </w:rPr>
            </w:pPr>
          </w:p>
          <w:p w14:paraId="22F18ECF" w14:textId="77777777" w:rsidR="00A00652" w:rsidRPr="00E05177" w:rsidRDefault="00A00652" w:rsidP="00A00652">
            <w:pPr>
              <w:jc w:val="both"/>
              <w:rPr>
                <w:rFonts w:ascii="Myriad Pro" w:hAnsi="Myriad Pro"/>
                <w:i/>
                <w:color w:val="000000"/>
              </w:rPr>
            </w:pPr>
            <w:r w:rsidRPr="00E05177">
              <w:rPr>
                <w:rFonts w:ascii="Myriad Pro" w:hAnsi="Myriad Pro"/>
                <w:color w:val="000000"/>
              </w:rPr>
              <w:t>………………………..</w:t>
            </w:r>
          </w:p>
          <w:p w14:paraId="280061C9" w14:textId="77777777" w:rsidR="00A00652" w:rsidRPr="00E05177" w:rsidRDefault="00A00652" w:rsidP="00A00652">
            <w:pPr>
              <w:rPr>
                <w:rFonts w:ascii="Myriad Pro" w:hAnsi="Myriad Pro"/>
                <w:color w:val="000000"/>
              </w:rPr>
            </w:pPr>
          </w:p>
          <w:p w14:paraId="31B4138B" w14:textId="77777777" w:rsidR="00A00652" w:rsidRPr="00E05177" w:rsidRDefault="00A00652" w:rsidP="00A00652">
            <w:pPr>
              <w:rPr>
                <w:rFonts w:ascii="Myriad Pro" w:hAnsi="Myriad Pro"/>
                <w:i/>
                <w:color w:val="000000"/>
              </w:rPr>
            </w:pPr>
          </w:p>
        </w:tc>
        <w:tc>
          <w:tcPr>
            <w:tcW w:w="282" w:type="dxa"/>
          </w:tcPr>
          <w:p w14:paraId="645E85D3" w14:textId="77777777" w:rsidR="00A00652" w:rsidRPr="00E05177" w:rsidRDefault="00A00652" w:rsidP="00A00652">
            <w:pPr>
              <w:rPr>
                <w:rFonts w:ascii="Myriad Pro" w:hAnsi="Myriad Pro"/>
                <w:color w:val="000000"/>
              </w:rPr>
            </w:pPr>
          </w:p>
        </w:tc>
        <w:tc>
          <w:tcPr>
            <w:tcW w:w="4140" w:type="dxa"/>
          </w:tcPr>
          <w:p w14:paraId="1940D0B0" w14:textId="1E3D5EDD" w:rsidR="00A00652" w:rsidRPr="00E05177" w:rsidRDefault="009930D9" w:rsidP="00A00652">
            <w:pPr>
              <w:rPr>
                <w:rFonts w:ascii="Myriad Pro" w:hAnsi="Myriad Pro"/>
                <w:i/>
                <w:color w:val="000000"/>
              </w:rPr>
            </w:pPr>
            <w:proofErr w:type="spellStart"/>
            <w:r>
              <w:rPr>
                <w:rFonts w:ascii="Myriad Pro" w:hAnsi="Myriad Pro"/>
                <w:color w:val="000000"/>
              </w:rPr>
              <w:t>E.Št</w:t>
            </w:r>
            <w:proofErr w:type="spellEnd"/>
            <w:r>
              <w:rPr>
                <w:rFonts w:ascii="Myriad Pro" w:hAnsi="Myriad Pro"/>
                <w:color w:val="000000"/>
              </w:rPr>
              <w:t>.:</w:t>
            </w:r>
          </w:p>
          <w:p w14:paraId="6692AC07" w14:textId="77777777" w:rsidR="00A00652" w:rsidRPr="00E05177" w:rsidRDefault="00A00652" w:rsidP="00A00652">
            <w:pPr>
              <w:rPr>
                <w:rFonts w:ascii="Myriad Pro" w:hAnsi="Myriad Pro"/>
                <w:color w:val="000000"/>
              </w:rPr>
            </w:pPr>
            <w:r w:rsidRPr="00E05177">
              <w:rPr>
                <w:rFonts w:ascii="Myriad Pro" w:hAnsi="Myriad Pro"/>
                <w:color w:val="000000"/>
              </w:rPr>
              <w:t>Datum:</w:t>
            </w:r>
          </w:p>
          <w:p w14:paraId="2953AE87" w14:textId="77777777" w:rsidR="00A00652" w:rsidRPr="00E05177" w:rsidRDefault="00A00652" w:rsidP="00A00652">
            <w:pPr>
              <w:rPr>
                <w:rFonts w:ascii="Myriad Pro" w:hAnsi="Myriad Pro"/>
                <w:color w:val="000000"/>
              </w:rPr>
            </w:pPr>
          </w:p>
          <w:p w14:paraId="0A5B43FE" w14:textId="77777777" w:rsidR="00A00652" w:rsidRPr="00E05177" w:rsidRDefault="00A00652" w:rsidP="00A00652">
            <w:pPr>
              <w:rPr>
                <w:rFonts w:ascii="Myriad Pro" w:hAnsi="Myriad Pro"/>
                <w:color w:val="000000"/>
              </w:rPr>
            </w:pPr>
            <w:r w:rsidRPr="00E05177">
              <w:rPr>
                <w:rFonts w:ascii="Myriad Pro" w:hAnsi="Myriad Pro"/>
                <w:color w:val="000000"/>
              </w:rPr>
              <w:t>Naročnik:</w:t>
            </w:r>
          </w:p>
          <w:p w14:paraId="6A4C1DAB" w14:textId="2D2D32CF" w:rsidR="00A00652" w:rsidRPr="00E05177" w:rsidRDefault="00A00652" w:rsidP="00A00652">
            <w:pPr>
              <w:rPr>
                <w:rFonts w:ascii="Myriad Pro" w:hAnsi="Myriad Pro"/>
                <w:b/>
                <w:color w:val="000000"/>
              </w:rPr>
            </w:pPr>
            <w:r w:rsidRPr="00E05177">
              <w:rPr>
                <w:rFonts w:ascii="Myriad Pro" w:hAnsi="Myriad Pro"/>
                <w:b/>
                <w:color w:val="000000"/>
              </w:rPr>
              <w:t xml:space="preserve">MESTNA OBČINA </w:t>
            </w:r>
            <w:r w:rsidR="009930D9">
              <w:rPr>
                <w:rFonts w:ascii="Myriad Pro" w:hAnsi="Myriad Pro"/>
                <w:b/>
                <w:color w:val="000000"/>
              </w:rPr>
              <w:t>MURSKA SOBOTA</w:t>
            </w:r>
          </w:p>
          <w:p w14:paraId="051B2462" w14:textId="77777777" w:rsidR="00A00652" w:rsidRPr="00E05177" w:rsidRDefault="00A00652" w:rsidP="00A00652">
            <w:pPr>
              <w:rPr>
                <w:rFonts w:ascii="Myriad Pro" w:hAnsi="Myriad Pro"/>
                <w:color w:val="000000"/>
              </w:rPr>
            </w:pPr>
          </w:p>
          <w:p w14:paraId="7D4F6F5B" w14:textId="77777777" w:rsidR="00A00652" w:rsidRPr="00E05177" w:rsidRDefault="00A00652" w:rsidP="00A00652">
            <w:pPr>
              <w:rPr>
                <w:rFonts w:ascii="Myriad Pro" w:hAnsi="Myriad Pro"/>
                <w:color w:val="000000"/>
              </w:rPr>
            </w:pPr>
            <w:r w:rsidRPr="00E05177">
              <w:rPr>
                <w:rFonts w:ascii="Myriad Pro" w:hAnsi="Myriad Pro"/>
                <w:color w:val="000000"/>
              </w:rPr>
              <w:t>Župan</w:t>
            </w:r>
          </w:p>
          <w:p w14:paraId="6B6FF941" w14:textId="54FFDB31" w:rsidR="00A00652" w:rsidRPr="00E05177" w:rsidRDefault="009930D9" w:rsidP="00A00652">
            <w:pPr>
              <w:rPr>
                <w:rFonts w:ascii="Myriad Pro" w:hAnsi="Myriad Pro"/>
                <w:color w:val="000000"/>
              </w:rPr>
            </w:pPr>
            <w:r>
              <w:rPr>
                <w:rFonts w:ascii="Myriad Pro" w:hAnsi="Myriad Pro"/>
                <w:color w:val="000000"/>
              </w:rPr>
              <w:t>Damjan ANŽELJ</w:t>
            </w:r>
          </w:p>
        </w:tc>
      </w:tr>
    </w:tbl>
    <w:p w14:paraId="6C1E4073" w14:textId="57964714" w:rsidR="00C9784E" w:rsidRPr="00E05177" w:rsidRDefault="00C9784E" w:rsidP="002E710B">
      <w:pPr>
        <w:keepNext/>
        <w:keepLines/>
        <w:rPr>
          <w:rFonts w:ascii="Myriad Pro" w:hAnsi="Myriad Pro"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216FE" w:rsidRPr="00E05177" w14:paraId="21BD9F2B" w14:textId="77777777" w:rsidTr="00610C0E">
        <w:tc>
          <w:tcPr>
            <w:tcW w:w="8252" w:type="dxa"/>
          </w:tcPr>
          <w:p w14:paraId="15420949" w14:textId="2B64734D" w:rsidR="002216FE" w:rsidRPr="00E05177" w:rsidRDefault="002216FE" w:rsidP="002E710B">
            <w:pPr>
              <w:keepNext/>
              <w:keepLines/>
              <w:jc w:val="both"/>
              <w:rPr>
                <w:rFonts w:ascii="Myriad Pro" w:hAnsi="Myriad Pro" w:cs="Tahoma"/>
              </w:rPr>
            </w:pPr>
            <w:r w:rsidRPr="00E05177">
              <w:rPr>
                <w:rFonts w:ascii="Myriad Pro" w:hAnsi="Myriad Pro" w:cs="Tahoma"/>
              </w:rPr>
              <w:t>FINANČNO ZAVAROVANJE ZA DOBR</w:t>
            </w:r>
            <w:r w:rsidR="00C9784E" w:rsidRPr="00E05177">
              <w:rPr>
                <w:rFonts w:ascii="Myriad Pro" w:hAnsi="Myriad Pro" w:cs="Tahoma"/>
              </w:rPr>
              <w:t>O IZVEDBO POGODBENIH OBVEZNOSTI</w:t>
            </w:r>
          </w:p>
        </w:tc>
        <w:tc>
          <w:tcPr>
            <w:tcW w:w="1463" w:type="dxa"/>
          </w:tcPr>
          <w:p w14:paraId="216B0578" w14:textId="2A8BAE65" w:rsidR="002216FE" w:rsidRPr="00E05177" w:rsidRDefault="002216FE" w:rsidP="002E710B">
            <w:pPr>
              <w:keepNext/>
              <w:keepLines/>
              <w:jc w:val="both"/>
              <w:rPr>
                <w:rFonts w:ascii="Myriad Pro" w:hAnsi="Myriad Pro" w:cs="Tahoma"/>
                <w:b/>
                <w:i/>
              </w:rPr>
            </w:pPr>
            <w:r w:rsidRPr="00E05177">
              <w:rPr>
                <w:rFonts w:ascii="Myriad Pro" w:hAnsi="Myriad Pro" w:cs="Tahoma"/>
                <w:b/>
                <w:i/>
              </w:rPr>
              <w:t xml:space="preserve">Priloga </w:t>
            </w:r>
            <w:r w:rsidR="00B33AA5" w:rsidRPr="00E05177">
              <w:rPr>
                <w:rFonts w:ascii="Myriad Pro" w:hAnsi="Myriad Pro" w:cs="Tahoma"/>
                <w:b/>
                <w:i/>
              </w:rPr>
              <w:t>9</w:t>
            </w:r>
            <w:r w:rsidR="00FC65F1" w:rsidRPr="00E05177">
              <w:rPr>
                <w:rFonts w:ascii="Myriad Pro" w:hAnsi="Myriad Pro" w:cs="Tahoma"/>
                <w:b/>
                <w:i/>
              </w:rPr>
              <w:t>/</w:t>
            </w:r>
            <w:r w:rsidR="008C7584" w:rsidRPr="00E05177">
              <w:rPr>
                <w:rFonts w:ascii="Myriad Pro" w:hAnsi="Myriad Pro" w:cs="Tahoma"/>
                <w:b/>
                <w:i/>
              </w:rPr>
              <w:t>1</w:t>
            </w:r>
          </w:p>
        </w:tc>
      </w:tr>
    </w:tbl>
    <w:p w14:paraId="17F9AA4F" w14:textId="77777777" w:rsidR="00572D95" w:rsidRPr="00E05177" w:rsidRDefault="00572D95" w:rsidP="002E710B">
      <w:pPr>
        <w:keepNext/>
        <w:keepLines/>
        <w:jc w:val="right"/>
        <w:rPr>
          <w:rFonts w:ascii="Myriad Pro" w:hAnsi="Myriad Pro" w:cs="Tahoma"/>
          <w:i/>
        </w:rPr>
      </w:pPr>
      <w:r w:rsidRPr="00E05177">
        <w:rPr>
          <w:rFonts w:ascii="Myriad Pro" w:hAnsi="Myriad Pro" w:cs="Tahoma"/>
          <w:i/>
        </w:rPr>
        <w:t>VZOREC</w:t>
      </w:r>
    </w:p>
    <w:p w14:paraId="66BF0DA1"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648E5487"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Za:       </w:t>
      </w:r>
      <w:r w:rsidRPr="00E05177">
        <w:rPr>
          <w:rFonts w:ascii="Myriad Pro" w:hAnsi="Myriad Pro" w:cs="Tahoma"/>
          <w:i/>
        </w:rPr>
        <w:fldChar w:fldCharType="begin">
          <w:ffData>
            <w:name w:val="Besedilo2"/>
            <w:enabled/>
            <w:calcOnExit w:val="0"/>
            <w:textInput/>
          </w:ffData>
        </w:fldChar>
      </w:r>
      <w:r w:rsidRPr="00E05177">
        <w:rPr>
          <w:rFonts w:ascii="Myriad Pro" w:hAnsi="Myriad Pro" w:cs="Tahoma"/>
          <w:i/>
        </w:rPr>
        <w:instrText xml:space="preserve"> FORMTEXT </w:instrText>
      </w:r>
      <w:r w:rsidRPr="00E05177">
        <w:rPr>
          <w:rFonts w:ascii="Myriad Pro" w:hAnsi="Myriad Pro" w:cs="Tahoma"/>
          <w:i/>
        </w:rPr>
      </w:r>
      <w:r w:rsidRPr="00E05177">
        <w:rPr>
          <w:rFonts w:ascii="Myriad Pro" w:hAnsi="Myriad Pro" w:cs="Tahoma"/>
          <w:i/>
        </w:rPr>
        <w:fldChar w:fldCharType="separate"/>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rPr>
        <w:fldChar w:fldCharType="end"/>
      </w:r>
      <w:r w:rsidRPr="00E05177">
        <w:rPr>
          <w:rFonts w:ascii="Myriad Pro" w:hAnsi="Myriad Pro" w:cs="Tahoma"/>
          <w:i/>
        </w:rPr>
        <w:t xml:space="preserve">  (vpiše se upravičenca tj. financerja)</w:t>
      </w:r>
    </w:p>
    <w:p w14:paraId="434DAC24"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rPr>
        <w:t xml:space="preserve">Datum: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izdaje)</w:t>
      </w:r>
    </w:p>
    <w:p w14:paraId="15D1A68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6EEBE39" w14:textId="6E80C231"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VRSTA ZAVAROVANJA:</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vrsta zavarovanja)</w:t>
      </w:r>
    </w:p>
    <w:p w14:paraId="30044C20"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FE9430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ŠTEVILKA: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številka zavarovanja)</w:t>
      </w:r>
    </w:p>
    <w:p w14:paraId="22BDA130"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FDD7E02"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GARANT:</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banke/ zavarovalnice v kraju izdaje)</w:t>
      </w:r>
    </w:p>
    <w:p w14:paraId="4F380F2F"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34AB4C9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NAROČNIK: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naročnika zavarovanja, tj. v postopku javnega naročanja izbranega ponudnika)</w:t>
      </w:r>
    </w:p>
    <w:p w14:paraId="2AA67136"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4E51E01C"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UPRAVIČENEC:</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naročnika javnega naročila)</w:t>
      </w:r>
    </w:p>
    <w:p w14:paraId="360F748E"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09F73206"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 xml:space="preserve">OSNOVNI POSEL: </w:t>
      </w:r>
      <w:r w:rsidRPr="00E05177">
        <w:rPr>
          <w:rFonts w:ascii="Myriad Pro" w:hAnsi="Myriad Pro" w:cs="Tahoma"/>
        </w:rPr>
        <w:t xml:space="preserve">obveznost naročnika zavarovanja iz pogodbe št.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z dne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številko in datum pogodbe o izvedbi javnega naročila, sklenjene na podlagi postopka z oznako XXXXXX)</w:t>
      </w:r>
      <w:r w:rsidRPr="00E05177">
        <w:rPr>
          <w:rFonts w:ascii="Myriad Pro" w:hAnsi="Myriad Pro" w:cs="Tahoma"/>
        </w:rPr>
        <w:t xml:space="preserve"> za</w:t>
      </w:r>
      <w:r w:rsidRPr="00E05177">
        <w:rPr>
          <w:rFonts w:ascii="Myriad Pro" w:hAnsi="Myriad Pro" w:cs="Tahoma"/>
          <w:i/>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predmet javnega naročila)</w:t>
      </w:r>
    </w:p>
    <w:p w14:paraId="6B46B9C3"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i/>
        </w:rPr>
        <w:t xml:space="preserve"> </w:t>
      </w:r>
    </w:p>
    <w:p w14:paraId="135166C7"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ZNESEK IN VALUTA: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najvišji znesek s številko in besedo ter valuta)</w:t>
      </w:r>
    </w:p>
    <w:p w14:paraId="34E09A5D"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78EB2DC"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LISTINE, KI JIH JE POLEG IZJAVE TREBA PRILOŽITI ZAHTEVI ZA PLAČILO IN SE IZRECNO ZAHTEVAJO V SPODNJEM BESEDILU: </w:t>
      </w:r>
      <w:r w:rsidRPr="00E05177">
        <w:rPr>
          <w:rFonts w:ascii="Myriad Pro" w:hAnsi="Myriad Pro" w:cs="Tahoma"/>
        </w:rPr>
        <w:t>nobena</w:t>
      </w:r>
    </w:p>
    <w:p w14:paraId="287069EE"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B9C984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JEZIK V ZAHTEVANIH LISTINAH:</w:t>
      </w:r>
      <w:r w:rsidRPr="00E05177">
        <w:rPr>
          <w:rFonts w:ascii="Myriad Pro" w:hAnsi="Myriad Pro" w:cs="Tahoma"/>
        </w:rPr>
        <w:t xml:space="preserve"> slovenski</w:t>
      </w:r>
    </w:p>
    <w:p w14:paraId="418B3E00"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15D66E3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OBLIKA PREDLOŽITVE:</w:t>
      </w:r>
      <w:r w:rsidRPr="00E05177">
        <w:rPr>
          <w:rFonts w:ascii="Myriad Pro" w:hAnsi="Myriad Pro" w:cs="Tahoma"/>
        </w:rPr>
        <w:t xml:space="preserve"> v papirni obliki s priporočeno pošto ali katerokoli obliko hitre pošte ali v elektronski obliki po SWIFT sistemu na naslov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(navede se SWIFT naslova garanta)</w:t>
      </w:r>
    </w:p>
    <w:p w14:paraId="5E4F73F2"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91FF2B1"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KRAJ PREDLOŽITVE: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(garant vpiše naslov podružnice, kjer se opravi predložitev papirnih listin, ali elektronski naslov za predložitev v elektronski obliki, kot na primer garantov SWIFT naslov)</w:t>
      </w:r>
      <w:r w:rsidRPr="00E05177">
        <w:rPr>
          <w:rFonts w:ascii="Myriad Pro" w:hAnsi="Myriad Pro" w:cs="Tahoma"/>
        </w:rPr>
        <w:t xml:space="preserve"> </w:t>
      </w:r>
    </w:p>
    <w:p w14:paraId="49AE39BB"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Ne glede na navedeno, se predložitev papirnih listin lahko opravi v katerikoli podružnici garanta na območju Republike Slovenije.</w:t>
      </w:r>
      <w:r w:rsidRPr="00E05177" w:rsidDel="00D4087F">
        <w:rPr>
          <w:rFonts w:ascii="Myriad Pro" w:hAnsi="Myriad Pro" w:cs="Tahoma"/>
        </w:rPr>
        <w:t xml:space="preserve"> </w:t>
      </w:r>
    </w:p>
    <w:p w14:paraId="3BE99513"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  </w:t>
      </w:r>
    </w:p>
    <w:p w14:paraId="0B08C116"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DATUM VELJAVNOSTI: </w:t>
      </w:r>
      <w:r w:rsidRPr="00E05177">
        <w:rPr>
          <w:rFonts w:ascii="Myriad Pro" w:hAnsi="Myriad Pro" w:cs="Tahoma"/>
        </w:rPr>
        <w:fldChar w:fldCharType="begin">
          <w:ffData>
            <w:name w:val="Besedilo2"/>
            <w:enabled/>
            <w:calcOnExit w:val="0"/>
            <w:textInput>
              <w:default w:val="DD. MM. LLLL"/>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DD. MM. LLLL</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zapadlosti zavarovanja)</w:t>
      </w:r>
    </w:p>
    <w:p w14:paraId="69E431E5"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25B1447"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STRANKA, KI JE DOLŽNA PLAČATI STROŠKE: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naročnika zavarovanja, tj. v postopku javnega naročanja izbranega ponudnika)</w:t>
      </w:r>
    </w:p>
    <w:p w14:paraId="2B25CBD3"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b/>
        </w:rPr>
      </w:pPr>
    </w:p>
    <w:p w14:paraId="64092402" w14:textId="77777777" w:rsidR="003300FC" w:rsidRPr="00E05177" w:rsidRDefault="003300FC" w:rsidP="002E710B">
      <w:pPr>
        <w:keepNext/>
        <w:keepLines/>
        <w:jc w:val="both"/>
        <w:rPr>
          <w:rFonts w:ascii="Myriad Pro" w:hAnsi="Myriad Pro" w:cs="Tahoma"/>
        </w:rPr>
      </w:pPr>
      <w:r w:rsidRPr="00E05177">
        <w:rPr>
          <w:rFonts w:ascii="Myriad Pro" w:hAnsi="Myriad Pro"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B75012" w14:textId="77777777" w:rsidR="003300FC" w:rsidRPr="00E05177" w:rsidRDefault="003300FC" w:rsidP="002E710B">
      <w:pPr>
        <w:keepNext/>
        <w:keepLines/>
        <w:jc w:val="both"/>
        <w:rPr>
          <w:rFonts w:ascii="Myriad Pro" w:hAnsi="Myriad Pro" w:cs="Tahoma"/>
        </w:rPr>
      </w:pPr>
    </w:p>
    <w:p w14:paraId="0C87993C" w14:textId="77777777" w:rsidR="003300FC" w:rsidRPr="00E05177" w:rsidRDefault="003300FC" w:rsidP="002E710B">
      <w:pPr>
        <w:keepNext/>
        <w:keepLines/>
        <w:jc w:val="both"/>
        <w:rPr>
          <w:rFonts w:ascii="Myriad Pro" w:hAnsi="Myriad Pro" w:cs="Tahoma"/>
        </w:rPr>
      </w:pPr>
      <w:r w:rsidRPr="00E05177">
        <w:rPr>
          <w:rFonts w:ascii="Myriad Pro" w:hAnsi="Myriad Pro" w:cs="Tahoma"/>
        </w:rPr>
        <w:t>Katerokoli zahtevo za plačilo po tem zavarovanju moramo prejeti na datum veljavnosti zavarovanja ali pred njim v zgoraj navedenem kraju predložitve.</w:t>
      </w:r>
    </w:p>
    <w:p w14:paraId="449392A0" w14:textId="2C01F4CC" w:rsidR="003300FC" w:rsidRPr="00E05177" w:rsidRDefault="003300FC" w:rsidP="002E710B">
      <w:pPr>
        <w:keepNext/>
        <w:keepLines/>
        <w:jc w:val="both"/>
        <w:rPr>
          <w:rFonts w:ascii="Myriad Pro" w:hAnsi="Myriad Pro" w:cs="Tahoma"/>
        </w:rPr>
      </w:pPr>
      <w:r w:rsidRPr="00E05177">
        <w:rPr>
          <w:rFonts w:ascii="Myriad Pro" w:hAnsi="Myriad Pro" w:cs="Tahoma"/>
        </w:rPr>
        <w:t xml:space="preserve">Morebitne spore v zvezi s tem zavarovanjem rešuje stvarno pristojno sodišče v </w:t>
      </w:r>
      <w:r w:rsidR="004D2F62">
        <w:rPr>
          <w:rFonts w:ascii="Myriad Pro" w:hAnsi="Myriad Pro" w:cs="Tahoma"/>
        </w:rPr>
        <w:t>Murski Soboti</w:t>
      </w:r>
      <w:r w:rsidRPr="00E05177">
        <w:rPr>
          <w:rFonts w:ascii="Myriad Pro" w:hAnsi="Myriad Pro" w:cs="Tahoma"/>
        </w:rPr>
        <w:t>.</w:t>
      </w:r>
    </w:p>
    <w:p w14:paraId="2932AB65" w14:textId="330AECF8" w:rsidR="003300FC" w:rsidRPr="00E05177" w:rsidRDefault="003300FC" w:rsidP="002E710B">
      <w:pPr>
        <w:keepNext/>
        <w:keepLines/>
        <w:jc w:val="both"/>
        <w:rPr>
          <w:rFonts w:ascii="Myriad Pro" w:hAnsi="Myriad Pro" w:cs="Tahoma"/>
        </w:rPr>
      </w:pPr>
      <w:r w:rsidRPr="00E05177">
        <w:rPr>
          <w:rFonts w:ascii="Myriad Pro" w:hAnsi="Myriad Pro" w:cs="Tahoma"/>
        </w:rPr>
        <w:t>Za to zavarovanje veljajo Enotna pravila za garancije na poziv (EPGP)</w:t>
      </w:r>
      <w:r w:rsidR="003D601A" w:rsidRPr="00E05177">
        <w:rPr>
          <w:rFonts w:ascii="Myriad Pro" w:hAnsi="Myriad Pro" w:cs="Tahoma"/>
        </w:rPr>
        <w:t>,</w:t>
      </w:r>
      <w:r w:rsidRPr="00E05177">
        <w:rPr>
          <w:rFonts w:ascii="Myriad Pro" w:hAnsi="Myriad Pro" w:cs="Tahoma"/>
        </w:rPr>
        <w:t xml:space="preserve"> revizija iz leta 2010, izdana pri MTZ pod št. 758.</w:t>
      </w:r>
    </w:p>
    <w:p w14:paraId="17E5FCD0" w14:textId="77777777" w:rsidR="003300FC" w:rsidRPr="00E05177" w:rsidRDefault="003300FC" w:rsidP="002E710B">
      <w:pPr>
        <w:keepNext/>
        <w:keepLines/>
        <w:jc w:val="both"/>
        <w:rPr>
          <w:rFonts w:ascii="Myriad Pro" w:hAnsi="Myriad Pro" w:cs="Tahoma"/>
        </w:rPr>
      </w:pPr>
    </w:p>
    <w:p w14:paraId="6D207719"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p>
    <w:p w14:paraId="1185FB7D" w14:textId="01912C66" w:rsidR="004D2F62"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r w:rsidRPr="00E05177">
        <w:rPr>
          <w:rFonts w:ascii="Myriad Pro" w:hAnsi="Myriad Pro" w:cs="Tahoma"/>
        </w:rPr>
        <w:lastRenderedPageBreak/>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garant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(žig in podpis)</w:t>
      </w:r>
    </w:p>
    <w:p w14:paraId="3960FBAE" w14:textId="77777777" w:rsidR="004D2F62" w:rsidRDefault="004D2F62">
      <w:pPr>
        <w:rPr>
          <w:rFonts w:ascii="Myriad Pro" w:hAnsi="Myriad Pro" w:cs="Tahoma"/>
        </w:rPr>
      </w:pPr>
      <w:r>
        <w:rPr>
          <w:rFonts w:ascii="Myriad Pro" w:hAnsi="Myriad Pro"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216FE" w:rsidRPr="00E05177" w14:paraId="4E173C76" w14:textId="77777777" w:rsidTr="00610C0E">
        <w:tc>
          <w:tcPr>
            <w:tcW w:w="8252" w:type="dxa"/>
          </w:tcPr>
          <w:p w14:paraId="321DDB35" w14:textId="79315893" w:rsidR="002216FE" w:rsidRPr="00E05177" w:rsidRDefault="002216FE" w:rsidP="002E710B">
            <w:pPr>
              <w:keepNext/>
              <w:keepLines/>
              <w:jc w:val="both"/>
              <w:rPr>
                <w:rFonts w:ascii="Myriad Pro" w:hAnsi="Myriad Pro" w:cs="Tahoma"/>
              </w:rPr>
            </w:pPr>
            <w:r w:rsidRPr="00E05177">
              <w:rPr>
                <w:rFonts w:ascii="Myriad Pro" w:hAnsi="Myriad Pro" w:cs="Tahoma"/>
              </w:rPr>
              <w:lastRenderedPageBreak/>
              <w:t>FINANČNO ZAVAROVANJE ZA ODPRAVO NAPAK V GARANCIJSKEM ROKU</w:t>
            </w:r>
          </w:p>
        </w:tc>
        <w:tc>
          <w:tcPr>
            <w:tcW w:w="1463" w:type="dxa"/>
          </w:tcPr>
          <w:p w14:paraId="3E6F4783" w14:textId="3DCD7FD0" w:rsidR="002216FE" w:rsidRPr="00E05177" w:rsidRDefault="002216FE" w:rsidP="002E710B">
            <w:pPr>
              <w:keepNext/>
              <w:keepLines/>
              <w:jc w:val="both"/>
              <w:rPr>
                <w:rFonts w:ascii="Myriad Pro" w:hAnsi="Myriad Pro" w:cs="Tahoma"/>
                <w:b/>
                <w:i/>
              </w:rPr>
            </w:pPr>
            <w:r w:rsidRPr="00E05177">
              <w:rPr>
                <w:rFonts w:ascii="Myriad Pro" w:hAnsi="Myriad Pro" w:cs="Tahoma"/>
                <w:b/>
                <w:i/>
              </w:rPr>
              <w:t xml:space="preserve">Priloga </w:t>
            </w:r>
            <w:r w:rsidR="00E52A0F" w:rsidRPr="00E05177">
              <w:rPr>
                <w:rFonts w:ascii="Myriad Pro" w:hAnsi="Myriad Pro" w:cs="Tahoma"/>
                <w:b/>
                <w:i/>
              </w:rPr>
              <w:t>9</w:t>
            </w:r>
            <w:r w:rsidR="00FC65F1" w:rsidRPr="00E05177">
              <w:rPr>
                <w:rFonts w:ascii="Myriad Pro" w:hAnsi="Myriad Pro" w:cs="Tahoma"/>
                <w:b/>
                <w:i/>
              </w:rPr>
              <w:t>/</w:t>
            </w:r>
            <w:r w:rsidR="006124D3" w:rsidRPr="00E05177">
              <w:rPr>
                <w:rFonts w:ascii="Myriad Pro" w:hAnsi="Myriad Pro" w:cs="Tahoma"/>
                <w:b/>
                <w:i/>
              </w:rPr>
              <w:t>2</w:t>
            </w:r>
          </w:p>
        </w:tc>
      </w:tr>
    </w:tbl>
    <w:p w14:paraId="6C776CD5" w14:textId="77777777" w:rsidR="00A60E5F" w:rsidRPr="00E05177" w:rsidRDefault="00A60E5F" w:rsidP="002E710B">
      <w:pPr>
        <w:keepNext/>
        <w:keepLines/>
        <w:rPr>
          <w:rFonts w:ascii="Myriad Pro" w:hAnsi="Myriad Pro" w:cs="Tahoma"/>
        </w:rPr>
      </w:pPr>
    </w:p>
    <w:p w14:paraId="3C970BC9" w14:textId="7FD0ADC0" w:rsidR="00A60E5F" w:rsidRPr="00E05177" w:rsidRDefault="00572D95" w:rsidP="002E710B">
      <w:pPr>
        <w:keepNext/>
        <w:keepLines/>
        <w:jc w:val="right"/>
        <w:rPr>
          <w:rFonts w:ascii="Myriad Pro" w:hAnsi="Myriad Pro" w:cs="Tahoma"/>
          <w:i/>
        </w:rPr>
      </w:pPr>
      <w:r w:rsidRPr="00E05177">
        <w:rPr>
          <w:rFonts w:ascii="Myriad Pro" w:hAnsi="Myriad Pro" w:cs="Tahoma"/>
          <w:i/>
        </w:rPr>
        <w:t>VZOREC</w:t>
      </w:r>
    </w:p>
    <w:p w14:paraId="09ABE0C9"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21DB2C6E" w14:textId="77777777" w:rsidR="005E3D8D" w:rsidRPr="00E05177" w:rsidRDefault="005E3D8D" w:rsidP="002E710B">
      <w:pPr>
        <w:keepNext/>
        <w:keepLines/>
        <w:jc w:val="both"/>
        <w:rPr>
          <w:rFonts w:ascii="Myriad Pro" w:eastAsia="Calibri" w:hAnsi="Myriad Pro" w:cs="Tahoma"/>
          <w:lang w:eastAsia="en-US"/>
        </w:rPr>
      </w:pPr>
    </w:p>
    <w:p w14:paraId="70442E48"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Za: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upravičenca tj. naročnika javnega naročila)</w:t>
      </w:r>
    </w:p>
    <w:p w14:paraId="02B07473" w14:textId="77777777"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lang w:eastAsia="en-US"/>
        </w:rPr>
        <w:t xml:space="preserve">Datum: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izdaje)</w:t>
      </w:r>
    </w:p>
    <w:p w14:paraId="46700FA8" w14:textId="77777777" w:rsidR="005E3D8D" w:rsidRPr="00E05177" w:rsidRDefault="005E3D8D" w:rsidP="002E710B">
      <w:pPr>
        <w:keepNext/>
        <w:keepLines/>
        <w:jc w:val="both"/>
        <w:rPr>
          <w:rFonts w:ascii="Myriad Pro" w:eastAsia="Calibri" w:hAnsi="Myriad Pro" w:cs="Tahoma"/>
          <w:lang w:eastAsia="en-US"/>
        </w:rPr>
      </w:pPr>
    </w:p>
    <w:p w14:paraId="54157C7F" w14:textId="6DF04161"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b/>
          <w:lang w:eastAsia="en-US"/>
        </w:rPr>
        <w:t>VRSTA:</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w:t>
      </w:r>
      <w:r w:rsidR="009F11E0" w:rsidRPr="00E05177">
        <w:rPr>
          <w:rFonts w:ascii="Myriad Pro" w:eastAsia="Calibri" w:hAnsi="Myriad Pro" w:cs="Tahoma"/>
          <w:i/>
          <w:lang w:eastAsia="en-US"/>
        </w:rPr>
        <w:t>(</w:t>
      </w:r>
      <w:r w:rsidRPr="00E05177">
        <w:rPr>
          <w:rFonts w:ascii="Myriad Pro" w:eastAsia="Calibri" w:hAnsi="Myriad Pro" w:cs="Tahoma"/>
          <w:i/>
          <w:lang w:eastAsia="en-US"/>
        </w:rPr>
        <w:t>vpiše se vrsta zavarovanja)</w:t>
      </w:r>
    </w:p>
    <w:p w14:paraId="5755E429" w14:textId="77777777" w:rsidR="005E3D8D" w:rsidRPr="00E05177" w:rsidRDefault="005E3D8D" w:rsidP="002E710B">
      <w:pPr>
        <w:keepNext/>
        <w:keepLines/>
        <w:jc w:val="both"/>
        <w:rPr>
          <w:rFonts w:ascii="Myriad Pro" w:eastAsia="Calibri" w:hAnsi="Myriad Pro" w:cs="Tahoma"/>
          <w:lang w:eastAsia="en-US"/>
        </w:rPr>
      </w:pPr>
    </w:p>
    <w:p w14:paraId="151ED270"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ŠTEVILKA: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številka zavarovanja)</w:t>
      </w:r>
    </w:p>
    <w:p w14:paraId="5A7BC87C" w14:textId="77777777" w:rsidR="005E3D8D" w:rsidRPr="00E05177" w:rsidRDefault="005E3D8D" w:rsidP="002E710B">
      <w:pPr>
        <w:keepNext/>
        <w:keepLines/>
        <w:jc w:val="both"/>
        <w:rPr>
          <w:rFonts w:ascii="Myriad Pro" w:eastAsia="Calibri" w:hAnsi="Myriad Pro" w:cs="Tahoma"/>
          <w:lang w:eastAsia="en-US"/>
        </w:rPr>
      </w:pPr>
    </w:p>
    <w:p w14:paraId="59C726EB" w14:textId="77777777"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b/>
          <w:lang w:eastAsia="en-US"/>
        </w:rPr>
        <w:t>GARANT:</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(vpišeta se ime in naslov zavarovalnice/banke v kraju izdaje)</w:t>
      </w:r>
    </w:p>
    <w:p w14:paraId="482CF876" w14:textId="77777777" w:rsidR="005E3D8D" w:rsidRPr="00E05177" w:rsidRDefault="005E3D8D" w:rsidP="002E710B">
      <w:pPr>
        <w:keepNext/>
        <w:keepLines/>
        <w:jc w:val="both"/>
        <w:rPr>
          <w:rFonts w:ascii="Myriad Pro" w:eastAsia="Calibri" w:hAnsi="Myriad Pro" w:cs="Tahoma"/>
          <w:lang w:eastAsia="en-US"/>
        </w:rPr>
      </w:pPr>
    </w:p>
    <w:p w14:paraId="0044A0B6"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NAROČNIK: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in naslov naročnika zavarovanja, tj. v postopku javnega naročanja izbranega ponudnika)</w:t>
      </w:r>
    </w:p>
    <w:p w14:paraId="63D6116D" w14:textId="77777777" w:rsidR="005E3D8D" w:rsidRPr="00E05177" w:rsidRDefault="005E3D8D" w:rsidP="002E710B">
      <w:pPr>
        <w:keepNext/>
        <w:keepLines/>
        <w:jc w:val="both"/>
        <w:rPr>
          <w:rFonts w:ascii="Myriad Pro" w:eastAsia="Calibri" w:hAnsi="Myriad Pro" w:cs="Tahoma"/>
          <w:lang w:eastAsia="en-US"/>
        </w:rPr>
      </w:pPr>
    </w:p>
    <w:p w14:paraId="26675BFE"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UPRAVIČENEC:</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naročnik javnega naročila)</w:t>
      </w:r>
    </w:p>
    <w:p w14:paraId="6640D585" w14:textId="77777777" w:rsidR="005E3D8D" w:rsidRPr="00E05177" w:rsidRDefault="005E3D8D" w:rsidP="002E710B">
      <w:pPr>
        <w:keepNext/>
        <w:keepLines/>
        <w:jc w:val="both"/>
        <w:rPr>
          <w:rFonts w:ascii="Myriad Pro" w:eastAsia="Calibri" w:hAnsi="Myriad Pro" w:cs="Tahoma"/>
          <w:lang w:eastAsia="en-US"/>
        </w:rPr>
      </w:pPr>
    </w:p>
    <w:p w14:paraId="604C3CA3" w14:textId="77777777"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b/>
          <w:lang w:eastAsia="en-US"/>
        </w:rPr>
        <w:t xml:space="preserve">OSNOVNI POSEL: </w:t>
      </w:r>
      <w:r w:rsidRPr="00E05177">
        <w:rPr>
          <w:rFonts w:ascii="Myriad Pro" w:eastAsia="Calibri" w:hAnsi="Myriad Pro" w:cs="Tahoma"/>
          <w:lang w:eastAsia="en-US"/>
        </w:rPr>
        <w:t xml:space="preserve">obveznost naročnika zavarovanja za odpravo napak v garancijskem roku, ki izhaja iz pogodbe št.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z dne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 xml:space="preserve">(vpiše se pogodbo o izvedbi javnega naročila), </w:t>
      </w:r>
      <w:r w:rsidRPr="00E05177">
        <w:rPr>
          <w:rFonts w:ascii="Myriad Pro" w:eastAsia="Calibri" w:hAnsi="Myriad Pro" w:cs="Tahoma"/>
          <w:lang w:eastAsia="en-US"/>
        </w:rPr>
        <w:t xml:space="preserve">katere predmet je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predmet javnega naročila).</w:t>
      </w:r>
    </w:p>
    <w:p w14:paraId="67BF1394" w14:textId="77777777" w:rsidR="005E3D8D" w:rsidRPr="00E05177" w:rsidRDefault="005E3D8D" w:rsidP="002E710B">
      <w:pPr>
        <w:keepNext/>
        <w:keepLines/>
        <w:jc w:val="both"/>
        <w:rPr>
          <w:rFonts w:ascii="Myriad Pro" w:eastAsia="Calibri" w:hAnsi="Myriad Pro" w:cs="Tahoma"/>
          <w:lang w:eastAsia="en-US"/>
        </w:rPr>
      </w:pPr>
    </w:p>
    <w:p w14:paraId="285EF0DB"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ZNESEK V EUR: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najvišji znesek s številko in besedo)</w:t>
      </w:r>
    </w:p>
    <w:p w14:paraId="5D4ABE19" w14:textId="77777777" w:rsidR="005E3D8D" w:rsidRPr="00E05177" w:rsidRDefault="005E3D8D" w:rsidP="002E710B">
      <w:pPr>
        <w:keepNext/>
        <w:keepLines/>
        <w:jc w:val="both"/>
        <w:rPr>
          <w:rFonts w:ascii="Myriad Pro" w:eastAsia="Calibri" w:hAnsi="Myriad Pro" w:cs="Tahoma"/>
          <w:lang w:eastAsia="en-US"/>
        </w:rPr>
      </w:pPr>
    </w:p>
    <w:p w14:paraId="176BBC4C"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LISTINE, KI JIH JE POLEG IZJAVE TREBA PRILOŽITI ZAHTEVI ZA PLAČILO IN SE IZRECNO ZAHTEVAJO V SPODNJEM BESEDILU: </w:t>
      </w:r>
      <w:r w:rsidRPr="00E05177">
        <w:rPr>
          <w:rFonts w:ascii="Myriad Pro" w:eastAsia="Calibri" w:hAnsi="Myriad Pro" w:cs="Tahoma"/>
          <w:lang w:eastAsia="en-US"/>
        </w:rPr>
        <w:t>nobena</w:t>
      </w:r>
    </w:p>
    <w:p w14:paraId="1B2362B7" w14:textId="77777777" w:rsidR="005E3D8D" w:rsidRPr="00E05177" w:rsidRDefault="005E3D8D" w:rsidP="002E710B">
      <w:pPr>
        <w:keepNext/>
        <w:keepLines/>
        <w:jc w:val="both"/>
        <w:rPr>
          <w:rFonts w:ascii="Myriad Pro" w:eastAsia="Calibri" w:hAnsi="Myriad Pro" w:cs="Tahoma"/>
          <w:lang w:eastAsia="en-US"/>
        </w:rPr>
      </w:pPr>
    </w:p>
    <w:p w14:paraId="378EB550"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JEZIK V ZAHTEVANIH LISTINAH:</w:t>
      </w:r>
      <w:r w:rsidRPr="00E05177">
        <w:rPr>
          <w:rFonts w:ascii="Myriad Pro" w:eastAsia="Calibri" w:hAnsi="Myriad Pro" w:cs="Tahoma"/>
          <w:lang w:eastAsia="en-US"/>
        </w:rPr>
        <w:t xml:space="preserve"> slovenski</w:t>
      </w:r>
    </w:p>
    <w:p w14:paraId="78CE85B1" w14:textId="77777777" w:rsidR="005E3D8D" w:rsidRPr="00E05177" w:rsidRDefault="005E3D8D" w:rsidP="002E710B">
      <w:pPr>
        <w:keepNext/>
        <w:keepLines/>
        <w:jc w:val="both"/>
        <w:rPr>
          <w:rFonts w:ascii="Myriad Pro" w:eastAsia="Calibri" w:hAnsi="Myriad Pro" w:cs="Tahoma"/>
          <w:lang w:eastAsia="en-US"/>
        </w:rPr>
      </w:pPr>
    </w:p>
    <w:p w14:paraId="25EBCA05"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OBLIKA PREDLOŽITVE:</w:t>
      </w:r>
      <w:r w:rsidRPr="00E05177">
        <w:rPr>
          <w:rFonts w:ascii="Myriad Pro" w:eastAsia="Calibri" w:hAnsi="Myriad Pro" w:cs="Tahoma"/>
          <w:lang w:eastAsia="en-US"/>
        </w:rPr>
        <w:t xml:space="preserve"> v papirni obliki s priporočeno pošto ali katerokoli obliko hitre pošte ali osebno ali v elektronski obliki po SWIFT sistemu na naslov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(navede se SWIFT naslova garanta)</w:t>
      </w:r>
    </w:p>
    <w:p w14:paraId="61B1D8E3" w14:textId="77777777" w:rsidR="005E3D8D" w:rsidRPr="00E05177" w:rsidRDefault="005E3D8D" w:rsidP="002E710B">
      <w:pPr>
        <w:keepNext/>
        <w:keepLines/>
        <w:jc w:val="both"/>
        <w:rPr>
          <w:rFonts w:ascii="Myriad Pro" w:eastAsia="Calibri" w:hAnsi="Myriad Pro" w:cs="Tahoma"/>
          <w:lang w:eastAsia="en-US"/>
        </w:rPr>
      </w:pPr>
    </w:p>
    <w:p w14:paraId="7EDA69B5"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i/>
          <w:lang w:eastAsia="en-US"/>
        </w:rPr>
      </w:pPr>
      <w:r w:rsidRPr="00E05177">
        <w:rPr>
          <w:rFonts w:ascii="Myriad Pro" w:eastAsia="Calibri" w:hAnsi="Myriad Pro" w:cs="Tahoma"/>
          <w:b/>
          <w:lang w:eastAsia="en-US"/>
        </w:rPr>
        <w:t>KRAJ PREDLOŽITVE: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(garant vpiše naslov podružnice, kjer se opravi predložitev papirnih listin, ali elektronski naslov za predložitev v elektronski obliki, kot na primer garantov SWIFT naslov)</w:t>
      </w:r>
    </w:p>
    <w:p w14:paraId="1C163E84"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1C6907E0"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r w:rsidRPr="00E05177">
        <w:rPr>
          <w:rFonts w:ascii="Myriad Pro" w:eastAsia="Calibri" w:hAnsi="Myriad Pro" w:cs="Tahoma"/>
          <w:lang w:eastAsia="en-US"/>
        </w:rPr>
        <w:t>Ne glede na naslov podružnice, ki jo je vpisal garant, se predložitev papirnih listin lahko opravi v katerikoli podružnici garanta na območju Republike Slovenije.</w:t>
      </w:r>
      <w:r w:rsidRPr="00E05177" w:rsidDel="00D4087F">
        <w:rPr>
          <w:rFonts w:ascii="Myriad Pro" w:eastAsia="Calibri" w:hAnsi="Myriad Pro" w:cs="Tahoma"/>
          <w:lang w:eastAsia="en-US"/>
        </w:rPr>
        <w:t xml:space="preserve"> </w:t>
      </w:r>
    </w:p>
    <w:p w14:paraId="045FDF84" w14:textId="77777777" w:rsidR="005E3D8D" w:rsidRPr="00E05177" w:rsidRDefault="005E3D8D" w:rsidP="002E710B">
      <w:pPr>
        <w:keepNext/>
        <w:keepLines/>
        <w:jc w:val="both"/>
        <w:rPr>
          <w:rFonts w:ascii="Myriad Pro" w:eastAsia="Calibri" w:hAnsi="Myriad Pro" w:cs="Tahoma"/>
          <w:lang w:eastAsia="en-US"/>
        </w:rPr>
      </w:pPr>
    </w:p>
    <w:p w14:paraId="6D0E74D6"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DATUM VELJAVNOSTI: </w:t>
      </w:r>
      <w:r w:rsidRPr="00E05177">
        <w:rPr>
          <w:rFonts w:ascii="Myriad Pro" w:eastAsia="Calibri" w:hAnsi="Myriad Pro" w:cs="Tahoma"/>
          <w:lang w:eastAsia="en-US"/>
        </w:rPr>
        <w:fldChar w:fldCharType="begin">
          <w:ffData>
            <w:name w:val="Besedilo2"/>
            <w:enabled/>
            <w:calcOnExit w:val="0"/>
            <w:textInput>
              <w:default w:val="DD. MM. LLLL"/>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DD. MM. LLLL</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zapadlosti zavarovanja)</w:t>
      </w:r>
    </w:p>
    <w:p w14:paraId="5EA5242F" w14:textId="77777777" w:rsidR="005E3D8D" w:rsidRPr="00E05177" w:rsidRDefault="005E3D8D" w:rsidP="002E710B">
      <w:pPr>
        <w:keepNext/>
        <w:keepLines/>
        <w:jc w:val="both"/>
        <w:rPr>
          <w:rFonts w:ascii="Myriad Pro" w:eastAsia="Calibri" w:hAnsi="Myriad Pro" w:cs="Tahoma"/>
          <w:lang w:eastAsia="en-US"/>
        </w:rPr>
      </w:pPr>
    </w:p>
    <w:p w14:paraId="006A1564"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STRANKA, KI JE DOLŽNA PLAČATI STROŠKE: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naročnika zavarovanja, tj. v postopku javnega naročanja izbranega ponudnika)</w:t>
      </w:r>
    </w:p>
    <w:p w14:paraId="00C3498A"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5EE8ED0D"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DB00B9" w14:textId="77777777" w:rsidR="005E3D8D" w:rsidRPr="00E05177" w:rsidRDefault="005E3D8D" w:rsidP="002E710B">
      <w:pPr>
        <w:keepNext/>
        <w:keepLines/>
        <w:jc w:val="both"/>
        <w:rPr>
          <w:rFonts w:ascii="Myriad Pro" w:eastAsia="Calibri" w:hAnsi="Myriad Pro" w:cs="Tahoma"/>
          <w:lang w:eastAsia="en-US"/>
        </w:rPr>
      </w:pPr>
    </w:p>
    <w:p w14:paraId="74B78123"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Katerokoli zahtevo za plačilo po tem zavarovanju moramo prejeti na datum veljavnosti zavarovanja ali pred njim v zgoraj navedenem kraju predložitve.</w:t>
      </w:r>
    </w:p>
    <w:p w14:paraId="3EE203F1" w14:textId="77777777" w:rsidR="005E3D8D" w:rsidRPr="00E05177" w:rsidRDefault="005E3D8D" w:rsidP="002E710B">
      <w:pPr>
        <w:keepNext/>
        <w:keepLines/>
        <w:jc w:val="both"/>
        <w:rPr>
          <w:rFonts w:ascii="Myriad Pro" w:eastAsia="Calibri" w:hAnsi="Myriad Pro" w:cs="Tahoma"/>
          <w:lang w:eastAsia="en-US"/>
        </w:rPr>
      </w:pPr>
    </w:p>
    <w:p w14:paraId="7FBE0180" w14:textId="344F3B3C"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Morebitne spore v zvezi s tem zavarovanjem rešuje stvarno pristojno sodišče v </w:t>
      </w:r>
      <w:r w:rsidR="004D2F62">
        <w:rPr>
          <w:rFonts w:ascii="Myriad Pro" w:eastAsia="Calibri" w:hAnsi="Myriad Pro" w:cs="Tahoma"/>
          <w:lang w:eastAsia="en-US"/>
        </w:rPr>
        <w:t>Murski Soboti.</w:t>
      </w:r>
    </w:p>
    <w:p w14:paraId="374C7A3F" w14:textId="77777777" w:rsidR="005E3D8D" w:rsidRPr="00E05177" w:rsidRDefault="005E3D8D" w:rsidP="002E710B">
      <w:pPr>
        <w:keepNext/>
        <w:keepLines/>
        <w:jc w:val="both"/>
        <w:rPr>
          <w:rFonts w:ascii="Myriad Pro" w:eastAsia="Calibri" w:hAnsi="Myriad Pro" w:cs="Tahoma"/>
          <w:lang w:eastAsia="en-US"/>
        </w:rPr>
      </w:pPr>
    </w:p>
    <w:p w14:paraId="0BFA8859" w14:textId="7177123C"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lastRenderedPageBreak/>
        <w:t>Za to zavarovanje veljajo Enotna pravila za garancije na poziv (EPGP)</w:t>
      </w:r>
      <w:r w:rsidR="002753AA" w:rsidRPr="00E05177">
        <w:rPr>
          <w:rFonts w:ascii="Myriad Pro" w:eastAsia="Calibri" w:hAnsi="Myriad Pro" w:cs="Tahoma"/>
          <w:lang w:eastAsia="en-US"/>
        </w:rPr>
        <w:t>,</w:t>
      </w:r>
      <w:r w:rsidRPr="00E05177">
        <w:rPr>
          <w:rFonts w:ascii="Myriad Pro" w:eastAsia="Calibri" w:hAnsi="Myriad Pro" w:cs="Tahoma"/>
          <w:lang w:eastAsia="en-US"/>
        </w:rPr>
        <w:t xml:space="preserve"> revizija iz leta 2010, izdana pri MTZ pod št. 758.</w:t>
      </w:r>
    </w:p>
    <w:p w14:paraId="254D806C" w14:textId="77777777" w:rsidR="005E3D8D" w:rsidRPr="00E05177" w:rsidRDefault="005E3D8D" w:rsidP="002E710B">
      <w:pPr>
        <w:keepNext/>
        <w:keepLines/>
        <w:jc w:val="both"/>
        <w:rPr>
          <w:rFonts w:ascii="Myriad Pro" w:eastAsia="Calibri" w:hAnsi="Myriad Pro" w:cs="Tahoma"/>
          <w:i/>
          <w:lang w:eastAsia="en-US"/>
        </w:rPr>
      </w:pPr>
    </w:p>
    <w:p w14:paraId="29446AA7"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garant</w:t>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p>
    <w:p w14:paraId="40BC6415"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(žig in podpis)</w:t>
      </w:r>
    </w:p>
    <w:p w14:paraId="1658442F" w14:textId="77777777" w:rsidR="005E3D8D" w:rsidRPr="00E05177" w:rsidRDefault="005E3D8D" w:rsidP="002E710B">
      <w:pPr>
        <w:keepNext/>
        <w:keepLines/>
        <w:jc w:val="both"/>
        <w:rPr>
          <w:rFonts w:ascii="Myriad Pro" w:eastAsia="Calibri" w:hAnsi="Myriad Pro" w:cs="Tahoma"/>
          <w:lang w:eastAsia="en-US"/>
        </w:rPr>
      </w:pPr>
    </w:p>
    <w:p w14:paraId="533C8EA6" w14:textId="77777777" w:rsidR="005E3D8D" w:rsidRPr="00E05177" w:rsidRDefault="005E3D8D" w:rsidP="002E710B">
      <w:pPr>
        <w:keepNext/>
        <w:keepLines/>
        <w:jc w:val="both"/>
        <w:rPr>
          <w:rFonts w:ascii="Myriad Pro" w:eastAsia="Calibri" w:hAnsi="Myriad Pro" w:cs="Tahoma"/>
          <w:b/>
          <w:i/>
          <w:lang w:eastAsia="en-US"/>
        </w:rPr>
      </w:pPr>
    </w:p>
    <w:p w14:paraId="55394C65" w14:textId="77777777" w:rsidR="005E3D8D" w:rsidRPr="00E05177" w:rsidRDefault="005E3D8D" w:rsidP="002E710B">
      <w:pPr>
        <w:keepNext/>
        <w:keepLines/>
        <w:jc w:val="both"/>
        <w:rPr>
          <w:rFonts w:ascii="Myriad Pro" w:eastAsia="Calibri" w:hAnsi="Myriad Pro" w:cs="Tahoma"/>
          <w:b/>
          <w:i/>
          <w:lang w:eastAsia="en-US"/>
        </w:rPr>
      </w:pPr>
    </w:p>
    <w:p w14:paraId="1234B395" w14:textId="77777777" w:rsidR="005E3D8D" w:rsidRPr="00E05177" w:rsidRDefault="005E3D8D" w:rsidP="002E710B">
      <w:pPr>
        <w:keepNext/>
        <w:keepLines/>
        <w:jc w:val="both"/>
        <w:rPr>
          <w:rFonts w:ascii="Myriad Pro" w:eastAsia="Calibri" w:hAnsi="Myriad Pro" w:cs="Tahoma"/>
          <w:b/>
          <w:i/>
          <w:lang w:eastAsia="en-US"/>
        </w:rPr>
      </w:pPr>
    </w:p>
    <w:p w14:paraId="0ADA1C65" w14:textId="77777777" w:rsidR="005E3D8D" w:rsidRPr="00E05177" w:rsidRDefault="005E3D8D" w:rsidP="002E710B">
      <w:pPr>
        <w:keepNext/>
        <w:keepLines/>
        <w:jc w:val="both"/>
        <w:rPr>
          <w:rFonts w:ascii="Myriad Pro" w:eastAsia="Calibri" w:hAnsi="Myriad Pro" w:cs="Tahoma"/>
          <w:b/>
          <w:i/>
          <w:lang w:eastAsia="en-US"/>
        </w:rPr>
      </w:pPr>
    </w:p>
    <w:p w14:paraId="6C800A2F" w14:textId="77777777" w:rsidR="005E3D8D" w:rsidRPr="00E05177" w:rsidRDefault="005E3D8D" w:rsidP="002E710B">
      <w:pPr>
        <w:keepNext/>
        <w:keepLines/>
        <w:jc w:val="both"/>
        <w:rPr>
          <w:rFonts w:ascii="Myriad Pro" w:eastAsia="Calibri" w:hAnsi="Myriad Pro" w:cs="Tahoma"/>
          <w:b/>
          <w:i/>
          <w:lang w:eastAsia="en-US"/>
        </w:rPr>
      </w:pPr>
    </w:p>
    <w:p w14:paraId="7BB9D200"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lang w:eastAsia="en-US"/>
        </w:rPr>
      </w:pPr>
    </w:p>
    <w:p w14:paraId="22BA5658" w14:textId="77777777" w:rsidR="0098185D" w:rsidRPr="00E05177" w:rsidRDefault="0098185D" w:rsidP="002E710B">
      <w:pPr>
        <w:keepNext/>
        <w:keepLines/>
        <w:jc w:val="both"/>
        <w:rPr>
          <w:rFonts w:ascii="Myriad Pro" w:hAnsi="Myriad Pro" w:cs="Tahoma"/>
          <w:b/>
        </w:rPr>
      </w:pPr>
    </w:p>
    <w:p w14:paraId="618F29AF" w14:textId="77777777" w:rsidR="0098185D" w:rsidRPr="00E05177" w:rsidRDefault="0098185D" w:rsidP="002E710B">
      <w:pPr>
        <w:keepNext/>
        <w:keepLines/>
        <w:jc w:val="both"/>
        <w:rPr>
          <w:rFonts w:ascii="Myriad Pro" w:hAnsi="Myriad Pro" w:cs="Tahoma"/>
          <w:b/>
        </w:rPr>
      </w:pPr>
    </w:p>
    <w:p w14:paraId="4C3F15DC" w14:textId="77777777" w:rsidR="00A055C4" w:rsidRPr="00E05177" w:rsidRDefault="00A055C4" w:rsidP="002E710B">
      <w:pPr>
        <w:keepNext/>
        <w:keepLines/>
        <w:jc w:val="both"/>
        <w:rPr>
          <w:rFonts w:ascii="Myriad Pro" w:hAnsi="Myriad Pro" w:cs="Tahoma"/>
          <w:b/>
        </w:rPr>
      </w:pPr>
    </w:p>
    <w:p w14:paraId="2B36795B" w14:textId="77777777" w:rsidR="00A055C4" w:rsidRPr="00E05177" w:rsidRDefault="00A055C4" w:rsidP="002E710B">
      <w:pPr>
        <w:keepNext/>
        <w:keepLines/>
        <w:jc w:val="both"/>
        <w:rPr>
          <w:rFonts w:ascii="Myriad Pro" w:hAnsi="Myriad Pro" w:cs="Tahoma"/>
          <w:b/>
        </w:rPr>
      </w:pPr>
    </w:p>
    <w:p w14:paraId="63DA6921" w14:textId="77777777" w:rsidR="00A055C4" w:rsidRPr="00E05177" w:rsidRDefault="00A055C4" w:rsidP="002E710B">
      <w:pPr>
        <w:keepNext/>
        <w:keepLines/>
        <w:jc w:val="both"/>
        <w:rPr>
          <w:rFonts w:ascii="Myriad Pro" w:hAnsi="Myriad Pro" w:cs="Tahoma"/>
          <w:b/>
        </w:rPr>
      </w:pPr>
    </w:p>
    <w:p w14:paraId="26B4677E" w14:textId="77777777" w:rsidR="00572D95" w:rsidRPr="00E05177" w:rsidRDefault="00572D95" w:rsidP="002E710B">
      <w:pPr>
        <w:keepNext/>
        <w:keepLines/>
        <w:rPr>
          <w:rFonts w:ascii="Myriad Pro" w:hAnsi="Myriad Pro" w:cs="Tahoma"/>
          <w:b/>
        </w:rPr>
      </w:pPr>
    </w:p>
    <w:p w14:paraId="0AEC3475" w14:textId="77777777" w:rsidR="00572D95" w:rsidRPr="00E05177" w:rsidRDefault="00572D95" w:rsidP="002E710B">
      <w:pPr>
        <w:keepNext/>
        <w:keepLines/>
        <w:rPr>
          <w:rFonts w:ascii="Myriad Pro" w:hAnsi="Myriad Pro" w:cs="Tahoma"/>
          <w:b/>
        </w:rPr>
      </w:pPr>
    </w:p>
    <w:p w14:paraId="560059A7" w14:textId="77777777" w:rsidR="00572D95" w:rsidRPr="00E05177" w:rsidRDefault="00572D95" w:rsidP="002E710B">
      <w:pPr>
        <w:keepNext/>
        <w:keepLines/>
        <w:rPr>
          <w:rFonts w:ascii="Myriad Pro" w:hAnsi="Myriad Pro" w:cs="Tahoma"/>
          <w:b/>
        </w:rPr>
      </w:pPr>
    </w:p>
    <w:p w14:paraId="2016CE3A" w14:textId="77777777" w:rsidR="00572D95" w:rsidRPr="00E05177" w:rsidRDefault="00572D95" w:rsidP="002E710B">
      <w:pPr>
        <w:keepNext/>
        <w:keepLines/>
        <w:rPr>
          <w:rFonts w:ascii="Myriad Pro" w:hAnsi="Myriad Pro" w:cs="Tahoma"/>
          <w:b/>
        </w:rPr>
      </w:pPr>
    </w:p>
    <w:p w14:paraId="7B1CA532" w14:textId="77777777" w:rsidR="00572D95" w:rsidRPr="00E05177" w:rsidRDefault="00572D95" w:rsidP="002E710B">
      <w:pPr>
        <w:keepNext/>
        <w:keepLines/>
        <w:rPr>
          <w:rFonts w:ascii="Myriad Pro" w:hAnsi="Myriad Pro" w:cs="Tahoma"/>
          <w:b/>
        </w:rPr>
      </w:pPr>
    </w:p>
    <w:p w14:paraId="25F1F981" w14:textId="77777777" w:rsidR="00572D95" w:rsidRPr="00E05177" w:rsidRDefault="00572D95" w:rsidP="002E710B">
      <w:pPr>
        <w:keepNext/>
        <w:keepLines/>
        <w:rPr>
          <w:rFonts w:ascii="Myriad Pro" w:hAnsi="Myriad Pro" w:cs="Tahoma"/>
          <w:b/>
        </w:rPr>
      </w:pPr>
    </w:p>
    <w:p w14:paraId="5795D067" w14:textId="77777777" w:rsidR="00572D95" w:rsidRPr="00E05177" w:rsidRDefault="00572D95" w:rsidP="002E710B">
      <w:pPr>
        <w:keepNext/>
        <w:keepLines/>
        <w:rPr>
          <w:rFonts w:ascii="Myriad Pro" w:hAnsi="Myriad Pro" w:cs="Tahoma"/>
          <w:b/>
        </w:rPr>
      </w:pPr>
    </w:p>
    <w:p w14:paraId="44816661" w14:textId="77777777" w:rsidR="00572D95" w:rsidRPr="00E05177" w:rsidRDefault="00572D95" w:rsidP="002E710B">
      <w:pPr>
        <w:keepNext/>
        <w:keepLines/>
        <w:rPr>
          <w:rFonts w:ascii="Myriad Pro" w:hAnsi="Myriad Pro" w:cs="Tahoma"/>
          <w:b/>
        </w:rPr>
      </w:pPr>
    </w:p>
    <w:p w14:paraId="1F234BEB" w14:textId="77777777" w:rsidR="00572D95" w:rsidRPr="00E05177" w:rsidRDefault="00572D95" w:rsidP="002E710B">
      <w:pPr>
        <w:keepNext/>
        <w:keepLines/>
        <w:rPr>
          <w:rFonts w:ascii="Myriad Pro" w:hAnsi="Myriad Pro" w:cs="Tahoma"/>
          <w:b/>
        </w:rPr>
      </w:pPr>
    </w:p>
    <w:p w14:paraId="05DEE17B" w14:textId="77777777" w:rsidR="00572D95" w:rsidRPr="00E05177" w:rsidRDefault="00572D95" w:rsidP="002E710B">
      <w:pPr>
        <w:keepNext/>
        <w:keepLines/>
        <w:rPr>
          <w:rFonts w:ascii="Myriad Pro" w:hAnsi="Myriad Pro" w:cs="Tahoma"/>
          <w:b/>
        </w:rPr>
      </w:pPr>
    </w:p>
    <w:p w14:paraId="307193D5" w14:textId="77777777" w:rsidR="00572D95" w:rsidRPr="00E05177" w:rsidRDefault="00572D95" w:rsidP="002E710B">
      <w:pPr>
        <w:keepNext/>
        <w:keepLines/>
        <w:rPr>
          <w:rFonts w:ascii="Myriad Pro" w:hAnsi="Myriad Pro" w:cs="Tahoma"/>
          <w:b/>
        </w:rPr>
      </w:pPr>
    </w:p>
    <w:p w14:paraId="149C2CF8" w14:textId="77777777" w:rsidR="00572D95" w:rsidRPr="00E05177" w:rsidRDefault="00572D95" w:rsidP="002E710B">
      <w:pPr>
        <w:keepNext/>
        <w:keepLines/>
        <w:rPr>
          <w:rFonts w:ascii="Myriad Pro" w:hAnsi="Myriad Pro" w:cs="Tahoma"/>
          <w:b/>
        </w:rPr>
      </w:pPr>
    </w:p>
    <w:p w14:paraId="4486EF04" w14:textId="77777777" w:rsidR="00572D95" w:rsidRPr="00E05177" w:rsidRDefault="00572D95" w:rsidP="002E710B">
      <w:pPr>
        <w:keepNext/>
        <w:keepLines/>
        <w:rPr>
          <w:rFonts w:ascii="Myriad Pro" w:hAnsi="Myriad Pro" w:cs="Tahoma"/>
          <w:b/>
        </w:rPr>
      </w:pPr>
    </w:p>
    <w:p w14:paraId="5176651A" w14:textId="77777777" w:rsidR="00572D95" w:rsidRPr="00E05177" w:rsidRDefault="00572D95" w:rsidP="002E710B">
      <w:pPr>
        <w:keepNext/>
        <w:keepLines/>
        <w:rPr>
          <w:rFonts w:ascii="Myriad Pro" w:hAnsi="Myriad Pro" w:cs="Tahoma"/>
          <w:b/>
        </w:rPr>
      </w:pPr>
    </w:p>
    <w:p w14:paraId="2C1A1A59" w14:textId="77777777" w:rsidR="00572D95" w:rsidRPr="00E05177" w:rsidRDefault="00572D95" w:rsidP="002E710B">
      <w:pPr>
        <w:keepNext/>
        <w:keepLines/>
        <w:rPr>
          <w:rFonts w:ascii="Myriad Pro" w:hAnsi="Myriad Pro" w:cs="Tahoma"/>
          <w:b/>
        </w:rPr>
      </w:pPr>
    </w:p>
    <w:p w14:paraId="0937E8A3" w14:textId="77777777" w:rsidR="00572D95" w:rsidRPr="00E05177" w:rsidRDefault="00572D95" w:rsidP="002E710B">
      <w:pPr>
        <w:keepNext/>
        <w:keepLines/>
        <w:rPr>
          <w:rFonts w:ascii="Myriad Pro" w:hAnsi="Myriad Pro" w:cs="Tahoma"/>
          <w:b/>
        </w:rPr>
      </w:pPr>
    </w:p>
    <w:p w14:paraId="3A4393D8" w14:textId="77777777" w:rsidR="00572D95" w:rsidRPr="00E05177" w:rsidRDefault="00572D95" w:rsidP="002E710B">
      <w:pPr>
        <w:keepNext/>
        <w:keepLines/>
        <w:rPr>
          <w:rFonts w:ascii="Myriad Pro" w:hAnsi="Myriad Pro" w:cs="Tahoma"/>
          <w:b/>
        </w:rPr>
      </w:pPr>
    </w:p>
    <w:p w14:paraId="7EE862F3" w14:textId="77777777" w:rsidR="00572D95" w:rsidRPr="00E05177" w:rsidRDefault="00572D95" w:rsidP="002E710B">
      <w:pPr>
        <w:keepNext/>
        <w:keepLines/>
        <w:rPr>
          <w:rFonts w:ascii="Myriad Pro" w:hAnsi="Myriad Pro" w:cs="Tahoma"/>
          <w:b/>
        </w:rPr>
      </w:pPr>
    </w:p>
    <w:p w14:paraId="2D51D344" w14:textId="77777777" w:rsidR="00572D95" w:rsidRPr="00E05177" w:rsidRDefault="00572D95" w:rsidP="002E710B">
      <w:pPr>
        <w:keepNext/>
        <w:keepLines/>
        <w:rPr>
          <w:rFonts w:ascii="Myriad Pro" w:hAnsi="Myriad Pro" w:cs="Tahoma"/>
          <w:b/>
        </w:rPr>
      </w:pPr>
    </w:p>
    <w:p w14:paraId="439B7113" w14:textId="77777777" w:rsidR="00572D95" w:rsidRPr="00E05177" w:rsidRDefault="00572D95" w:rsidP="002E710B">
      <w:pPr>
        <w:keepNext/>
        <w:keepLines/>
        <w:rPr>
          <w:rFonts w:ascii="Myriad Pro" w:hAnsi="Myriad Pro" w:cs="Tahoma"/>
          <w:b/>
        </w:rPr>
      </w:pPr>
    </w:p>
    <w:p w14:paraId="622E73FB" w14:textId="77777777" w:rsidR="00572D95" w:rsidRPr="00E05177" w:rsidRDefault="00572D95" w:rsidP="002E710B">
      <w:pPr>
        <w:keepNext/>
        <w:keepLines/>
        <w:rPr>
          <w:rFonts w:ascii="Myriad Pro" w:hAnsi="Myriad Pro" w:cs="Tahoma"/>
          <w:b/>
        </w:rPr>
      </w:pPr>
    </w:p>
    <w:p w14:paraId="50C39B9D" w14:textId="77777777" w:rsidR="00572D95" w:rsidRPr="00E05177" w:rsidRDefault="00572D95" w:rsidP="002E710B">
      <w:pPr>
        <w:keepNext/>
        <w:keepLines/>
        <w:rPr>
          <w:rFonts w:ascii="Myriad Pro" w:hAnsi="Myriad Pro" w:cs="Tahoma"/>
          <w:b/>
        </w:rPr>
      </w:pPr>
    </w:p>
    <w:p w14:paraId="09A3CA71" w14:textId="77777777" w:rsidR="00572D95" w:rsidRPr="00E05177" w:rsidRDefault="00572D95" w:rsidP="002E710B">
      <w:pPr>
        <w:keepNext/>
        <w:keepLines/>
        <w:rPr>
          <w:rFonts w:ascii="Myriad Pro" w:hAnsi="Myriad Pro" w:cs="Tahoma"/>
          <w:b/>
        </w:rPr>
      </w:pPr>
    </w:p>
    <w:p w14:paraId="34824037" w14:textId="77777777" w:rsidR="00572D95" w:rsidRPr="00E05177" w:rsidRDefault="00572D95" w:rsidP="002E710B">
      <w:pPr>
        <w:keepNext/>
        <w:keepLines/>
        <w:rPr>
          <w:rFonts w:ascii="Myriad Pro" w:hAnsi="Myriad Pro" w:cs="Tahoma"/>
          <w:b/>
        </w:rPr>
      </w:pPr>
    </w:p>
    <w:p w14:paraId="0D05BED6" w14:textId="77777777" w:rsidR="00572D95" w:rsidRPr="00E05177" w:rsidRDefault="00572D95" w:rsidP="002E710B">
      <w:pPr>
        <w:keepNext/>
        <w:keepLines/>
        <w:rPr>
          <w:rFonts w:ascii="Myriad Pro" w:hAnsi="Myriad Pro" w:cs="Tahoma"/>
          <w:b/>
        </w:rPr>
      </w:pPr>
    </w:p>
    <w:p w14:paraId="07A650DB" w14:textId="77777777" w:rsidR="00572D95" w:rsidRPr="00E05177" w:rsidRDefault="00572D95" w:rsidP="002E710B">
      <w:pPr>
        <w:keepNext/>
        <w:keepLines/>
        <w:rPr>
          <w:rFonts w:ascii="Myriad Pro" w:hAnsi="Myriad Pro" w:cs="Tahoma"/>
          <w:b/>
        </w:rPr>
      </w:pPr>
    </w:p>
    <w:p w14:paraId="0EA65D82" w14:textId="77777777" w:rsidR="00572D95" w:rsidRPr="00E05177" w:rsidRDefault="00572D95" w:rsidP="002E710B">
      <w:pPr>
        <w:keepNext/>
        <w:keepLines/>
        <w:rPr>
          <w:rFonts w:ascii="Myriad Pro" w:hAnsi="Myriad Pro" w:cs="Tahoma"/>
          <w:b/>
        </w:rPr>
      </w:pPr>
    </w:p>
    <w:p w14:paraId="63E18997" w14:textId="77777777" w:rsidR="00572D95" w:rsidRPr="00E05177" w:rsidRDefault="00572D95" w:rsidP="002E710B">
      <w:pPr>
        <w:keepNext/>
        <w:keepLines/>
        <w:rPr>
          <w:rFonts w:ascii="Myriad Pro" w:hAnsi="Myriad Pro" w:cs="Tahoma"/>
          <w:b/>
        </w:rPr>
      </w:pPr>
    </w:p>
    <w:p w14:paraId="13B74EDF" w14:textId="77777777" w:rsidR="00572D95" w:rsidRPr="00E05177" w:rsidRDefault="00572D95" w:rsidP="002E710B">
      <w:pPr>
        <w:keepNext/>
        <w:keepLines/>
        <w:rPr>
          <w:rFonts w:ascii="Myriad Pro" w:hAnsi="Myriad Pro" w:cs="Tahoma"/>
          <w:b/>
        </w:rPr>
      </w:pPr>
    </w:p>
    <w:p w14:paraId="1AD513BC" w14:textId="77777777" w:rsidR="00572D95" w:rsidRPr="00E05177" w:rsidRDefault="00572D95" w:rsidP="002E710B">
      <w:pPr>
        <w:keepNext/>
        <w:keepLines/>
        <w:rPr>
          <w:rFonts w:ascii="Myriad Pro" w:hAnsi="Myriad Pro" w:cs="Tahoma"/>
          <w:b/>
        </w:rPr>
      </w:pPr>
    </w:p>
    <w:p w14:paraId="1B6E3C26" w14:textId="77777777" w:rsidR="00572D95" w:rsidRPr="00E05177" w:rsidRDefault="00572D95" w:rsidP="002E710B">
      <w:pPr>
        <w:keepNext/>
        <w:keepLines/>
        <w:rPr>
          <w:rFonts w:ascii="Myriad Pro" w:hAnsi="Myriad Pro" w:cs="Tahoma"/>
          <w:b/>
        </w:rPr>
      </w:pPr>
    </w:p>
    <w:p w14:paraId="63DA3664" w14:textId="77777777" w:rsidR="00572D95" w:rsidRPr="00E05177" w:rsidRDefault="00572D95" w:rsidP="002E710B">
      <w:pPr>
        <w:keepNext/>
        <w:keepLines/>
        <w:rPr>
          <w:rFonts w:ascii="Myriad Pro" w:hAnsi="Myriad Pro" w:cs="Tahoma"/>
          <w:b/>
        </w:rPr>
      </w:pPr>
    </w:p>
    <w:p w14:paraId="7ED9D3BD" w14:textId="77777777" w:rsidR="00572D95" w:rsidRPr="00E05177" w:rsidRDefault="00572D95" w:rsidP="002E710B">
      <w:pPr>
        <w:keepNext/>
        <w:keepLines/>
        <w:rPr>
          <w:rFonts w:ascii="Myriad Pro" w:hAnsi="Myriad Pro" w:cs="Tahoma"/>
          <w:b/>
        </w:rPr>
      </w:pPr>
    </w:p>
    <w:p w14:paraId="4D00055B" w14:textId="50F39BE0" w:rsidR="006F5550" w:rsidRPr="00E05177" w:rsidRDefault="006F5550" w:rsidP="002E710B">
      <w:pPr>
        <w:keepNext/>
        <w:keepLines/>
        <w:rPr>
          <w:rFonts w:ascii="Myriad Pro" w:hAnsi="Myriad Pro" w:cs="Tahoma"/>
          <w:b/>
        </w:rPr>
      </w:pPr>
    </w:p>
    <w:p w14:paraId="6BA7B542" w14:textId="182BDD21" w:rsidR="00C9784E" w:rsidRPr="00E05177" w:rsidRDefault="00C9784E" w:rsidP="002E710B">
      <w:pPr>
        <w:keepNext/>
        <w:keepLines/>
        <w:rPr>
          <w:rFonts w:ascii="Myriad Pro" w:hAnsi="Myriad Pro" w:cs="Tahoma"/>
          <w:b/>
        </w:rPr>
      </w:pPr>
    </w:p>
    <w:p w14:paraId="65CF0192" w14:textId="517C1BEC" w:rsidR="00BA7958" w:rsidRPr="00E05177" w:rsidRDefault="00BA7958" w:rsidP="002E710B">
      <w:pPr>
        <w:keepNext/>
        <w:keepLines/>
        <w:rPr>
          <w:rFonts w:ascii="Myriad Pro" w:hAnsi="Myriad Pro" w:cs="Tahoma"/>
          <w:b/>
        </w:rPr>
      </w:pPr>
    </w:p>
    <w:p w14:paraId="21481D6E" w14:textId="669DBFA1" w:rsidR="00BA7958" w:rsidRPr="00E05177" w:rsidRDefault="00BA7958" w:rsidP="002E710B">
      <w:pPr>
        <w:keepNext/>
        <w:keepLines/>
        <w:rPr>
          <w:rFonts w:ascii="Myriad Pro" w:hAnsi="Myriad Pro" w:cs="Tahoma"/>
          <w:b/>
        </w:rPr>
      </w:pPr>
    </w:p>
    <w:p w14:paraId="4CCD65F2" w14:textId="7ECCC250" w:rsidR="00BA7958" w:rsidRPr="00E05177" w:rsidRDefault="00BA7958" w:rsidP="002E710B">
      <w:pPr>
        <w:keepNext/>
        <w:keepLines/>
        <w:rPr>
          <w:rFonts w:ascii="Myriad Pro" w:hAnsi="Myriad Pro" w:cs="Tahoma"/>
          <w:b/>
        </w:rPr>
      </w:pPr>
    </w:p>
    <w:p w14:paraId="10476942" w14:textId="1E9DB590" w:rsidR="00BA7958" w:rsidRPr="00E05177" w:rsidRDefault="00BA7958" w:rsidP="002E710B">
      <w:pPr>
        <w:keepNext/>
        <w:keepLines/>
        <w:rPr>
          <w:rFonts w:ascii="Myriad Pro" w:hAnsi="Myriad Pro" w:cs="Tahoma"/>
          <w:b/>
        </w:rPr>
      </w:pPr>
    </w:p>
    <w:p w14:paraId="234B0BB6" w14:textId="77777777" w:rsidR="00BA7958" w:rsidRPr="00E05177" w:rsidRDefault="00BA7958" w:rsidP="002E710B">
      <w:pPr>
        <w:keepNext/>
        <w:keepLines/>
        <w:rPr>
          <w:rFonts w:ascii="Myriad Pro" w:hAnsi="Myriad Pro"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4E3A6A" w:rsidRPr="00E05177" w14:paraId="41BC674D" w14:textId="77777777" w:rsidTr="00E52A0F">
        <w:tc>
          <w:tcPr>
            <w:tcW w:w="8075" w:type="dxa"/>
            <w:tcBorders>
              <w:top w:val="single" w:sz="4" w:space="0" w:color="auto"/>
              <w:left w:val="single" w:sz="4" w:space="0" w:color="auto"/>
              <w:bottom w:val="single" w:sz="4" w:space="0" w:color="auto"/>
              <w:right w:val="single" w:sz="4" w:space="0" w:color="808080"/>
            </w:tcBorders>
            <w:hideMark/>
          </w:tcPr>
          <w:p w14:paraId="14DA6341" w14:textId="154243D2" w:rsidR="004E3A6A" w:rsidRPr="00E05177" w:rsidRDefault="004D3797" w:rsidP="002E710B">
            <w:pPr>
              <w:keepNext/>
              <w:keepLines/>
              <w:jc w:val="both"/>
              <w:rPr>
                <w:rFonts w:ascii="Myriad Pro" w:hAnsi="Myriad Pro" w:cs="Tahoma"/>
              </w:rPr>
            </w:pPr>
            <w:r w:rsidRPr="00E05177">
              <w:rPr>
                <w:rFonts w:ascii="Myriad Pro" w:hAnsi="Myriad Pro" w:cs="Tahoma"/>
              </w:rPr>
              <w:t>PONUDBENI</w:t>
            </w:r>
            <w:r w:rsidR="00C9784E" w:rsidRPr="00E05177">
              <w:rPr>
                <w:rFonts w:ascii="Myriad Pro" w:hAnsi="Myriad Pro" w:cs="Tahoma"/>
              </w:rPr>
              <w:t xml:space="preserve"> PREDRAČUN</w:t>
            </w:r>
            <w:r w:rsidR="004E3A6A" w:rsidRPr="00E05177">
              <w:rPr>
                <w:rFonts w:ascii="Myriad Pro" w:hAnsi="Myriad Pro" w:cs="Tahoma"/>
              </w:rPr>
              <w:t xml:space="preserve"> – POPIS DEL</w:t>
            </w:r>
          </w:p>
        </w:tc>
        <w:tc>
          <w:tcPr>
            <w:tcW w:w="1276" w:type="dxa"/>
            <w:tcBorders>
              <w:top w:val="single" w:sz="4" w:space="0" w:color="auto"/>
              <w:left w:val="single" w:sz="4" w:space="0" w:color="808080"/>
              <w:bottom w:val="single" w:sz="4" w:space="0" w:color="auto"/>
              <w:right w:val="single" w:sz="4" w:space="0" w:color="auto"/>
            </w:tcBorders>
            <w:hideMark/>
          </w:tcPr>
          <w:p w14:paraId="191E7D5F" w14:textId="77777777" w:rsidR="004E3A6A" w:rsidRPr="00E05177" w:rsidRDefault="004E3A6A" w:rsidP="002E710B">
            <w:pPr>
              <w:keepNext/>
              <w:keepLines/>
              <w:jc w:val="both"/>
              <w:rPr>
                <w:rFonts w:ascii="Myriad Pro" w:hAnsi="Myriad Pro" w:cs="Tahoma"/>
                <w:b/>
                <w:i/>
              </w:rPr>
            </w:pPr>
            <w:r w:rsidRPr="00E05177">
              <w:rPr>
                <w:rFonts w:ascii="Myriad Pro" w:hAnsi="Myriad Pro" w:cs="Tahoma"/>
                <w:b/>
                <w:i/>
              </w:rPr>
              <w:t xml:space="preserve">Priloga </w:t>
            </w:r>
            <w:r w:rsidR="00E52A0F" w:rsidRPr="00E05177">
              <w:rPr>
                <w:rFonts w:ascii="Myriad Pro" w:hAnsi="Myriad Pro" w:cs="Tahoma"/>
                <w:b/>
                <w:i/>
              </w:rPr>
              <w:t>10</w:t>
            </w:r>
          </w:p>
        </w:tc>
      </w:tr>
    </w:tbl>
    <w:p w14:paraId="73D3BAE1" w14:textId="77777777" w:rsidR="00220F7D" w:rsidRPr="00E05177" w:rsidRDefault="00220F7D" w:rsidP="002E710B">
      <w:pPr>
        <w:keepNext/>
        <w:keepLines/>
        <w:rPr>
          <w:rFonts w:ascii="Myriad Pro" w:hAnsi="Myriad Pro"/>
        </w:rPr>
      </w:pPr>
    </w:p>
    <w:p w14:paraId="1CB535A3" w14:textId="48EF61EC" w:rsidR="00220F7D" w:rsidRPr="00E05177" w:rsidRDefault="001159B2" w:rsidP="002E710B">
      <w:pPr>
        <w:pStyle w:val="Slog"/>
        <w:keepNext/>
        <w:keepLines/>
        <w:jc w:val="both"/>
        <w:rPr>
          <w:rFonts w:ascii="Myriad Pro" w:hAnsi="Myriad Pro" w:cs="Tahoma"/>
          <w:sz w:val="20"/>
          <w:lang w:val="sl-SI"/>
        </w:rPr>
      </w:pPr>
      <w:r w:rsidRPr="00E05177">
        <w:rPr>
          <w:rFonts w:ascii="Myriad Pro" w:hAnsi="Myriad Pro" w:cs="Tahoma"/>
          <w:b/>
          <w:color w:val="000000" w:themeColor="text1"/>
          <w:sz w:val="20"/>
          <w:lang w:val="sl-SI"/>
        </w:rPr>
        <w:t>Obraz</w:t>
      </w:r>
      <w:r w:rsidR="00E379E3" w:rsidRPr="00E05177">
        <w:rPr>
          <w:rFonts w:ascii="Myriad Pro" w:hAnsi="Myriad Pro" w:cs="Tahoma"/>
          <w:b/>
          <w:color w:val="000000" w:themeColor="text1"/>
          <w:sz w:val="20"/>
          <w:lang w:val="sl-SI"/>
        </w:rPr>
        <w:t>ec</w:t>
      </w:r>
      <w:r w:rsidR="00220F7D" w:rsidRPr="00E05177">
        <w:rPr>
          <w:rFonts w:ascii="Myriad Pro" w:hAnsi="Myriad Pro" w:cs="Tahoma"/>
          <w:b/>
          <w:color w:val="000000" w:themeColor="text1"/>
          <w:sz w:val="20"/>
          <w:lang w:val="sl-SI"/>
        </w:rPr>
        <w:t xml:space="preserve"> predračuna (popisa del)</w:t>
      </w:r>
      <w:r w:rsidR="005B2B2C" w:rsidRPr="00E05177">
        <w:rPr>
          <w:rFonts w:ascii="Myriad Pro" w:hAnsi="Myriad Pro" w:cs="Tahoma"/>
          <w:b/>
          <w:color w:val="000000" w:themeColor="text1"/>
          <w:sz w:val="20"/>
          <w:lang w:val="sl-SI"/>
        </w:rPr>
        <w:t xml:space="preserve"> </w:t>
      </w:r>
      <w:r w:rsidR="00E379E3" w:rsidRPr="00E05177">
        <w:rPr>
          <w:rFonts w:ascii="Myriad Pro" w:hAnsi="Myriad Pro" w:cs="Tahoma"/>
          <w:b/>
          <w:color w:val="000000" w:themeColor="text1"/>
          <w:sz w:val="20"/>
          <w:lang w:val="sl-SI"/>
        </w:rPr>
        <w:t>je</w:t>
      </w:r>
      <w:r w:rsidRPr="00E05177">
        <w:rPr>
          <w:rFonts w:ascii="Myriad Pro" w:hAnsi="Myriad Pro" w:cs="Tahoma"/>
          <w:b/>
          <w:color w:val="000000" w:themeColor="text1"/>
          <w:sz w:val="20"/>
          <w:lang w:val="sl-SI"/>
        </w:rPr>
        <w:t xml:space="preserve"> </w:t>
      </w:r>
      <w:r w:rsidRPr="00E05177">
        <w:rPr>
          <w:rFonts w:ascii="Myriad Pro" w:hAnsi="Myriad Pro" w:cs="Tahoma"/>
          <w:b/>
          <w:sz w:val="20"/>
          <w:lang w:val="sl-SI"/>
        </w:rPr>
        <w:t>kot prilog</w:t>
      </w:r>
      <w:r w:rsidR="0030409C" w:rsidRPr="00E05177">
        <w:rPr>
          <w:rFonts w:ascii="Myriad Pro" w:hAnsi="Myriad Pro" w:cs="Tahoma"/>
          <w:b/>
          <w:sz w:val="20"/>
          <w:lang w:val="sl-SI"/>
        </w:rPr>
        <w:t>a</w:t>
      </w:r>
      <w:r w:rsidRPr="00E05177">
        <w:rPr>
          <w:rFonts w:ascii="Myriad Pro" w:hAnsi="Myriad Pro" w:cs="Tahoma"/>
          <w:b/>
          <w:sz w:val="20"/>
          <w:lang w:val="sl-SI"/>
        </w:rPr>
        <w:t xml:space="preserve"> sestavni del razpisne dokumentacije in </w:t>
      </w:r>
      <w:r w:rsidR="0030409C" w:rsidRPr="00E05177">
        <w:rPr>
          <w:rFonts w:ascii="Myriad Pro" w:hAnsi="Myriad Pro" w:cs="Tahoma"/>
          <w:b/>
          <w:sz w:val="20"/>
          <w:lang w:val="sl-SI"/>
        </w:rPr>
        <w:t xml:space="preserve">je </w:t>
      </w:r>
      <w:r w:rsidR="00220F7D" w:rsidRPr="00E05177">
        <w:rPr>
          <w:rFonts w:ascii="Myriad Pro" w:hAnsi="Myriad Pro" w:cs="Tahoma"/>
          <w:b/>
          <w:sz w:val="20"/>
          <w:lang w:val="sl-SI"/>
        </w:rPr>
        <w:t xml:space="preserve">ponudnikom </w:t>
      </w:r>
      <w:r w:rsidRPr="00E05177">
        <w:rPr>
          <w:rFonts w:ascii="Myriad Pro" w:hAnsi="Myriad Pro" w:cs="Tahoma"/>
          <w:b/>
          <w:sz w:val="20"/>
          <w:lang w:val="sl-SI"/>
        </w:rPr>
        <w:t xml:space="preserve">na voljo </w:t>
      </w:r>
      <w:r w:rsidR="00220F7D" w:rsidRPr="00E05177">
        <w:rPr>
          <w:rFonts w:ascii="Myriad Pro" w:hAnsi="Myriad Pro" w:cs="Tahoma"/>
          <w:b/>
          <w:sz w:val="20"/>
          <w:lang w:val="sl-SI"/>
        </w:rPr>
        <w:t>v elektronski obliki.</w:t>
      </w:r>
      <w:r w:rsidR="00220F7D" w:rsidRPr="00E05177">
        <w:rPr>
          <w:rFonts w:ascii="Myriad Pro" w:hAnsi="Myriad Pro" w:cs="Tahoma"/>
          <w:sz w:val="20"/>
          <w:lang w:val="sl-SI"/>
        </w:rPr>
        <w:t xml:space="preserve"> Ponudnik mora v celice v stolpcu 'Cena na enoto' vnesti cene na enoto za vse postavke predračuna. Cene na enoto morajo biti izražene v EUR brez DDV.</w:t>
      </w:r>
      <w:r w:rsidR="00220F7D" w:rsidRPr="00E05177">
        <w:rPr>
          <w:rFonts w:ascii="Myriad Pro" w:hAnsi="Myriad Pro" w:cs="Tahoma"/>
          <w:b/>
          <w:sz w:val="20"/>
          <w:lang w:val="sl-SI"/>
        </w:rPr>
        <w:t xml:space="preserve"> </w:t>
      </w:r>
      <w:r w:rsidR="00220F7D" w:rsidRPr="00E05177">
        <w:rPr>
          <w:rFonts w:ascii="Myriad Pro" w:hAnsi="Myriad Pro" w:cs="Tahoma"/>
          <w:sz w:val="20"/>
          <w:lang w:val="sl-SI"/>
        </w:rPr>
        <w:t>V primeru, da ponudnik v obrazec predračuna ne vnese cene na enoto, bo naročnik štel, da je vrednost navedene postavke upoštevana v skupni ponudbeni vrednosti.</w:t>
      </w:r>
    </w:p>
    <w:p w14:paraId="6ED77744" w14:textId="77777777" w:rsidR="0008284A" w:rsidRPr="00E05177" w:rsidRDefault="0008284A" w:rsidP="002E710B">
      <w:pPr>
        <w:pStyle w:val="Slog"/>
        <w:keepNext/>
        <w:keepLines/>
        <w:jc w:val="both"/>
        <w:rPr>
          <w:rFonts w:ascii="Myriad Pro" w:hAnsi="Myriad Pro" w:cs="Tahoma"/>
          <w:sz w:val="20"/>
          <w:lang w:val="sl-SI"/>
        </w:rPr>
      </w:pPr>
    </w:p>
    <w:p w14:paraId="5B076FBA" w14:textId="77777777" w:rsidR="00220F7D" w:rsidRPr="00E05177" w:rsidRDefault="00220F7D" w:rsidP="002E710B">
      <w:pPr>
        <w:pStyle w:val="Slog"/>
        <w:keepNext/>
        <w:keepLines/>
        <w:jc w:val="both"/>
        <w:rPr>
          <w:rFonts w:ascii="Myriad Pro" w:hAnsi="Myriad Pro" w:cs="Tahoma"/>
          <w:sz w:val="20"/>
          <w:lang w:val="sl-SI"/>
        </w:rPr>
      </w:pPr>
      <w:r w:rsidRPr="00E05177">
        <w:rPr>
          <w:rFonts w:ascii="Myriad Pro" w:hAnsi="Myriad Pro" w:cs="Tahoma"/>
          <w:sz w:val="20"/>
          <w:lang w:val="sl-SI"/>
        </w:rPr>
        <w:t>Predračunske postavke, ki so ocenjene procentualno, zmnožek količin in cen na enoto, vsoto postavk in prenos podatkov v rekapitulacijo izvrši računalniški program avtomatsko po vnosu cen na enoto v obrazec predračuna.</w:t>
      </w:r>
    </w:p>
    <w:p w14:paraId="47560E82" w14:textId="77777777" w:rsidR="00220F7D" w:rsidRPr="00E05177" w:rsidRDefault="00220F7D" w:rsidP="002E710B">
      <w:pPr>
        <w:pStyle w:val="Slog"/>
        <w:keepNext/>
        <w:keepLines/>
        <w:jc w:val="both"/>
        <w:rPr>
          <w:rFonts w:ascii="Myriad Pro" w:hAnsi="Myriad Pro" w:cs="Tahoma"/>
          <w:sz w:val="20"/>
          <w:lang w:val="sl-SI"/>
        </w:rPr>
      </w:pPr>
    </w:p>
    <w:p w14:paraId="3E986541" w14:textId="77777777" w:rsidR="00220F7D" w:rsidRPr="00E05177" w:rsidRDefault="00220F7D" w:rsidP="002E710B">
      <w:pPr>
        <w:keepNext/>
        <w:keepLines/>
        <w:rPr>
          <w:rFonts w:ascii="Myriad Pro" w:hAnsi="Myriad Pro"/>
        </w:rPr>
      </w:pPr>
    </w:p>
    <w:p w14:paraId="77714753" w14:textId="77777777" w:rsidR="00220F7D" w:rsidRPr="00E05177" w:rsidRDefault="00220F7D" w:rsidP="002E710B">
      <w:pPr>
        <w:keepNext/>
        <w:keepLines/>
        <w:rPr>
          <w:rFonts w:ascii="Myriad Pro" w:hAnsi="Myriad Pro"/>
        </w:rPr>
      </w:pPr>
    </w:p>
    <w:p w14:paraId="4FCA3DC0" w14:textId="77777777" w:rsidR="00220F7D" w:rsidRPr="00E05177" w:rsidRDefault="00220F7D" w:rsidP="002E710B">
      <w:pPr>
        <w:keepNext/>
        <w:keepLines/>
        <w:rPr>
          <w:rFonts w:ascii="Myriad Pro" w:hAnsi="Myriad Pro"/>
        </w:rPr>
      </w:pPr>
    </w:p>
    <w:p w14:paraId="1CAFDFAB" w14:textId="77777777" w:rsidR="00220F7D" w:rsidRPr="00E05177" w:rsidRDefault="00220F7D" w:rsidP="002E710B">
      <w:pPr>
        <w:keepNext/>
        <w:keepLines/>
        <w:rPr>
          <w:rFonts w:ascii="Myriad Pro" w:hAnsi="Myriad Pro"/>
        </w:rPr>
      </w:pPr>
    </w:p>
    <w:p w14:paraId="222472B2" w14:textId="77777777" w:rsidR="00220F7D" w:rsidRPr="00E05177" w:rsidRDefault="00220F7D" w:rsidP="002E710B">
      <w:pPr>
        <w:keepNext/>
        <w:keepLines/>
        <w:rPr>
          <w:rFonts w:ascii="Myriad Pro" w:hAnsi="Myriad Pro"/>
        </w:rPr>
      </w:pPr>
    </w:p>
    <w:p w14:paraId="6B50ECC1" w14:textId="77777777" w:rsidR="00220F7D" w:rsidRPr="00E05177" w:rsidRDefault="00220F7D" w:rsidP="002E710B">
      <w:pPr>
        <w:keepNext/>
        <w:keepLines/>
        <w:rPr>
          <w:rFonts w:ascii="Myriad Pro" w:hAnsi="Myriad Pro"/>
        </w:rPr>
      </w:pPr>
      <w:r w:rsidRPr="00E05177">
        <w:rPr>
          <w:rFonts w:ascii="Myriad Pro" w:hAnsi="Myriad Pro"/>
        </w:rPr>
        <w:br w:type="page"/>
      </w:r>
    </w:p>
    <w:p w14:paraId="1A979D01" w14:textId="77777777" w:rsidR="00220F7D" w:rsidRPr="00E05177" w:rsidRDefault="00220F7D" w:rsidP="002E710B">
      <w:pPr>
        <w:keepNext/>
        <w:keepLines/>
        <w:spacing w:line="276" w:lineRule="auto"/>
        <w:jc w:val="center"/>
        <w:rPr>
          <w:rFonts w:ascii="Myriad Pro" w:eastAsiaTheme="minorHAnsi" w:hAnsi="Myriad Pro" w:cstheme="minorBidi"/>
          <w:b/>
          <w:lang w:eastAsia="en-US"/>
        </w:rPr>
        <w:sectPr w:rsidR="00220F7D" w:rsidRPr="00E05177" w:rsidSect="00D47E5F">
          <w:headerReference w:type="default" r:id="rId16"/>
          <w:footerReference w:type="default" r:id="rId17"/>
          <w:headerReference w:type="first" r:id="rId18"/>
          <w:footerReference w:type="first" r:id="rId19"/>
          <w:pgSz w:w="11906" w:h="16838" w:code="9"/>
          <w:pgMar w:top="1527" w:right="1274" w:bottom="1276" w:left="1276" w:header="284" w:footer="531" w:gutter="0"/>
          <w:pgNumType w:start="2"/>
          <w:cols w:space="708"/>
          <w:titlePg/>
        </w:sectPr>
      </w:pPr>
    </w:p>
    <w:p w14:paraId="26006327" w14:textId="7912F942" w:rsidR="00220F7D" w:rsidRPr="00E05177" w:rsidRDefault="00220F7D" w:rsidP="002E710B">
      <w:pPr>
        <w:keepNext/>
        <w:keepLines/>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4E3A6A" w:rsidRPr="00E05177" w14:paraId="69351446" w14:textId="77777777" w:rsidTr="006D4A39">
        <w:tc>
          <w:tcPr>
            <w:tcW w:w="8075" w:type="dxa"/>
            <w:tcBorders>
              <w:top w:val="single" w:sz="4" w:space="0" w:color="auto"/>
              <w:left w:val="single" w:sz="4" w:space="0" w:color="auto"/>
              <w:bottom w:val="single" w:sz="4" w:space="0" w:color="auto"/>
              <w:right w:val="single" w:sz="4" w:space="0" w:color="808080"/>
            </w:tcBorders>
            <w:hideMark/>
          </w:tcPr>
          <w:p w14:paraId="77E893E0" w14:textId="0ABD82A0" w:rsidR="004E3A6A" w:rsidRPr="00E05177" w:rsidRDefault="004E3A6A" w:rsidP="002E710B">
            <w:pPr>
              <w:keepNext/>
              <w:keepLines/>
              <w:rPr>
                <w:rFonts w:ascii="Myriad Pro" w:hAnsi="Myriad Pro" w:cs="Tahoma"/>
              </w:rPr>
            </w:pPr>
            <w:r w:rsidRPr="00E05177">
              <w:rPr>
                <w:rFonts w:ascii="Myriad Pro" w:hAnsi="Myriad Pro" w:cs="Tahoma"/>
              </w:rPr>
              <w:t>ZAVAROVANJE ODGOVORNOSTI</w:t>
            </w:r>
            <w:r w:rsidR="001B55F1" w:rsidRPr="00E05177">
              <w:rPr>
                <w:rFonts w:ascii="Myriad Pro" w:hAnsi="Myriad Pro" w:cs="Tahoma"/>
              </w:rPr>
              <w:t xml:space="preserve"> </w:t>
            </w:r>
            <w:r w:rsidR="001B55F1" w:rsidRPr="00E05177">
              <w:rPr>
                <w:rFonts w:ascii="Myriad Pro" w:hAnsi="Myriad Pro" w:cs="Tahoma"/>
                <w:color w:val="000000" w:themeColor="text1"/>
              </w:rPr>
              <w:t>– za MO</w:t>
            </w:r>
            <w:r w:rsidR="00A75F31">
              <w:rPr>
                <w:rFonts w:ascii="Myriad Pro" w:hAnsi="Myriad Pro" w:cs="Tahoma"/>
                <w:color w:val="000000" w:themeColor="text1"/>
              </w:rPr>
              <w:t xml:space="preserve"> MS</w:t>
            </w:r>
          </w:p>
        </w:tc>
        <w:tc>
          <w:tcPr>
            <w:tcW w:w="1418" w:type="dxa"/>
            <w:tcBorders>
              <w:top w:val="single" w:sz="4" w:space="0" w:color="auto"/>
              <w:left w:val="single" w:sz="4" w:space="0" w:color="808080"/>
              <w:bottom w:val="single" w:sz="4" w:space="0" w:color="auto"/>
              <w:right w:val="single" w:sz="4" w:space="0" w:color="auto"/>
            </w:tcBorders>
            <w:hideMark/>
          </w:tcPr>
          <w:p w14:paraId="307DE7DF" w14:textId="16DCB8E6" w:rsidR="004E3A6A" w:rsidRPr="00E05177" w:rsidRDefault="004E3A6A" w:rsidP="002E710B">
            <w:pPr>
              <w:keepNext/>
              <w:keepLines/>
              <w:rPr>
                <w:rFonts w:ascii="Myriad Pro" w:hAnsi="Myriad Pro" w:cs="Tahoma"/>
                <w:b/>
                <w:i/>
              </w:rPr>
            </w:pPr>
            <w:r w:rsidRPr="00E05177">
              <w:rPr>
                <w:rFonts w:ascii="Myriad Pro" w:hAnsi="Myriad Pro" w:cs="Tahoma"/>
                <w:b/>
                <w:i/>
              </w:rPr>
              <w:t>Priloga 1</w:t>
            </w:r>
            <w:r w:rsidR="00E52A0F" w:rsidRPr="00E05177">
              <w:rPr>
                <w:rFonts w:ascii="Myriad Pro" w:hAnsi="Myriad Pro" w:cs="Tahoma"/>
                <w:b/>
                <w:i/>
              </w:rPr>
              <w:t>2</w:t>
            </w:r>
            <w:r w:rsidR="006D4A39" w:rsidRPr="00E05177">
              <w:rPr>
                <w:rFonts w:ascii="Myriad Pro" w:hAnsi="Myriad Pro" w:cs="Tahoma"/>
                <w:b/>
                <w:i/>
              </w:rPr>
              <w:t>/1</w:t>
            </w:r>
          </w:p>
        </w:tc>
      </w:tr>
    </w:tbl>
    <w:p w14:paraId="3457BF76" w14:textId="24733C02" w:rsidR="00220F7D" w:rsidRPr="00E05177" w:rsidRDefault="00220F7D" w:rsidP="002E710B">
      <w:pPr>
        <w:keepNext/>
        <w:keepLines/>
        <w:rPr>
          <w:rFonts w:ascii="Myriad Pro" w:hAnsi="Myriad Pro" w:cs="Tahoma"/>
        </w:rPr>
      </w:pPr>
    </w:p>
    <w:p w14:paraId="54EF5D67" w14:textId="77777777" w:rsidR="001B55F1" w:rsidRPr="00E05177" w:rsidRDefault="001B55F1" w:rsidP="002E710B">
      <w:pPr>
        <w:keepNext/>
        <w:keepLines/>
        <w:tabs>
          <w:tab w:val="left" w:pos="8505"/>
        </w:tabs>
        <w:ind w:left="1134"/>
        <w:jc w:val="center"/>
        <w:rPr>
          <w:rFonts w:ascii="Myriad Pro" w:hAnsi="Myriad Pro"/>
          <w:b/>
          <w:color w:val="000000"/>
        </w:rPr>
      </w:pPr>
      <w:r w:rsidRPr="00E05177">
        <w:rPr>
          <w:rFonts w:ascii="Myriad Pro" w:hAnsi="Myriad Pro"/>
          <w:b/>
          <w:color w:val="000000"/>
        </w:rPr>
        <w:t>IZJAVA ZAVAROVALNICE</w:t>
      </w:r>
    </w:p>
    <w:p w14:paraId="7DDF22BD" w14:textId="77777777" w:rsidR="001B55F1" w:rsidRPr="00E05177" w:rsidRDefault="001B55F1" w:rsidP="002E710B">
      <w:pPr>
        <w:keepNext/>
        <w:keepLines/>
        <w:tabs>
          <w:tab w:val="left" w:pos="8505"/>
        </w:tabs>
        <w:ind w:left="1134"/>
        <w:jc w:val="center"/>
        <w:rPr>
          <w:rFonts w:ascii="Myriad Pro" w:hAnsi="Myriad Pro"/>
          <w:b/>
          <w:color w:val="000000"/>
        </w:rPr>
      </w:pPr>
    </w:p>
    <w:p w14:paraId="7444A332" w14:textId="77777777" w:rsidR="001B55F1" w:rsidRPr="00E05177" w:rsidRDefault="001B55F1" w:rsidP="002E710B">
      <w:pPr>
        <w:keepNext/>
        <w:keepLines/>
        <w:tabs>
          <w:tab w:val="left" w:pos="8505"/>
        </w:tabs>
        <w:rPr>
          <w:rFonts w:ascii="Myriad Pro" w:hAnsi="Myriad Pro"/>
          <w:b/>
        </w:rPr>
      </w:pPr>
      <w:r w:rsidRPr="00E05177">
        <w:rPr>
          <w:rFonts w:ascii="Myriad Pro" w:hAnsi="Myriad Pro"/>
        </w:rPr>
        <w:t>Naziv zavarovalnice _______________________________________________________________</w:t>
      </w:r>
    </w:p>
    <w:p w14:paraId="08359CCB" w14:textId="77777777" w:rsidR="001B55F1" w:rsidRPr="00E05177" w:rsidRDefault="001B55F1" w:rsidP="002E710B">
      <w:pPr>
        <w:keepNext/>
        <w:keepLines/>
        <w:tabs>
          <w:tab w:val="left" w:pos="8505"/>
        </w:tabs>
        <w:jc w:val="both"/>
        <w:rPr>
          <w:rFonts w:ascii="Myriad Pro" w:hAnsi="Myriad Pro"/>
        </w:rPr>
      </w:pPr>
    </w:p>
    <w:p w14:paraId="0BCCD351" w14:textId="09C0DB50" w:rsidR="001B55F1" w:rsidRPr="00E05177" w:rsidRDefault="001B55F1" w:rsidP="002E710B">
      <w:pPr>
        <w:keepNext/>
        <w:keepLines/>
        <w:tabs>
          <w:tab w:val="left" w:pos="8505"/>
        </w:tabs>
        <w:jc w:val="both"/>
        <w:rPr>
          <w:rFonts w:ascii="Myriad Pro" w:hAnsi="Myriad Pro"/>
        </w:rPr>
      </w:pPr>
      <w:r w:rsidRPr="00E05177">
        <w:rPr>
          <w:rFonts w:ascii="Myriad Pro" w:hAnsi="Myriad Pro"/>
        </w:rPr>
        <w:t xml:space="preserve">V skladu z javnim naročilom </w:t>
      </w:r>
      <w:r w:rsidR="000B6C19">
        <w:rPr>
          <w:rFonts w:ascii="Myriad Pro" w:hAnsi="Myriad Pro"/>
        </w:rPr>
        <w:t xml:space="preserve">»PRENOVA </w:t>
      </w:r>
      <w:r w:rsidR="00C13B24">
        <w:rPr>
          <w:rFonts w:ascii="Myriad Pro" w:hAnsi="Myriad Pro"/>
        </w:rPr>
        <w:t>KOTLOVNICE</w:t>
      </w:r>
      <w:r w:rsidR="000B6C19">
        <w:rPr>
          <w:rFonts w:ascii="Myriad Pro" w:hAnsi="Myriad Pro"/>
        </w:rPr>
        <w:t xml:space="preserve"> OŠ BAKOVCI«</w:t>
      </w:r>
      <w:r w:rsidRPr="00E05177">
        <w:rPr>
          <w:rFonts w:ascii="Myriad Pro" w:hAnsi="Myriad Pro"/>
        </w:rPr>
        <w:t>, objavljenim na Portalu javnih naročil dne …………….. št. …………………. nepreklicno potrjujemo, da bomo z gospodarskim subjektom (naziv in sedež) ……………………………………….………………...., če bo le-ta izbran s svojo ponudbo za izvedbo predmetnega javnega naročila, v skladu z navedbami v  vzorcu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 vendar najmanj v obsegu minimalnega zavarovalnega programa, in sicer:</w:t>
      </w:r>
    </w:p>
    <w:p w14:paraId="542A805C" w14:textId="6514854E" w:rsidR="001B55F1" w:rsidRPr="00E05177" w:rsidRDefault="00AB26C5">
      <w:pPr>
        <w:pStyle w:val="Odstavekseznama"/>
        <w:keepNext/>
        <w:keepLines/>
        <w:numPr>
          <w:ilvl w:val="0"/>
          <w:numId w:val="30"/>
        </w:numPr>
        <w:tabs>
          <w:tab w:val="left" w:pos="8505"/>
        </w:tabs>
        <w:jc w:val="both"/>
        <w:rPr>
          <w:rFonts w:ascii="Myriad Pro" w:hAnsi="Myriad Pro"/>
        </w:rPr>
      </w:pPr>
      <w:r w:rsidRPr="00E05177">
        <w:rPr>
          <w:rFonts w:ascii="Myriad Pro" w:hAnsi="Myriad Pro"/>
        </w:rPr>
        <w:t>Odgovornost za škodo, ki nastane naročniku ali tretjim osebam vsaj do višine minimalne zavarovalne vsote 50.000 EUR</w:t>
      </w:r>
    </w:p>
    <w:p w14:paraId="5F4AFD31" w14:textId="4D64C5C3" w:rsidR="00AB26C5" w:rsidRPr="00E05177" w:rsidRDefault="00AB26C5">
      <w:pPr>
        <w:pStyle w:val="Odstavekseznama"/>
        <w:keepNext/>
        <w:keepLines/>
        <w:numPr>
          <w:ilvl w:val="0"/>
          <w:numId w:val="30"/>
        </w:numPr>
        <w:tabs>
          <w:tab w:val="left" w:pos="8505"/>
        </w:tabs>
        <w:jc w:val="both"/>
        <w:rPr>
          <w:rFonts w:ascii="Myriad Pro" w:hAnsi="Myriad Pro"/>
        </w:rPr>
      </w:pPr>
      <w:r w:rsidRPr="00E05177">
        <w:rPr>
          <w:rFonts w:ascii="Myriad Pro" w:hAnsi="Myriad Pro"/>
        </w:rPr>
        <w:t>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w:t>
      </w:r>
    </w:p>
    <w:p w14:paraId="2E03B630" w14:textId="4816206A" w:rsidR="00AB26C5" w:rsidRPr="00E05177" w:rsidRDefault="00AB26C5">
      <w:pPr>
        <w:pStyle w:val="Odstavekseznama"/>
        <w:numPr>
          <w:ilvl w:val="0"/>
          <w:numId w:val="30"/>
        </w:numPr>
        <w:jc w:val="both"/>
        <w:rPr>
          <w:rFonts w:ascii="Myriad Pro" w:hAnsi="Myriad Pro"/>
          <w:i/>
        </w:rPr>
      </w:pPr>
      <w:r w:rsidRPr="00E05177">
        <w:rPr>
          <w:rFonts w:ascii="Myriad Pro" w:hAnsi="Myriad Pro"/>
        </w:rPr>
        <w:t>Izvajalec mora imeti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tbl>
      <w:tblPr>
        <w:tblpPr w:leftFromText="141" w:rightFromText="141" w:vertAnchor="text" w:tblpX="-998" w:tblpY="-143"/>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2689"/>
        <w:gridCol w:w="2836"/>
        <w:gridCol w:w="1701"/>
        <w:gridCol w:w="1417"/>
        <w:gridCol w:w="1559"/>
      </w:tblGrid>
      <w:tr w:rsidR="001B55F1" w:rsidRPr="00E05177" w14:paraId="615936DC" w14:textId="77777777" w:rsidTr="00013962">
        <w:trPr>
          <w:trHeight w:val="490"/>
        </w:trPr>
        <w:tc>
          <w:tcPr>
            <w:tcW w:w="568" w:type="dxa"/>
            <w:tcBorders>
              <w:top w:val="single" w:sz="4" w:space="0" w:color="auto"/>
              <w:left w:val="single" w:sz="4" w:space="0" w:color="auto"/>
              <w:bottom w:val="single" w:sz="4" w:space="0" w:color="auto"/>
              <w:right w:val="single" w:sz="4" w:space="0" w:color="auto"/>
            </w:tcBorders>
            <w:vAlign w:val="center"/>
            <w:hideMark/>
          </w:tcPr>
          <w:p w14:paraId="28D6A6AD" w14:textId="77777777" w:rsidR="001B55F1" w:rsidRPr="00E05177" w:rsidRDefault="001B55F1" w:rsidP="002E710B">
            <w:pPr>
              <w:keepNext/>
              <w:keepLines/>
              <w:ind w:left="13"/>
              <w:jc w:val="center"/>
              <w:rPr>
                <w:rFonts w:ascii="Myriad Pro" w:hAnsi="Myriad Pro"/>
                <w:b/>
                <w:bCs/>
              </w:rPr>
            </w:pPr>
            <w:bookmarkStart w:id="21" w:name="_Hlk199924270"/>
            <w:proofErr w:type="spellStart"/>
            <w:r w:rsidRPr="00E05177">
              <w:rPr>
                <w:rFonts w:ascii="Myriad Pro" w:hAnsi="Myriad Pro"/>
                <w:b/>
                <w:bCs/>
              </w:rPr>
              <w:lastRenderedPageBreak/>
              <w:t>Zap</w:t>
            </w:r>
            <w:proofErr w:type="spellEnd"/>
            <w:r w:rsidRPr="00E05177">
              <w:rPr>
                <w:rFonts w:ascii="Myriad Pro" w:hAnsi="Myriad Pro"/>
                <w:b/>
                <w:bCs/>
              </w:rPr>
              <w:t>. št.</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DC51476" w14:textId="77777777" w:rsidR="001B55F1" w:rsidRPr="00E05177" w:rsidRDefault="001B55F1" w:rsidP="002E710B">
            <w:pPr>
              <w:keepNext/>
              <w:keepLines/>
              <w:jc w:val="center"/>
              <w:rPr>
                <w:rFonts w:ascii="Myriad Pro" w:hAnsi="Myriad Pro"/>
                <w:b/>
                <w:bCs/>
              </w:rPr>
            </w:pPr>
            <w:r w:rsidRPr="00E05177">
              <w:rPr>
                <w:rFonts w:ascii="Myriad Pro" w:hAnsi="Myriad Pro"/>
                <w:b/>
                <w:bCs/>
              </w:rPr>
              <w:t>Predmet zavarovanja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CAED600" w14:textId="77777777" w:rsidR="001B55F1" w:rsidRPr="00E05177" w:rsidRDefault="001B55F1" w:rsidP="002E710B">
            <w:pPr>
              <w:keepNext/>
              <w:keepLines/>
              <w:ind w:hanging="90"/>
              <w:jc w:val="center"/>
              <w:rPr>
                <w:rFonts w:ascii="Myriad Pro" w:hAnsi="Myriad Pro"/>
                <w:b/>
                <w:bCs/>
              </w:rPr>
            </w:pPr>
            <w:r w:rsidRPr="00E05177">
              <w:rPr>
                <w:rFonts w:ascii="Myriad Pro" w:hAnsi="Myriad Pro"/>
                <w:b/>
                <w:bCs/>
              </w:rPr>
              <w:t>Zavarovane nevarnosti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547D63" w14:textId="77777777" w:rsidR="001B55F1" w:rsidRPr="00E05177" w:rsidRDefault="001B55F1" w:rsidP="002E710B">
            <w:pPr>
              <w:keepNext/>
              <w:keepLines/>
              <w:ind w:hanging="5"/>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B326F" w14:textId="77777777" w:rsidR="001B55F1" w:rsidRPr="00E05177" w:rsidRDefault="001B55F1" w:rsidP="002E710B">
            <w:pPr>
              <w:keepNext/>
              <w:keepLines/>
              <w:jc w:val="center"/>
              <w:rPr>
                <w:rFonts w:ascii="Myriad Pro" w:hAnsi="Myriad Pro"/>
                <w:b/>
                <w:bCs/>
              </w:rPr>
            </w:pPr>
            <w:r w:rsidRPr="00E05177">
              <w:rPr>
                <w:rFonts w:ascii="Myriad Pro" w:hAnsi="Myriad Pro"/>
                <w:b/>
                <w:bCs/>
              </w:rPr>
              <w:t xml:space="preserve">Zavarovalna vsota </w:t>
            </w:r>
          </w:p>
          <w:p w14:paraId="43AA7C5A" w14:textId="77777777" w:rsidR="001B55F1" w:rsidRPr="00E05177" w:rsidRDefault="001B55F1" w:rsidP="002E710B">
            <w:pPr>
              <w:keepNext/>
              <w:keepLines/>
              <w:jc w:val="center"/>
              <w:rPr>
                <w:rFonts w:ascii="Myriad Pro" w:hAnsi="Myriad Pro"/>
                <w:b/>
                <w:bCs/>
              </w:rPr>
            </w:pPr>
            <w:r w:rsidRPr="00E05177">
              <w:rPr>
                <w:rFonts w:ascii="Myriad Pro" w:hAnsi="Myriad Pro"/>
                <w:b/>
                <w:bCs/>
              </w:rPr>
              <w:t>(v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717317" w14:textId="77777777" w:rsidR="001B55F1" w:rsidRPr="00E05177" w:rsidRDefault="001B55F1" w:rsidP="002E710B">
            <w:pPr>
              <w:keepNext/>
              <w:keepLines/>
              <w:jc w:val="center"/>
              <w:rPr>
                <w:rFonts w:ascii="Myriad Pro" w:hAnsi="Myriad Pro"/>
                <w:b/>
                <w:bCs/>
              </w:rPr>
            </w:pPr>
            <w:r w:rsidRPr="00E05177">
              <w:rPr>
                <w:rFonts w:ascii="Myriad Pro" w:hAnsi="Myriad Pro"/>
                <w:b/>
                <w:bCs/>
              </w:rPr>
              <w:t>Opomba</w:t>
            </w:r>
          </w:p>
        </w:tc>
      </w:tr>
      <w:tr w:rsidR="001B55F1" w:rsidRPr="00E05177" w14:paraId="5F2E4CF5" w14:textId="77777777" w:rsidTr="00013962">
        <w:trPr>
          <w:trHeight w:val="708"/>
        </w:trPr>
        <w:tc>
          <w:tcPr>
            <w:tcW w:w="10770" w:type="dxa"/>
            <w:gridSpan w:val="6"/>
            <w:tcBorders>
              <w:top w:val="single" w:sz="4" w:space="0" w:color="auto"/>
              <w:left w:val="single" w:sz="4" w:space="0" w:color="auto"/>
              <w:bottom w:val="single" w:sz="4" w:space="0" w:color="auto"/>
              <w:right w:val="single" w:sz="4" w:space="0" w:color="auto"/>
            </w:tcBorders>
            <w:vAlign w:val="center"/>
            <w:hideMark/>
          </w:tcPr>
          <w:p w14:paraId="369A795A" w14:textId="77777777" w:rsidR="001B55F1" w:rsidRPr="00E05177" w:rsidRDefault="001B55F1" w:rsidP="002E710B">
            <w:pPr>
              <w:keepNext/>
              <w:keepLines/>
              <w:ind w:left="13"/>
              <w:jc w:val="both"/>
              <w:rPr>
                <w:rFonts w:ascii="Myriad Pro" w:hAnsi="Myriad Pro"/>
                <w:b/>
                <w:bCs/>
              </w:rPr>
            </w:pPr>
            <w:r w:rsidRPr="00E05177">
              <w:rPr>
                <w:rFonts w:ascii="Myriad Pro" w:hAnsi="Myriad Pro"/>
                <w:b/>
                <w:bCs/>
              </w:rPr>
              <w:t xml:space="preserve">TEMELJNE NEVARNOSTI (požara, strele, eksplozije, viharja, toče, padca letala, manifestacije in demonstracije, udarca motornega vozila ali premičnega delovnega stroja, izliva vode, mraza, ledu in snega, dežja, odtrganja in zrušenja zemljišča ter zemeljskega usada, gradbene/montažne nezgode, nespretnosti, malomarnosti in naklepa, </w:t>
            </w:r>
            <w:proofErr w:type="spellStart"/>
            <w:r w:rsidRPr="00E05177">
              <w:rPr>
                <w:rFonts w:ascii="Myriad Pro" w:hAnsi="Myriad Pro"/>
                <w:b/>
                <w:bCs/>
              </w:rPr>
              <w:t>vlomske</w:t>
            </w:r>
            <w:proofErr w:type="spellEnd"/>
            <w:r w:rsidRPr="00E05177">
              <w:rPr>
                <w:rFonts w:ascii="Myriad Pro" w:hAnsi="Myriad Pro"/>
                <w:b/>
                <w:bCs/>
              </w:rPr>
              <w:t xml:space="preserve"> tatvine):</w:t>
            </w:r>
          </w:p>
        </w:tc>
      </w:tr>
      <w:tr w:rsidR="001B55F1" w:rsidRPr="00E05177" w14:paraId="0FB56574" w14:textId="77777777" w:rsidTr="00013962">
        <w:trPr>
          <w:trHeight w:val="460"/>
        </w:trPr>
        <w:tc>
          <w:tcPr>
            <w:tcW w:w="568" w:type="dxa"/>
            <w:tcBorders>
              <w:top w:val="single" w:sz="4" w:space="0" w:color="auto"/>
              <w:left w:val="single" w:sz="4" w:space="0" w:color="auto"/>
              <w:right w:val="single" w:sz="4" w:space="0" w:color="auto"/>
            </w:tcBorders>
            <w:vAlign w:val="center"/>
            <w:hideMark/>
          </w:tcPr>
          <w:p w14:paraId="0E4B35FD" w14:textId="77777777" w:rsidR="001B55F1" w:rsidRPr="00E05177" w:rsidRDefault="001B55F1" w:rsidP="002E710B">
            <w:pPr>
              <w:keepNext/>
              <w:keepLines/>
              <w:ind w:left="13"/>
              <w:jc w:val="center"/>
              <w:rPr>
                <w:rFonts w:ascii="Myriad Pro" w:hAnsi="Myriad Pro"/>
              </w:rPr>
            </w:pPr>
            <w:r w:rsidRPr="00E05177">
              <w:rPr>
                <w:rFonts w:ascii="Myriad Pro" w:hAnsi="Myriad Pro"/>
              </w:rPr>
              <w:t>1.</w:t>
            </w:r>
          </w:p>
        </w:tc>
        <w:tc>
          <w:tcPr>
            <w:tcW w:w="2689" w:type="dxa"/>
            <w:vMerge w:val="restart"/>
            <w:tcBorders>
              <w:top w:val="single" w:sz="4" w:space="0" w:color="auto"/>
              <w:left w:val="single" w:sz="4" w:space="0" w:color="auto"/>
              <w:right w:val="single" w:sz="4" w:space="0" w:color="auto"/>
            </w:tcBorders>
            <w:vAlign w:val="bottom"/>
            <w:hideMark/>
          </w:tcPr>
          <w:p w14:paraId="7662DC5C" w14:textId="29E0EAA6" w:rsidR="001B55F1" w:rsidRPr="00E05177" w:rsidRDefault="0090625C" w:rsidP="002E710B">
            <w:pPr>
              <w:keepNext/>
              <w:keepLines/>
              <w:rPr>
                <w:rFonts w:ascii="Myriad Pro" w:hAnsi="Myriad Pro"/>
                <w:b/>
                <w:bCs/>
              </w:rPr>
            </w:pPr>
            <w:r>
              <w:rPr>
                <w:rFonts w:ascii="Myriad Pro" w:hAnsi="Myriad Pro"/>
              </w:rPr>
              <w:t>PRENOVA KOTLOVNICE OŠ BAKOVCI</w:t>
            </w:r>
            <w:r w:rsidR="004228FF" w:rsidRPr="00E05177">
              <w:rPr>
                <w:rFonts w:ascii="Myriad Pro" w:hAnsi="Myriad Pro"/>
              </w:rPr>
              <w:t xml:space="preserve"> vključno z vsakokratnimi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49ACB121" w14:textId="77777777" w:rsidR="001B55F1" w:rsidRPr="00E05177" w:rsidRDefault="001B55F1" w:rsidP="002E710B">
            <w:pPr>
              <w:keepNext/>
              <w:keepLines/>
              <w:ind w:hanging="6"/>
              <w:jc w:val="center"/>
              <w:rPr>
                <w:rFonts w:ascii="Myriad Pro" w:hAnsi="Myriad Pro"/>
              </w:rPr>
            </w:pPr>
            <w:r w:rsidRPr="00E05177">
              <w:rPr>
                <w:rFonts w:ascii="Myriad Pro" w:hAnsi="Myriad Pro"/>
              </w:rPr>
              <w:t>Temeljne nevarnosti gradbenega/montažnega zavarovanja</w:t>
            </w:r>
          </w:p>
        </w:tc>
        <w:tc>
          <w:tcPr>
            <w:tcW w:w="3118" w:type="dxa"/>
            <w:gridSpan w:val="2"/>
            <w:vMerge w:val="restart"/>
            <w:tcBorders>
              <w:top w:val="single" w:sz="4" w:space="0" w:color="auto"/>
              <w:left w:val="single" w:sz="4" w:space="0" w:color="auto"/>
              <w:right w:val="single" w:sz="4" w:space="0" w:color="auto"/>
            </w:tcBorders>
            <w:vAlign w:val="center"/>
            <w:hideMark/>
          </w:tcPr>
          <w:p w14:paraId="011414A3" w14:textId="77777777" w:rsidR="001B55F1" w:rsidRPr="00E05177" w:rsidRDefault="001B55F1" w:rsidP="002E710B">
            <w:pPr>
              <w:keepNext/>
              <w:keepLines/>
              <w:jc w:val="center"/>
              <w:rPr>
                <w:rFonts w:ascii="Myriad Pro" w:hAnsi="Myriad Pro"/>
              </w:rPr>
            </w:pPr>
            <w:r w:rsidRPr="00E05177">
              <w:rPr>
                <w:rFonts w:ascii="Myriad Pro" w:hAnsi="Myriad Pro"/>
              </w:rPr>
              <w:t xml:space="preserve">Celotna investicijska predračunska oziroma pogodbena vrednost </w:t>
            </w:r>
            <w:r w:rsidRPr="00E05177">
              <w:rPr>
                <w:rFonts w:ascii="Myriad Pro" w:hAnsi="Myriad Pro"/>
              </w:rPr>
              <w:br/>
              <w:t>(brez DDV)</w:t>
            </w:r>
          </w:p>
        </w:tc>
        <w:tc>
          <w:tcPr>
            <w:tcW w:w="1559" w:type="dxa"/>
            <w:tcBorders>
              <w:top w:val="single" w:sz="4" w:space="0" w:color="auto"/>
              <w:left w:val="single" w:sz="4" w:space="0" w:color="auto"/>
              <w:right w:val="single" w:sz="4" w:space="0" w:color="auto"/>
            </w:tcBorders>
            <w:vAlign w:val="center"/>
            <w:hideMark/>
          </w:tcPr>
          <w:p w14:paraId="7A6855ED" w14:textId="77777777" w:rsidR="001B55F1" w:rsidRPr="00E05177" w:rsidRDefault="001B55F1" w:rsidP="002E710B">
            <w:pPr>
              <w:keepNext/>
              <w:keepLines/>
              <w:jc w:val="center"/>
              <w:rPr>
                <w:rFonts w:ascii="Myriad Pro" w:hAnsi="Myriad Pro"/>
              </w:rPr>
            </w:pPr>
            <w:r w:rsidRPr="00E05177">
              <w:rPr>
                <w:rFonts w:ascii="Myriad Pro" w:hAnsi="Myriad Pro"/>
              </w:rPr>
              <w:t xml:space="preserve">Odbitna franšiza največ 10.000 EUR. </w:t>
            </w:r>
          </w:p>
        </w:tc>
      </w:tr>
      <w:tr w:rsidR="001B55F1" w:rsidRPr="00E05177" w14:paraId="5FED7F92" w14:textId="77777777" w:rsidTr="00013962">
        <w:trPr>
          <w:trHeight w:val="460"/>
        </w:trPr>
        <w:tc>
          <w:tcPr>
            <w:tcW w:w="568" w:type="dxa"/>
            <w:tcBorders>
              <w:left w:val="single" w:sz="4" w:space="0" w:color="auto"/>
              <w:bottom w:val="single" w:sz="4" w:space="0" w:color="auto"/>
              <w:right w:val="single" w:sz="4" w:space="0" w:color="auto"/>
            </w:tcBorders>
            <w:vAlign w:val="center"/>
          </w:tcPr>
          <w:p w14:paraId="3D01D800" w14:textId="77777777" w:rsidR="001B55F1" w:rsidRPr="00E05177" w:rsidRDefault="001B55F1" w:rsidP="002E710B">
            <w:pPr>
              <w:keepNext/>
              <w:keepLines/>
              <w:ind w:left="13"/>
              <w:jc w:val="center"/>
              <w:rPr>
                <w:rFonts w:ascii="Myriad Pro" w:hAnsi="Myriad Pro"/>
              </w:rPr>
            </w:pPr>
            <w:r w:rsidRPr="00E05177">
              <w:rPr>
                <w:rFonts w:ascii="Myriad Pro" w:hAnsi="Myriad Pro"/>
              </w:rPr>
              <w:t>2.</w:t>
            </w:r>
          </w:p>
        </w:tc>
        <w:tc>
          <w:tcPr>
            <w:tcW w:w="2689" w:type="dxa"/>
            <w:vMerge/>
            <w:tcBorders>
              <w:left w:val="single" w:sz="4" w:space="0" w:color="auto"/>
              <w:bottom w:val="single" w:sz="4" w:space="0" w:color="auto"/>
              <w:right w:val="single" w:sz="4" w:space="0" w:color="auto"/>
            </w:tcBorders>
            <w:vAlign w:val="bottom"/>
          </w:tcPr>
          <w:p w14:paraId="0AC84F12" w14:textId="77777777" w:rsidR="001B55F1" w:rsidRPr="00E05177" w:rsidRDefault="001B55F1" w:rsidP="002E710B">
            <w:pPr>
              <w:keepNext/>
              <w:keepLines/>
              <w:rPr>
                <w:rFonts w:ascii="Myriad Pro" w:hAnsi="Myriad Pro"/>
                <w:b/>
                <w:color w:val="000000"/>
              </w:rPr>
            </w:pPr>
          </w:p>
        </w:tc>
        <w:tc>
          <w:tcPr>
            <w:tcW w:w="2836" w:type="dxa"/>
            <w:tcBorders>
              <w:top w:val="single" w:sz="4" w:space="0" w:color="auto"/>
              <w:left w:val="single" w:sz="4" w:space="0" w:color="auto"/>
              <w:bottom w:val="single" w:sz="4" w:space="0" w:color="auto"/>
              <w:right w:val="single" w:sz="4" w:space="0" w:color="auto"/>
            </w:tcBorders>
            <w:vAlign w:val="center"/>
          </w:tcPr>
          <w:p w14:paraId="418E1B90" w14:textId="77777777" w:rsidR="001B55F1" w:rsidRPr="00E05177" w:rsidRDefault="001B55F1" w:rsidP="002E710B">
            <w:pPr>
              <w:keepNext/>
              <w:keepLines/>
              <w:ind w:hanging="6"/>
              <w:jc w:val="center"/>
              <w:rPr>
                <w:rFonts w:ascii="Myriad Pro" w:hAnsi="Myriad Pro"/>
              </w:rPr>
            </w:pPr>
            <w:r w:rsidRPr="00E05177">
              <w:rPr>
                <w:rFonts w:ascii="Myriad Pro" w:hAnsi="Myriad Pro"/>
              </w:rPr>
              <w:t>Zavarovanje potresa</w:t>
            </w:r>
          </w:p>
        </w:tc>
        <w:tc>
          <w:tcPr>
            <w:tcW w:w="3118" w:type="dxa"/>
            <w:gridSpan w:val="2"/>
            <w:vMerge/>
            <w:tcBorders>
              <w:left w:val="single" w:sz="4" w:space="0" w:color="auto"/>
              <w:bottom w:val="single" w:sz="4" w:space="0" w:color="auto"/>
              <w:right w:val="single" w:sz="4" w:space="0" w:color="auto"/>
            </w:tcBorders>
            <w:vAlign w:val="center"/>
          </w:tcPr>
          <w:p w14:paraId="03C43BBB" w14:textId="77777777" w:rsidR="001B55F1" w:rsidRPr="00E05177" w:rsidRDefault="001B55F1" w:rsidP="002E710B">
            <w:pPr>
              <w:keepNext/>
              <w:keepLines/>
              <w:jc w:val="center"/>
              <w:rPr>
                <w:rFonts w:ascii="Myriad Pro" w:hAnsi="Myriad Pro"/>
              </w:rPr>
            </w:pPr>
          </w:p>
        </w:tc>
        <w:tc>
          <w:tcPr>
            <w:tcW w:w="1559" w:type="dxa"/>
            <w:tcBorders>
              <w:left w:val="single" w:sz="4" w:space="0" w:color="auto"/>
              <w:bottom w:val="single" w:sz="4" w:space="0" w:color="auto"/>
              <w:right w:val="single" w:sz="4" w:space="0" w:color="auto"/>
            </w:tcBorders>
            <w:vAlign w:val="center"/>
          </w:tcPr>
          <w:p w14:paraId="1A34354D" w14:textId="77777777" w:rsidR="001B55F1" w:rsidRPr="00E05177" w:rsidRDefault="001B55F1" w:rsidP="002E710B">
            <w:pPr>
              <w:keepNext/>
              <w:keepLines/>
              <w:jc w:val="center"/>
              <w:rPr>
                <w:rFonts w:ascii="Myriad Pro" w:hAnsi="Myriad Pro"/>
              </w:rPr>
            </w:pPr>
            <w:r w:rsidRPr="00E05177">
              <w:rPr>
                <w:rFonts w:ascii="Myriad Pro" w:hAnsi="Myriad Pro"/>
              </w:rPr>
              <w:t>Največ 5% odbitna franšiza.</w:t>
            </w:r>
          </w:p>
        </w:tc>
      </w:tr>
      <w:tr w:rsidR="001B55F1" w:rsidRPr="00E05177" w14:paraId="0CDC2BB0" w14:textId="77777777" w:rsidTr="00013962">
        <w:trPr>
          <w:trHeight w:val="787"/>
        </w:trPr>
        <w:tc>
          <w:tcPr>
            <w:tcW w:w="568" w:type="dxa"/>
            <w:tcBorders>
              <w:top w:val="single" w:sz="4" w:space="0" w:color="auto"/>
              <w:left w:val="single" w:sz="4" w:space="0" w:color="auto"/>
              <w:bottom w:val="single" w:sz="4" w:space="0" w:color="auto"/>
              <w:right w:val="single" w:sz="4" w:space="0" w:color="auto"/>
            </w:tcBorders>
            <w:vAlign w:val="center"/>
            <w:hideMark/>
          </w:tcPr>
          <w:p w14:paraId="3543F183" w14:textId="77777777" w:rsidR="001B55F1" w:rsidRPr="00E05177" w:rsidRDefault="001B55F1" w:rsidP="002E710B">
            <w:pPr>
              <w:keepNext/>
              <w:keepLines/>
              <w:ind w:left="13"/>
              <w:jc w:val="center"/>
              <w:rPr>
                <w:rFonts w:ascii="Myriad Pro" w:hAnsi="Myriad Pro"/>
              </w:rPr>
            </w:pPr>
            <w:r w:rsidRPr="00E05177">
              <w:rPr>
                <w:rFonts w:ascii="Myriad Pro" w:hAnsi="Myriad Pro"/>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A94F088" w14:textId="77777777" w:rsidR="001B55F1" w:rsidRPr="00E05177" w:rsidRDefault="001B55F1" w:rsidP="002E710B">
            <w:pPr>
              <w:keepNext/>
              <w:keepLines/>
              <w:rPr>
                <w:rFonts w:ascii="Myriad Pro" w:hAnsi="Myriad Pro"/>
              </w:rPr>
            </w:pPr>
            <w:r w:rsidRPr="00E05177">
              <w:rPr>
                <w:rFonts w:ascii="Myriad Pro" w:hAnsi="Myriad Pro"/>
              </w:rPr>
              <w:t>Nevarnost splošne odgovornosti izvajalca del, odgovornost vsakokratnega podizvajalca ter oseb, ki izvajajo dela pri njem, vključno z delodajalčevo odgovornostjo, kot tudi naročnika (</w:t>
            </w:r>
            <w:proofErr w:type="spellStart"/>
            <w:r w:rsidRPr="00E05177">
              <w:rPr>
                <w:rFonts w:ascii="Myriad Pro" w:hAnsi="Myriad Pro"/>
              </w:rPr>
              <w:t>sozavarovanec</w:t>
            </w:r>
            <w:proofErr w:type="spellEnd"/>
            <w:r w:rsidRPr="00E05177">
              <w:rPr>
                <w:rFonts w:ascii="Myriad Pro" w:hAnsi="Myriad Pro"/>
              </w:rPr>
              <w:t>).</w:t>
            </w:r>
          </w:p>
        </w:tc>
        <w:tc>
          <w:tcPr>
            <w:tcW w:w="2836" w:type="dxa"/>
            <w:tcBorders>
              <w:top w:val="single" w:sz="4" w:space="0" w:color="auto"/>
              <w:left w:val="single" w:sz="4" w:space="0" w:color="auto"/>
              <w:bottom w:val="single" w:sz="4" w:space="0" w:color="auto"/>
              <w:right w:val="single" w:sz="4" w:space="0" w:color="auto"/>
            </w:tcBorders>
            <w:vAlign w:val="center"/>
            <w:hideMark/>
          </w:tcPr>
          <w:p w14:paraId="0EDC3EE4" w14:textId="77777777" w:rsidR="001B55F1" w:rsidRPr="00E05177" w:rsidRDefault="001B55F1" w:rsidP="002E710B">
            <w:pPr>
              <w:keepNext/>
              <w:keepLines/>
              <w:ind w:hanging="6"/>
              <w:jc w:val="center"/>
              <w:rPr>
                <w:rFonts w:ascii="Myriad Pro" w:hAnsi="Myriad Pro"/>
              </w:rPr>
            </w:pPr>
            <w:r w:rsidRPr="00E05177">
              <w:rPr>
                <w:rFonts w:ascii="Myriad Pro" w:hAnsi="Myriad Pro"/>
              </w:rPr>
              <w:t>Splošna odgovornost z enotno zavarovalno vsoto za poškodovanje, obolenje in smrt oseb (osebe) ter poškodba, uničenje, okvara in izginitev stvari (škoda na tujih stvareh).</w:t>
            </w:r>
            <w:r w:rsidRPr="00E05177">
              <w:rPr>
                <w:rFonts w:ascii="Myriad Pro" w:hAnsi="Myriad Pro"/>
                <w:i/>
              </w:rPr>
              <w:t xml:space="preserve"> </w:t>
            </w:r>
            <w:proofErr w:type="spellStart"/>
            <w:r w:rsidRPr="00E05177">
              <w:rPr>
                <w:rFonts w:ascii="Myriad Pro" w:hAnsi="Myriad Pro"/>
              </w:rPr>
              <w:t>Podlimit</w:t>
            </w:r>
            <w:proofErr w:type="spellEnd"/>
            <w:r w:rsidRPr="00E05177">
              <w:rPr>
                <w:rFonts w:ascii="Myriad Pro" w:hAnsi="Myriad Pro"/>
              </w:rPr>
              <w:t xml:space="preserve"> zavarovalnega kritja najmanj 100.000 EUR za ekološke škode.</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656E1F"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83E6510" w14:textId="77777777" w:rsidR="001B55F1" w:rsidRPr="00E05177" w:rsidRDefault="001B55F1" w:rsidP="002E710B">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B813CC"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 s tem, da je za ekološke škode dovoljena najvišja odbitna franšizo v višini 10 %.</w:t>
            </w:r>
          </w:p>
        </w:tc>
      </w:tr>
      <w:tr w:rsidR="001B55F1" w:rsidRPr="00E05177" w14:paraId="6B17D86F" w14:textId="77777777" w:rsidTr="00013962">
        <w:trPr>
          <w:trHeight w:val="1015"/>
        </w:trPr>
        <w:tc>
          <w:tcPr>
            <w:tcW w:w="568" w:type="dxa"/>
            <w:tcBorders>
              <w:top w:val="single" w:sz="4" w:space="0" w:color="auto"/>
              <w:left w:val="single" w:sz="4" w:space="0" w:color="auto"/>
              <w:bottom w:val="single" w:sz="4" w:space="0" w:color="auto"/>
              <w:right w:val="single" w:sz="4" w:space="0" w:color="auto"/>
            </w:tcBorders>
            <w:vAlign w:val="center"/>
            <w:hideMark/>
          </w:tcPr>
          <w:p w14:paraId="7584C9B7" w14:textId="77777777" w:rsidR="001B55F1" w:rsidRPr="00E05177" w:rsidRDefault="001B55F1" w:rsidP="002E710B">
            <w:pPr>
              <w:keepNext/>
              <w:keepLines/>
              <w:ind w:left="13"/>
              <w:jc w:val="center"/>
              <w:rPr>
                <w:rFonts w:ascii="Myriad Pro" w:hAnsi="Myriad Pro"/>
              </w:rPr>
            </w:pPr>
            <w:r w:rsidRPr="00E05177">
              <w:rPr>
                <w:rFonts w:ascii="Myriad Pro" w:hAnsi="Myriad Pro"/>
              </w:rPr>
              <w:t>4.</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23B55F7" w14:textId="77777777" w:rsidR="001B55F1" w:rsidRPr="00E05177" w:rsidRDefault="001B55F1" w:rsidP="002E710B">
            <w:pPr>
              <w:keepNext/>
              <w:keepLines/>
              <w:rPr>
                <w:rFonts w:ascii="Myriad Pro" w:hAnsi="Myriad Pro"/>
              </w:rPr>
            </w:pPr>
            <w:r w:rsidRPr="00E05177">
              <w:rPr>
                <w:rFonts w:ascii="Myriad Pro" w:hAnsi="Myriad Pro"/>
              </w:rPr>
              <w:t>Razširitev nevarnosti splošne odgovornosti izvajalca del v času podaljšanega jamstva oziroma garancijske dobe (vključno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395D882C" w14:textId="77777777" w:rsidR="001B55F1" w:rsidRPr="00E05177" w:rsidRDefault="001B55F1" w:rsidP="002E710B">
            <w:pPr>
              <w:keepNext/>
              <w:keepLines/>
              <w:jc w:val="center"/>
              <w:rPr>
                <w:rFonts w:ascii="Myriad Pro" w:hAnsi="Myriad Pro"/>
              </w:rPr>
            </w:pPr>
            <w:r w:rsidRPr="00E05177">
              <w:rPr>
                <w:rFonts w:ascii="Myriad Pro" w:hAnsi="Myriad Pro"/>
              </w:rPr>
              <w:t>Splošna odgovornost v času garancije (2 leti) z enotno zavarovalno vsoto za osebe in škodo na tujih stvareh</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3DD69A"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35EC1E3" w14:textId="77777777" w:rsidR="001B55F1" w:rsidRPr="00E05177" w:rsidRDefault="001B55F1" w:rsidP="002E710B">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41098A"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7A41F654" w14:textId="77777777" w:rsidTr="00013962">
        <w:trPr>
          <w:trHeight w:val="561"/>
        </w:trPr>
        <w:tc>
          <w:tcPr>
            <w:tcW w:w="10770" w:type="dxa"/>
            <w:gridSpan w:val="6"/>
            <w:tcBorders>
              <w:top w:val="single" w:sz="4" w:space="0" w:color="auto"/>
              <w:left w:val="single" w:sz="4" w:space="0" w:color="auto"/>
              <w:bottom w:val="single" w:sz="4" w:space="0" w:color="auto"/>
              <w:right w:val="single" w:sz="4" w:space="0" w:color="auto"/>
            </w:tcBorders>
            <w:noWrap/>
            <w:vAlign w:val="bottom"/>
          </w:tcPr>
          <w:p w14:paraId="0CD70A58" w14:textId="77777777" w:rsidR="001B55F1" w:rsidRPr="00E05177" w:rsidRDefault="001B55F1" w:rsidP="002E710B">
            <w:pPr>
              <w:keepNext/>
              <w:keepLines/>
              <w:ind w:left="13"/>
              <w:rPr>
                <w:rFonts w:ascii="Myriad Pro" w:hAnsi="Myriad Pro"/>
                <w:b/>
                <w:bCs/>
              </w:rPr>
            </w:pPr>
          </w:p>
          <w:p w14:paraId="30B49ABA" w14:textId="77777777" w:rsidR="001B55F1" w:rsidRPr="00E05177" w:rsidRDefault="001B55F1" w:rsidP="002E710B">
            <w:pPr>
              <w:keepNext/>
              <w:keepLines/>
              <w:ind w:left="13"/>
              <w:rPr>
                <w:rFonts w:ascii="Myriad Pro" w:hAnsi="Myriad Pro"/>
                <w:b/>
                <w:bCs/>
              </w:rPr>
            </w:pPr>
          </w:p>
          <w:p w14:paraId="1BA0935C" w14:textId="77777777" w:rsidR="001B55F1" w:rsidRPr="00E05177" w:rsidRDefault="001B55F1" w:rsidP="002E710B">
            <w:pPr>
              <w:keepNext/>
              <w:keepLines/>
              <w:ind w:left="13"/>
              <w:rPr>
                <w:rFonts w:ascii="Myriad Pro" w:hAnsi="Myriad Pro"/>
                <w:b/>
                <w:bCs/>
              </w:rPr>
            </w:pPr>
            <w:r w:rsidRPr="00E05177">
              <w:rPr>
                <w:rFonts w:ascii="Myriad Pro" w:hAnsi="Myriad Pro"/>
                <w:b/>
                <w:bCs/>
              </w:rPr>
              <w:t>RAZŠIRITVE ZAVAROVALNEGA KRITJA IN DODATNE NEVARNOSTI</w:t>
            </w:r>
          </w:p>
        </w:tc>
      </w:tr>
      <w:tr w:rsidR="001B55F1" w:rsidRPr="00E05177" w14:paraId="159B0EA8" w14:textId="77777777" w:rsidTr="00013962">
        <w:trPr>
          <w:trHeight w:val="582"/>
        </w:trPr>
        <w:tc>
          <w:tcPr>
            <w:tcW w:w="568" w:type="dxa"/>
            <w:tcBorders>
              <w:top w:val="single" w:sz="4" w:space="0" w:color="auto"/>
              <w:left w:val="single" w:sz="4" w:space="0" w:color="auto"/>
              <w:bottom w:val="single" w:sz="4" w:space="0" w:color="auto"/>
              <w:right w:val="single" w:sz="4" w:space="0" w:color="auto"/>
            </w:tcBorders>
            <w:vAlign w:val="center"/>
            <w:hideMark/>
          </w:tcPr>
          <w:p w14:paraId="4F93E069" w14:textId="77777777" w:rsidR="001B55F1" w:rsidRPr="00E05177" w:rsidRDefault="001B55F1" w:rsidP="002E710B">
            <w:pPr>
              <w:keepNext/>
              <w:keepLines/>
              <w:ind w:left="13"/>
              <w:jc w:val="center"/>
              <w:rPr>
                <w:rFonts w:ascii="Myriad Pro" w:hAnsi="Myriad Pro"/>
                <w:b/>
                <w:bCs/>
              </w:rPr>
            </w:pPr>
            <w:proofErr w:type="spellStart"/>
            <w:r w:rsidRPr="00E05177">
              <w:rPr>
                <w:rFonts w:ascii="Myriad Pro" w:hAnsi="Myriad Pro"/>
                <w:b/>
                <w:bCs/>
              </w:rPr>
              <w:t>Zap</w:t>
            </w:r>
            <w:proofErr w:type="spellEnd"/>
            <w:r w:rsidRPr="00E05177">
              <w:rPr>
                <w:rFonts w:ascii="Myriad Pro" w:hAnsi="Myriad Pro"/>
                <w:b/>
                <w:bCs/>
              </w:rPr>
              <w:t>. št.</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77150B8F" w14:textId="77777777" w:rsidR="001B55F1" w:rsidRPr="00E05177" w:rsidRDefault="001B55F1" w:rsidP="002E710B">
            <w:pPr>
              <w:keepNext/>
              <w:keepLines/>
              <w:jc w:val="center"/>
              <w:rPr>
                <w:rFonts w:ascii="Myriad Pro" w:hAnsi="Myriad Pro"/>
                <w:b/>
                <w:bCs/>
              </w:rPr>
            </w:pPr>
            <w:r w:rsidRPr="00E05177">
              <w:rPr>
                <w:rFonts w:ascii="Myriad Pro" w:hAnsi="Myriad Pro"/>
                <w:b/>
                <w:bCs/>
              </w:rPr>
              <w:t>Predmet zavarovanja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6970F8" w14:textId="77777777" w:rsidR="001B55F1" w:rsidRPr="00E05177" w:rsidRDefault="001B55F1" w:rsidP="002E710B">
            <w:pPr>
              <w:keepNext/>
              <w:keepLines/>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FDC65" w14:textId="77777777" w:rsidR="001B55F1" w:rsidRPr="00E05177" w:rsidRDefault="001B55F1" w:rsidP="002E710B">
            <w:pPr>
              <w:keepNext/>
              <w:keepLines/>
              <w:jc w:val="center"/>
              <w:rPr>
                <w:rFonts w:ascii="Myriad Pro" w:hAnsi="Myriad Pro"/>
                <w:b/>
                <w:bCs/>
              </w:rPr>
            </w:pPr>
            <w:r w:rsidRPr="00E05177">
              <w:rPr>
                <w:rFonts w:ascii="Myriad Pro" w:hAnsi="Myriad Pro"/>
                <w:b/>
                <w:bCs/>
              </w:rPr>
              <w:t>Zavarovalna vsota</w:t>
            </w:r>
          </w:p>
          <w:p w14:paraId="4E56E3BC" w14:textId="77777777" w:rsidR="001B55F1" w:rsidRPr="00E05177" w:rsidRDefault="001B55F1" w:rsidP="002E710B">
            <w:pPr>
              <w:keepNext/>
              <w:keepLines/>
              <w:jc w:val="center"/>
              <w:rPr>
                <w:rFonts w:ascii="Myriad Pro" w:hAnsi="Myriad Pro"/>
                <w:b/>
                <w:bCs/>
              </w:rPr>
            </w:pPr>
            <w:r w:rsidRPr="00E05177">
              <w:rPr>
                <w:rFonts w:ascii="Myriad Pro" w:hAnsi="Myriad Pro"/>
                <w:b/>
                <w:bCs/>
              </w:rPr>
              <w:t xml:space="preserve">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6B835A" w14:textId="77777777" w:rsidR="001B55F1" w:rsidRPr="00E05177" w:rsidRDefault="001B55F1" w:rsidP="002E710B">
            <w:pPr>
              <w:keepNext/>
              <w:keepLines/>
              <w:jc w:val="center"/>
              <w:rPr>
                <w:rFonts w:ascii="Myriad Pro" w:hAnsi="Myriad Pro"/>
                <w:b/>
                <w:bCs/>
              </w:rPr>
            </w:pPr>
            <w:r w:rsidRPr="00E05177">
              <w:rPr>
                <w:rFonts w:ascii="Myriad Pro" w:hAnsi="Myriad Pro"/>
                <w:b/>
                <w:bCs/>
              </w:rPr>
              <w:t>Opomba</w:t>
            </w:r>
          </w:p>
        </w:tc>
      </w:tr>
      <w:tr w:rsidR="001B55F1" w:rsidRPr="00E05177" w14:paraId="75A0FBB0" w14:textId="77777777" w:rsidTr="00013962">
        <w:trPr>
          <w:trHeight w:val="565"/>
        </w:trPr>
        <w:tc>
          <w:tcPr>
            <w:tcW w:w="568" w:type="dxa"/>
            <w:tcBorders>
              <w:top w:val="single" w:sz="4" w:space="0" w:color="auto"/>
              <w:left w:val="single" w:sz="4" w:space="0" w:color="auto"/>
              <w:bottom w:val="single" w:sz="4" w:space="0" w:color="auto"/>
              <w:right w:val="single" w:sz="4" w:space="0" w:color="auto"/>
            </w:tcBorders>
            <w:vAlign w:val="center"/>
            <w:hideMark/>
          </w:tcPr>
          <w:p w14:paraId="788DF95A" w14:textId="77777777" w:rsidR="001B55F1" w:rsidRPr="00E05177" w:rsidRDefault="001B55F1" w:rsidP="002E710B">
            <w:pPr>
              <w:keepNext/>
              <w:keepLines/>
              <w:ind w:left="13"/>
              <w:jc w:val="center"/>
              <w:rPr>
                <w:rFonts w:ascii="Myriad Pro" w:hAnsi="Myriad Pro"/>
              </w:rPr>
            </w:pPr>
            <w:r w:rsidRPr="00E05177">
              <w:rPr>
                <w:rFonts w:ascii="Myriad Pro" w:hAnsi="Myriad Pro"/>
              </w:rPr>
              <w:t>5.</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79A3E5FB" w14:textId="77777777" w:rsidR="001B55F1" w:rsidRPr="00E05177" w:rsidRDefault="001B55F1" w:rsidP="002E710B">
            <w:pPr>
              <w:keepNext/>
              <w:keepLines/>
              <w:rPr>
                <w:rFonts w:ascii="Myriad Pro" w:hAnsi="Myriad Pro"/>
              </w:rPr>
            </w:pPr>
            <w:r w:rsidRPr="00E05177">
              <w:rPr>
                <w:rFonts w:ascii="Myriad Pro" w:hAnsi="Myriad Pro"/>
              </w:rPr>
              <w:t>Obstoječi objekti ali stvari in sosednji objekti ali stvari (obstoječe premoženje), ki se držijo objekta v gradnji/montaži ali pa je v bližini oziroma je od njega oddaljen 10m ali manj</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BACACB" w14:textId="77777777" w:rsidR="001B55F1" w:rsidRPr="00E05177" w:rsidRDefault="001B55F1" w:rsidP="002E710B">
            <w:pPr>
              <w:keepNext/>
              <w:keepLines/>
              <w:jc w:val="center"/>
              <w:rPr>
                <w:rFonts w:ascii="Myriad Pro" w:hAnsi="Myriad Pro"/>
              </w:rPr>
            </w:pPr>
            <w:r w:rsidRPr="00E05177">
              <w:rPr>
                <w:rFonts w:ascii="Myriad Pro" w:hAnsi="Myriad Pro"/>
              </w:rPr>
              <w:t>Na I. riziko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283EB" w14:textId="77777777" w:rsidR="001B55F1" w:rsidRPr="00E05177" w:rsidRDefault="001B55F1" w:rsidP="002E710B">
            <w:pPr>
              <w:keepNext/>
              <w:keepLines/>
              <w:jc w:val="right"/>
              <w:rPr>
                <w:rFonts w:ascii="Myriad Pro" w:hAnsi="Myriad Pro"/>
                <w:bCs/>
              </w:rPr>
            </w:pPr>
            <w:r w:rsidRPr="00E05177">
              <w:rPr>
                <w:rFonts w:ascii="Myriad Pro" w:hAnsi="Myriad Pro"/>
                <w:bCs/>
              </w:rPr>
              <w:t xml:space="preserve">                  250.000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8BB4B9"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298771FF" w14:textId="77777777" w:rsidTr="00013962">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3BE49103" w14:textId="77777777" w:rsidR="001B55F1" w:rsidRPr="00E05177" w:rsidRDefault="001B55F1" w:rsidP="002E710B">
            <w:pPr>
              <w:keepNext/>
              <w:keepLines/>
              <w:ind w:left="13"/>
              <w:jc w:val="center"/>
              <w:rPr>
                <w:rFonts w:ascii="Myriad Pro" w:hAnsi="Myriad Pro"/>
              </w:rPr>
            </w:pPr>
            <w:r w:rsidRPr="00E05177">
              <w:rPr>
                <w:rFonts w:ascii="Myriad Pro" w:hAnsi="Myriad Pro"/>
              </w:rPr>
              <w:t>6.</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4A9C0684" w14:textId="77777777" w:rsidR="001B55F1" w:rsidRPr="00E05177" w:rsidRDefault="001B55F1" w:rsidP="002E710B">
            <w:pPr>
              <w:keepNext/>
              <w:keepLines/>
              <w:rPr>
                <w:rFonts w:ascii="Myriad Pro" w:hAnsi="Myriad Pro"/>
              </w:rPr>
            </w:pPr>
            <w:r w:rsidRPr="00E05177">
              <w:rPr>
                <w:rFonts w:ascii="Myriad Pro" w:hAnsi="Myriad Pro"/>
              </w:rPr>
              <w:t>Stroški čiščenja in rušenja, ki bi nastali zaradi uničenja ali poškodovanja zavarovanih stvari (do 3% od zneska zavarovane vrednosti poškodovanih stvari so ti stroški že vključeni v temeljne nevarnosti)</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B2DB68"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97FC60" w14:textId="77777777" w:rsidR="001B55F1" w:rsidRPr="00E05177" w:rsidRDefault="001B55F1" w:rsidP="002E710B">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9AF4F"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7C88CD47" w14:textId="77777777" w:rsidTr="00013962">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4C2D06B2" w14:textId="77777777" w:rsidR="001B55F1" w:rsidRPr="00E05177" w:rsidRDefault="001B55F1" w:rsidP="002E710B">
            <w:pPr>
              <w:keepNext/>
              <w:keepLines/>
              <w:ind w:left="13"/>
              <w:jc w:val="center"/>
              <w:rPr>
                <w:rFonts w:ascii="Myriad Pro" w:hAnsi="Myriad Pro"/>
              </w:rPr>
            </w:pPr>
            <w:r w:rsidRPr="00E05177">
              <w:rPr>
                <w:rFonts w:ascii="Myriad Pro" w:hAnsi="Myriad Pro"/>
              </w:rPr>
              <w:t>7.</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7666CA4E" w14:textId="77777777" w:rsidR="001B55F1" w:rsidRPr="00E05177" w:rsidRDefault="001B55F1" w:rsidP="002E710B">
            <w:pPr>
              <w:keepNext/>
              <w:keepLines/>
              <w:rPr>
                <w:rFonts w:ascii="Myriad Pro" w:hAnsi="Myriad Pro"/>
              </w:rPr>
            </w:pPr>
            <w:r w:rsidRPr="00E05177">
              <w:rPr>
                <w:rFonts w:ascii="Myriad Pro" w:hAnsi="Myriad Pro"/>
              </w:rPr>
              <w:t>Nevarnost poplave, visoke in talne vode</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6C04E6"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04E16B" w14:textId="77777777" w:rsidR="001B55F1" w:rsidRPr="00E05177" w:rsidRDefault="001B55F1" w:rsidP="002E710B">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4894FE"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2F556BEF" w14:textId="77777777" w:rsidTr="00013962">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27382A7C" w14:textId="77777777" w:rsidR="001B55F1" w:rsidRPr="00E05177" w:rsidRDefault="001B55F1" w:rsidP="002E710B">
            <w:pPr>
              <w:keepNext/>
              <w:keepLines/>
              <w:ind w:left="13"/>
              <w:jc w:val="center"/>
              <w:rPr>
                <w:rFonts w:ascii="Myriad Pro" w:hAnsi="Myriad Pro"/>
              </w:rPr>
            </w:pPr>
            <w:r w:rsidRPr="00E05177">
              <w:rPr>
                <w:rFonts w:ascii="Myriad Pro" w:hAnsi="Myriad Pro"/>
              </w:rPr>
              <w:t>8.</w:t>
            </w:r>
          </w:p>
        </w:tc>
        <w:tc>
          <w:tcPr>
            <w:tcW w:w="5525" w:type="dxa"/>
            <w:gridSpan w:val="2"/>
            <w:tcBorders>
              <w:top w:val="single" w:sz="4" w:space="0" w:color="auto"/>
              <w:left w:val="single" w:sz="4" w:space="0" w:color="auto"/>
              <w:bottom w:val="single" w:sz="4" w:space="0" w:color="auto"/>
              <w:right w:val="single" w:sz="4" w:space="0" w:color="auto"/>
            </w:tcBorders>
            <w:vAlign w:val="center"/>
          </w:tcPr>
          <w:p w14:paraId="30C29D1B" w14:textId="77777777" w:rsidR="001B55F1" w:rsidRPr="00E05177" w:rsidRDefault="001B55F1" w:rsidP="002E710B">
            <w:pPr>
              <w:keepNext/>
              <w:keepLines/>
              <w:rPr>
                <w:rFonts w:ascii="Myriad Pro" w:hAnsi="Myriad Pro"/>
              </w:rPr>
            </w:pPr>
            <w:r w:rsidRPr="00E05177">
              <w:rPr>
                <w:rFonts w:ascii="Myriad Pro" w:hAnsi="Myriad Pro"/>
              </w:rPr>
              <w:t>Zlonamerna oziroma objestna dejanja na objektih v gradnji/montaži, materialu za vgradnjo, ograjah, zapornicah in zunanji ureditvi, opremi in pomožnih objektih za izvajanje objekta v gradnji/montaži</w:t>
            </w:r>
          </w:p>
          <w:p w14:paraId="3511E848" w14:textId="77777777" w:rsidR="001B55F1" w:rsidRPr="00E05177" w:rsidRDefault="001B55F1" w:rsidP="002E710B">
            <w:pPr>
              <w:keepNext/>
              <w:keepLines/>
              <w:rPr>
                <w:rFonts w:ascii="Myriad Pro" w:hAnsi="Myriad Pro"/>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08D2F9"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925280" w14:textId="77777777" w:rsidR="001B55F1" w:rsidRPr="00E05177" w:rsidRDefault="001B55F1" w:rsidP="002E710B">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73F39B"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712F553F" w14:textId="77777777" w:rsidTr="00013962">
        <w:trPr>
          <w:trHeight w:val="237"/>
        </w:trPr>
        <w:tc>
          <w:tcPr>
            <w:tcW w:w="10770" w:type="dxa"/>
            <w:gridSpan w:val="6"/>
            <w:tcBorders>
              <w:top w:val="single" w:sz="4" w:space="0" w:color="auto"/>
              <w:left w:val="single" w:sz="4" w:space="0" w:color="auto"/>
              <w:bottom w:val="nil"/>
              <w:right w:val="single" w:sz="4" w:space="0" w:color="auto"/>
            </w:tcBorders>
            <w:vAlign w:val="center"/>
          </w:tcPr>
          <w:p w14:paraId="7B1A7581" w14:textId="77777777" w:rsidR="001B55F1" w:rsidRPr="00E05177" w:rsidRDefault="001B55F1" w:rsidP="002E710B">
            <w:pPr>
              <w:keepNext/>
              <w:keepLines/>
              <w:ind w:left="13"/>
              <w:rPr>
                <w:rFonts w:ascii="Myriad Pro" w:hAnsi="Myriad Pro"/>
                <w:b/>
              </w:rPr>
            </w:pPr>
          </w:p>
          <w:p w14:paraId="411AD338" w14:textId="77777777" w:rsidR="001B55F1" w:rsidRPr="00E05177" w:rsidRDefault="001B55F1" w:rsidP="002E710B">
            <w:pPr>
              <w:keepNext/>
              <w:keepLines/>
              <w:ind w:left="13"/>
              <w:rPr>
                <w:rFonts w:ascii="Myriad Pro" w:hAnsi="Myriad Pro"/>
                <w:b/>
              </w:rPr>
            </w:pPr>
            <w:r w:rsidRPr="00E05177">
              <w:rPr>
                <w:rFonts w:ascii="Myriad Pro" w:hAnsi="Myriad Pro"/>
                <w:b/>
              </w:rPr>
              <w:t>Klavzule:</w:t>
            </w:r>
          </w:p>
          <w:p w14:paraId="3D25E0D6"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tc>
      </w:tr>
      <w:tr w:rsidR="001B55F1" w:rsidRPr="00E05177" w14:paraId="14C620E6" w14:textId="77777777" w:rsidTr="00013962">
        <w:trPr>
          <w:trHeight w:val="1508"/>
        </w:trPr>
        <w:tc>
          <w:tcPr>
            <w:tcW w:w="10770" w:type="dxa"/>
            <w:gridSpan w:val="6"/>
            <w:tcBorders>
              <w:top w:val="nil"/>
              <w:left w:val="single" w:sz="4" w:space="0" w:color="auto"/>
              <w:bottom w:val="single" w:sz="4" w:space="0" w:color="auto"/>
              <w:right w:val="single" w:sz="4" w:space="0" w:color="auto"/>
            </w:tcBorders>
            <w:vAlign w:val="center"/>
            <w:hideMark/>
          </w:tcPr>
          <w:p w14:paraId="3FE6341E"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lastRenderedPageBreak/>
              <w:t>Zavarovanje je lahko sklenjeno z letnim agregatom v višini en kratnika zavarovalne vsote, razen če je pri posamezni zaporedni številki v zgornji tabeli določeno drugače.</w:t>
            </w:r>
          </w:p>
          <w:p w14:paraId="7D6A41D4"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 xml:space="preserve">V skladu z določili 16. člena Gradbenega zakona (GZ-1) je pod </w:t>
            </w:r>
            <w:proofErr w:type="spellStart"/>
            <w:r w:rsidRPr="00E05177">
              <w:rPr>
                <w:rFonts w:ascii="Myriad Pro" w:hAnsi="Myriad Pro"/>
              </w:rPr>
              <w:t>zap</w:t>
            </w:r>
            <w:proofErr w:type="spellEnd"/>
            <w:r w:rsidRPr="00E05177">
              <w:rPr>
                <w:rFonts w:ascii="Myriad Pro" w:hAnsi="Myriad Pro"/>
              </w:rPr>
              <w:t>. št. 3 v zavarovalno kritje vključena odgovornost za škodo, ki bi nastala naročniku/investitorju ali tretji osebi v zvezi z opravljanjem dejavnosti izvajalca in mora kriti škodo zaradi malomarnosti, napake ali opustitve dolžnosti izvajalca in pri njem zaposlenih (vključno</w:t>
            </w:r>
            <w:r w:rsidRPr="00E05177">
              <w:rPr>
                <w:rFonts w:ascii="Myriad Pro" w:hAnsi="Myriad Pro"/>
                <w:i/>
              </w:rPr>
              <w:t xml:space="preserve"> </w:t>
            </w:r>
            <w:r w:rsidRPr="00E05177">
              <w:rPr>
                <w:rFonts w:ascii="Myriad Pro" w:hAnsi="Myriad Pro"/>
              </w:rPr>
              <w:t xml:space="preserve">osebe, za katere izvajalec kakorkoli odgovarja). Podano mora biti zavarovalno kritje za ekološke škode do </w:t>
            </w:r>
            <w:proofErr w:type="spellStart"/>
            <w:r w:rsidRPr="00E05177">
              <w:rPr>
                <w:rFonts w:ascii="Myriad Pro" w:hAnsi="Myriad Pro"/>
              </w:rPr>
              <w:t>podlimita</w:t>
            </w:r>
            <w:proofErr w:type="spellEnd"/>
            <w:r w:rsidRPr="00E05177">
              <w:rPr>
                <w:rFonts w:ascii="Myriad Pro" w:hAnsi="Myriad Pro"/>
              </w:rPr>
              <w:t xml:space="preserve"> najmanj 100.000 EUR zavarovalne vsote navedene pod </w:t>
            </w:r>
            <w:proofErr w:type="spellStart"/>
            <w:r w:rsidRPr="00E05177">
              <w:rPr>
                <w:rFonts w:ascii="Myriad Pro" w:hAnsi="Myriad Pro"/>
              </w:rPr>
              <w:t>zap</w:t>
            </w:r>
            <w:proofErr w:type="spellEnd"/>
            <w:r w:rsidRPr="00E05177">
              <w:rPr>
                <w:rFonts w:ascii="Myriad Pro" w:hAnsi="Myriad Pro"/>
              </w:rPr>
              <w:t xml:space="preserve">. št. 3 z dovoljeno najvišjo odbitno franšizo v višini 10 %. </w:t>
            </w:r>
          </w:p>
          <w:p w14:paraId="706C6789"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 xml:space="preserve">V zavarovalno kritje mora biti vključena tudi navzkrižna odgovornost med zavarovanci in </w:t>
            </w:r>
            <w:proofErr w:type="spellStart"/>
            <w:r w:rsidRPr="00E05177">
              <w:rPr>
                <w:rFonts w:ascii="Myriad Pro" w:hAnsi="Myriad Pro"/>
              </w:rPr>
              <w:t>sozavarovancem</w:t>
            </w:r>
            <w:proofErr w:type="spellEnd"/>
            <w:r w:rsidRPr="00E05177">
              <w:rPr>
                <w:rFonts w:ascii="Myriad Pro" w:hAnsi="Myriad Pro"/>
              </w:rPr>
              <w:t xml:space="preserve"> (naročnik).</w:t>
            </w:r>
          </w:p>
          <w:p w14:paraId="09CCE6FD"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 xml:space="preserve">Sprožilec zavarovalnega kritja za vsa zavarovanja po tem členu mora biti nastanek škodnega dogodka (ne velja </w:t>
            </w:r>
            <w:proofErr w:type="spellStart"/>
            <w:r w:rsidRPr="00E05177">
              <w:rPr>
                <w:rFonts w:ascii="Myriad Pro" w:hAnsi="Myriad Pro"/>
              </w:rPr>
              <w:t>claims</w:t>
            </w:r>
            <w:proofErr w:type="spellEnd"/>
            <w:r w:rsidRPr="00E05177">
              <w:rPr>
                <w:rFonts w:ascii="Myriad Pro" w:hAnsi="Myriad Pro"/>
              </w:rPr>
              <w:t xml:space="preserve"> </w:t>
            </w:r>
            <w:proofErr w:type="spellStart"/>
            <w:r w:rsidRPr="00E05177">
              <w:rPr>
                <w:rFonts w:ascii="Myriad Pro" w:hAnsi="Myriad Pro"/>
              </w:rPr>
              <w:t>made</w:t>
            </w:r>
            <w:proofErr w:type="spellEnd"/>
            <w:r w:rsidRPr="00E05177">
              <w:rPr>
                <w:rFonts w:ascii="Myriad Pro" w:hAnsi="Myriad Pro"/>
              </w:rPr>
              <w:t xml:space="preserve"> način).</w:t>
            </w:r>
          </w:p>
        </w:tc>
      </w:tr>
      <w:bookmarkEnd w:id="21"/>
    </w:tbl>
    <w:p w14:paraId="616989C1" w14:textId="224C2726" w:rsidR="001B55F1" w:rsidRPr="00E05177" w:rsidRDefault="001B55F1" w:rsidP="002E710B">
      <w:pPr>
        <w:keepNext/>
        <w:keepLines/>
        <w:tabs>
          <w:tab w:val="left" w:pos="8505"/>
        </w:tabs>
        <w:jc w:val="both"/>
        <w:rPr>
          <w:rFonts w:ascii="Myriad Pro" w:hAnsi="Myriad Pro"/>
        </w:rPr>
      </w:pPr>
    </w:p>
    <w:p w14:paraId="5E869C31" w14:textId="6D22F743" w:rsidR="001B55F1" w:rsidRPr="00E05177" w:rsidRDefault="001B55F1" w:rsidP="002E710B">
      <w:pPr>
        <w:keepNext/>
        <w:keepLines/>
        <w:tabs>
          <w:tab w:val="left" w:pos="8505"/>
        </w:tabs>
        <w:jc w:val="both"/>
        <w:rPr>
          <w:rFonts w:ascii="Myriad Pro" w:hAnsi="Myriad Pro"/>
        </w:rPr>
      </w:pPr>
    </w:p>
    <w:p w14:paraId="27441D40" w14:textId="77777777" w:rsidR="001B55F1" w:rsidRPr="00E05177" w:rsidRDefault="001B55F1" w:rsidP="002E710B">
      <w:pPr>
        <w:keepNext/>
        <w:keepLines/>
        <w:rPr>
          <w:rFonts w:ascii="Myriad Pro" w:hAnsi="Myriad Pro"/>
          <w:b/>
        </w:rPr>
      </w:pPr>
      <w:r w:rsidRPr="00E05177">
        <w:rPr>
          <w:rFonts w:ascii="Myriad Pro" w:hAnsi="Myriad Pro"/>
        </w:rPr>
        <w:t xml:space="preserve">Kraj in datum:                                                           </w:t>
      </w:r>
      <w:r w:rsidRPr="00E05177">
        <w:rPr>
          <w:rFonts w:ascii="Myriad Pro" w:hAnsi="Myriad Pro"/>
        </w:rPr>
        <w:tab/>
        <w:t>Ime in priimek predstavnika zavarovalnice:</w:t>
      </w:r>
    </w:p>
    <w:p w14:paraId="7B22D539" w14:textId="77777777" w:rsidR="001B55F1" w:rsidRPr="00E05177" w:rsidRDefault="001B55F1" w:rsidP="002E710B">
      <w:pPr>
        <w:keepNext/>
        <w:keepLines/>
        <w:rPr>
          <w:rFonts w:ascii="Myriad Pro" w:hAnsi="Myriad Pro"/>
        </w:rPr>
      </w:pPr>
    </w:p>
    <w:p w14:paraId="025AD5A9" w14:textId="77777777" w:rsidR="001B55F1" w:rsidRPr="00E05177" w:rsidRDefault="001B55F1" w:rsidP="002E710B">
      <w:pPr>
        <w:keepNext/>
        <w:keepLines/>
        <w:rPr>
          <w:rFonts w:ascii="Myriad Pro" w:hAnsi="Myriad Pro"/>
          <w:b/>
        </w:rPr>
      </w:pPr>
      <w:r w:rsidRPr="00E05177">
        <w:rPr>
          <w:rFonts w:ascii="Myriad Pro" w:hAnsi="Myriad Pro"/>
        </w:rPr>
        <w:t>____________________________</w:t>
      </w:r>
      <w:r w:rsidRPr="00E05177">
        <w:rPr>
          <w:rFonts w:ascii="Myriad Pro" w:hAnsi="Myriad Pro"/>
        </w:rPr>
        <w:tab/>
      </w:r>
      <w:r w:rsidRPr="00E05177">
        <w:rPr>
          <w:rFonts w:ascii="Myriad Pro" w:hAnsi="Myriad Pro"/>
        </w:rPr>
        <w:tab/>
      </w:r>
      <w:r w:rsidRPr="00E05177">
        <w:rPr>
          <w:rFonts w:ascii="Myriad Pro" w:hAnsi="Myriad Pro"/>
        </w:rPr>
        <w:tab/>
        <w:t>___________________________________</w:t>
      </w:r>
    </w:p>
    <w:p w14:paraId="71C361E0" w14:textId="77777777" w:rsidR="001B55F1" w:rsidRPr="00E05177" w:rsidRDefault="001B55F1" w:rsidP="002E710B">
      <w:pPr>
        <w:keepNext/>
        <w:keepLines/>
        <w:rPr>
          <w:rFonts w:ascii="Myriad Pro" w:hAnsi="Myriad Pro"/>
        </w:rPr>
      </w:pPr>
    </w:p>
    <w:p w14:paraId="6F8EB208" w14:textId="77777777" w:rsidR="001B55F1" w:rsidRPr="00E05177" w:rsidRDefault="001B55F1" w:rsidP="002E710B">
      <w:pPr>
        <w:keepNext/>
        <w:keepLines/>
        <w:rPr>
          <w:rFonts w:ascii="Myriad Pro" w:hAnsi="Myriad Pro"/>
        </w:rPr>
      </w:pPr>
    </w:p>
    <w:p w14:paraId="5050BDCA" w14:textId="77777777" w:rsidR="001B55F1" w:rsidRPr="00E05177" w:rsidRDefault="001B55F1" w:rsidP="002E710B">
      <w:pPr>
        <w:keepNext/>
        <w:keepLines/>
        <w:jc w:val="center"/>
        <w:rPr>
          <w:rFonts w:ascii="Myriad Pro" w:hAnsi="Myriad Pro"/>
          <w:b/>
          <w:color w:val="000000"/>
        </w:rPr>
      </w:pPr>
      <w:r w:rsidRPr="00E05177">
        <w:rPr>
          <w:rFonts w:ascii="Myriad Pro" w:hAnsi="Myriad Pro"/>
        </w:rPr>
        <w:t>Žig in podpis:</w:t>
      </w:r>
    </w:p>
    <w:p w14:paraId="448DC2FA" w14:textId="77777777" w:rsidR="001B55F1" w:rsidRPr="00E05177" w:rsidRDefault="001B55F1" w:rsidP="002E710B">
      <w:pPr>
        <w:keepNext/>
        <w:keepLines/>
        <w:rPr>
          <w:rFonts w:ascii="Myriad Pro" w:hAnsi="Myriad Pro"/>
        </w:rPr>
      </w:pPr>
    </w:p>
    <w:p w14:paraId="0D7DCD6F" w14:textId="77777777" w:rsidR="001B55F1" w:rsidRPr="00E05177" w:rsidRDefault="001B55F1" w:rsidP="002E710B">
      <w:pPr>
        <w:keepNext/>
        <w:keepLines/>
        <w:rPr>
          <w:rFonts w:ascii="Myriad Pro" w:hAnsi="Myriad Pro"/>
        </w:rPr>
      </w:pPr>
    </w:p>
    <w:p w14:paraId="2E3EE248" w14:textId="77777777" w:rsidR="001B55F1" w:rsidRPr="00E05177" w:rsidRDefault="001B55F1" w:rsidP="002E710B">
      <w:pPr>
        <w:keepNext/>
        <w:keepLines/>
        <w:jc w:val="both"/>
        <w:rPr>
          <w:rFonts w:ascii="Myriad Pro" w:hAnsi="Myriad Pro"/>
        </w:rPr>
      </w:pPr>
      <w:r w:rsidRPr="00E05177">
        <w:rPr>
          <w:rFonts w:ascii="Myriad Pro" w:hAnsi="Myriad Pro"/>
        </w:rPr>
        <w:t>Dodatne obveznosti izvajalca:</w:t>
      </w:r>
    </w:p>
    <w:p w14:paraId="3D7BBE85" w14:textId="77777777" w:rsidR="001B55F1" w:rsidRPr="00E05177" w:rsidRDefault="001B55F1" w:rsidP="002E710B">
      <w:pPr>
        <w:keepNext/>
        <w:keepLines/>
        <w:jc w:val="both"/>
        <w:rPr>
          <w:rFonts w:ascii="Myriad Pro" w:hAnsi="Myriad Pro"/>
        </w:rPr>
      </w:pPr>
      <w:r w:rsidRPr="00E05177">
        <w:rPr>
          <w:rFonts w:ascii="Myriad Pro" w:hAnsi="Myriad Pro"/>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4F48D067" w14:textId="77777777" w:rsidR="001B55F1" w:rsidRPr="00E05177" w:rsidRDefault="001B55F1" w:rsidP="002E710B">
      <w:pPr>
        <w:keepNext/>
        <w:keepLines/>
        <w:jc w:val="both"/>
        <w:rPr>
          <w:rFonts w:ascii="Myriad Pro" w:hAnsi="Myriad Pro"/>
        </w:rPr>
      </w:pPr>
    </w:p>
    <w:p w14:paraId="376FE253" w14:textId="77777777" w:rsidR="001B55F1" w:rsidRPr="00E05177" w:rsidRDefault="001B55F1" w:rsidP="002E710B">
      <w:pPr>
        <w:keepNext/>
        <w:keepLines/>
        <w:jc w:val="both"/>
        <w:rPr>
          <w:rFonts w:ascii="Myriad Pro" w:hAnsi="Myriad Pro"/>
        </w:rPr>
      </w:pPr>
      <w:r w:rsidRPr="00E05177">
        <w:rPr>
          <w:rFonts w:ascii="Myriad Pro" w:hAnsi="Myriad Pro"/>
        </w:rPr>
        <w:t xml:space="preserve">V kolikor je izvajalec dolžan skleniti zavarovanje odgovornosti za nastanek </w:t>
      </w:r>
      <w:proofErr w:type="spellStart"/>
      <w:r w:rsidRPr="00E05177">
        <w:rPr>
          <w:rFonts w:ascii="Myriad Pro" w:hAnsi="Myriad Pro"/>
        </w:rPr>
        <w:t>okoljske</w:t>
      </w:r>
      <w:proofErr w:type="spellEnd"/>
      <w:r w:rsidRPr="00E05177">
        <w:rPr>
          <w:rFonts w:ascii="Myriad Pro" w:hAnsi="Myriad Pro"/>
        </w:rPr>
        <w:t xml:space="preserve"> škode, mora biti le-to skladno z Zakonom o varstvu okolja (ZVO-2).</w:t>
      </w:r>
    </w:p>
    <w:p w14:paraId="5A4A5B00" w14:textId="77777777" w:rsidR="001B55F1" w:rsidRPr="00E05177" w:rsidRDefault="001B55F1" w:rsidP="002E710B">
      <w:pPr>
        <w:keepNext/>
        <w:keepLines/>
        <w:jc w:val="both"/>
        <w:rPr>
          <w:rFonts w:ascii="Myriad Pro" w:hAnsi="Myriad Pro"/>
        </w:rPr>
      </w:pPr>
    </w:p>
    <w:p w14:paraId="7191E876" w14:textId="77777777" w:rsidR="001B55F1" w:rsidRPr="00E05177" w:rsidRDefault="001B55F1" w:rsidP="002E710B">
      <w:pPr>
        <w:keepNext/>
        <w:keepLines/>
        <w:jc w:val="both"/>
        <w:rPr>
          <w:rFonts w:ascii="Myriad Pro" w:hAnsi="Myriad Pro"/>
        </w:rPr>
      </w:pPr>
      <w:r w:rsidRPr="00E05177">
        <w:rPr>
          <w:rFonts w:ascii="Myriad Pro" w:hAnsi="Myriad Pro"/>
        </w:rPr>
        <w:t xml:space="preserve">Prav tako mora imeti izvajalec ves čas trajanja te pogodbe sklenjena tudi zavarovanja v skladu z veljavnimi zakonskimi predpisi.          </w:t>
      </w:r>
    </w:p>
    <w:p w14:paraId="7174C205" w14:textId="0E462B87" w:rsidR="001B55F1" w:rsidRPr="00E05177" w:rsidRDefault="001B55F1" w:rsidP="002E710B">
      <w:pPr>
        <w:keepNext/>
        <w:keepLines/>
        <w:tabs>
          <w:tab w:val="left" w:pos="8505"/>
        </w:tabs>
        <w:jc w:val="both"/>
        <w:rPr>
          <w:rFonts w:ascii="Myriad Pro" w:hAnsi="Myriad Pro"/>
        </w:rPr>
      </w:pPr>
    </w:p>
    <w:p w14:paraId="350092EA" w14:textId="7210EFAD" w:rsidR="008D4986" w:rsidRPr="00E05177" w:rsidRDefault="008D4986" w:rsidP="002E710B">
      <w:pPr>
        <w:keepNext/>
        <w:keepLines/>
        <w:tabs>
          <w:tab w:val="left" w:pos="8505"/>
        </w:tabs>
        <w:jc w:val="both"/>
        <w:rPr>
          <w:rFonts w:ascii="Myriad Pro" w:hAnsi="Myriad Pro"/>
        </w:rPr>
      </w:pPr>
    </w:p>
    <w:p w14:paraId="0EC7A36E" w14:textId="1BD575E0" w:rsidR="008D4986" w:rsidRPr="00E05177" w:rsidRDefault="008D4986" w:rsidP="002E710B">
      <w:pPr>
        <w:keepNext/>
        <w:keepLines/>
        <w:tabs>
          <w:tab w:val="left" w:pos="8505"/>
        </w:tabs>
        <w:jc w:val="both"/>
        <w:rPr>
          <w:rFonts w:ascii="Myriad Pro" w:hAnsi="Myriad Pro"/>
        </w:rPr>
      </w:pPr>
    </w:p>
    <w:p w14:paraId="6717CDB7" w14:textId="173BE04A" w:rsidR="008D4986" w:rsidRPr="00E05177" w:rsidRDefault="008D4986" w:rsidP="002E710B">
      <w:pPr>
        <w:keepNext/>
        <w:keepLines/>
        <w:tabs>
          <w:tab w:val="left" w:pos="8505"/>
        </w:tabs>
        <w:jc w:val="both"/>
        <w:rPr>
          <w:rFonts w:ascii="Myriad Pro" w:hAnsi="Myriad Pro"/>
        </w:rPr>
      </w:pPr>
    </w:p>
    <w:p w14:paraId="6F18458E" w14:textId="11314E27" w:rsidR="008D4986" w:rsidRPr="00E05177" w:rsidRDefault="008D4986" w:rsidP="002E710B">
      <w:pPr>
        <w:keepNext/>
        <w:keepLines/>
        <w:tabs>
          <w:tab w:val="left" w:pos="8505"/>
        </w:tabs>
        <w:jc w:val="both"/>
        <w:rPr>
          <w:rFonts w:ascii="Myriad Pro" w:hAnsi="Myriad Pro"/>
        </w:rPr>
      </w:pPr>
    </w:p>
    <w:p w14:paraId="2B8FE17F" w14:textId="49CA88DF" w:rsidR="008D4986" w:rsidRPr="00E05177" w:rsidRDefault="008D4986" w:rsidP="002E710B">
      <w:pPr>
        <w:keepNext/>
        <w:keepLines/>
        <w:tabs>
          <w:tab w:val="left" w:pos="8505"/>
        </w:tabs>
        <w:jc w:val="both"/>
        <w:rPr>
          <w:rFonts w:ascii="Myriad Pro" w:hAnsi="Myriad Pro"/>
        </w:rPr>
      </w:pPr>
    </w:p>
    <w:p w14:paraId="79F1B4A4" w14:textId="48ABEB6B" w:rsidR="008D4986" w:rsidRPr="00E05177" w:rsidRDefault="008D4986" w:rsidP="002E710B">
      <w:pPr>
        <w:keepNext/>
        <w:keepLines/>
        <w:tabs>
          <w:tab w:val="left" w:pos="8505"/>
        </w:tabs>
        <w:jc w:val="both"/>
        <w:rPr>
          <w:rFonts w:ascii="Myriad Pro" w:hAnsi="Myriad Pro"/>
        </w:rPr>
      </w:pPr>
    </w:p>
    <w:p w14:paraId="06733AD2" w14:textId="0DA440B1" w:rsidR="008D4986" w:rsidRPr="00E05177" w:rsidRDefault="008D4986" w:rsidP="002E710B">
      <w:pPr>
        <w:keepNext/>
        <w:keepLines/>
        <w:tabs>
          <w:tab w:val="left" w:pos="8505"/>
        </w:tabs>
        <w:jc w:val="both"/>
        <w:rPr>
          <w:rFonts w:ascii="Myriad Pro" w:hAnsi="Myriad Pro"/>
        </w:rPr>
      </w:pPr>
    </w:p>
    <w:p w14:paraId="715274D4" w14:textId="0358E181" w:rsidR="008D4986" w:rsidRPr="00E05177" w:rsidRDefault="008D4986" w:rsidP="002E710B">
      <w:pPr>
        <w:keepNext/>
        <w:keepLines/>
        <w:tabs>
          <w:tab w:val="left" w:pos="8505"/>
        </w:tabs>
        <w:jc w:val="both"/>
        <w:rPr>
          <w:rFonts w:ascii="Myriad Pro" w:hAnsi="Myriad Pro"/>
        </w:rPr>
      </w:pPr>
    </w:p>
    <w:p w14:paraId="03CFC857" w14:textId="5545671A" w:rsidR="008D4986" w:rsidRPr="00E05177" w:rsidRDefault="008D4986" w:rsidP="002E710B">
      <w:pPr>
        <w:keepNext/>
        <w:keepLines/>
        <w:tabs>
          <w:tab w:val="left" w:pos="8505"/>
        </w:tabs>
        <w:jc w:val="both"/>
        <w:rPr>
          <w:rFonts w:ascii="Myriad Pro" w:hAnsi="Myriad Pro"/>
        </w:rPr>
      </w:pPr>
    </w:p>
    <w:p w14:paraId="629144CF" w14:textId="7A099668" w:rsidR="008D4986" w:rsidRPr="00E05177" w:rsidRDefault="008D4986" w:rsidP="002E710B">
      <w:pPr>
        <w:keepNext/>
        <w:keepLines/>
        <w:tabs>
          <w:tab w:val="left" w:pos="8505"/>
        </w:tabs>
        <w:jc w:val="both"/>
        <w:rPr>
          <w:rFonts w:ascii="Myriad Pro" w:hAnsi="Myriad Pro"/>
        </w:rPr>
      </w:pPr>
    </w:p>
    <w:p w14:paraId="5CDC127C" w14:textId="01BDFEE2" w:rsidR="008D4986" w:rsidRPr="00E05177" w:rsidRDefault="008D4986" w:rsidP="002E710B">
      <w:pPr>
        <w:keepNext/>
        <w:keepLines/>
        <w:tabs>
          <w:tab w:val="left" w:pos="8505"/>
        </w:tabs>
        <w:jc w:val="both"/>
        <w:rPr>
          <w:rFonts w:ascii="Myriad Pro" w:hAnsi="Myriad Pro"/>
        </w:rPr>
      </w:pPr>
    </w:p>
    <w:p w14:paraId="70E7E3CA" w14:textId="0B1AA55D" w:rsidR="008D4986" w:rsidRPr="00E05177" w:rsidRDefault="008D4986" w:rsidP="002E710B">
      <w:pPr>
        <w:keepNext/>
        <w:keepLines/>
        <w:tabs>
          <w:tab w:val="left" w:pos="8505"/>
        </w:tabs>
        <w:jc w:val="both"/>
        <w:rPr>
          <w:rFonts w:ascii="Myriad Pro" w:hAnsi="Myriad Pro"/>
        </w:rPr>
      </w:pPr>
    </w:p>
    <w:p w14:paraId="18469743" w14:textId="67259AD6" w:rsidR="008D4986" w:rsidRPr="00E05177" w:rsidRDefault="008D4986" w:rsidP="002E710B">
      <w:pPr>
        <w:keepNext/>
        <w:keepLines/>
        <w:tabs>
          <w:tab w:val="left" w:pos="8505"/>
        </w:tabs>
        <w:jc w:val="both"/>
        <w:rPr>
          <w:rFonts w:ascii="Myriad Pro" w:hAnsi="Myriad Pro"/>
        </w:rPr>
      </w:pPr>
    </w:p>
    <w:p w14:paraId="28B1F81C" w14:textId="4E880105" w:rsidR="008D4986" w:rsidRPr="00E05177" w:rsidRDefault="008D4986" w:rsidP="002E710B">
      <w:pPr>
        <w:keepNext/>
        <w:keepLines/>
        <w:tabs>
          <w:tab w:val="left" w:pos="8505"/>
        </w:tabs>
        <w:jc w:val="both"/>
        <w:rPr>
          <w:rFonts w:ascii="Myriad Pro" w:hAnsi="Myriad Pro"/>
        </w:rPr>
      </w:pPr>
    </w:p>
    <w:p w14:paraId="529BF528" w14:textId="4418DF4A" w:rsidR="008D4986" w:rsidRPr="00E05177" w:rsidRDefault="008D4986" w:rsidP="002E710B">
      <w:pPr>
        <w:keepNext/>
        <w:keepLines/>
        <w:tabs>
          <w:tab w:val="left" w:pos="8505"/>
        </w:tabs>
        <w:jc w:val="both"/>
        <w:rPr>
          <w:rFonts w:ascii="Myriad Pro" w:hAnsi="Myriad Pro"/>
        </w:rPr>
      </w:pPr>
    </w:p>
    <w:p w14:paraId="093AF8F8" w14:textId="366E08D4" w:rsidR="008D4986" w:rsidRPr="00E05177" w:rsidRDefault="008D4986" w:rsidP="002E710B">
      <w:pPr>
        <w:keepNext/>
        <w:keepLines/>
        <w:tabs>
          <w:tab w:val="left" w:pos="8505"/>
        </w:tabs>
        <w:jc w:val="both"/>
        <w:rPr>
          <w:rFonts w:ascii="Myriad Pro" w:hAnsi="Myriad Pro"/>
        </w:rPr>
      </w:pPr>
    </w:p>
    <w:p w14:paraId="3655727A" w14:textId="07157469" w:rsidR="008D4986" w:rsidRPr="00E05177" w:rsidRDefault="008D4986" w:rsidP="002E710B">
      <w:pPr>
        <w:keepNext/>
        <w:keepLines/>
        <w:tabs>
          <w:tab w:val="left" w:pos="8505"/>
        </w:tabs>
        <w:jc w:val="both"/>
        <w:rPr>
          <w:rFonts w:ascii="Myriad Pro" w:hAnsi="Myriad Pro"/>
        </w:rPr>
      </w:pPr>
    </w:p>
    <w:p w14:paraId="5D1F9B90" w14:textId="209FBEBA" w:rsidR="008D4986" w:rsidRPr="00E05177" w:rsidRDefault="008D4986" w:rsidP="002E710B">
      <w:pPr>
        <w:keepNext/>
        <w:keepLines/>
        <w:tabs>
          <w:tab w:val="left" w:pos="8505"/>
        </w:tabs>
        <w:jc w:val="both"/>
        <w:rPr>
          <w:rFonts w:ascii="Myriad Pro" w:hAnsi="Myriad Pro"/>
        </w:rPr>
      </w:pPr>
    </w:p>
    <w:p w14:paraId="2B64B020" w14:textId="50C58B33" w:rsidR="008D4986" w:rsidRPr="00E05177" w:rsidRDefault="008D4986" w:rsidP="002E710B">
      <w:pPr>
        <w:keepNext/>
        <w:keepLines/>
        <w:tabs>
          <w:tab w:val="left" w:pos="8505"/>
        </w:tabs>
        <w:jc w:val="both"/>
        <w:rPr>
          <w:rFonts w:ascii="Myriad Pro" w:hAnsi="Myriad Pro"/>
        </w:rPr>
      </w:pPr>
    </w:p>
    <w:p w14:paraId="4579F99F" w14:textId="736A1749" w:rsidR="008D4986" w:rsidRPr="00E05177" w:rsidRDefault="008D4986" w:rsidP="002E710B">
      <w:pPr>
        <w:keepNext/>
        <w:keepLines/>
        <w:tabs>
          <w:tab w:val="left" w:pos="8505"/>
        </w:tabs>
        <w:jc w:val="both"/>
        <w:rPr>
          <w:rFonts w:ascii="Myriad Pro" w:hAnsi="Myriad Pro"/>
        </w:rPr>
      </w:pPr>
    </w:p>
    <w:p w14:paraId="480C3325" w14:textId="1712F460" w:rsidR="008D4986" w:rsidRPr="00E05177" w:rsidRDefault="008D4986" w:rsidP="002E710B">
      <w:pPr>
        <w:keepNext/>
        <w:keepLines/>
        <w:tabs>
          <w:tab w:val="left" w:pos="8505"/>
        </w:tabs>
        <w:jc w:val="both"/>
        <w:rPr>
          <w:rFonts w:ascii="Myriad Pro" w:hAnsi="Myriad Pro"/>
        </w:rPr>
      </w:pPr>
    </w:p>
    <w:p w14:paraId="4D35C9DC" w14:textId="238DE599" w:rsidR="008D4986" w:rsidRPr="00E05177" w:rsidRDefault="008D4986" w:rsidP="002E710B">
      <w:pPr>
        <w:keepNext/>
        <w:keepLines/>
        <w:tabs>
          <w:tab w:val="left" w:pos="8505"/>
        </w:tabs>
        <w:jc w:val="both"/>
        <w:rPr>
          <w:rFonts w:ascii="Myriad Pro" w:hAnsi="Myriad Pro"/>
        </w:rPr>
      </w:pPr>
    </w:p>
    <w:p w14:paraId="15ADEEE8" w14:textId="4CB30955" w:rsidR="008D4986" w:rsidRPr="00E05177" w:rsidRDefault="008D4986" w:rsidP="002E710B">
      <w:pPr>
        <w:keepNext/>
        <w:keepLines/>
        <w:tabs>
          <w:tab w:val="left" w:pos="8505"/>
        </w:tabs>
        <w:jc w:val="both"/>
        <w:rPr>
          <w:rFonts w:ascii="Myriad Pro" w:hAnsi="Myriad Pro"/>
        </w:rPr>
      </w:pPr>
    </w:p>
    <w:p w14:paraId="0B79CD8F" w14:textId="5ACFABF5" w:rsidR="008D4986" w:rsidRPr="00E05177" w:rsidRDefault="008D4986" w:rsidP="002E710B">
      <w:pPr>
        <w:keepNext/>
        <w:keepLines/>
        <w:tabs>
          <w:tab w:val="left" w:pos="8505"/>
        </w:tabs>
        <w:jc w:val="both"/>
        <w:rPr>
          <w:rFonts w:ascii="Myriad Pro" w:hAnsi="Myriad Pro"/>
        </w:rPr>
      </w:pPr>
    </w:p>
    <w:p w14:paraId="6C04BB01" w14:textId="0C870FE0" w:rsidR="008D4986" w:rsidRPr="00E05177" w:rsidRDefault="008D4986" w:rsidP="002E710B">
      <w:pPr>
        <w:keepNext/>
        <w:keepLines/>
        <w:tabs>
          <w:tab w:val="left" w:pos="8505"/>
        </w:tabs>
        <w:jc w:val="both"/>
        <w:rPr>
          <w:rFonts w:ascii="Myriad Pro" w:hAnsi="Myriad Pro"/>
        </w:rPr>
      </w:pPr>
    </w:p>
    <w:p w14:paraId="3478B741" w14:textId="161AF8E8" w:rsidR="008D4986" w:rsidRDefault="008D4986" w:rsidP="002E710B">
      <w:pPr>
        <w:keepNext/>
        <w:keepLines/>
        <w:tabs>
          <w:tab w:val="left" w:pos="8505"/>
        </w:tabs>
        <w:jc w:val="both"/>
        <w:rPr>
          <w:rFonts w:ascii="Myriad Pro" w:hAnsi="Myriad Pro"/>
        </w:rPr>
      </w:pPr>
    </w:p>
    <w:p w14:paraId="75A8D4D9" w14:textId="77777777" w:rsidR="005367CD" w:rsidRDefault="005367CD" w:rsidP="002E710B">
      <w:pPr>
        <w:keepNext/>
        <w:keepLines/>
        <w:tabs>
          <w:tab w:val="left" w:pos="8505"/>
        </w:tabs>
        <w:jc w:val="both"/>
        <w:rPr>
          <w:rFonts w:ascii="Myriad Pro" w:hAnsi="Myriad Pro"/>
        </w:rPr>
      </w:pPr>
    </w:p>
    <w:p w14:paraId="0B466386" w14:textId="77777777" w:rsidR="005367CD" w:rsidRDefault="005367CD" w:rsidP="002E710B">
      <w:pPr>
        <w:keepNext/>
        <w:keepLines/>
        <w:tabs>
          <w:tab w:val="left" w:pos="8505"/>
        </w:tabs>
        <w:jc w:val="both"/>
        <w:rPr>
          <w:rFonts w:ascii="Myriad Pro" w:hAnsi="Myriad Pro"/>
        </w:rPr>
      </w:pPr>
    </w:p>
    <w:p w14:paraId="03B55FCF" w14:textId="77777777" w:rsidR="005367CD" w:rsidRDefault="005367CD" w:rsidP="002E710B">
      <w:pPr>
        <w:keepNext/>
        <w:keepLines/>
        <w:tabs>
          <w:tab w:val="left" w:pos="8505"/>
        </w:tabs>
        <w:jc w:val="both"/>
        <w:rPr>
          <w:rFonts w:ascii="Myriad Pro" w:hAnsi="Myriad Pro"/>
        </w:rPr>
      </w:pPr>
    </w:p>
    <w:p w14:paraId="282B35CC" w14:textId="77777777" w:rsidR="005367CD" w:rsidRDefault="005367CD" w:rsidP="002E710B">
      <w:pPr>
        <w:keepNext/>
        <w:keepLines/>
        <w:tabs>
          <w:tab w:val="left" w:pos="8505"/>
        </w:tabs>
        <w:jc w:val="both"/>
        <w:rPr>
          <w:rFonts w:ascii="Myriad Pro" w:hAnsi="Myriad Pro"/>
        </w:rPr>
      </w:pPr>
    </w:p>
    <w:p w14:paraId="661D8100" w14:textId="77777777" w:rsidR="005367CD" w:rsidRDefault="005367CD" w:rsidP="002E710B">
      <w:pPr>
        <w:keepNext/>
        <w:keepLines/>
        <w:tabs>
          <w:tab w:val="left" w:pos="8505"/>
        </w:tabs>
        <w:jc w:val="both"/>
        <w:rPr>
          <w:rFonts w:ascii="Myriad Pro" w:hAnsi="Myriad Pro"/>
        </w:rPr>
      </w:pPr>
    </w:p>
    <w:p w14:paraId="0E608628" w14:textId="77777777" w:rsidR="005367CD" w:rsidRDefault="005367CD" w:rsidP="002E710B">
      <w:pPr>
        <w:keepNext/>
        <w:keepLines/>
        <w:tabs>
          <w:tab w:val="left" w:pos="8505"/>
        </w:tabs>
        <w:jc w:val="both"/>
        <w:rPr>
          <w:rFonts w:ascii="Myriad Pro" w:hAnsi="Myriad Pro"/>
        </w:rPr>
      </w:pPr>
    </w:p>
    <w:p w14:paraId="3E513A85" w14:textId="77777777" w:rsidR="005367CD" w:rsidRPr="00E05177" w:rsidRDefault="005367CD" w:rsidP="002E710B">
      <w:pPr>
        <w:keepNext/>
        <w:keepLines/>
        <w:tabs>
          <w:tab w:val="left" w:pos="8505"/>
        </w:tabs>
        <w:jc w:val="both"/>
        <w:rPr>
          <w:rFonts w:ascii="Myriad Pro" w:hAnsi="Myriad Pro"/>
        </w:rPr>
      </w:pPr>
    </w:p>
    <w:p w14:paraId="23CB89EA" w14:textId="5276A13C" w:rsidR="008D4986" w:rsidRPr="00E05177" w:rsidRDefault="008D4986" w:rsidP="002E710B">
      <w:pPr>
        <w:keepNext/>
        <w:keepLines/>
        <w:tabs>
          <w:tab w:val="left" w:pos="8505"/>
        </w:tabs>
        <w:jc w:val="both"/>
        <w:rPr>
          <w:rFonts w:ascii="Myriad Pro" w:hAnsi="Myriad Pro"/>
        </w:rPr>
      </w:pPr>
    </w:p>
    <w:p w14:paraId="2C1462B9" w14:textId="251C2A93" w:rsidR="008D4986" w:rsidRPr="00E05177" w:rsidRDefault="008D4986" w:rsidP="002E710B">
      <w:pPr>
        <w:keepNext/>
        <w:keepLines/>
        <w:tabs>
          <w:tab w:val="left" w:pos="8505"/>
        </w:tabs>
        <w:jc w:val="both"/>
        <w:rPr>
          <w:rFonts w:ascii="Myriad Pro" w:hAnsi="Myriad Pro"/>
        </w:rPr>
      </w:pPr>
    </w:p>
    <w:p w14:paraId="449A1B4D" w14:textId="671620E7" w:rsidR="008D4986" w:rsidRPr="00E05177" w:rsidRDefault="008D4986" w:rsidP="002E710B">
      <w:pPr>
        <w:keepNext/>
        <w:keepLines/>
        <w:tabs>
          <w:tab w:val="left" w:pos="8505"/>
        </w:tabs>
        <w:jc w:val="both"/>
        <w:rPr>
          <w:rFonts w:ascii="Myriad Pro" w:hAnsi="Myriad Pro"/>
        </w:rPr>
      </w:pPr>
    </w:p>
    <w:p w14:paraId="56F92624" w14:textId="2F392652" w:rsidR="008D4986" w:rsidRPr="00E05177" w:rsidRDefault="008D4986" w:rsidP="002E710B">
      <w:pPr>
        <w:keepNext/>
        <w:keepLines/>
        <w:tabs>
          <w:tab w:val="left" w:pos="8505"/>
        </w:tabs>
        <w:jc w:val="both"/>
        <w:rPr>
          <w:rFonts w:ascii="Myriad Pro" w:hAnsi="Myriad Pro"/>
        </w:rPr>
      </w:pPr>
    </w:p>
    <w:p w14:paraId="3E7FD934" w14:textId="77777777" w:rsidR="008D4986" w:rsidRPr="00E05177" w:rsidRDefault="008D4986" w:rsidP="002E710B">
      <w:pPr>
        <w:keepNext/>
        <w:keepLines/>
        <w:tabs>
          <w:tab w:val="left" w:pos="8505"/>
        </w:tabs>
        <w:jc w:val="both"/>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6D4A39" w:rsidRPr="00E05177" w14:paraId="628ECB66" w14:textId="77777777" w:rsidTr="00013962">
        <w:tc>
          <w:tcPr>
            <w:tcW w:w="8075" w:type="dxa"/>
            <w:tcBorders>
              <w:top w:val="single" w:sz="4" w:space="0" w:color="auto"/>
              <w:left w:val="single" w:sz="4" w:space="0" w:color="auto"/>
              <w:bottom w:val="single" w:sz="4" w:space="0" w:color="auto"/>
              <w:right w:val="single" w:sz="4" w:space="0" w:color="808080"/>
            </w:tcBorders>
            <w:hideMark/>
          </w:tcPr>
          <w:p w14:paraId="43A90834" w14:textId="4D3ED12A" w:rsidR="006D4A39" w:rsidRPr="00E05177" w:rsidRDefault="006D4A39" w:rsidP="002E710B">
            <w:pPr>
              <w:keepNext/>
              <w:keepLines/>
              <w:rPr>
                <w:rFonts w:ascii="Myriad Pro" w:hAnsi="Myriad Pro" w:cs="Tahoma"/>
              </w:rPr>
            </w:pPr>
            <w:r w:rsidRPr="00E05177">
              <w:rPr>
                <w:rFonts w:ascii="Myriad Pro" w:hAnsi="Myriad Pro" w:cs="Tahoma"/>
              </w:rPr>
              <w:t xml:space="preserve">ZAVAROVANJE ODGOVORNOSTI </w:t>
            </w:r>
            <w:r w:rsidRPr="00E05177">
              <w:rPr>
                <w:rFonts w:ascii="Myriad Pro" w:hAnsi="Myriad Pro" w:cs="Tahoma"/>
                <w:color w:val="000000" w:themeColor="text1"/>
              </w:rPr>
              <w:t xml:space="preserve">– </w:t>
            </w:r>
          </w:p>
        </w:tc>
        <w:tc>
          <w:tcPr>
            <w:tcW w:w="1418" w:type="dxa"/>
            <w:tcBorders>
              <w:top w:val="single" w:sz="4" w:space="0" w:color="auto"/>
              <w:left w:val="single" w:sz="4" w:space="0" w:color="808080"/>
              <w:bottom w:val="single" w:sz="4" w:space="0" w:color="auto"/>
              <w:right w:val="single" w:sz="4" w:space="0" w:color="auto"/>
            </w:tcBorders>
            <w:hideMark/>
          </w:tcPr>
          <w:p w14:paraId="46AC7EF1" w14:textId="68C56DF1" w:rsidR="006D4A39" w:rsidRPr="00E05177" w:rsidRDefault="006D4A39" w:rsidP="002E710B">
            <w:pPr>
              <w:keepNext/>
              <w:keepLines/>
              <w:rPr>
                <w:rFonts w:ascii="Myriad Pro" w:hAnsi="Myriad Pro" w:cs="Tahoma"/>
                <w:b/>
                <w:i/>
              </w:rPr>
            </w:pPr>
            <w:r w:rsidRPr="00E05177">
              <w:rPr>
                <w:rFonts w:ascii="Myriad Pro" w:hAnsi="Myriad Pro" w:cs="Tahoma"/>
                <w:b/>
                <w:i/>
              </w:rPr>
              <w:t>Priloga 12/2</w:t>
            </w:r>
          </w:p>
        </w:tc>
      </w:tr>
    </w:tbl>
    <w:p w14:paraId="73D1DBEF" w14:textId="77777777" w:rsidR="001B55F1" w:rsidRPr="00E05177" w:rsidRDefault="001B55F1" w:rsidP="002E710B">
      <w:pPr>
        <w:keepNext/>
        <w:keepLines/>
        <w:rPr>
          <w:rFonts w:ascii="Myriad Pro" w:hAnsi="Myriad Pro" w:cs="Tahoma"/>
        </w:rPr>
      </w:pPr>
    </w:p>
    <w:p w14:paraId="2558D947" w14:textId="379FD4D8" w:rsidR="00E70E82" w:rsidRPr="00E05177" w:rsidRDefault="00E70E82" w:rsidP="002E710B">
      <w:pPr>
        <w:keepNext/>
        <w:keepLines/>
        <w:jc w:val="both"/>
        <w:rPr>
          <w:rFonts w:ascii="Myriad Pro" w:hAnsi="Myriad Pro" w:cs="Tahoma"/>
        </w:rPr>
      </w:pPr>
      <w:r w:rsidRPr="00E05177">
        <w:rPr>
          <w:rFonts w:ascii="Myriad Pro" w:hAnsi="Myriad Pro" w:cs="Tahoma"/>
        </w:rPr>
        <w:t xml:space="preserve">Kot dokazilo za izpolnjevanje pogoja mora </w:t>
      </w:r>
      <w:r w:rsidR="004151F8" w:rsidRPr="00E05177">
        <w:rPr>
          <w:rFonts w:ascii="Myriad Pro" w:hAnsi="Myriad Pro" w:cs="Tahoma"/>
        </w:rPr>
        <w:t>ponudnik</w:t>
      </w:r>
      <w:r w:rsidRPr="00E05177">
        <w:rPr>
          <w:rFonts w:ascii="Myriad Pro" w:hAnsi="Myriad Pro" w:cs="Tahoma"/>
        </w:rPr>
        <w:t xml:space="preserve"> predložiti kopijo veljavne zavarovalne pogodbe in /ali police</w:t>
      </w:r>
      <w:r w:rsidR="007207B2" w:rsidRPr="00E05177">
        <w:rPr>
          <w:rFonts w:ascii="Myriad Pro" w:hAnsi="Myriad Pro" w:cs="Tahoma"/>
        </w:rPr>
        <w:t xml:space="preserve"> oziroma potrdilo o zavarovanju</w:t>
      </w:r>
      <w:r w:rsidR="00167DB7" w:rsidRPr="00E05177">
        <w:rPr>
          <w:rFonts w:ascii="Myriad Pro" w:hAnsi="Myriad Pro" w:cs="Tahoma"/>
        </w:rPr>
        <w:t xml:space="preserve">, </w:t>
      </w:r>
      <w:r w:rsidR="00167DB7" w:rsidRPr="00E05177">
        <w:rPr>
          <w:rFonts w:ascii="Myriad Pro" w:hAnsi="Myriad Pro" w:cs="Tahoma"/>
          <w:bCs/>
        </w:rPr>
        <w:t>iz katere morajo biti razvidni: vrsta zavarovanja, višina letne zavarovalne vsote in obdobje njene veljavnosti</w:t>
      </w:r>
      <w:r w:rsidRPr="00E05177">
        <w:rPr>
          <w:rFonts w:ascii="Myriad Pro" w:hAnsi="Myriad Pro" w:cs="Tahoma"/>
        </w:rPr>
        <w:t xml:space="preserve">. V primeru, da odda več </w:t>
      </w:r>
      <w:r w:rsidR="004151F8" w:rsidRPr="00E05177">
        <w:rPr>
          <w:rFonts w:ascii="Myriad Pro" w:hAnsi="Myriad Pro" w:cs="Tahoma"/>
        </w:rPr>
        <w:t>ponudnikov</w:t>
      </w:r>
      <w:r w:rsidRPr="00E05177">
        <w:rPr>
          <w:rFonts w:ascii="Myriad Pro" w:hAnsi="Myriad Pro" w:cs="Tahoma"/>
        </w:rPr>
        <w:t xml:space="preserve"> skupno </w:t>
      </w:r>
      <w:r w:rsidR="004151F8" w:rsidRPr="00E05177">
        <w:rPr>
          <w:rFonts w:ascii="Myriad Pro" w:hAnsi="Myriad Pro" w:cs="Tahoma"/>
        </w:rPr>
        <w:t>ponudbo</w:t>
      </w:r>
      <w:r w:rsidRPr="00E05177">
        <w:rPr>
          <w:rFonts w:ascii="Myriad Pro" w:hAnsi="Myriad Pro" w:cs="Tahoma"/>
        </w:rPr>
        <w:t>, morajo kopijo veljavne zavarovalne pogodbe in/ali police</w:t>
      </w:r>
      <w:r w:rsidR="007207B2" w:rsidRPr="00E05177">
        <w:rPr>
          <w:rFonts w:ascii="Myriad Pro" w:hAnsi="Myriad Pro" w:cs="Tahoma"/>
        </w:rPr>
        <w:t xml:space="preserve"> oziroma potrdilo o zavarovanju</w:t>
      </w:r>
      <w:r w:rsidRPr="00E05177">
        <w:rPr>
          <w:rFonts w:ascii="Myriad Pro" w:hAnsi="Myriad Pro" w:cs="Tahoma"/>
        </w:rPr>
        <w:t xml:space="preserve"> predložiti vsi </w:t>
      </w:r>
      <w:r w:rsidR="004151F8" w:rsidRPr="00E05177">
        <w:rPr>
          <w:rFonts w:ascii="Myriad Pro" w:hAnsi="Myriad Pro" w:cs="Tahoma"/>
        </w:rPr>
        <w:t>ponudniki v skupini</w:t>
      </w:r>
      <w:r w:rsidRPr="00E05177">
        <w:rPr>
          <w:rFonts w:ascii="Myriad Pro" w:hAnsi="Myriad Pro" w:cs="Tahoma"/>
        </w:rPr>
        <w:t>.</w:t>
      </w:r>
    </w:p>
    <w:p w14:paraId="5C94303D" w14:textId="77777777" w:rsidR="00220F7D" w:rsidRPr="00E05177" w:rsidRDefault="00220F7D" w:rsidP="002E710B">
      <w:pPr>
        <w:keepNext/>
        <w:keepLines/>
        <w:rPr>
          <w:rFonts w:ascii="Myriad Pro" w:hAnsi="Myriad Pro"/>
        </w:rPr>
      </w:pPr>
    </w:p>
    <w:p w14:paraId="3C0B7DE2" w14:textId="77777777" w:rsidR="00FB0B59" w:rsidRPr="00E05177" w:rsidRDefault="00FB0B59" w:rsidP="002E710B">
      <w:pPr>
        <w:keepNext/>
        <w:keepLines/>
        <w:rPr>
          <w:rFonts w:ascii="Myriad Pro" w:hAnsi="Myriad Pro"/>
        </w:rPr>
      </w:pPr>
    </w:p>
    <w:p w14:paraId="1FE92C42" w14:textId="77777777" w:rsidR="00FB0B59" w:rsidRPr="00E05177" w:rsidRDefault="00FB0B59" w:rsidP="002E710B">
      <w:pPr>
        <w:keepNext/>
        <w:keepLines/>
        <w:rPr>
          <w:rFonts w:ascii="Myriad Pro" w:hAnsi="Myriad Pro"/>
        </w:rPr>
      </w:pPr>
    </w:p>
    <w:p w14:paraId="4F539BB2" w14:textId="77777777" w:rsidR="00FB0B59" w:rsidRPr="00E05177" w:rsidRDefault="00FB0B59" w:rsidP="002E710B">
      <w:pPr>
        <w:keepNext/>
        <w:keepLines/>
        <w:rPr>
          <w:rFonts w:ascii="Myriad Pro" w:hAnsi="Myriad Pro"/>
        </w:rPr>
      </w:pPr>
    </w:p>
    <w:p w14:paraId="5588CC96" w14:textId="77777777" w:rsidR="00FB0B59" w:rsidRPr="00E05177" w:rsidRDefault="00FB0B59" w:rsidP="002E710B">
      <w:pPr>
        <w:keepNext/>
        <w:keepLines/>
        <w:rPr>
          <w:rFonts w:ascii="Myriad Pro" w:hAnsi="Myriad Pro"/>
        </w:rPr>
      </w:pPr>
    </w:p>
    <w:p w14:paraId="7C1D76EC" w14:textId="77777777" w:rsidR="00FB0B59" w:rsidRPr="00E05177" w:rsidRDefault="00FB0B59" w:rsidP="002E710B">
      <w:pPr>
        <w:keepNext/>
        <w:keepLines/>
        <w:rPr>
          <w:rFonts w:ascii="Myriad Pro" w:hAnsi="Myriad Pro"/>
        </w:rPr>
      </w:pPr>
    </w:p>
    <w:p w14:paraId="1168332C" w14:textId="77777777" w:rsidR="00FB0B59" w:rsidRPr="00E05177" w:rsidRDefault="00FB0B59" w:rsidP="002E710B">
      <w:pPr>
        <w:keepNext/>
        <w:keepLines/>
        <w:rPr>
          <w:rFonts w:ascii="Myriad Pro" w:hAnsi="Myriad Pro"/>
        </w:rPr>
      </w:pPr>
    </w:p>
    <w:p w14:paraId="657FE723" w14:textId="77777777" w:rsidR="00FB0B59" w:rsidRPr="00E05177" w:rsidRDefault="00FB0B59" w:rsidP="002E710B">
      <w:pPr>
        <w:keepNext/>
        <w:keepLines/>
        <w:rPr>
          <w:rFonts w:ascii="Myriad Pro" w:hAnsi="Myriad Pro"/>
        </w:rPr>
      </w:pPr>
    </w:p>
    <w:p w14:paraId="76D326D8" w14:textId="77777777" w:rsidR="00FB0B59" w:rsidRPr="00E05177" w:rsidRDefault="00FB0B59" w:rsidP="002E710B">
      <w:pPr>
        <w:keepNext/>
        <w:keepLines/>
        <w:rPr>
          <w:rFonts w:ascii="Myriad Pro" w:hAnsi="Myriad Pro"/>
        </w:rPr>
      </w:pPr>
    </w:p>
    <w:p w14:paraId="1D861359" w14:textId="77777777" w:rsidR="00FB0B59" w:rsidRPr="00E05177" w:rsidRDefault="00FB0B59" w:rsidP="002E710B">
      <w:pPr>
        <w:keepNext/>
        <w:keepLines/>
        <w:rPr>
          <w:rFonts w:ascii="Myriad Pro" w:hAnsi="Myriad Pro"/>
        </w:rPr>
      </w:pPr>
    </w:p>
    <w:p w14:paraId="3BA0FFF2" w14:textId="77777777" w:rsidR="00FB0B59" w:rsidRPr="00E05177" w:rsidRDefault="00FB0B59" w:rsidP="002E710B">
      <w:pPr>
        <w:keepNext/>
        <w:keepLines/>
        <w:rPr>
          <w:rFonts w:ascii="Myriad Pro" w:hAnsi="Myriad Pro"/>
        </w:rPr>
      </w:pPr>
    </w:p>
    <w:p w14:paraId="2A87ACC0" w14:textId="77777777" w:rsidR="00FB0B59" w:rsidRPr="00E05177" w:rsidRDefault="00FB0B59" w:rsidP="002E710B">
      <w:pPr>
        <w:keepNext/>
        <w:keepLines/>
        <w:rPr>
          <w:rFonts w:ascii="Myriad Pro" w:hAnsi="Myriad Pro"/>
        </w:rPr>
      </w:pPr>
    </w:p>
    <w:p w14:paraId="31FB0051" w14:textId="77777777" w:rsidR="00FB0B59" w:rsidRPr="00E05177" w:rsidRDefault="00FB0B59" w:rsidP="002E710B">
      <w:pPr>
        <w:keepNext/>
        <w:keepLines/>
        <w:rPr>
          <w:rFonts w:ascii="Myriad Pro" w:hAnsi="Myriad Pro"/>
        </w:rPr>
      </w:pPr>
    </w:p>
    <w:p w14:paraId="0547F09B" w14:textId="77777777" w:rsidR="00FB0B59" w:rsidRPr="00E05177" w:rsidRDefault="00FB0B59" w:rsidP="002E710B">
      <w:pPr>
        <w:keepNext/>
        <w:keepLines/>
        <w:rPr>
          <w:rFonts w:ascii="Myriad Pro" w:hAnsi="Myriad Pro"/>
        </w:rPr>
      </w:pPr>
    </w:p>
    <w:p w14:paraId="33E6213B" w14:textId="77777777" w:rsidR="00FB0B59" w:rsidRPr="00E05177" w:rsidRDefault="00FB0B59" w:rsidP="002E710B">
      <w:pPr>
        <w:keepNext/>
        <w:keepLines/>
        <w:rPr>
          <w:rFonts w:ascii="Myriad Pro" w:hAnsi="Myriad Pro"/>
        </w:rPr>
      </w:pPr>
    </w:p>
    <w:p w14:paraId="1E95B3BF" w14:textId="77777777" w:rsidR="00FB0B59" w:rsidRPr="00E05177" w:rsidRDefault="00FB0B59" w:rsidP="002E710B">
      <w:pPr>
        <w:keepNext/>
        <w:keepLines/>
        <w:rPr>
          <w:rFonts w:ascii="Myriad Pro" w:hAnsi="Myriad Pro"/>
        </w:rPr>
      </w:pPr>
    </w:p>
    <w:p w14:paraId="701D5BA8" w14:textId="77777777" w:rsidR="00FB0B59" w:rsidRPr="00E05177" w:rsidRDefault="00FB0B59" w:rsidP="002E710B">
      <w:pPr>
        <w:keepNext/>
        <w:keepLines/>
        <w:rPr>
          <w:rFonts w:ascii="Myriad Pro" w:hAnsi="Myriad Pro"/>
        </w:rPr>
      </w:pPr>
    </w:p>
    <w:p w14:paraId="315241DB" w14:textId="77777777" w:rsidR="00FB0B59" w:rsidRPr="00E05177" w:rsidRDefault="00FB0B59" w:rsidP="002E710B">
      <w:pPr>
        <w:keepNext/>
        <w:keepLines/>
        <w:rPr>
          <w:rFonts w:ascii="Myriad Pro" w:hAnsi="Myriad Pro"/>
        </w:rPr>
      </w:pPr>
    </w:p>
    <w:p w14:paraId="3BB531EB" w14:textId="77777777" w:rsidR="00FB0B59" w:rsidRPr="00E05177" w:rsidRDefault="00FB0B59" w:rsidP="002E710B">
      <w:pPr>
        <w:keepNext/>
        <w:keepLines/>
        <w:rPr>
          <w:rFonts w:ascii="Myriad Pro" w:hAnsi="Myriad Pro"/>
        </w:rPr>
      </w:pPr>
    </w:p>
    <w:p w14:paraId="3148E987" w14:textId="77777777" w:rsidR="00FB0B59" w:rsidRPr="00E05177" w:rsidRDefault="00FB0B59" w:rsidP="002E710B">
      <w:pPr>
        <w:keepNext/>
        <w:keepLines/>
        <w:rPr>
          <w:rFonts w:ascii="Myriad Pro" w:hAnsi="Myriad Pro"/>
        </w:rPr>
      </w:pPr>
    </w:p>
    <w:p w14:paraId="55339BC3" w14:textId="77777777" w:rsidR="00FB0B59" w:rsidRPr="00E05177" w:rsidRDefault="00FB0B59" w:rsidP="002E710B">
      <w:pPr>
        <w:keepNext/>
        <w:keepLines/>
        <w:rPr>
          <w:rFonts w:ascii="Myriad Pro" w:hAnsi="Myriad Pro"/>
        </w:rPr>
      </w:pPr>
    </w:p>
    <w:p w14:paraId="37EB58C3" w14:textId="77777777" w:rsidR="00FB0B59" w:rsidRPr="00E05177" w:rsidRDefault="00FB0B59" w:rsidP="002E710B">
      <w:pPr>
        <w:keepNext/>
        <w:keepLines/>
        <w:rPr>
          <w:rFonts w:ascii="Myriad Pro" w:hAnsi="Myriad Pro"/>
        </w:rPr>
      </w:pPr>
    </w:p>
    <w:p w14:paraId="5AB91145" w14:textId="77777777" w:rsidR="00FB0B59" w:rsidRPr="00E05177" w:rsidRDefault="00FB0B59" w:rsidP="002E710B">
      <w:pPr>
        <w:keepNext/>
        <w:keepLines/>
        <w:rPr>
          <w:rFonts w:ascii="Myriad Pro" w:hAnsi="Myriad Pro"/>
        </w:rPr>
      </w:pPr>
    </w:p>
    <w:p w14:paraId="08D87B81" w14:textId="77777777" w:rsidR="00FB0B59" w:rsidRPr="00E05177" w:rsidRDefault="00FB0B59" w:rsidP="002E710B">
      <w:pPr>
        <w:keepNext/>
        <w:keepLines/>
        <w:rPr>
          <w:rFonts w:ascii="Myriad Pro" w:hAnsi="Myriad Pro"/>
        </w:rPr>
      </w:pPr>
    </w:p>
    <w:p w14:paraId="7406CBDE" w14:textId="77777777" w:rsidR="00FB0B59" w:rsidRPr="00E05177" w:rsidRDefault="00FB0B59" w:rsidP="002E710B">
      <w:pPr>
        <w:keepNext/>
        <w:keepLines/>
        <w:rPr>
          <w:rFonts w:ascii="Myriad Pro" w:hAnsi="Myriad Pro"/>
        </w:rPr>
      </w:pPr>
    </w:p>
    <w:p w14:paraId="43C7F2D8" w14:textId="77777777" w:rsidR="00FB0B59" w:rsidRPr="00E05177" w:rsidRDefault="00FB0B59" w:rsidP="002E710B">
      <w:pPr>
        <w:keepNext/>
        <w:keepLines/>
        <w:rPr>
          <w:rFonts w:ascii="Myriad Pro" w:hAnsi="Myriad Pro"/>
        </w:rPr>
      </w:pPr>
    </w:p>
    <w:p w14:paraId="68BC1139" w14:textId="77777777" w:rsidR="00FB0B59" w:rsidRPr="00E05177" w:rsidRDefault="00FB0B59" w:rsidP="002E710B">
      <w:pPr>
        <w:keepNext/>
        <w:keepLines/>
        <w:rPr>
          <w:rFonts w:ascii="Myriad Pro" w:hAnsi="Myriad Pro"/>
        </w:rPr>
      </w:pPr>
    </w:p>
    <w:p w14:paraId="11ED9FDC" w14:textId="77777777" w:rsidR="00FB0B59" w:rsidRPr="00E05177" w:rsidRDefault="00FB0B59" w:rsidP="002E710B">
      <w:pPr>
        <w:keepNext/>
        <w:keepLines/>
        <w:rPr>
          <w:rFonts w:ascii="Myriad Pro" w:hAnsi="Myriad Pro"/>
        </w:rPr>
      </w:pPr>
    </w:p>
    <w:p w14:paraId="641A80D4" w14:textId="77777777" w:rsidR="00FB0B59" w:rsidRPr="00E05177" w:rsidRDefault="00FB0B59" w:rsidP="002E710B">
      <w:pPr>
        <w:keepNext/>
        <w:keepLines/>
        <w:rPr>
          <w:rFonts w:ascii="Myriad Pro" w:hAnsi="Myriad Pro"/>
        </w:rPr>
      </w:pPr>
    </w:p>
    <w:p w14:paraId="67CD30E9" w14:textId="77777777" w:rsidR="00FB0B59" w:rsidRPr="00E05177" w:rsidRDefault="00FB0B59" w:rsidP="002E710B">
      <w:pPr>
        <w:keepNext/>
        <w:keepLines/>
        <w:rPr>
          <w:rFonts w:ascii="Myriad Pro" w:hAnsi="Myriad Pro"/>
        </w:rPr>
      </w:pPr>
    </w:p>
    <w:p w14:paraId="45DA4A10" w14:textId="77777777" w:rsidR="00FB0B59" w:rsidRPr="00E05177" w:rsidRDefault="00FB0B59" w:rsidP="002E710B">
      <w:pPr>
        <w:keepNext/>
        <w:keepLines/>
        <w:rPr>
          <w:rFonts w:ascii="Myriad Pro" w:hAnsi="Myriad Pro"/>
        </w:rPr>
      </w:pPr>
    </w:p>
    <w:p w14:paraId="62582579" w14:textId="77777777" w:rsidR="00FB0B59" w:rsidRPr="00E05177" w:rsidRDefault="00FB0B59" w:rsidP="002E710B">
      <w:pPr>
        <w:keepNext/>
        <w:keepLines/>
        <w:rPr>
          <w:rFonts w:ascii="Myriad Pro" w:hAnsi="Myriad Pro"/>
        </w:rPr>
      </w:pPr>
    </w:p>
    <w:p w14:paraId="6AA26EBE" w14:textId="77777777" w:rsidR="00FB0B59" w:rsidRPr="00E05177" w:rsidRDefault="00FB0B59" w:rsidP="002E710B">
      <w:pPr>
        <w:keepNext/>
        <w:keepLines/>
        <w:rPr>
          <w:rFonts w:ascii="Myriad Pro" w:hAnsi="Myriad Pro"/>
        </w:rPr>
      </w:pPr>
    </w:p>
    <w:p w14:paraId="747F5C6A" w14:textId="77777777" w:rsidR="00FB0B59" w:rsidRPr="00E05177" w:rsidRDefault="00FB0B59" w:rsidP="002E710B">
      <w:pPr>
        <w:keepNext/>
        <w:keepLines/>
        <w:rPr>
          <w:rFonts w:ascii="Myriad Pro" w:hAnsi="Myriad Pro"/>
        </w:rPr>
      </w:pPr>
    </w:p>
    <w:p w14:paraId="55095634" w14:textId="77777777" w:rsidR="00FB0B59" w:rsidRPr="00E05177" w:rsidRDefault="00FB0B59" w:rsidP="002E710B">
      <w:pPr>
        <w:keepNext/>
        <w:keepLines/>
        <w:rPr>
          <w:rFonts w:ascii="Myriad Pro" w:hAnsi="Myriad Pro"/>
        </w:rPr>
      </w:pPr>
    </w:p>
    <w:p w14:paraId="623CE0EE" w14:textId="77777777" w:rsidR="00FB0B59" w:rsidRPr="00E05177" w:rsidRDefault="00FB0B59" w:rsidP="002E710B">
      <w:pPr>
        <w:keepNext/>
        <w:keepLines/>
        <w:rPr>
          <w:rFonts w:ascii="Myriad Pro" w:hAnsi="Myriad Pro"/>
        </w:rPr>
      </w:pPr>
    </w:p>
    <w:p w14:paraId="548DF4B5" w14:textId="77777777" w:rsidR="00FB0B59" w:rsidRPr="00E05177" w:rsidRDefault="00FB0B59" w:rsidP="002E710B">
      <w:pPr>
        <w:keepNext/>
        <w:keepLines/>
        <w:rPr>
          <w:rFonts w:ascii="Myriad Pro" w:hAnsi="Myriad Pro"/>
        </w:rPr>
      </w:pPr>
    </w:p>
    <w:p w14:paraId="64F1B352" w14:textId="77777777" w:rsidR="00FB0B59" w:rsidRPr="00E05177" w:rsidRDefault="00FB0B59" w:rsidP="002E710B">
      <w:pPr>
        <w:keepNext/>
        <w:keepLines/>
        <w:rPr>
          <w:rFonts w:ascii="Myriad Pro" w:hAnsi="Myriad Pro"/>
        </w:rPr>
      </w:pPr>
    </w:p>
    <w:p w14:paraId="27793C63" w14:textId="77777777" w:rsidR="00FB0B59" w:rsidRPr="00E05177" w:rsidRDefault="00FB0B59" w:rsidP="002E710B">
      <w:pPr>
        <w:keepNext/>
        <w:keepLines/>
        <w:rPr>
          <w:rFonts w:ascii="Myriad Pro" w:hAnsi="Myriad Pro"/>
        </w:rPr>
      </w:pPr>
    </w:p>
    <w:p w14:paraId="710E7582" w14:textId="77777777" w:rsidR="00FB0B59" w:rsidRPr="00E05177" w:rsidRDefault="00FB0B59" w:rsidP="002E710B">
      <w:pPr>
        <w:keepNext/>
        <w:keepLines/>
        <w:rPr>
          <w:rFonts w:ascii="Myriad Pro" w:hAnsi="Myriad Pro"/>
        </w:rPr>
      </w:pPr>
    </w:p>
    <w:p w14:paraId="52BEEA5F" w14:textId="77777777" w:rsidR="00FB0B59" w:rsidRPr="00E05177" w:rsidRDefault="00FB0B59" w:rsidP="002E710B">
      <w:pPr>
        <w:keepNext/>
        <w:keepLines/>
        <w:rPr>
          <w:rFonts w:ascii="Myriad Pro" w:hAnsi="Myriad Pro"/>
        </w:rPr>
      </w:pPr>
    </w:p>
    <w:p w14:paraId="013218F4" w14:textId="77777777" w:rsidR="00FB0B59" w:rsidRPr="00E05177" w:rsidRDefault="00FB0B59" w:rsidP="002E710B">
      <w:pPr>
        <w:keepNext/>
        <w:keepLines/>
        <w:rPr>
          <w:rFonts w:ascii="Myriad Pro" w:hAnsi="Myriad Pro"/>
        </w:rPr>
      </w:pPr>
    </w:p>
    <w:p w14:paraId="79F40554" w14:textId="77777777" w:rsidR="00FB0B59" w:rsidRPr="00E05177" w:rsidRDefault="00FB0B59" w:rsidP="002E710B">
      <w:pPr>
        <w:keepNext/>
        <w:keepLines/>
        <w:rPr>
          <w:rFonts w:ascii="Myriad Pro" w:hAnsi="Myriad Pro"/>
        </w:rPr>
      </w:pPr>
    </w:p>
    <w:p w14:paraId="217D6CAB" w14:textId="77777777" w:rsidR="00FB0B59" w:rsidRPr="00E05177" w:rsidRDefault="00FB0B59" w:rsidP="002E710B">
      <w:pPr>
        <w:keepNext/>
        <w:keepLines/>
        <w:rPr>
          <w:rFonts w:ascii="Myriad Pro" w:hAnsi="Myriad Pro"/>
        </w:rPr>
      </w:pPr>
    </w:p>
    <w:p w14:paraId="63BE9298" w14:textId="77777777" w:rsidR="00FB0B59" w:rsidRPr="00E05177" w:rsidRDefault="00FB0B59" w:rsidP="002E710B">
      <w:pPr>
        <w:keepNext/>
        <w:keepLines/>
        <w:rPr>
          <w:rFonts w:ascii="Myriad Pro" w:hAnsi="Myriad Pro"/>
        </w:rPr>
      </w:pPr>
    </w:p>
    <w:p w14:paraId="210AAD15" w14:textId="77777777" w:rsidR="00FB0B59" w:rsidRPr="00E05177" w:rsidRDefault="00FB0B59" w:rsidP="002E710B">
      <w:pPr>
        <w:keepNext/>
        <w:keepLines/>
        <w:rPr>
          <w:rFonts w:ascii="Myriad Pro" w:hAnsi="Myriad Pro"/>
        </w:rPr>
      </w:pPr>
    </w:p>
    <w:p w14:paraId="319ECCA1" w14:textId="77777777" w:rsidR="00FB0B59" w:rsidRPr="00E05177" w:rsidRDefault="00FB0B59" w:rsidP="002E710B">
      <w:pPr>
        <w:keepNext/>
        <w:keepLines/>
        <w:rPr>
          <w:rFonts w:ascii="Myriad Pro" w:hAnsi="Myriad Pro"/>
        </w:rPr>
      </w:pPr>
    </w:p>
    <w:p w14:paraId="341D19B3" w14:textId="77777777" w:rsidR="00FB0B59" w:rsidRPr="00E05177" w:rsidRDefault="00FB0B59" w:rsidP="002E710B">
      <w:pPr>
        <w:keepNext/>
        <w:keepLines/>
        <w:rPr>
          <w:rFonts w:ascii="Myriad Pro" w:hAnsi="Myriad Pro"/>
        </w:rPr>
      </w:pPr>
    </w:p>
    <w:p w14:paraId="5B6FC05E" w14:textId="77777777" w:rsidR="00FB0B59" w:rsidRPr="00E05177" w:rsidRDefault="00FB0B59" w:rsidP="002E710B">
      <w:pPr>
        <w:keepNext/>
        <w:keepLines/>
        <w:rPr>
          <w:rFonts w:ascii="Myriad Pro" w:hAnsi="Myriad Pro"/>
        </w:rPr>
      </w:pPr>
    </w:p>
    <w:p w14:paraId="5ED530E1" w14:textId="77777777" w:rsidR="00FB0B59" w:rsidRPr="00E05177" w:rsidRDefault="00FB0B59" w:rsidP="002E710B">
      <w:pPr>
        <w:keepNext/>
        <w:keepLines/>
        <w:rPr>
          <w:rFonts w:ascii="Myriad Pro" w:hAnsi="Myriad Pro"/>
        </w:rPr>
      </w:pPr>
    </w:p>
    <w:p w14:paraId="264426D8" w14:textId="77777777" w:rsidR="00FB0B59" w:rsidRPr="00E05177" w:rsidRDefault="00FB0B59" w:rsidP="002E710B">
      <w:pPr>
        <w:keepNext/>
        <w:keepLines/>
        <w:rPr>
          <w:rFonts w:ascii="Myriad Pro" w:hAnsi="Myriad Pro"/>
        </w:rPr>
      </w:pPr>
    </w:p>
    <w:sectPr w:rsidR="00FB0B59" w:rsidRPr="00E05177" w:rsidSect="00FE6940">
      <w:headerReference w:type="default" r:id="rId20"/>
      <w:headerReference w:type="first" r:id="rId21"/>
      <w:footerReference w:type="first" r:id="rId22"/>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B7EF2" w14:textId="77777777" w:rsidR="00647D41" w:rsidRDefault="00647D41">
      <w:r>
        <w:separator/>
      </w:r>
    </w:p>
  </w:endnote>
  <w:endnote w:type="continuationSeparator" w:id="0">
    <w:p w14:paraId="37726DFE" w14:textId="77777777" w:rsidR="00647D41" w:rsidRDefault="0064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Myriad Pro">
    <w:panose1 w:val="020B0503030403020204"/>
    <w:charset w:val="00"/>
    <w:family w:val="swiss"/>
    <w:notTrueType/>
    <w:pitch w:val="variable"/>
    <w:sig w:usb0="20000287" w:usb1="00000001" w:usb2="00000000" w:usb3="00000000" w:csb0="0000019F" w:csb1="00000000"/>
  </w:font>
  <w:font w:name="Frutiger">
    <w:altName w:val="Courier New"/>
    <w:charset w:val="EE"/>
    <w:family w:val="swiss"/>
    <w:pitch w:val="variable"/>
    <w:sig w:usb0="20007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FB63F" w14:textId="77777777" w:rsidR="001C2328" w:rsidRDefault="001C2328" w:rsidP="00220F7D">
    <w:pPr>
      <w:pStyle w:val="Noga"/>
      <w:tabs>
        <w:tab w:val="left" w:pos="1134"/>
        <w:tab w:val="left" w:pos="1985"/>
      </w:tabs>
      <w:ind w:right="-1134"/>
      <w:jc w:val="right"/>
    </w:pPr>
    <w:r>
      <w:t xml:space="preserve">                     </w:t>
    </w:r>
    <w:r>
      <w:rPr>
        <w:noProof/>
        <w:lang w:val="sl-SI"/>
      </w:rPr>
      <w:drawing>
        <wp:inline distT="0" distB="0" distL="0" distR="0" wp14:anchorId="1A039553" wp14:editId="168456B0">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39DF81AD" w14:textId="77777777" w:rsidR="001C2328" w:rsidRDefault="001C2328" w:rsidP="00220F7D">
    <w:pPr>
      <w:pStyle w:val="Noga"/>
      <w:jc w:val="center"/>
      <w:rPr>
        <w:sz w:val="16"/>
        <w:szCs w:val="16"/>
      </w:rPr>
    </w:pPr>
  </w:p>
  <w:p w14:paraId="4E7EAE2D" w14:textId="6C05BAC6" w:rsidR="001C2328" w:rsidRPr="001B5040" w:rsidRDefault="001C2328" w:rsidP="00220F7D">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1</w:t>
    </w:r>
    <w:r>
      <w:rPr>
        <w:noProof/>
        <w:sz w:val="16"/>
        <w:szCs w:val="16"/>
      </w:rPr>
      <w:t>9</w:t>
    </w:r>
    <w:r w:rsidRPr="0039471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BFBD" w14:textId="77777777" w:rsidR="001C2328" w:rsidRPr="00DA1ACE" w:rsidRDefault="001C2328" w:rsidP="009919D2">
    <w:pPr>
      <w:tabs>
        <w:tab w:val="center" w:pos="4536"/>
        <w:tab w:val="right" w:pos="9072"/>
      </w:tabs>
      <w:ind w:right="-1134"/>
      <w:jc w:val="right"/>
    </w:pPr>
    <w:r>
      <w:rPr>
        <w:sz w:val="16"/>
        <w:szCs w:val="16"/>
      </w:rPr>
      <w:tab/>
    </w:r>
    <w:r w:rsidRPr="00685234">
      <w:tab/>
    </w:r>
    <w:r w:rsidRPr="00685234">
      <w:tab/>
      <w:t xml:space="preserve">      </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D450" w14:textId="77777777" w:rsidR="001C2328" w:rsidRDefault="001C2328" w:rsidP="0073769E">
    <w:pPr>
      <w:pStyle w:val="Noga"/>
      <w:ind w:right="-1134"/>
      <w:jc w:val="right"/>
    </w:pPr>
    <w:r>
      <w:rPr>
        <w:noProof/>
        <w:lang w:val="sl-SI"/>
      </w:rPr>
      <w:drawing>
        <wp:inline distT="0" distB="0" distL="0" distR="0" wp14:anchorId="547DD6B0" wp14:editId="7AA20AA8">
          <wp:extent cx="3791585" cy="33655"/>
          <wp:effectExtent l="0" t="0" r="0" b="444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61EACA31" w14:textId="77777777" w:rsidR="001C2328" w:rsidRDefault="001C2328" w:rsidP="0073769E">
    <w:pPr>
      <w:pStyle w:val="Noga"/>
      <w:jc w:val="center"/>
      <w:rPr>
        <w:sz w:val="16"/>
        <w:szCs w:val="16"/>
      </w:rPr>
    </w:pPr>
  </w:p>
  <w:p w14:paraId="075B9E6F" w14:textId="77777777" w:rsidR="001C2328" w:rsidRDefault="001C2328"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60D9B9A0" w14:textId="77777777" w:rsidR="001C2328" w:rsidRDefault="001C2328"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6ACC" w14:textId="77777777" w:rsidR="00647D41" w:rsidRDefault="00647D41">
      <w:r>
        <w:separator/>
      </w:r>
    </w:p>
  </w:footnote>
  <w:footnote w:type="continuationSeparator" w:id="0">
    <w:p w14:paraId="39467A32" w14:textId="77777777" w:rsidR="00647D41" w:rsidRDefault="0064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7722"/>
    </w:tblGrid>
    <w:tr w:rsidR="00C919BB" w14:paraId="21444F6A" w14:textId="77777777" w:rsidTr="008E6362">
      <w:tc>
        <w:tcPr>
          <w:tcW w:w="1912" w:type="dxa"/>
        </w:tcPr>
        <w:p w14:paraId="0BA04780" w14:textId="0A7F12F6" w:rsidR="00C919BB" w:rsidRDefault="00C919BB" w:rsidP="008C17EF">
          <w:pPr>
            <w:pStyle w:val="Glava"/>
          </w:pPr>
        </w:p>
      </w:tc>
      <w:tc>
        <w:tcPr>
          <w:tcW w:w="7722" w:type="dxa"/>
        </w:tcPr>
        <w:p w14:paraId="1EE3B931" w14:textId="2C4B7BAC" w:rsidR="00C919BB" w:rsidRDefault="00C919BB" w:rsidP="00C919BB">
          <w:pPr>
            <w:pStyle w:val="Glava"/>
            <w:jc w:val="center"/>
          </w:pPr>
        </w:p>
      </w:tc>
    </w:tr>
  </w:tbl>
  <w:p w14:paraId="40D876E3" w14:textId="06889A8B" w:rsidR="001C2328" w:rsidRDefault="001C2328" w:rsidP="00220F7D">
    <w:pPr>
      <w:pStyle w:val="Glava"/>
      <w:jc w:val="center"/>
    </w:pPr>
  </w:p>
  <w:p w14:paraId="4B55CB4A" w14:textId="77777777" w:rsidR="001C2328" w:rsidRPr="00B97ED8" w:rsidRDefault="001C2328" w:rsidP="00220F7D">
    <w:pPr>
      <w:pStyle w:val="Glava"/>
      <w:jc w:val="center"/>
      <w:rPr>
        <w:sz w:val="12"/>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EAC1" w14:textId="6A95EECC" w:rsidR="001C2328" w:rsidRDefault="001C2328" w:rsidP="00220F7D">
    <w:pPr>
      <w:pStyle w:val="Glava"/>
      <w:tabs>
        <w:tab w:val="clear" w:pos="4536"/>
        <w:tab w:val="clear" w:pos="9072"/>
        <w:tab w:val="left" w:pos="5930"/>
      </w:tabs>
      <w:jc w:val="center"/>
      <w:rPr>
        <w:sz w:val="12"/>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6"/>
      <w:gridCol w:w="7708"/>
    </w:tblGrid>
    <w:tr w:rsidR="00C919BB" w14:paraId="1BA478B2" w14:textId="77777777" w:rsidTr="008E6362">
      <w:tc>
        <w:tcPr>
          <w:tcW w:w="1912" w:type="dxa"/>
        </w:tcPr>
        <w:p w14:paraId="25AB465A" w14:textId="5B2F4506" w:rsidR="00C919BB" w:rsidRDefault="007D26E5" w:rsidP="007D26E5">
          <w:pPr>
            <w:pStyle w:val="Glava"/>
            <w:jc w:val="both"/>
          </w:pPr>
          <w:r w:rsidRPr="007D3EBB">
            <w:rPr>
              <w:noProof/>
            </w:rPr>
            <w:drawing>
              <wp:inline distT="0" distB="0" distL="0" distR="0" wp14:anchorId="3F77F090" wp14:editId="7754A80A">
                <wp:extent cx="1064895" cy="807085"/>
                <wp:effectExtent l="19050" t="0" r="1905" b="0"/>
                <wp:docPr id="1" name="Slika 1" descr="LOGOTIP M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MOMS"/>
                        <pic:cNvPicPr>
                          <a:picLocks noChangeAspect="1" noChangeArrowheads="1"/>
                        </pic:cNvPicPr>
                      </pic:nvPicPr>
                      <pic:blipFill>
                        <a:blip r:embed="rId1" cstate="print"/>
                        <a:srcRect/>
                        <a:stretch>
                          <a:fillRect/>
                        </a:stretch>
                      </pic:blipFill>
                      <pic:spPr bwMode="auto">
                        <a:xfrm>
                          <a:off x="0" y="0"/>
                          <a:ext cx="1064895" cy="807085"/>
                        </a:xfrm>
                        <a:prstGeom prst="rect">
                          <a:avLst/>
                        </a:prstGeom>
                        <a:noFill/>
                        <a:ln w="9525">
                          <a:noFill/>
                          <a:miter lim="800000"/>
                          <a:headEnd/>
                          <a:tailEnd/>
                        </a:ln>
                      </pic:spPr>
                    </pic:pic>
                  </a:graphicData>
                </a:graphic>
              </wp:inline>
            </w:drawing>
          </w:r>
        </w:p>
      </w:tc>
      <w:tc>
        <w:tcPr>
          <w:tcW w:w="7722" w:type="dxa"/>
        </w:tcPr>
        <w:p w14:paraId="36B6BE04" w14:textId="07B44D8D" w:rsidR="00C919BB" w:rsidRDefault="00C919BB" w:rsidP="00C919BB">
          <w:pPr>
            <w:pStyle w:val="Glava"/>
            <w:jc w:val="center"/>
          </w:pPr>
        </w:p>
      </w:tc>
    </w:tr>
  </w:tbl>
  <w:p w14:paraId="4653CA80" w14:textId="77777777" w:rsidR="001C2328" w:rsidRPr="00A660CE" w:rsidRDefault="001C2328" w:rsidP="00C919BB">
    <w:pPr>
      <w:pStyle w:val="Glava"/>
      <w:tabs>
        <w:tab w:val="clear" w:pos="4536"/>
        <w:tab w:val="clear" w:pos="9072"/>
        <w:tab w:val="left" w:pos="5930"/>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A5372" w14:textId="5E655E3B" w:rsidR="001C2328" w:rsidRDefault="001C2328" w:rsidP="009670F5">
    <w:pPr>
      <w:pStyle w:val="Glava"/>
      <w:jc w:val="center"/>
    </w:pPr>
  </w:p>
  <w:p w14:paraId="7930302D" w14:textId="77777777" w:rsidR="001C2328" w:rsidRPr="00667509" w:rsidRDefault="001C2328"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0106" w14:textId="77777777" w:rsidR="001C2328" w:rsidRDefault="001C2328" w:rsidP="000C1E30">
    <w:pPr>
      <w:pStyle w:val="Glava"/>
      <w:jc w:val="center"/>
    </w:pPr>
    <w:r>
      <w:rPr>
        <w:noProof/>
        <w:lang w:val="sl-SI"/>
      </w:rPr>
      <w:drawing>
        <wp:inline distT="0" distB="0" distL="0" distR="0" wp14:anchorId="63758A4A" wp14:editId="2F4711AD">
          <wp:extent cx="825500" cy="613410"/>
          <wp:effectExtent l="0" t="0" r="0"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C8122CB" w14:textId="77777777" w:rsidR="001C2328" w:rsidRDefault="001C2328" w:rsidP="009670F5">
    <w:pPr>
      <w:pStyle w:val="Glava"/>
      <w:spacing w:after="120"/>
      <w:jc w:val="center"/>
    </w:pPr>
  </w:p>
  <w:p w14:paraId="51207088" w14:textId="77777777" w:rsidR="001C2328" w:rsidRPr="00001A3E" w:rsidRDefault="001C2328"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09096173"/>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9651798"/>
    <w:multiLevelType w:val="multilevel"/>
    <w:tmpl w:val="D04A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6F17C5"/>
    <w:multiLevelType w:val="multilevel"/>
    <w:tmpl w:val="3C86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CD5033A"/>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6D3C89"/>
    <w:multiLevelType w:val="hybridMultilevel"/>
    <w:tmpl w:val="3FBC9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C766B6"/>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CAE7472"/>
    <w:multiLevelType w:val="hybridMultilevel"/>
    <w:tmpl w:val="5E6CE8E4"/>
    <w:lvl w:ilvl="0" w:tplc="0C3CA12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815A72"/>
    <w:multiLevelType w:val="multilevel"/>
    <w:tmpl w:val="FDA6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116F4F"/>
    <w:multiLevelType w:val="multilevel"/>
    <w:tmpl w:val="1966B67C"/>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D505BA"/>
    <w:multiLevelType w:val="hybridMultilevel"/>
    <w:tmpl w:val="8BB41AB4"/>
    <w:lvl w:ilvl="0" w:tplc="61B831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F61A3C"/>
    <w:multiLevelType w:val="multilevel"/>
    <w:tmpl w:val="43EE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0B526C"/>
    <w:multiLevelType w:val="hybridMultilevel"/>
    <w:tmpl w:val="C32E65F6"/>
    <w:lvl w:ilvl="0" w:tplc="610CA830">
      <w:numFmt w:val="bullet"/>
      <w:lvlText w:val="-"/>
      <w:lvlJc w:val="left"/>
      <w:pPr>
        <w:ind w:left="1260" w:hanging="360"/>
      </w:pPr>
      <w:rPr>
        <w:rFonts w:ascii="Tahoma" w:eastAsia="Times New Roman" w:hAnsi="Tahoma" w:cs="Tahoma"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6E670C"/>
    <w:multiLevelType w:val="hybridMultilevel"/>
    <w:tmpl w:val="A48AEA50"/>
    <w:lvl w:ilvl="0" w:tplc="88DCFF3A">
      <w:start w:val="1"/>
      <w:numFmt w:val="decimal"/>
      <w:lvlText w:val="%1."/>
      <w:lvlJc w:val="left"/>
      <w:pPr>
        <w:ind w:left="5747"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C77972"/>
    <w:multiLevelType w:val="hybridMultilevel"/>
    <w:tmpl w:val="5FFEF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C620E5"/>
    <w:multiLevelType w:val="hybridMultilevel"/>
    <w:tmpl w:val="73225026"/>
    <w:lvl w:ilvl="0" w:tplc="8D709DAC">
      <w:start w:val="3"/>
      <w:numFmt w:val="bullet"/>
      <w:pStyle w:val="vrstiniseznam"/>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7A16FE"/>
    <w:multiLevelType w:val="multilevel"/>
    <w:tmpl w:val="A19E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3E09B3"/>
    <w:multiLevelType w:val="hybridMultilevel"/>
    <w:tmpl w:val="9EBE5612"/>
    <w:lvl w:ilvl="0" w:tplc="04240001">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4" w15:restartNumberingAfterBreak="0">
    <w:nsid w:val="3B916E5A"/>
    <w:multiLevelType w:val="hybridMultilevel"/>
    <w:tmpl w:val="959C2D80"/>
    <w:lvl w:ilvl="0" w:tplc="CB8C2F60">
      <w:start w:val="1"/>
      <w:numFmt w:val="bullet"/>
      <w:lvlText w:val="⃞"/>
      <w:lvlJc w:val="left"/>
      <w:pPr>
        <w:ind w:left="1004" w:hanging="360"/>
      </w:pPr>
      <w:rPr>
        <w:rFonts w:ascii="Arial Unicode MS" w:eastAsia="Arial Unicode MS" w:hAnsi="Arial Unicode MS" w:hint="eastAsia"/>
        <w:sz w:val="30"/>
        <w:szCs w:val="3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4572692B"/>
    <w:multiLevelType w:val="multilevel"/>
    <w:tmpl w:val="C12C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B4E9B"/>
    <w:multiLevelType w:val="hybridMultilevel"/>
    <w:tmpl w:val="38D24150"/>
    <w:lvl w:ilvl="0" w:tplc="E0F265E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CE7E7D"/>
    <w:multiLevelType w:val="hybridMultilevel"/>
    <w:tmpl w:val="6400D06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06573EF"/>
    <w:multiLevelType w:val="hybridMultilevel"/>
    <w:tmpl w:val="6F78B5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3F63D25"/>
    <w:multiLevelType w:val="hybridMultilevel"/>
    <w:tmpl w:val="081A2DA6"/>
    <w:lvl w:ilvl="0" w:tplc="66CAA8A2">
      <w:start w:val="19"/>
      <w:numFmt w:val="bullet"/>
      <w:lvlText w:val="-"/>
      <w:lvlJc w:val="left"/>
      <w:pPr>
        <w:ind w:left="928"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552D5CBB"/>
    <w:multiLevelType w:val="hybridMultilevel"/>
    <w:tmpl w:val="813EC864"/>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FB44C6"/>
    <w:multiLevelType w:val="hybridMultilevel"/>
    <w:tmpl w:val="254C6062"/>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9" w15:restartNumberingAfterBreak="0">
    <w:nsid w:val="6C62338C"/>
    <w:multiLevelType w:val="hybridMultilevel"/>
    <w:tmpl w:val="5F50053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C85503"/>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1" w15:restartNumberingAfterBreak="0">
    <w:nsid w:val="706C3186"/>
    <w:multiLevelType w:val="multilevel"/>
    <w:tmpl w:val="5E90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382C93"/>
    <w:multiLevelType w:val="hybridMultilevel"/>
    <w:tmpl w:val="6396F33A"/>
    <w:lvl w:ilvl="0" w:tplc="A2D6766A">
      <w:start w:val="1"/>
      <w:numFmt w:val="bullet"/>
      <w:lvlText w:val="-"/>
      <w:lvlJc w:val="left"/>
      <w:pPr>
        <w:ind w:left="1416" w:hanging="360"/>
      </w:pPr>
      <w:rPr>
        <w:rFonts w:ascii="Arial" w:eastAsia="Times New Roman" w:hAnsi="Arial" w:cs="Arial"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53" w15:restartNumberingAfterBreak="0">
    <w:nsid w:val="765623CB"/>
    <w:multiLevelType w:val="multilevel"/>
    <w:tmpl w:val="97B8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5" w15:restartNumberingAfterBreak="0">
    <w:nsid w:val="77135C6D"/>
    <w:multiLevelType w:val="hybridMultilevel"/>
    <w:tmpl w:val="199609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AA30674"/>
    <w:multiLevelType w:val="multilevel"/>
    <w:tmpl w:val="71CE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AA5A0D"/>
    <w:multiLevelType w:val="hybridMultilevel"/>
    <w:tmpl w:val="E994981C"/>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475828552">
    <w:abstractNumId w:val="11"/>
  </w:num>
  <w:num w:numId="2" w16cid:durableId="690380117">
    <w:abstractNumId w:val="20"/>
  </w:num>
  <w:num w:numId="3" w16cid:durableId="1328292469">
    <w:abstractNumId w:val="37"/>
  </w:num>
  <w:num w:numId="4" w16cid:durableId="1143812688">
    <w:abstractNumId w:val="31"/>
  </w:num>
  <w:num w:numId="5" w16cid:durableId="1499928844">
    <w:abstractNumId w:val="35"/>
  </w:num>
  <w:num w:numId="6" w16cid:durableId="1263487821">
    <w:abstractNumId w:val="30"/>
  </w:num>
  <w:num w:numId="7" w16cid:durableId="1490751773">
    <w:abstractNumId w:val="14"/>
  </w:num>
  <w:num w:numId="8" w16cid:durableId="758019702">
    <w:abstractNumId w:val="54"/>
  </w:num>
  <w:num w:numId="9" w16cid:durableId="1806853447">
    <w:abstractNumId w:val="58"/>
  </w:num>
  <w:num w:numId="10" w16cid:durableId="848757262">
    <w:abstractNumId w:val="9"/>
  </w:num>
  <w:num w:numId="11" w16cid:durableId="435099593">
    <w:abstractNumId w:val="55"/>
  </w:num>
  <w:num w:numId="12" w16cid:durableId="1084883973">
    <w:abstractNumId w:val="17"/>
  </w:num>
  <w:num w:numId="13" w16cid:durableId="85616998">
    <w:abstractNumId w:val="25"/>
  </w:num>
  <w:num w:numId="14" w16cid:durableId="644551442">
    <w:abstractNumId w:val="6"/>
  </w:num>
  <w:num w:numId="15" w16cid:durableId="112678033">
    <w:abstractNumId w:val="45"/>
  </w:num>
  <w:num w:numId="16" w16cid:durableId="313141904">
    <w:abstractNumId w:val="13"/>
  </w:num>
  <w:num w:numId="17" w16cid:durableId="1248534734">
    <w:abstractNumId w:val="22"/>
  </w:num>
  <w:num w:numId="18" w16cid:durableId="2062629435">
    <w:abstractNumId w:val="44"/>
  </w:num>
  <w:num w:numId="19" w16cid:durableId="1816219769">
    <w:abstractNumId w:val="47"/>
  </w:num>
  <w:num w:numId="20" w16cid:durableId="1436556418">
    <w:abstractNumId w:val="18"/>
  </w:num>
  <w:num w:numId="21" w16cid:durableId="257719163">
    <w:abstractNumId w:val="36"/>
  </w:num>
  <w:num w:numId="22" w16cid:durableId="10303535">
    <w:abstractNumId w:val="15"/>
  </w:num>
  <w:num w:numId="23" w16cid:durableId="1860854594">
    <w:abstractNumId w:val="16"/>
  </w:num>
  <w:num w:numId="24" w16cid:durableId="945959872">
    <w:abstractNumId w:val="50"/>
  </w:num>
  <w:num w:numId="25" w16cid:durableId="1728452215">
    <w:abstractNumId w:val="12"/>
  </w:num>
  <w:num w:numId="26" w16cid:durableId="163203368">
    <w:abstractNumId w:val="57"/>
  </w:num>
  <w:num w:numId="27" w16cid:durableId="1922133783">
    <w:abstractNumId w:val="43"/>
  </w:num>
  <w:num w:numId="28" w16cid:durableId="1340545511">
    <w:abstractNumId w:val="27"/>
  </w:num>
  <w:num w:numId="29" w16cid:durableId="1930698932">
    <w:abstractNumId w:val="24"/>
  </w:num>
  <w:num w:numId="30" w16cid:durableId="448092221">
    <w:abstractNumId w:val="21"/>
  </w:num>
  <w:num w:numId="31" w16cid:durableId="2058385909">
    <w:abstractNumId w:val="34"/>
  </w:num>
  <w:num w:numId="32" w16cid:durableId="1213730445">
    <w:abstractNumId w:val="41"/>
  </w:num>
  <w:num w:numId="33" w16cid:durableId="1616057587">
    <w:abstractNumId w:val="42"/>
  </w:num>
  <w:num w:numId="34" w16cid:durableId="680475731">
    <w:abstractNumId w:val="39"/>
  </w:num>
  <w:num w:numId="35" w16cid:durableId="1388215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1737677">
    <w:abstractNumId w:val="52"/>
  </w:num>
  <w:num w:numId="37" w16cid:durableId="1753357823">
    <w:abstractNumId w:val="48"/>
  </w:num>
  <w:num w:numId="38" w16cid:durableId="1805394230">
    <w:abstractNumId w:val="33"/>
  </w:num>
  <w:num w:numId="39" w16cid:durableId="1111048982">
    <w:abstractNumId w:val="28"/>
  </w:num>
  <w:num w:numId="40" w16cid:durableId="1490752525">
    <w:abstractNumId w:val="49"/>
  </w:num>
  <w:num w:numId="41" w16cid:durableId="588275395">
    <w:abstractNumId w:val="10"/>
  </w:num>
  <w:num w:numId="42" w16cid:durableId="1721630950">
    <w:abstractNumId w:val="46"/>
  </w:num>
  <w:num w:numId="43" w16cid:durableId="1187446793">
    <w:abstractNumId w:val="32"/>
  </w:num>
  <w:num w:numId="44" w16cid:durableId="475220286">
    <w:abstractNumId w:val="5"/>
  </w:num>
  <w:num w:numId="45" w16cid:durableId="1207333916">
    <w:abstractNumId w:val="40"/>
  </w:num>
  <w:num w:numId="46" w16cid:durableId="1250383643">
    <w:abstractNumId w:val="23"/>
  </w:num>
  <w:num w:numId="47" w16cid:durableId="1015881854">
    <w:abstractNumId w:val="29"/>
  </w:num>
  <w:num w:numId="48" w16cid:durableId="227690687">
    <w:abstractNumId w:val="51"/>
  </w:num>
  <w:num w:numId="49" w16cid:durableId="1972396818">
    <w:abstractNumId w:val="7"/>
  </w:num>
  <w:num w:numId="50" w16cid:durableId="732854956">
    <w:abstractNumId w:val="19"/>
  </w:num>
  <w:num w:numId="51" w16cid:durableId="945305646">
    <w:abstractNumId w:val="53"/>
  </w:num>
  <w:num w:numId="52" w16cid:durableId="1684895063">
    <w:abstractNumId w:val="8"/>
  </w:num>
  <w:num w:numId="53" w16cid:durableId="1413968296">
    <w:abstractNumId w:val="56"/>
  </w:num>
  <w:num w:numId="54" w16cid:durableId="593637791">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171"/>
    <w:rsid w:val="00000429"/>
    <w:rsid w:val="00000933"/>
    <w:rsid w:val="00000A76"/>
    <w:rsid w:val="00000C8A"/>
    <w:rsid w:val="000010EE"/>
    <w:rsid w:val="000016A3"/>
    <w:rsid w:val="000018E7"/>
    <w:rsid w:val="00001A3E"/>
    <w:rsid w:val="00001D35"/>
    <w:rsid w:val="0000206B"/>
    <w:rsid w:val="00002128"/>
    <w:rsid w:val="0000257F"/>
    <w:rsid w:val="00002F77"/>
    <w:rsid w:val="000036B7"/>
    <w:rsid w:val="00003E1B"/>
    <w:rsid w:val="000043F8"/>
    <w:rsid w:val="00004988"/>
    <w:rsid w:val="000049DE"/>
    <w:rsid w:val="00004C52"/>
    <w:rsid w:val="0000504A"/>
    <w:rsid w:val="0000525A"/>
    <w:rsid w:val="00005671"/>
    <w:rsid w:val="0000613B"/>
    <w:rsid w:val="0000632E"/>
    <w:rsid w:val="0000689D"/>
    <w:rsid w:val="00007700"/>
    <w:rsid w:val="00007FF6"/>
    <w:rsid w:val="000104C0"/>
    <w:rsid w:val="00011059"/>
    <w:rsid w:val="00011089"/>
    <w:rsid w:val="00011B83"/>
    <w:rsid w:val="000128D6"/>
    <w:rsid w:val="000128FF"/>
    <w:rsid w:val="00012CF8"/>
    <w:rsid w:val="000132DD"/>
    <w:rsid w:val="00013962"/>
    <w:rsid w:val="00013E43"/>
    <w:rsid w:val="000145A5"/>
    <w:rsid w:val="000156DB"/>
    <w:rsid w:val="00016B2B"/>
    <w:rsid w:val="00016B4D"/>
    <w:rsid w:val="00016C1F"/>
    <w:rsid w:val="00016F7F"/>
    <w:rsid w:val="0001756F"/>
    <w:rsid w:val="0001763F"/>
    <w:rsid w:val="0001786E"/>
    <w:rsid w:val="00017E33"/>
    <w:rsid w:val="0002040F"/>
    <w:rsid w:val="00020B2D"/>
    <w:rsid w:val="0002142C"/>
    <w:rsid w:val="00021A15"/>
    <w:rsid w:val="000225B9"/>
    <w:rsid w:val="0002284B"/>
    <w:rsid w:val="00022F38"/>
    <w:rsid w:val="00023203"/>
    <w:rsid w:val="00023D23"/>
    <w:rsid w:val="0002451C"/>
    <w:rsid w:val="00024685"/>
    <w:rsid w:val="00024E58"/>
    <w:rsid w:val="00025064"/>
    <w:rsid w:val="0002511B"/>
    <w:rsid w:val="00025464"/>
    <w:rsid w:val="00025755"/>
    <w:rsid w:val="00026CAA"/>
    <w:rsid w:val="0002764C"/>
    <w:rsid w:val="00027695"/>
    <w:rsid w:val="00030B3E"/>
    <w:rsid w:val="00030B55"/>
    <w:rsid w:val="0003195B"/>
    <w:rsid w:val="0003244D"/>
    <w:rsid w:val="00032754"/>
    <w:rsid w:val="00032A8A"/>
    <w:rsid w:val="0003384B"/>
    <w:rsid w:val="00033F69"/>
    <w:rsid w:val="00034339"/>
    <w:rsid w:val="00034403"/>
    <w:rsid w:val="00035153"/>
    <w:rsid w:val="000355D0"/>
    <w:rsid w:val="0003687F"/>
    <w:rsid w:val="00037051"/>
    <w:rsid w:val="000378AD"/>
    <w:rsid w:val="00037AB0"/>
    <w:rsid w:val="0004092A"/>
    <w:rsid w:val="00041C5E"/>
    <w:rsid w:val="00041DD6"/>
    <w:rsid w:val="000453C1"/>
    <w:rsid w:val="0004599E"/>
    <w:rsid w:val="00045DD8"/>
    <w:rsid w:val="00045E2C"/>
    <w:rsid w:val="00046EA0"/>
    <w:rsid w:val="00047537"/>
    <w:rsid w:val="00047732"/>
    <w:rsid w:val="000478FE"/>
    <w:rsid w:val="00047A04"/>
    <w:rsid w:val="00047A4C"/>
    <w:rsid w:val="00047F19"/>
    <w:rsid w:val="0005007D"/>
    <w:rsid w:val="00051141"/>
    <w:rsid w:val="000514D8"/>
    <w:rsid w:val="0005162B"/>
    <w:rsid w:val="00051A0F"/>
    <w:rsid w:val="00051E9C"/>
    <w:rsid w:val="00052060"/>
    <w:rsid w:val="000524C5"/>
    <w:rsid w:val="0005290E"/>
    <w:rsid w:val="000538C0"/>
    <w:rsid w:val="00053B0A"/>
    <w:rsid w:val="00053CA8"/>
    <w:rsid w:val="00053E2F"/>
    <w:rsid w:val="00054092"/>
    <w:rsid w:val="0005747C"/>
    <w:rsid w:val="000576BE"/>
    <w:rsid w:val="00060B3A"/>
    <w:rsid w:val="000611F7"/>
    <w:rsid w:val="00062286"/>
    <w:rsid w:val="00062317"/>
    <w:rsid w:val="00062896"/>
    <w:rsid w:val="00063039"/>
    <w:rsid w:val="00063A9D"/>
    <w:rsid w:val="00064CA2"/>
    <w:rsid w:val="00065F10"/>
    <w:rsid w:val="00066178"/>
    <w:rsid w:val="00066C8F"/>
    <w:rsid w:val="00070790"/>
    <w:rsid w:val="000708EC"/>
    <w:rsid w:val="000709F5"/>
    <w:rsid w:val="000710B3"/>
    <w:rsid w:val="000716E5"/>
    <w:rsid w:val="00071F40"/>
    <w:rsid w:val="00072391"/>
    <w:rsid w:val="00072448"/>
    <w:rsid w:val="0007251E"/>
    <w:rsid w:val="00072BA4"/>
    <w:rsid w:val="00072CCA"/>
    <w:rsid w:val="00073172"/>
    <w:rsid w:val="000731D2"/>
    <w:rsid w:val="00073387"/>
    <w:rsid w:val="00073561"/>
    <w:rsid w:val="000736D6"/>
    <w:rsid w:val="0007392D"/>
    <w:rsid w:val="00073B9B"/>
    <w:rsid w:val="0007407D"/>
    <w:rsid w:val="00074B06"/>
    <w:rsid w:val="0007502E"/>
    <w:rsid w:val="0007574B"/>
    <w:rsid w:val="0007611A"/>
    <w:rsid w:val="00076A62"/>
    <w:rsid w:val="00076AC9"/>
    <w:rsid w:val="00076DDE"/>
    <w:rsid w:val="000770A9"/>
    <w:rsid w:val="000770E8"/>
    <w:rsid w:val="00077899"/>
    <w:rsid w:val="000778AC"/>
    <w:rsid w:val="00077C1A"/>
    <w:rsid w:val="000808BD"/>
    <w:rsid w:val="00080ABE"/>
    <w:rsid w:val="00080FFB"/>
    <w:rsid w:val="00081916"/>
    <w:rsid w:val="000822AE"/>
    <w:rsid w:val="0008284A"/>
    <w:rsid w:val="00082DA4"/>
    <w:rsid w:val="00083AE8"/>
    <w:rsid w:val="00084441"/>
    <w:rsid w:val="00086FBF"/>
    <w:rsid w:val="00087C1C"/>
    <w:rsid w:val="00087D1D"/>
    <w:rsid w:val="0009013F"/>
    <w:rsid w:val="0009108D"/>
    <w:rsid w:val="000918DC"/>
    <w:rsid w:val="00091F5D"/>
    <w:rsid w:val="00093B83"/>
    <w:rsid w:val="0009511A"/>
    <w:rsid w:val="000952F8"/>
    <w:rsid w:val="0009543C"/>
    <w:rsid w:val="0009618B"/>
    <w:rsid w:val="0009631F"/>
    <w:rsid w:val="000963B1"/>
    <w:rsid w:val="00096C88"/>
    <w:rsid w:val="000975D4"/>
    <w:rsid w:val="000A076D"/>
    <w:rsid w:val="000A104F"/>
    <w:rsid w:val="000A1B77"/>
    <w:rsid w:val="000A207E"/>
    <w:rsid w:val="000A22D9"/>
    <w:rsid w:val="000A22E0"/>
    <w:rsid w:val="000A2723"/>
    <w:rsid w:val="000A33DA"/>
    <w:rsid w:val="000A35E1"/>
    <w:rsid w:val="000A4A0A"/>
    <w:rsid w:val="000A4C1C"/>
    <w:rsid w:val="000A57D6"/>
    <w:rsid w:val="000A589F"/>
    <w:rsid w:val="000A6530"/>
    <w:rsid w:val="000A6E22"/>
    <w:rsid w:val="000A6F22"/>
    <w:rsid w:val="000A777D"/>
    <w:rsid w:val="000A7EC5"/>
    <w:rsid w:val="000B00D1"/>
    <w:rsid w:val="000B012B"/>
    <w:rsid w:val="000B23F0"/>
    <w:rsid w:val="000B3212"/>
    <w:rsid w:val="000B3585"/>
    <w:rsid w:val="000B474F"/>
    <w:rsid w:val="000B4901"/>
    <w:rsid w:val="000B52BE"/>
    <w:rsid w:val="000B6C19"/>
    <w:rsid w:val="000B70E6"/>
    <w:rsid w:val="000B7531"/>
    <w:rsid w:val="000C051B"/>
    <w:rsid w:val="000C1023"/>
    <w:rsid w:val="000C1295"/>
    <w:rsid w:val="000C1465"/>
    <w:rsid w:val="000C1E30"/>
    <w:rsid w:val="000C23C6"/>
    <w:rsid w:val="000C28FF"/>
    <w:rsid w:val="000C3267"/>
    <w:rsid w:val="000C34E2"/>
    <w:rsid w:val="000C36A2"/>
    <w:rsid w:val="000C424C"/>
    <w:rsid w:val="000C4341"/>
    <w:rsid w:val="000C4BF7"/>
    <w:rsid w:val="000C52F6"/>
    <w:rsid w:val="000C58D2"/>
    <w:rsid w:val="000C5BDF"/>
    <w:rsid w:val="000C6502"/>
    <w:rsid w:val="000C77F8"/>
    <w:rsid w:val="000D11D5"/>
    <w:rsid w:val="000D1340"/>
    <w:rsid w:val="000D1988"/>
    <w:rsid w:val="000D3507"/>
    <w:rsid w:val="000D3E47"/>
    <w:rsid w:val="000D402C"/>
    <w:rsid w:val="000D5042"/>
    <w:rsid w:val="000D55CA"/>
    <w:rsid w:val="000D565B"/>
    <w:rsid w:val="000D5DDC"/>
    <w:rsid w:val="000D65FA"/>
    <w:rsid w:val="000D6F21"/>
    <w:rsid w:val="000D748B"/>
    <w:rsid w:val="000D79BC"/>
    <w:rsid w:val="000D7E09"/>
    <w:rsid w:val="000D7F61"/>
    <w:rsid w:val="000E0371"/>
    <w:rsid w:val="000E0D70"/>
    <w:rsid w:val="000E1583"/>
    <w:rsid w:val="000E1BF4"/>
    <w:rsid w:val="000E1C4B"/>
    <w:rsid w:val="000E2191"/>
    <w:rsid w:val="000E2293"/>
    <w:rsid w:val="000E2B07"/>
    <w:rsid w:val="000E3AB8"/>
    <w:rsid w:val="000E450B"/>
    <w:rsid w:val="000E4A63"/>
    <w:rsid w:val="000E4D70"/>
    <w:rsid w:val="000E5D53"/>
    <w:rsid w:val="000E5FD5"/>
    <w:rsid w:val="000E683E"/>
    <w:rsid w:val="000F0360"/>
    <w:rsid w:val="000F12A7"/>
    <w:rsid w:val="000F12C2"/>
    <w:rsid w:val="000F2296"/>
    <w:rsid w:val="000F2ACA"/>
    <w:rsid w:val="000F2EAC"/>
    <w:rsid w:val="000F3CFA"/>
    <w:rsid w:val="000F4712"/>
    <w:rsid w:val="000F48DB"/>
    <w:rsid w:val="000F49B5"/>
    <w:rsid w:val="000F4A51"/>
    <w:rsid w:val="000F4A74"/>
    <w:rsid w:val="000F5089"/>
    <w:rsid w:val="000F5416"/>
    <w:rsid w:val="000F5939"/>
    <w:rsid w:val="000F5AE8"/>
    <w:rsid w:val="000F5D5A"/>
    <w:rsid w:val="000F6570"/>
    <w:rsid w:val="000F695C"/>
    <w:rsid w:val="000F6CA3"/>
    <w:rsid w:val="00100668"/>
    <w:rsid w:val="00100A01"/>
    <w:rsid w:val="001010B1"/>
    <w:rsid w:val="001011DD"/>
    <w:rsid w:val="001015DC"/>
    <w:rsid w:val="00102BE1"/>
    <w:rsid w:val="0010350C"/>
    <w:rsid w:val="00103980"/>
    <w:rsid w:val="00103CBD"/>
    <w:rsid w:val="001041EB"/>
    <w:rsid w:val="001042F1"/>
    <w:rsid w:val="00104E2A"/>
    <w:rsid w:val="001054C2"/>
    <w:rsid w:val="00105856"/>
    <w:rsid w:val="001060E9"/>
    <w:rsid w:val="00106233"/>
    <w:rsid w:val="0010683B"/>
    <w:rsid w:val="001070B0"/>
    <w:rsid w:val="001071F2"/>
    <w:rsid w:val="0010720B"/>
    <w:rsid w:val="001073E7"/>
    <w:rsid w:val="001101EB"/>
    <w:rsid w:val="00110BE2"/>
    <w:rsid w:val="00111D7A"/>
    <w:rsid w:val="00111F91"/>
    <w:rsid w:val="00112425"/>
    <w:rsid w:val="001124A5"/>
    <w:rsid w:val="00113530"/>
    <w:rsid w:val="00114554"/>
    <w:rsid w:val="0011505E"/>
    <w:rsid w:val="001159B2"/>
    <w:rsid w:val="0011669D"/>
    <w:rsid w:val="00116838"/>
    <w:rsid w:val="00116877"/>
    <w:rsid w:val="00116B46"/>
    <w:rsid w:val="00120195"/>
    <w:rsid w:val="001207A6"/>
    <w:rsid w:val="00120B84"/>
    <w:rsid w:val="001212B7"/>
    <w:rsid w:val="00121926"/>
    <w:rsid w:val="00121CF3"/>
    <w:rsid w:val="00121EF8"/>
    <w:rsid w:val="00122441"/>
    <w:rsid w:val="0012253C"/>
    <w:rsid w:val="0012294E"/>
    <w:rsid w:val="00122D0C"/>
    <w:rsid w:val="001239D5"/>
    <w:rsid w:val="00123B12"/>
    <w:rsid w:val="00123C11"/>
    <w:rsid w:val="00125875"/>
    <w:rsid w:val="00125C43"/>
    <w:rsid w:val="00125EAA"/>
    <w:rsid w:val="00126036"/>
    <w:rsid w:val="001266D6"/>
    <w:rsid w:val="00127B2B"/>
    <w:rsid w:val="00127B82"/>
    <w:rsid w:val="0013034E"/>
    <w:rsid w:val="0013056B"/>
    <w:rsid w:val="0013062E"/>
    <w:rsid w:val="00131961"/>
    <w:rsid w:val="00131C69"/>
    <w:rsid w:val="001322E7"/>
    <w:rsid w:val="001324DC"/>
    <w:rsid w:val="00132FD8"/>
    <w:rsid w:val="0013381C"/>
    <w:rsid w:val="00134107"/>
    <w:rsid w:val="0013461E"/>
    <w:rsid w:val="00135152"/>
    <w:rsid w:val="00135163"/>
    <w:rsid w:val="00135843"/>
    <w:rsid w:val="00135F56"/>
    <w:rsid w:val="00136DA0"/>
    <w:rsid w:val="00137281"/>
    <w:rsid w:val="001372AD"/>
    <w:rsid w:val="00137BF1"/>
    <w:rsid w:val="001403D5"/>
    <w:rsid w:val="001417B7"/>
    <w:rsid w:val="00141D57"/>
    <w:rsid w:val="0014292D"/>
    <w:rsid w:val="00143550"/>
    <w:rsid w:val="0014374C"/>
    <w:rsid w:val="00143913"/>
    <w:rsid w:val="00143AA2"/>
    <w:rsid w:val="00143AEF"/>
    <w:rsid w:val="001441BA"/>
    <w:rsid w:val="0014486A"/>
    <w:rsid w:val="00144AEB"/>
    <w:rsid w:val="00144B04"/>
    <w:rsid w:val="00145AB9"/>
    <w:rsid w:val="00145BEC"/>
    <w:rsid w:val="00145F0E"/>
    <w:rsid w:val="001468EB"/>
    <w:rsid w:val="00146A30"/>
    <w:rsid w:val="00146BBA"/>
    <w:rsid w:val="00146E76"/>
    <w:rsid w:val="0014775B"/>
    <w:rsid w:val="001479A4"/>
    <w:rsid w:val="0015011E"/>
    <w:rsid w:val="00150C93"/>
    <w:rsid w:val="001510D3"/>
    <w:rsid w:val="001514B7"/>
    <w:rsid w:val="0015217E"/>
    <w:rsid w:val="00152C07"/>
    <w:rsid w:val="00153208"/>
    <w:rsid w:val="0015365F"/>
    <w:rsid w:val="001547CA"/>
    <w:rsid w:val="00154859"/>
    <w:rsid w:val="00154CC5"/>
    <w:rsid w:val="0015537A"/>
    <w:rsid w:val="001554E4"/>
    <w:rsid w:val="0015615A"/>
    <w:rsid w:val="00156AC3"/>
    <w:rsid w:val="0015756F"/>
    <w:rsid w:val="0015781A"/>
    <w:rsid w:val="001579DE"/>
    <w:rsid w:val="00157A3B"/>
    <w:rsid w:val="00157A4A"/>
    <w:rsid w:val="00157C20"/>
    <w:rsid w:val="001602BD"/>
    <w:rsid w:val="0016069E"/>
    <w:rsid w:val="00161725"/>
    <w:rsid w:val="0016422F"/>
    <w:rsid w:val="0016514D"/>
    <w:rsid w:val="0016578F"/>
    <w:rsid w:val="00165C5E"/>
    <w:rsid w:val="00165E0E"/>
    <w:rsid w:val="001660D4"/>
    <w:rsid w:val="00167029"/>
    <w:rsid w:val="001675AD"/>
    <w:rsid w:val="00167CDD"/>
    <w:rsid w:val="00167DB7"/>
    <w:rsid w:val="00171476"/>
    <w:rsid w:val="00171EBD"/>
    <w:rsid w:val="00172804"/>
    <w:rsid w:val="001736C4"/>
    <w:rsid w:val="00173DE8"/>
    <w:rsid w:val="00175156"/>
    <w:rsid w:val="001769DE"/>
    <w:rsid w:val="00177058"/>
    <w:rsid w:val="00177EED"/>
    <w:rsid w:val="001802A4"/>
    <w:rsid w:val="00180C5C"/>
    <w:rsid w:val="001810E8"/>
    <w:rsid w:val="00181CFB"/>
    <w:rsid w:val="00182A9D"/>
    <w:rsid w:val="0018369E"/>
    <w:rsid w:val="00183A19"/>
    <w:rsid w:val="00184478"/>
    <w:rsid w:val="00185B2B"/>
    <w:rsid w:val="00185F8A"/>
    <w:rsid w:val="0018624B"/>
    <w:rsid w:val="001872DC"/>
    <w:rsid w:val="00187759"/>
    <w:rsid w:val="001906CF"/>
    <w:rsid w:val="001929B7"/>
    <w:rsid w:val="00193548"/>
    <w:rsid w:val="00193E0E"/>
    <w:rsid w:val="0019465C"/>
    <w:rsid w:val="00194C32"/>
    <w:rsid w:val="001953EE"/>
    <w:rsid w:val="00195E67"/>
    <w:rsid w:val="001966E8"/>
    <w:rsid w:val="00196781"/>
    <w:rsid w:val="001967B1"/>
    <w:rsid w:val="00197D54"/>
    <w:rsid w:val="001A0819"/>
    <w:rsid w:val="001A230D"/>
    <w:rsid w:val="001A2465"/>
    <w:rsid w:val="001A2C12"/>
    <w:rsid w:val="001A3264"/>
    <w:rsid w:val="001A3F49"/>
    <w:rsid w:val="001A4502"/>
    <w:rsid w:val="001A4C49"/>
    <w:rsid w:val="001A4DCC"/>
    <w:rsid w:val="001A558C"/>
    <w:rsid w:val="001A58AB"/>
    <w:rsid w:val="001A6C1F"/>
    <w:rsid w:val="001A6D49"/>
    <w:rsid w:val="001B0125"/>
    <w:rsid w:val="001B10C8"/>
    <w:rsid w:val="001B1358"/>
    <w:rsid w:val="001B23F1"/>
    <w:rsid w:val="001B242E"/>
    <w:rsid w:val="001B43CD"/>
    <w:rsid w:val="001B4792"/>
    <w:rsid w:val="001B4909"/>
    <w:rsid w:val="001B4C04"/>
    <w:rsid w:val="001B55F1"/>
    <w:rsid w:val="001B626E"/>
    <w:rsid w:val="001B6B7C"/>
    <w:rsid w:val="001B73BD"/>
    <w:rsid w:val="001B7B78"/>
    <w:rsid w:val="001C014E"/>
    <w:rsid w:val="001C0FAC"/>
    <w:rsid w:val="001C10A1"/>
    <w:rsid w:val="001C2328"/>
    <w:rsid w:val="001C24AB"/>
    <w:rsid w:val="001C258C"/>
    <w:rsid w:val="001C29A6"/>
    <w:rsid w:val="001C2CC6"/>
    <w:rsid w:val="001C3380"/>
    <w:rsid w:val="001C46A4"/>
    <w:rsid w:val="001C48A2"/>
    <w:rsid w:val="001C4B03"/>
    <w:rsid w:val="001C4D5E"/>
    <w:rsid w:val="001C5517"/>
    <w:rsid w:val="001C5613"/>
    <w:rsid w:val="001C5BC7"/>
    <w:rsid w:val="001C5E30"/>
    <w:rsid w:val="001C619A"/>
    <w:rsid w:val="001C6336"/>
    <w:rsid w:val="001C6509"/>
    <w:rsid w:val="001C7160"/>
    <w:rsid w:val="001C7C6B"/>
    <w:rsid w:val="001D1728"/>
    <w:rsid w:val="001D2276"/>
    <w:rsid w:val="001D25E4"/>
    <w:rsid w:val="001D2627"/>
    <w:rsid w:val="001D263F"/>
    <w:rsid w:val="001D27BC"/>
    <w:rsid w:val="001D2B4C"/>
    <w:rsid w:val="001D2CA5"/>
    <w:rsid w:val="001D2FDD"/>
    <w:rsid w:val="001D42EF"/>
    <w:rsid w:val="001D45B9"/>
    <w:rsid w:val="001D4BF8"/>
    <w:rsid w:val="001D5105"/>
    <w:rsid w:val="001D7147"/>
    <w:rsid w:val="001D7455"/>
    <w:rsid w:val="001D7DAB"/>
    <w:rsid w:val="001E0530"/>
    <w:rsid w:val="001E0589"/>
    <w:rsid w:val="001E083D"/>
    <w:rsid w:val="001E0C30"/>
    <w:rsid w:val="001E2814"/>
    <w:rsid w:val="001E282E"/>
    <w:rsid w:val="001E2B42"/>
    <w:rsid w:val="001E382F"/>
    <w:rsid w:val="001E5236"/>
    <w:rsid w:val="001E5626"/>
    <w:rsid w:val="001E5C2F"/>
    <w:rsid w:val="001E5C5E"/>
    <w:rsid w:val="001E5CA5"/>
    <w:rsid w:val="001E6287"/>
    <w:rsid w:val="001E6327"/>
    <w:rsid w:val="001E6702"/>
    <w:rsid w:val="001E7C3E"/>
    <w:rsid w:val="001F014D"/>
    <w:rsid w:val="001F049F"/>
    <w:rsid w:val="001F0558"/>
    <w:rsid w:val="001F1157"/>
    <w:rsid w:val="001F157C"/>
    <w:rsid w:val="001F195B"/>
    <w:rsid w:val="001F27BD"/>
    <w:rsid w:val="001F2ECF"/>
    <w:rsid w:val="001F2F26"/>
    <w:rsid w:val="001F383D"/>
    <w:rsid w:val="001F39E8"/>
    <w:rsid w:val="001F4055"/>
    <w:rsid w:val="001F4148"/>
    <w:rsid w:val="001F4DA5"/>
    <w:rsid w:val="001F4DA9"/>
    <w:rsid w:val="001F4EB6"/>
    <w:rsid w:val="001F50EE"/>
    <w:rsid w:val="001F68AB"/>
    <w:rsid w:val="001F6EA2"/>
    <w:rsid w:val="001F6EE4"/>
    <w:rsid w:val="001F7D65"/>
    <w:rsid w:val="0020005E"/>
    <w:rsid w:val="0020034D"/>
    <w:rsid w:val="002007CA"/>
    <w:rsid w:val="00200B18"/>
    <w:rsid w:val="00200B1B"/>
    <w:rsid w:val="00200C77"/>
    <w:rsid w:val="0020162A"/>
    <w:rsid w:val="00201C6F"/>
    <w:rsid w:val="002025A5"/>
    <w:rsid w:val="00202AE5"/>
    <w:rsid w:val="00202D6F"/>
    <w:rsid w:val="00203567"/>
    <w:rsid w:val="002038A0"/>
    <w:rsid w:val="00203C40"/>
    <w:rsid w:val="00203D01"/>
    <w:rsid w:val="00203ED6"/>
    <w:rsid w:val="002048B2"/>
    <w:rsid w:val="00204F4A"/>
    <w:rsid w:val="0020513C"/>
    <w:rsid w:val="00205841"/>
    <w:rsid w:val="00205BB5"/>
    <w:rsid w:val="00206554"/>
    <w:rsid w:val="00206AD3"/>
    <w:rsid w:val="00207925"/>
    <w:rsid w:val="002103C6"/>
    <w:rsid w:val="00210613"/>
    <w:rsid w:val="0021122B"/>
    <w:rsid w:val="00211345"/>
    <w:rsid w:val="0021167C"/>
    <w:rsid w:val="00212690"/>
    <w:rsid w:val="002134D1"/>
    <w:rsid w:val="00213E93"/>
    <w:rsid w:val="00214449"/>
    <w:rsid w:val="00214578"/>
    <w:rsid w:val="002150F8"/>
    <w:rsid w:val="002156D6"/>
    <w:rsid w:val="00215798"/>
    <w:rsid w:val="0021668E"/>
    <w:rsid w:val="00216F53"/>
    <w:rsid w:val="00217EC0"/>
    <w:rsid w:val="00220217"/>
    <w:rsid w:val="00220F7D"/>
    <w:rsid w:val="00221466"/>
    <w:rsid w:val="002216FE"/>
    <w:rsid w:val="002217F6"/>
    <w:rsid w:val="00223656"/>
    <w:rsid w:val="002249BC"/>
    <w:rsid w:val="00224B82"/>
    <w:rsid w:val="00225583"/>
    <w:rsid w:val="00225B84"/>
    <w:rsid w:val="002260D2"/>
    <w:rsid w:val="00226500"/>
    <w:rsid w:val="002278F1"/>
    <w:rsid w:val="00227B41"/>
    <w:rsid w:val="00227C5C"/>
    <w:rsid w:val="00227EFF"/>
    <w:rsid w:val="002302C0"/>
    <w:rsid w:val="002303FA"/>
    <w:rsid w:val="00230C90"/>
    <w:rsid w:val="00231756"/>
    <w:rsid w:val="00231ED8"/>
    <w:rsid w:val="00232ED7"/>
    <w:rsid w:val="002339A4"/>
    <w:rsid w:val="00233E61"/>
    <w:rsid w:val="002342E8"/>
    <w:rsid w:val="00234CD6"/>
    <w:rsid w:val="002353E4"/>
    <w:rsid w:val="0023590B"/>
    <w:rsid w:val="00235DFA"/>
    <w:rsid w:val="0023623C"/>
    <w:rsid w:val="002370CD"/>
    <w:rsid w:val="00237717"/>
    <w:rsid w:val="0023782F"/>
    <w:rsid w:val="00237975"/>
    <w:rsid w:val="002408D8"/>
    <w:rsid w:val="002410D4"/>
    <w:rsid w:val="002419A3"/>
    <w:rsid w:val="00242434"/>
    <w:rsid w:val="002431FE"/>
    <w:rsid w:val="00243F99"/>
    <w:rsid w:val="00244A28"/>
    <w:rsid w:val="0024588D"/>
    <w:rsid w:val="00245CB8"/>
    <w:rsid w:val="00246082"/>
    <w:rsid w:val="002465E8"/>
    <w:rsid w:val="0024670B"/>
    <w:rsid w:val="00246CC6"/>
    <w:rsid w:val="00246CFE"/>
    <w:rsid w:val="002476CF"/>
    <w:rsid w:val="00247C00"/>
    <w:rsid w:val="0025055F"/>
    <w:rsid w:val="002505DE"/>
    <w:rsid w:val="00250832"/>
    <w:rsid w:val="00251FEA"/>
    <w:rsid w:val="00253704"/>
    <w:rsid w:val="00253A18"/>
    <w:rsid w:val="00253AB2"/>
    <w:rsid w:val="00254ECA"/>
    <w:rsid w:val="00256812"/>
    <w:rsid w:val="0025697F"/>
    <w:rsid w:val="002569F7"/>
    <w:rsid w:val="00256CA6"/>
    <w:rsid w:val="00256D56"/>
    <w:rsid w:val="0025712B"/>
    <w:rsid w:val="00260574"/>
    <w:rsid w:val="0026110C"/>
    <w:rsid w:val="00261B43"/>
    <w:rsid w:val="00261B4D"/>
    <w:rsid w:val="00261DC6"/>
    <w:rsid w:val="002623C4"/>
    <w:rsid w:val="00263156"/>
    <w:rsid w:val="002632AE"/>
    <w:rsid w:val="002657B7"/>
    <w:rsid w:val="00265B46"/>
    <w:rsid w:val="00266155"/>
    <w:rsid w:val="002672BA"/>
    <w:rsid w:val="0026746C"/>
    <w:rsid w:val="00267BA6"/>
    <w:rsid w:val="00267C71"/>
    <w:rsid w:val="00267F19"/>
    <w:rsid w:val="0027040F"/>
    <w:rsid w:val="002711BD"/>
    <w:rsid w:val="00271894"/>
    <w:rsid w:val="002719ED"/>
    <w:rsid w:val="00271C81"/>
    <w:rsid w:val="00272513"/>
    <w:rsid w:val="00273391"/>
    <w:rsid w:val="00273CD4"/>
    <w:rsid w:val="00273D63"/>
    <w:rsid w:val="00273DFF"/>
    <w:rsid w:val="002746D3"/>
    <w:rsid w:val="00274AAC"/>
    <w:rsid w:val="002750C1"/>
    <w:rsid w:val="002753AA"/>
    <w:rsid w:val="00276203"/>
    <w:rsid w:val="0027636D"/>
    <w:rsid w:val="002768C9"/>
    <w:rsid w:val="00277BDE"/>
    <w:rsid w:val="00277D7D"/>
    <w:rsid w:val="00277E1B"/>
    <w:rsid w:val="002801D5"/>
    <w:rsid w:val="00280734"/>
    <w:rsid w:val="00280A2F"/>
    <w:rsid w:val="00281417"/>
    <w:rsid w:val="00281C09"/>
    <w:rsid w:val="00282B8D"/>
    <w:rsid w:val="00282BE5"/>
    <w:rsid w:val="00283781"/>
    <w:rsid w:val="00284055"/>
    <w:rsid w:val="0028458E"/>
    <w:rsid w:val="00284CE2"/>
    <w:rsid w:val="00285197"/>
    <w:rsid w:val="0028544B"/>
    <w:rsid w:val="00285910"/>
    <w:rsid w:val="00285F18"/>
    <w:rsid w:val="00286AA3"/>
    <w:rsid w:val="00286C9E"/>
    <w:rsid w:val="00286FEB"/>
    <w:rsid w:val="00287DE1"/>
    <w:rsid w:val="0029058B"/>
    <w:rsid w:val="002908E8"/>
    <w:rsid w:val="00290F3E"/>
    <w:rsid w:val="00291B3D"/>
    <w:rsid w:val="00291BCA"/>
    <w:rsid w:val="0029217C"/>
    <w:rsid w:val="00292D68"/>
    <w:rsid w:val="00292D87"/>
    <w:rsid w:val="002933E2"/>
    <w:rsid w:val="0029348C"/>
    <w:rsid w:val="002938D8"/>
    <w:rsid w:val="00293950"/>
    <w:rsid w:val="00293B48"/>
    <w:rsid w:val="00294A03"/>
    <w:rsid w:val="00294F86"/>
    <w:rsid w:val="0029557A"/>
    <w:rsid w:val="00295A10"/>
    <w:rsid w:val="0029664D"/>
    <w:rsid w:val="0029692E"/>
    <w:rsid w:val="00296B27"/>
    <w:rsid w:val="002A04B4"/>
    <w:rsid w:val="002A0C54"/>
    <w:rsid w:val="002A1D73"/>
    <w:rsid w:val="002A23B9"/>
    <w:rsid w:val="002A27AA"/>
    <w:rsid w:val="002A281E"/>
    <w:rsid w:val="002A4640"/>
    <w:rsid w:val="002A482E"/>
    <w:rsid w:val="002A4DF3"/>
    <w:rsid w:val="002A4ECB"/>
    <w:rsid w:val="002A550C"/>
    <w:rsid w:val="002A5D90"/>
    <w:rsid w:val="002A5D9A"/>
    <w:rsid w:val="002A687B"/>
    <w:rsid w:val="002A6BE2"/>
    <w:rsid w:val="002B0C52"/>
    <w:rsid w:val="002B1399"/>
    <w:rsid w:val="002B1523"/>
    <w:rsid w:val="002B2389"/>
    <w:rsid w:val="002B24F6"/>
    <w:rsid w:val="002B2909"/>
    <w:rsid w:val="002B2B3A"/>
    <w:rsid w:val="002B2D0F"/>
    <w:rsid w:val="002B3693"/>
    <w:rsid w:val="002B3E04"/>
    <w:rsid w:val="002B5329"/>
    <w:rsid w:val="002B54C0"/>
    <w:rsid w:val="002B5C42"/>
    <w:rsid w:val="002B78A9"/>
    <w:rsid w:val="002B7DF6"/>
    <w:rsid w:val="002B7E11"/>
    <w:rsid w:val="002B7F5F"/>
    <w:rsid w:val="002C03D2"/>
    <w:rsid w:val="002C0B2F"/>
    <w:rsid w:val="002C21F5"/>
    <w:rsid w:val="002C3000"/>
    <w:rsid w:val="002C43CE"/>
    <w:rsid w:val="002C575F"/>
    <w:rsid w:val="002C5A51"/>
    <w:rsid w:val="002C5CE4"/>
    <w:rsid w:val="002C6059"/>
    <w:rsid w:val="002C60A1"/>
    <w:rsid w:val="002C6799"/>
    <w:rsid w:val="002C6872"/>
    <w:rsid w:val="002C6E66"/>
    <w:rsid w:val="002C70CC"/>
    <w:rsid w:val="002C72F1"/>
    <w:rsid w:val="002C7D53"/>
    <w:rsid w:val="002D0222"/>
    <w:rsid w:val="002D05E7"/>
    <w:rsid w:val="002D1223"/>
    <w:rsid w:val="002D1C0E"/>
    <w:rsid w:val="002D280C"/>
    <w:rsid w:val="002D339A"/>
    <w:rsid w:val="002D4200"/>
    <w:rsid w:val="002D5EE1"/>
    <w:rsid w:val="002D6576"/>
    <w:rsid w:val="002D67CD"/>
    <w:rsid w:val="002E07C4"/>
    <w:rsid w:val="002E14E4"/>
    <w:rsid w:val="002E2F1C"/>
    <w:rsid w:val="002E4A40"/>
    <w:rsid w:val="002E4B61"/>
    <w:rsid w:val="002E50EF"/>
    <w:rsid w:val="002E6452"/>
    <w:rsid w:val="002E6A8B"/>
    <w:rsid w:val="002E6DA4"/>
    <w:rsid w:val="002E6E4A"/>
    <w:rsid w:val="002E710B"/>
    <w:rsid w:val="002F0256"/>
    <w:rsid w:val="002F0F08"/>
    <w:rsid w:val="002F1C53"/>
    <w:rsid w:val="002F1F73"/>
    <w:rsid w:val="002F1FE6"/>
    <w:rsid w:val="002F248B"/>
    <w:rsid w:val="002F2490"/>
    <w:rsid w:val="002F2DD2"/>
    <w:rsid w:val="002F37E3"/>
    <w:rsid w:val="002F3B96"/>
    <w:rsid w:val="002F40F0"/>
    <w:rsid w:val="002F4376"/>
    <w:rsid w:val="002F4A49"/>
    <w:rsid w:val="002F4E5A"/>
    <w:rsid w:val="002F5A5C"/>
    <w:rsid w:val="002F7144"/>
    <w:rsid w:val="002F7590"/>
    <w:rsid w:val="002F7E41"/>
    <w:rsid w:val="00300D38"/>
    <w:rsid w:val="0030280F"/>
    <w:rsid w:val="00303280"/>
    <w:rsid w:val="0030409C"/>
    <w:rsid w:val="0030461C"/>
    <w:rsid w:val="00304ABD"/>
    <w:rsid w:val="00304F4A"/>
    <w:rsid w:val="00305132"/>
    <w:rsid w:val="003058CA"/>
    <w:rsid w:val="003061FB"/>
    <w:rsid w:val="003079AB"/>
    <w:rsid w:val="003104AA"/>
    <w:rsid w:val="003105CD"/>
    <w:rsid w:val="003106D8"/>
    <w:rsid w:val="00312A62"/>
    <w:rsid w:val="0031341A"/>
    <w:rsid w:val="00313D65"/>
    <w:rsid w:val="00314B12"/>
    <w:rsid w:val="00314C57"/>
    <w:rsid w:val="0031519C"/>
    <w:rsid w:val="003153A2"/>
    <w:rsid w:val="00315AE1"/>
    <w:rsid w:val="00316474"/>
    <w:rsid w:val="003164CD"/>
    <w:rsid w:val="00316A5E"/>
    <w:rsid w:val="00317D98"/>
    <w:rsid w:val="00317F3E"/>
    <w:rsid w:val="00320304"/>
    <w:rsid w:val="00320A1B"/>
    <w:rsid w:val="00321FFC"/>
    <w:rsid w:val="00322004"/>
    <w:rsid w:val="0032220F"/>
    <w:rsid w:val="0032256F"/>
    <w:rsid w:val="00322BBD"/>
    <w:rsid w:val="0032379D"/>
    <w:rsid w:val="00323D8E"/>
    <w:rsid w:val="00324BDA"/>
    <w:rsid w:val="00325548"/>
    <w:rsid w:val="003264EF"/>
    <w:rsid w:val="00327A67"/>
    <w:rsid w:val="00327EB3"/>
    <w:rsid w:val="003300FC"/>
    <w:rsid w:val="00330814"/>
    <w:rsid w:val="00331B48"/>
    <w:rsid w:val="003322FF"/>
    <w:rsid w:val="00332D2C"/>
    <w:rsid w:val="0033312B"/>
    <w:rsid w:val="0033313E"/>
    <w:rsid w:val="00333D59"/>
    <w:rsid w:val="003346CB"/>
    <w:rsid w:val="003357C0"/>
    <w:rsid w:val="00335D52"/>
    <w:rsid w:val="003369EE"/>
    <w:rsid w:val="00336F2F"/>
    <w:rsid w:val="00336FAD"/>
    <w:rsid w:val="00337464"/>
    <w:rsid w:val="00337B2F"/>
    <w:rsid w:val="00337D51"/>
    <w:rsid w:val="00337E4A"/>
    <w:rsid w:val="0034044D"/>
    <w:rsid w:val="0034095F"/>
    <w:rsid w:val="00340E89"/>
    <w:rsid w:val="003411B0"/>
    <w:rsid w:val="003419FC"/>
    <w:rsid w:val="00341FA2"/>
    <w:rsid w:val="003421B6"/>
    <w:rsid w:val="00342A7D"/>
    <w:rsid w:val="00344027"/>
    <w:rsid w:val="003444EE"/>
    <w:rsid w:val="00344B3F"/>
    <w:rsid w:val="00344CE0"/>
    <w:rsid w:val="0034548F"/>
    <w:rsid w:val="00345B26"/>
    <w:rsid w:val="003462B6"/>
    <w:rsid w:val="0034637A"/>
    <w:rsid w:val="003470A3"/>
    <w:rsid w:val="003470AA"/>
    <w:rsid w:val="0034712E"/>
    <w:rsid w:val="00347B58"/>
    <w:rsid w:val="003504F7"/>
    <w:rsid w:val="003508A3"/>
    <w:rsid w:val="003509D6"/>
    <w:rsid w:val="00350CD5"/>
    <w:rsid w:val="00350F16"/>
    <w:rsid w:val="0035149A"/>
    <w:rsid w:val="00352176"/>
    <w:rsid w:val="003521F1"/>
    <w:rsid w:val="00352782"/>
    <w:rsid w:val="00352EA1"/>
    <w:rsid w:val="003534F1"/>
    <w:rsid w:val="00353F42"/>
    <w:rsid w:val="00355386"/>
    <w:rsid w:val="003556C7"/>
    <w:rsid w:val="00356330"/>
    <w:rsid w:val="00357BC9"/>
    <w:rsid w:val="00361C09"/>
    <w:rsid w:val="00362492"/>
    <w:rsid w:val="003624C1"/>
    <w:rsid w:val="00362905"/>
    <w:rsid w:val="00363352"/>
    <w:rsid w:val="00363745"/>
    <w:rsid w:val="003647C5"/>
    <w:rsid w:val="00364982"/>
    <w:rsid w:val="00365A69"/>
    <w:rsid w:val="00365ABA"/>
    <w:rsid w:val="00365E38"/>
    <w:rsid w:val="0036621D"/>
    <w:rsid w:val="00370137"/>
    <w:rsid w:val="003701E0"/>
    <w:rsid w:val="0037187E"/>
    <w:rsid w:val="003727E4"/>
    <w:rsid w:val="00373040"/>
    <w:rsid w:val="0037357B"/>
    <w:rsid w:val="0037361A"/>
    <w:rsid w:val="00374657"/>
    <w:rsid w:val="003746A1"/>
    <w:rsid w:val="003747EA"/>
    <w:rsid w:val="0037613B"/>
    <w:rsid w:val="003768FA"/>
    <w:rsid w:val="00376BDF"/>
    <w:rsid w:val="00376D4F"/>
    <w:rsid w:val="0037703A"/>
    <w:rsid w:val="003772AA"/>
    <w:rsid w:val="0037750A"/>
    <w:rsid w:val="0038049C"/>
    <w:rsid w:val="003804C7"/>
    <w:rsid w:val="003811D2"/>
    <w:rsid w:val="00381695"/>
    <w:rsid w:val="00382E8A"/>
    <w:rsid w:val="00383246"/>
    <w:rsid w:val="00383E92"/>
    <w:rsid w:val="003844B0"/>
    <w:rsid w:val="003849E4"/>
    <w:rsid w:val="00384C77"/>
    <w:rsid w:val="00385E07"/>
    <w:rsid w:val="00385E71"/>
    <w:rsid w:val="00386015"/>
    <w:rsid w:val="003865F8"/>
    <w:rsid w:val="00386EE2"/>
    <w:rsid w:val="003875B4"/>
    <w:rsid w:val="003876B3"/>
    <w:rsid w:val="0038772B"/>
    <w:rsid w:val="0038776E"/>
    <w:rsid w:val="00387DC1"/>
    <w:rsid w:val="00391627"/>
    <w:rsid w:val="00391FBD"/>
    <w:rsid w:val="00392053"/>
    <w:rsid w:val="003924BA"/>
    <w:rsid w:val="00392CD1"/>
    <w:rsid w:val="00392ED5"/>
    <w:rsid w:val="003949F5"/>
    <w:rsid w:val="003956BD"/>
    <w:rsid w:val="00395702"/>
    <w:rsid w:val="0039576C"/>
    <w:rsid w:val="00395842"/>
    <w:rsid w:val="00395BE7"/>
    <w:rsid w:val="00395D2B"/>
    <w:rsid w:val="00395FCB"/>
    <w:rsid w:val="003963C6"/>
    <w:rsid w:val="0039665F"/>
    <w:rsid w:val="00396A51"/>
    <w:rsid w:val="00396CFF"/>
    <w:rsid w:val="0039782E"/>
    <w:rsid w:val="00397CEF"/>
    <w:rsid w:val="00397D57"/>
    <w:rsid w:val="003A033F"/>
    <w:rsid w:val="003A0B3A"/>
    <w:rsid w:val="003A2E38"/>
    <w:rsid w:val="003A3421"/>
    <w:rsid w:val="003A35F0"/>
    <w:rsid w:val="003A3642"/>
    <w:rsid w:val="003A391A"/>
    <w:rsid w:val="003A3B08"/>
    <w:rsid w:val="003A3E5F"/>
    <w:rsid w:val="003A4935"/>
    <w:rsid w:val="003A51DB"/>
    <w:rsid w:val="003A555C"/>
    <w:rsid w:val="003A60EE"/>
    <w:rsid w:val="003A6132"/>
    <w:rsid w:val="003A6ABC"/>
    <w:rsid w:val="003A6D8E"/>
    <w:rsid w:val="003A706B"/>
    <w:rsid w:val="003A7275"/>
    <w:rsid w:val="003A737D"/>
    <w:rsid w:val="003A7B91"/>
    <w:rsid w:val="003B0048"/>
    <w:rsid w:val="003B01C7"/>
    <w:rsid w:val="003B047F"/>
    <w:rsid w:val="003B0CE1"/>
    <w:rsid w:val="003B176A"/>
    <w:rsid w:val="003B34D4"/>
    <w:rsid w:val="003B38A4"/>
    <w:rsid w:val="003B39E9"/>
    <w:rsid w:val="003B4866"/>
    <w:rsid w:val="003B4D58"/>
    <w:rsid w:val="003B562E"/>
    <w:rsid w:val="003B5EEA"/>
    <w:rsid w:val="003B5F26"/>
    <w:rsid w:val="003B620D"/>
    <w:rsid w:val="003B6810"/>
    <w:rsid w:val="003B7285"/>
    <w:rsid w:val="003B734F"/>
    <w:rsid w:val="003B757D"/>
    <w:rsid w:val="003C01C9"/>
    <w:rsid w:val="003C06CE"/>
    <w:rsid w:val="003C0C8E"/>
    <w:rsid w:val="003C1EE1"/>
    <w:rsid w:val="003C2396"/>
    <w:rsid w:val="003C2483"/>
    <w:rsid w:val="003C35FA"/>
    <w:rsid w:val="003C3655"/>
    <w:rsid w:val="003C4B28"/>
    <w:rsid w:val="003C55BF"/>
    <w:rsid w:val="003C5C71"/>
    <w:rsid w:val="003C5E66"/>
    <w:rsid w:val="003C6A8A"/>
    <w:rsid w:val="003C7232"/>
    <w:rsid w:val="003D0183"/>
    <w:rsid w:val="003D1610"/>
    <w:rsid w:val="003D1969"/>
    <w:rsid w:val="003D2137"/>
    <w:rsid w:val="003D21B1"/>
    <w:rsid w:val="003D3C32"/>
    <w:rsid w:val="003D3E5D"/>
    <w:rsid w:val="003D474F"/>
    <w:rsid w:val="003D49F3"/>
    <w:rsid w:val="003D4C71"/>
    <w:rsid w:val="003D581F"/>
    <w:rsid w:val="003D58F7"/>
    <w:rsid w:val="003D601A"/>
    <w:rsid w:val="003D6115"/>
    <w:rsid w:val="003D67F9"/>
    <w:rsid w:val="003D7413"/>
    <w:rsid w:val="003E0088"/>
    <w:rsid w:val="003E0E55"/>
    <w:rsid w:val="003E1D36"/>
    <w:rsid w:val="003E1D94"/>
    <w:rsid w:val="003E22C5"/>
    <w:rsid w:val="003E2910"/>
    <w:rsid w:val="003E2F40"/>
    <w:rsid w:val="003E3489"/>
    <w:rsid w:val="003E34FB"/>
    <w:rsid w:val="003E38A6"/>
    <w:rsid w:val="003E3E8B"/>
    <w:rsid w:val="003E445A"/>
    <w:rsid w:val="003E514D"/>
    <w:rsid w:val="003E5A1B"/>
    <w:rsid w:val="003E5C4C"/>
    <w:rsid w:val="003E6024"/>
    <w:rsid w:val="003E65B5"/>
    <w:rsid w:val="003F001A"/>
    <w:rsid w:val="003F0B7D"/>
    <w:rsid w:val="003F10E4"/>
    <w:rsid w:val="003F1183"/>
    <w:rsid w:val="003F26CB"/>
    <w:rsid w:val="003F281E"/>
    <w:rsid w:val="003F2ADC"/>
    <w:rsid w:val="003F2E7C"/>
    <w:rsid w:val="003F32EF"/>
    <w:rsid w:val="003F3419"/>
    <w:rsid w:val="003F3442"/>
    <w:rsid w:val="003F38C2"/>
    <w:rsid w:val="003F4473"/>
    <w:rsid w:val="003F480B"/>
    <w:rsid w:val="003F51BB"/>
    <w:rsid w:val="003F5593"/>
    <w:rsid w:val="003F64BB"/>
    <w:rsid w:val="003F7B8A"/>
    <w:rsid w:val="003F7C6F"/>
    <w:rsid w:val="004001C3"/>
    <w:rsid w:val="004010A5"/>
    <w:rsid w:val="0040123A"/>
    <w:rsid w:val="00401A67"/>
    <w:rsid w:val="004024B1"/>
    <w:rsid w:val="00402885"/>
    <w:rsid w:val="004029AD"/>
    <w:rsid w:val="00402BC1"/>
    <w:rsid w:val="00402E6E"/>
    <w:rsid w:val="004033A3"/>
    <w:rsid w:val="004040B5"/>
    <w:rsid w:val="004040D8"/>
    <w:rsid w:val="00404199"/>
    <w:rsid w:val="00404661"/>
    <w:rsid w:val="00404799"/>
    <w:rsid w:val="00404F6D"/>
    <w:rsid w:val="0040526A"/>
    <w:rsid w:val="004078DB"/>
    <w:rsid w:val="004118F5"/>
    <w:rsid w:val="00411C8D"/>
    <w:rsid w:val="00411CC5"/>
    <w:rsid w:val="00411DBE"/>
    <w:rsid w:val="004121E4"/>
    <w:rsid w:val="00412757"/>
    <w:rsid w:val="0041309E"/>
    <w:rsid w:val="00413199"/>
    <w:rsid w:val="00413359"/>
    <w:rsid w:val="00413E3D"/>
    <w:rsid w:val="004140C9"/>
    <w:rsid w:val="0041451D"/>
    <w:rsid w:val="00414937"/>
    <w:rsid w:val="004151F8"/>
    <w:rsid w:val="004154CE"/>
    <w:rsid w:val="0041777B"/>
    <w:rsid w:val="004200A7"/>
    <w:rsid w:val="00420889"/>
    <w:rsid w:val="004213C6"/>
    <w:rsid w:val="00421DBA"/>
    <w:rsid w:val="00422341"/>
    <w:rsid w:val="00422687"/>
    <w:rsid w:val="004228FF"/>
    <w:rsid w:val="00422D72"/>
    <w:rsid w:val="0042338B"/>
    <w:rsid w:val="004236DB"/>
    <w:rsid w:val="0042404B"/>
    <w:rsid w:val="0042419F"/>
    <w:rsid w:val="004243D5"/>
    <w:rsid w:val="004244F8"/>
    <w:rsid w:val="004255AB"/>
    <w:rsid w:val="00425FE7"/>
    <w:rsid w:val="004262C0"/>
    <w:rsid w:val="00426782"/>
    <w:rsid w:val="004270BD"/>
    <w:rsid w:val="004278C4"/>
    <w:rsid w:val="00427EF5"/>
    <w:rsid w:val="00430726"/>
    <w:rsid w:val="00431F6D"/>
    <w:rsid w:val="004320E0"/>
    <w:rsid w:val="004328DE"/>
    <w:rsid w:val="00433345"/>
    <w:rsid w:val="0043395A"/>
    <w:rsid w:val="004341E0"/>
    <w:rsid w:val="00434564"/>
    <w:rsid w:val="00435319"/>
    <w:rsid w:val="00435B2E"/>
    <w:rsid w:val="00436657"/>
    <w:rsid w:val="0043665D"/>
    <w:rsid w:val="00436F8B"/>
    <w:rsid w:val="00437150"/>
    <w:rsid w:val="0043775A"/>
    <w:rsid w:val="00437BD0"/>
    <w:rsid w:val="00440318"/>
    <w:rsid w:val="004405F4"/>
    <w:rsid w:val="004406D2"/>
    <w:rsid w:val="00440A2E"/>
    <w:rsid w:val="00440B99"/>
    <w:rsid w:val="004413D4"/>
    <w:rsid w:val="00442DD1"/>
    <w:rsid w:val="0044357E"/>
    <w:rsid w:val="00444C7B"/>
    <w:rsid w:val="0044526C"/>
    <w:rsid w:val="00445FFF"/>
    <w:rsid w:val="00447181"/>
    <w:rsid w:val="00447825"/>
    <w:rsid w:val="00447CAD"/>
    <w:rsid w:val="00447ECA"/>
    <w:rsid w:val="0045023B"/>
    <w:rsid w:val="004502BD"/>
    <w:rsid w:val="00450B01"/>
    <w:rsid w:val="00451EB5"/>
    <w:rsid w:val="0045341C"/>
    <w:rsid w:val="0045356E"/>
    <w:rsid w:val="00454346"/>
    <w:rsid w:val="004543A0"/>
    <w:rsid w:val="0045490B"/>
    <w:rsid w:val="004569E9"/>
    <w:rsid w:val="00457302"/>
    <w:rsid w:val="00457982"/>
    <w:rsid w:val="00460372"/>
    <w:rsid w:val="00460544"/>
    <w:rsid w:val="00460C04"/>
    <w:rsid w:val="00460E90"/>
    <w:rsid w:val="00461414"/>
    <w:rsid w:val="00461504"/>
    <w:rsid w:val="00462372"/>
    <w:rsid w:val="004636C5"/>
    <w:rsid w:val="0046423D"/>
    <w:rsid w:val="00464EA7"/>
    <w:rsid w:val="0046576E"/>
    <w:rsid w:val="00465D1B"/>
    <w:rsid w:val="00467A95"/>
    <w:rsid w:val="00467F0B"/>
    <w:rsid w:val="00470525"/>
    <w:rsid w:val="00472446"/>
    <w:rsid w:val="0047355F"/>
    <w:rsid w:val="00474527"/>
    <w:rsid w:val="004750EE"/>
    <w:rsid w:val="00475828"/>
    <w:rsid w:val="00475A78"/>
    <w:rsid w:val="0047610A"/>
    <w:rsid w:val="00476A9D"/>
    <w:rsid w:val="00477729"/>
    <w:rsid w:val="0048036B"/>
    <w:rsid w:val="004806E8"/>
    <w:rsid w:val="00481853"/>
    <w:rsid w:val="004825B8"/>
    <w:rsid w:val="00482D63"/>
    <w:rsid w:val="004833AD"/>
    <w:rsid w:val="0048365C"/>
    <w:rsid w:val="00484E32"/>
    <w:rsid w:val="00485860"/>
    <w:rsid w:val="0048621E"/>
    <w:rsid w:val="00486AF1"/>
    <w:rsid w:val="00487AD0"/>
    <w:rsid w:val="00487CD6"/>
    <w:rsid w:val="00490C99"/>
    <w:rsid w:val="004910EC"/>
    <w:rsid w:val="00491297"/>
    <w:rsid w:val="004915A1"/>
    <w:rsid w:val="004930D6"/>
    <w:rsid w:val="0049349A"/>
    <w:rsid w:val="00493FDC"/>
    <w:rsid w:val="004942AA"/>
    <w:rsid w:val="00494B8F"/>
    <w:rsid w:val="00495391"/>
    <w:rsid w:val="00495496"/>
    <w:rsid w:val="004955B6"/>
    <w:rsid w:val="004958CB"/>
    <w:rsid w:val="0049599C"/>
    <w:rsid w:val="00496A3D"/>
    <w:rsid w:val="00497684"/>
    <w:rsid w:val="00497D26"/>
    <w:rsid w:val="004A072F"/>
    <w:rsid w:val="004A144C"/>
    <w:rsid w:val="004A1752"/>
    <w:rsid w:val="004A1868"/>
    <w:rsid w:val="004A2656"/>
    <w:rsid w:val="004A2B47"/>
    <w:rsid w:val="004A32F0"/>
    <w:rsid w:val="004A4A50"/>
    <w:rsid w:val="004A4F5F"/>
    <w:rsid w:val="004A595E"/>
    <w:rsid w:val="004A5D08"/>
    <w:rsid w:val="004A7267"/>
    <w:rsid w:val="004B0595"/>
    <w:rsid w:val="004B0E78"/>
    <w:rsid w:val="004B1383"/>
    <w:rsid w:val="004B15B4"/>
    <w:rsid w:val="004B1D68"/>
    <w:rsid w:val="004B2627"/>
    <w:rsid w:val="004B5FBD"/>
    <w:rsid w:val="004B6D95"/>
    <w:rsid w:val="004B7181"/>
    <w:rsid w:val="004B7452"/>
    <w:rsid w:val="004B7C74"/>
    <w:rsid w:val="004C11B3"/>
    <w:rsid w:val="004C1A65"/>
    <w:rsid w:val="004C1F13"/>
    <w:rsid w:val="004C1F78"/>
    <w:rsid w:val="004C22FF"/>
    <w:rsid w:val="004C352F"/>
    <w:rsid w:val="004C3942"/>
    <w:rsid w:val="004C56CE"/>
    <w:rsid w:val="004C5DE3"/>
    <w:rsid w:val="004C6231"/>
    <w:rsid w:val="004C63A0"/>
    <w:rsid w:val="004C6E2B"/>
    <w:rsid w:val="004C79F4"/>
    <w:rsid w:val="004C7A09"/>
    <w:rsid w:val="004D047C"/>
    <w:rsid w:val="004D0903"/>
    <w:rsid w:val="004D191E"/>
    <w:rsid w:val="004D1C9A"/>
    <w:rsid w:val="004D1ED8"/>
    <w:rsid w:val="004D2034"/>
    <w:rsid w:val="004D208E"/>
    <w:rsid w:val="004D2DB8"/>
    <w:rsid w:val="004D2F62"/>
    <w:rsid w:val="004D34C7"/>
    <w:rsid w:val="004D3797"/>
    <w:rsid w:val="004D44F9"/>
    <w:rsid w:val="004D477C"/>
    <w:rsid w:val="004D54AB"/>
    <w:rsid w:val="004D76B4"/>
    <w:rsid w:val="004D79A0"/>
    <w:rsid w:val="004D79F5"/>
    <w:rsid w:val="004D7DCB"/>
    <w:rsid w:val="004D7E63"/>
    <w:rsid w:val="004E042F"/>
    <w:rsid w:val="004E10F2"/>
    <w:rsid w:val="004E34E4"/>
    <w:rsid w:val="004E3531"/>
    <w:rsid w:val="004E380F"/>
    <w:rsid w:val="004E3A6A"/>
    <w:rsid w:val="004E446B"/>
    <w:rsid w:val="004E44BE"/>
    <w:rsid w:val="004E5B60"/>
    <w:rsid w:val="004E644A"/>
    <w:rsid w:val="004E6B5E"/>
    <w:rsid w:val="004E73A5"/>
    <w:rsid w:val="004E7656"/>
    <w:rsid w:val="004E7686"/>
    <w:rsid w:val="004F0A28"/>
    <w:rsid w:val="004F161D"/>
    <w:rsid w:val="004F1672"/>
    <w:rsid w:val="004F272A"/>
    <w:rsid w:val="004F2741"/>
    <w:rsid w:val="004F3E1B"/>
    <w:rsid w:val="004F498B"/>
    <w:rsid w:val="004F4FC8"/>
    <w:rsid w:val="004F5FEB"/>
    <w:rsid w:val="004F64A9"/>
    <w:rsid w:val="004F7C9D"/>
    <w:rsid w:val="005001BB"/>
    <w:rsid w:val="0050052F"/>
    <w:rsid w:val="005017C8"/>
    <w:rsid w:val="00501899"/>
    <w:rsid w:val="005022E3"/>
    <w:rsid w:val="00502536"/>
    <w:rsid w:val="00502E8E"/>
    <w:rsid w:val="00503651"/>
    <w:rsid w:val="00503933"/>
    <w:rsid w:val="00503EAA"/>
    <w:rsid w:val="00504187"/>
    <w:rsid w:val="00504509"/>
    <w:rsid w:val="0050476B"/>
    <w:rsid w:val="00504AA6"/>
    <w:rsid w:val="00504DF0"/>
    <w:rsid w:val="00505430"/>
    <w:rsid w:val="00505C46"/>
    <w:rsid w:val="00506A2F"/>
    <w:rsid w:val="00507E89"/>
    <w:rsid w:val="005105F2"/>
    <w:rsid w:val="005119D7"/>
    <w:rsid w:val="0051252B"/>
    <w:rsid w:val="005132B2"/>
    <w:rsid w:val="005135D4"/>
    <w:rsid w:val="0051401A"/>
    <w:rsid w:val="005141C5"/>
    <w:rsid w:val="0051437D"/>
    <w:rsid w:val="0051443B"/>
    <w:rsid w:val="0051464E"/>
    <w:rsid w:val="00514F61"/>
    <w:rsid w:val="005150E5"/>
    <w:rsid w:val="0051539C"/>
    <w:rsid w:val="005154C7"/>
    <w:rsid w:val="00515749"/>
    <w:rsid w:val="00515B01"/>
    <w:rsid w:val="00515F9D"/>
    <w:rsid w:val="005170F3"/>
    <w:rsid w:val="005175A3"/>
    <w:rsid w:val="005179F6"/>
    <w:rsid w:val="00517DC8"/>
    <w:rsid w:val="00520623"/>
    <w:rsid w:val="00521ED7"/>
    <w:rsid w:val="00521F60"/>
    <w:rsid w:val="00522C41"/>
    <w:rsid w:val="0052337E"/>
    <w:rsid w:val="0052365B"/>
    <w:rsid w:val="005249F7"/>
    <w:rsid w:val="005250B9"/>
    <w:rsid w:val="005251BD"/>
    <w:rsid w:val="00525655"/>
    <w:rsid w:val="00525778"/>
    <w:rsid w:val="00525D40"/>
    <w:rsid w:val="00526271"/>
    <w:rsid w:val="005265A3"/>
    <w:rsid w:val="00526E21"/>
    <w:rsid w:val="00526FF5"/>
    <w:rsid w:val="00527046"/>
    <w:rsid w:val="005271CA"/>
    <w:rsid w:val="00527B47"/>
    <w:rsid w:val="00527C01"/>
    <w:rsid w:val="00527DE8"/>
    <w:rsid w:val="005300DB"/>
    <w:rsid w:val="005302DC"/>
    <w:rsid w:val="00530474"/>
    <w:rsid w:val="00530900"/>
    <w:rsid w:val="00531397"/>
    <w:rsid w:val="00531858"/>
    <w:rsid w:val="0053192F"/>
    <w:rsid w:val="00531A66"/>
    <w:rsid w:val="0053224C"/>
    <w:rsid w:val="005323B1"/>
    <w:rsid w:val="005325A1"/>
    <w:rsid w:val="0053285A"/>
    <w:rsid w:val="0053319D"/>
    <w:rsid w:val="005346DF"/>
    <w:rsid w:val="005347F7"/>
    <w:rsid w:val="00534944"/>
    <w:rsid w:val="005350AC"/>
    <w:rsid w:val="00535376"/>
    <w:rsid w:val="005354C2"/>
    <w:rsid w:val="005360B1"/>
    <w:rsid w:val="00536746"/>
    <w:rsid w:val="005367CD"/>
    <w:rsid w:val="005368B8"/>
    <w:rsid w:val="005377E3"/>
    <w:rsid w:val="00537AFD"/>
    <w:rsid w:val="0054060F"/>
    <w:rsid w:val="00541484"/>
    <w:rsid w:val="0054173D"/>
    <w:rsid w:val="00541C22"/>
    <w:rsid w:val="00542085"/>
    <w:rsid w:val="00542462"/>
    <w:rsid w:val="0054496D"/>
    <w:rsid w:val="00544C84"/>
    <w:rsid w:val="00544E7F"/>
    <w:rsid w:val="005450C5"/>
    <w:rsid w:val="005455A5"/>
    <w:rsid w:val="005462AB"/>
    <w:rsid w:val="00546B3C"/>
    <w:rsid w:val="00547CFC"/>
    <w:rsid w:val="00547E77"/>
    <w:rsid w:val="005510DA"/>
    <w:rsid w:val="00551824"/>
    <w:rsid w:val="00551CF2"/>
    <w:rsid w:val="00552305"/>
    <w:rsid w:val="00552401"/>
    <w:rsid w:val="00552729"/>
    <w:rsid w:val="0055321F"/>
    <w:rsid w:val="0055333E"/>
    <w:rsid w:val="00553614"/>
    <w:rsid w:val="00553BC5"/>
    <w:rsid w:val="0055405A"/>
    <w:rsid w:val="00554753"/>
    <w:rsid w:val="00555417"/>
    <w:rsid w:val="005558C5"/>
    <w:rsid w:val="00555A21"/>
    <w:rsid w:val="00555F22"/>
    <w:rsid w:val="005560C6"/>
    <w:rsid w:val="005570F1"/>
    <w:rsid w:val="00557CA4"/>
    <w:rsid w:val="005611D7"/>
    <w:rsid w:val="00561F2D"/>
    <w:rsid w:val="005626AE"/>
    <w:rsid w:val="005629A1"/>
    <w:rsid w:val="0056309F"/>
    <w:rsid w:val="00563CDA"/>
    <w:rsid w:val="0056453C"/>
    <w:rsid w:val="00564949"/>
    <w:rsid w:val="005649BD"/>
    <w:rsid w:val="00565B27"/>
    <w:rsid w:val="00565BD3"/>
    <w:rsid w:val="0056639B"/>
    <w:rsid w:val="00566537"/>
    <w:rsid w:val="0056659C"/>
    <w:rsid w:val="005668F6"/>
    <w:rsid w:val="00570602"/>
    <w:rsid w:val="00571357"/>
    <w:rsid w:val="00572D95"/>
    <w:rsid w:val="00572E68"/>
    <w:rsid w:val="00573F4D"/>
    <w:rsid w:val="00574381"/>
    <w:rsid w:val="00574C47"/>
    <w:rsid w:val="00575828"/>
    <w:rsid w:val="00575CCE"/>
    <w:rsid w:val="005762CA"/>
    <w:rsid w:val="00576326"/>
    <w:rsid w:val="00576404"/>
    <w:rsid w:val="00576C4A"/>
    <w:rsid w:val="00576F4B"/>
    <w:rsid w:val="005770E5"/>
    <w:rsid w:val="00577BB8"/>
    <w:rsid w:val="00580115"/>
    <w:rsid w:val="005807AD"/>
    <w:rsid w:val="005809CA"/>
    <w:rsid w:val="00581519"/>
    <w:rsid w:val="00581FA8"/>
    <w:rsid w:val="00582E4F"/>
    <w:rsid w:val="0058422F"/>
    <w:rsid w:val="00585824"/>
    <w:rsid w:val="00585A6B"/>
    <w:rsid w:val="00585C50"/>
    <w:rsid w:val="00586216"/>
    <w:rsid w:val="00586833"/>
    <w:rsid w:val="005871AF"/>
    <w:rsid w:val="00587624"/>
    <w:rsid w:val="005901B6"/>
    <w:rsid w:val="0059104E"/>
    <w:rsid w:val="005913C9"/>
    <w:rsid w:val="0059245B"/>
    <w:rsid w:val="00592DDD"/>
    <w:rsid w:val="00592F86"/>
    <w:rsid w:val="00595569"/>
    <w:rsid w:val="00596328"/>
    <w:rsid w:val="00596DA5"/>
    <w:rsid w:val="00597459"/>
    <w:rsid w:val="005A0A80"/>
    <w:rsid w:val="005A0ADB"/>
    <w:rsid w:val="005A0B2E"/>
    <w:rsid w:val="005A13E4"/>
    <w:rsid w:val="005A1C2F"/>
    <w:rsid w:val="005A2020"/>
    <w:rsid w:val="005A23B5"/>
    <w:rsid w:val="005A2C38"/>
    <w:rsid w:val="005A2F76"/>
    <w:rsid w:val="005A3001"/>
    <w:rsid w:val="005A32B6"/>
    <w:rsid w:val="005A428B"/>
    <w:rsid w:val="005A5074"/>
    <w:rsid w:val="005A54C5"/>
    <w:rsid w:val="005A54FC"/>
    <w:rsid w:val="005A6DA7"/>
    <w:rsid w:val="005A6E65"/>
    <w:rsid w:val="005B101B"/>
    <w:rsid w:val="005B107D"/>
    <w:rsid w:val="005B12F2"/>
    <w:rsid w:val="005B15DC"/>
    <w:rsid w:val="005B19E0"/>
    <w:rsid w:val="005B26BE"/>
    <w:rsid w:val="005B288F"/>
    <w:rsid w:val="005B2B2C"/>
    <w:rsid w:val="005B2E09"/>
    <w:rsid w:val="005B314D"/>
    <w:rsid w:val="005B3CB1"/>
    <w:rsid w:val="005B43E7"/>
    <w:rsid w:val="005B67DD"/>
    <w:rsid w:val="005C0287"/>
    <w:rsid w:val="005C0559"/>
    <w:rsid w:val="005C0A41"/>
    <w:rsid w:val="005C1003"/>
    <w:rsid w:val="005C2F39"/>
    <w:rsid w:val="005C4321"/>
    <w:rsid w:val="005C476A"/>
    <w:rsid w:val="005C4F9A"/>
    <w:rsid w:val="005C5602"/>
    <w:rsid w:val="005C5A5A"/>
    <w:rsid w:val="005C5ABF"/>
    <w:rsid w:val="005C619E"/>
    <w:rsid w:val="005C6210"/>
    <w:rsid w:val="005C7118"/>
    <w:rsid w:val="005C7255"/>
    <w:rsid w:val="005C7429"/>
    <w:rsid w:val="005C745E"/>
    <w:rsid w:val="005C7683"/>
    <w:rsid w:val="005D09A1"/>
    <w:rsid w:val="005D1089"/>
    <w:rsid w:val="005D16C8"/>
    <w:rsid w:val="005D1D6C"/>
    <w:rsid w:val="005D21AB"/>
    <w:rsid w:val="005D2387"/>
    <w:rsid w:val="005D2618"/>
    <w:rsid w:val="005D3456"/>
    <w:rsid w:val="005D3F0E"/>
    <w:rsid w:val="005D4649"/>
    <w:rsid w:val="005D5481"/>
    <w:rsid w:val="005D562B"/>
    <w:rsid w:val="005D5C08"/>
    <w:rsid w:val="005D60D5"/>
    <w:rsid w:val="005D694D"/>
    <w:rsid w:val="005E0953"/>
    <w:rsid w:val="005E1233"/>
    <w:rsid w:val="005E1F55"/>
    <w:rsid w:val="005E204B"/>
    <w:rsid w:val="005E21DE"/>
    <w:rsid w:val="005E3499"/>
    <w:rsid w:val="005E3D5E"/>
    <w:rsid w:val="005E3D8D"/>
    <w:rsid w:val="005E4125"/>
    <w:rsid w:val="005E57AD"/>
    <w:rsid w:val="005E58F8"/>
    <w:rsid w:val="005E606A"/>
    <w:rsid w:val="005E77E8"/>
    <w:rsid w:val="005E7F25"/>
    <w:rsid w:val="005F043B"/>
    <w:rsid w:val="005F0926"/>
    <w:rsid w:val="005F12B8"/>
    <w:rsid w:val="005F1573"/>
    <w:rsid w:val="005F28EB"/>
    <w:rsid w:val="005F38B4"/>
    <w:rsid w:val="005F4DEE"/>
    <w:rsid w:val="005F50D1"/>
    <w:rsid w:val="005F563E"/>
    <w:rsid w:val="005F5E43"/>
    <w:rsid w:val="005F6E4D"/>
    <w:rsid w:val="005F76DE"/>
    <w:rsid w:val="005F7AA9"/>
    <w:rsid w:val="005F7CBD"/>
    <w:rsid w:val="0060010A"/>
    <w:rsid w:val="00600663"/>
    <w:rsid w:val="00600829"/>
    <w:rsid w:val="006009C0"/>
    <w:rsid w:val="00600F77"/>
    <w:rsid w:val="006023E7"/>
    <w:rsid w:val="00602923"/>
    <w:rsid w:val="00602A8F"/>
    <w:rsid w:val="006036E7"/>
    <w:rsid w:val="00605F9C"/>
    <w:rsid w:val="00606D23"/>
    <w:rsid w:val="00610362"/>
    <w:rsid w:val="006109AD"/>
    <w:rsid w:val="00610C0E"/>
    <w:rsid w:val="00611A49"/>
    <w:rsid w:val="00611D81"/>
    <w:rsid w:val="006124D3"/>
    <w:rsid w:val="00613614"/>
    <w:rsid w:val="00613CF9"/>
    <w:rsid w:val="00613E0A"/>
    <w:rsid w:val="0061411C"/>
    <w:rsid w:val="00614F5D"/>
    <w:rsid w:val="0061599E"/>
    <w:rsid w:val="00616926"/>
    <w:rsid w:val="006176DC"/>
    <w:rsid w:val="006200BB"/>
    <w:rsid w:val="006209ED"/>
    <w:rsid w:val="00621688"/>
    <w:rsid w:val="006229C2"/>
    <w:rsid w:val="00622A16"/>
    <w:rsid w:val="006230FB"/>
    <w:rsid w:val="00623689"/>
    <w:rsid w:val="00623B62"/>
    <w:rsid w:val="0062423C"/>
    <w:rsid w:val="00624274"/>
    <w:rsid w:val="0062448F"/>
    <w:rsid w:val="00624B0B"/>
    <w:rsid w:val="00625C56"/>
    <w:rsid w:val="00625D4B"/>
    <w:rsid w:val="006266F4"/>
    <w:rsid w:val="00626AFA"/>
    <w:rsid w:val="00630109"/>
    <w:rsid w:val="00630B13"/>
    <w:rsid w:val="00630E88"/>
    <w:rsid w:val="006313FE"/>
    <w:rsid w:val="0063267A"/>
    <w:rsid w:val="00632ABA"/>
    <w:rsid w:val="00633840"/>
    <w:rsid w:val="00634ABD"/>
    <w:rsid w:val="00634AEA"/>
    <w:rsid w:val="00635FBF"/>
    <w:rsid w:val="00636000"/>
    <w:rsid w:val="006360F9"/>
    <w:rsid w:val="00636A36"/>
    <w:rsid w:val="006372F5"/>
    <w:rsid w:val="006374A0"/>
    <w:rsid w:val="00637A2C"/>
    <w:rsid w:val="00640063"/>
    <w:rsid w:val="006402A9"/>
    <w:rsid w:val="00640975"/>
    <w:rsid w:val="00640D45"/>
    <w:rsid w:val="00640F3C"/>
    <w:rsid w:val="00640F66"/>
    <w:rsid w:val="00641D52"/>
    <w:rsid w:val="00642459"/>
    <w:rsid w:val="0064381A"/>
    <w:rsid w:val="00644812"/>
    <w:rsid w:val="00644936"/>
    <w:rsid w:val="00644ED5"/>
    <w:rsid w:val="006452C8"/>
    <w:rsid w:val="0064590F"/>
    <w:rsid w:val="00646FBE"/>
    <w:rsid w:val="00646FC7"/>
    <w:rsid w:val="0064743D"/>
    <w:rsid w:val="00647468"/>
    <w:rsid w:val="0064780E"/>
    <w:rsid w:val="00647D41"/>
    <w:rsid w:val="00650419"/>
    <w:rsid w:val="00650A38"/>
    <w:rsid w:val="00650C75"/>
    <w:rsid w:val="00650DB4"/>
    <w:rsid w:val="00650EEB"/>
    <w:rsid w:val="00651611"/>
    <w:rsid w:val="0065162F"/>
    <w:rsid w:val="00651714"/>
    <w:rsid w:val="00652148"/>
    <w:rsid w:val="00652311"/>
    <w:rsid w:val="006529ED"/>
    <w:rsid w:val="00652BEC"/>
    <w:rsid w:val="0065302A"/>
    <w:rsid w:val="00655D22"/>
    <w:rsid w:val="006565B6"/>
    <w:rsid w:val="00656A2B"/>
    <w:rsid w:val="00656EBB"/>
    <w:rsid w:val="00656F3D"/>
    <w:rsid w:val="0065782C"/>
    <w:rsid w:val="00657A97"/>
    <w:rsid w:val="00660691"/>
    <w:rsid w:val="00661254"/>
    <w:rsid w:val="00662FA6"/>
    <w:rsid w:val="00663151"/>
    <w:rsid w:val="0066345E"/>
    <w:rsid w:val="0066378D"/>
    <w:rsid w:val="00664D28"/>
    <w:rsid w:val="0066648E"/>
    <w:rsid w:val="00666FB0"/>
    <w:rsid w:val="006670EB"/>
    <w:rsid w:val="00667509"/>
    <w:rsid w:val="0066794B"/>
    <w:rsid w:val="00670077"/>
    <w:rsid w:val="006719A1"/>
    <w:rsid w:val="00671F68"/>
    <w:rsid w:val="0067207E"/>
    <w:rsid w:val="00672F7B"/>
    <w:rsid w:val="00673771"/>
    <w:rsid w:val="0067388A"/>
    <w:rsid w:val="006739B3"/>
    <w:rsid w:val="00674606"/>
    <w:rsid w:val="006748B9"/>
    <w:rsid w:val="0067582A"/>
    <w:rsid w:val="00675D6B"/>
    <w:rsid w:val="00676A5A"/>
    <w:rsid w:val="00677476"/>
    <w:rsid w:val="00681949"/>
    <w:rsid w:val="00681E22"/>
    <w:rsid w:val="00682213"/>
    <w:rsid w:val="00682247"/>
    <w:rsid w:val="00682FF4"/>
    <w:rsid w:val="00683E27"/>
    <w:rsid w:val="00683F3A"/>
    <w:rsid w:val="0068432A"/>
    <w:rsid w:val="0068458E"/>
    <w:rsid w:val="00685BDF"/>
    <w:rsid w:val="00685D3B"/>
    <w:rsid w:val="006860B7"/>
    <w:rsid w:val="00686279"/>
    <w:rsid w:val="0068683C"/>
    <w:rsid w:val="006871B2"/>
    <w:rsid w:val="006907E9"/>
    <w:rsid w:val="00691674"/>
    <w:rsid w:val="00692007"/>
    <w:rsid w:val="006943DD"/>
    <w:rsid w:val="00694C64"/>
    <w:rsid w:val="00695813"/>
    <w:rsid w:val="00695C63"/>
    <w:rsid w:val="006970FB"/>
    <w:rsid w:val="00697CFF"/>
    <w:rsid w:val="00697E9D"/>
    <w:rsid w:val="006A0A32"/>
    <w:rsid w:val="006A15FC"/>
    <w:rsid w:val="006A1B04"/>
    <w:rsid w:val="006A1B91"/>
    <w:rsid w:val="006A1D02"/>
    <w:rsid w:val="006A368E"/>
    <w:rsid w:val="006A3D1C"/>
    <w:rsid w:val="006A4B58"/>
    <w:rsid w:val="006A5327"/>
    <w:rsid w:val="006A5D86"/>
    <w:rsid w:val="006A613A"/>
    <w:rsid w:val="006A6E68"/>
    <w:rsid w:val="006B0BE7"/>
    <w:rsid w:val="006B16C0"/>
    <w:rsid w:val="006B1834"/>
    <w:rsid w:val="006B1EDB"/>
    <w:rsid w:val="006B30E9"/>
    <w:rsid w:val="006B44D3"/>
    <w:rsid w:val="006B4D76"/>
    <w:rsid w:val="006B4E6F"/>
    <w:rsid w:val="006B562B"/>
    <w:rsid w:val="006B594E"/>
    <w:rsid w:val="006B5B2B"/>
    <w:rsid w:val="006B67C5"/>
    <w:rsid w:val="006B6C6B"/>
    <w:rsid w:val="006B6E4E"/>
    <w:rsid w:val="006B73DD"/>
    <w:rsid w:val="006B7BC5"/>
    <w:rsid w:val="006C0A71"/>
    <w:rsid w:val="006C0F10"/>
    <w:rsid w:val="006C211F"/>
    <w:rsid w:val="006C2FC7"/>
    <w:rsid w:val="006C3E29"/>
    <w:rsid w:val="006C41EC"/>
    <w:rsid w:val="006C489F"/>
    <w:rsid w:val="006C4BC4"/>
    <w:rsid w:val="006C5D48"/>
    <w:rsid w:val="006C6277"/>
    <w:rsid w:val="006C643F"/>
    <w:rsid w:val="006C6470"/>
    <w:rsid w:val="006C74A1"/>
    <w:rsid w:val="006C78C2"/>
    <w:rsid w:val="006C79BA"/>
    <w:rsid w:val="006D03DC"/>
    <w:rsid w:val="006D0668"/>
    <w:rsid w:val="006D2369"/>
    <w:rsid w:val="006D3316"/>
    <w:rsid w:val="006D360D"/>
    <w:rsid w:val="006D45F1"/>
    <w:rsid w:val="006D4A39"/>
    <w:rsid w:val="006D501F"/>
    <w:rsid w:val="006D53B7"/>
    <w:rsid w:val="006D57D9"/>
    <w:rsid w:val="006D6E39"/>
    <w:rsid w:val="006D7DEE"/>
    <w:rsid w:val="006E0216"/>
    <w:rsid w:val="006E0A56"/>
    <w:rsid w:val="006E1B8B"/>
    <w:rsid w:val="006E2AF4"/>
    <w:rsid w:val="006E336F"/>
    <w:rsid w:val="006E350D"/>
    <w:rsid w:val="006E3F6B"/>
    <w:rsid w:val="006E3FD9"/>
    <w:rsid w:val="006E49FD"/>
    <w:rsid w:val="006E5AF6"/>
    <w:rsid w:val="006E65FF"/>
    <w:rsid w:val="006E6FDD"/>
    <w:rsid w:val="006E71C3"/>
    <w:rsid w:val="006E7A15"/>
    <w:rsid w:val="006E7C2D"/>
    <w:rsid w:val="006F05F5"/>
    <w:rsid w:val="006F0770"/>
    <w:rsid w:val="006F1B04"/>
    <w:rsid w:val="006F2B25"/>
    <w:rsid w:val="006F2D4C"/>
    <w:rsid w:val="006F2FCB"/>
    <w:rsid w:val="006F31E4"/>
    <w:rsid w:val="006F35B6"/>
    <w:rsid w:val="006F3C51"/>
    <w:rsid w:val="006F3ED3"/>
    <w:rsid w:val="006F4206"/>
    <w:rsid w:val="006F4B76"/>
    <w:rsid w:val="006F4DD0"/>
    <w:rsid w:val="006F53DE"/>
    <w:rsid w:val="006F5550"/>
    <w:rsid w:val="006F557F"/>
    <w:rsid w:val="006F56EA"/>
    <w:rsid w:val="006F5AF4"/>
    <w:rsid w:val="006F5C66"/>
    <w:rsid w:val="006F5E2C"/>
    <w:rsid w:val="006F6B85"/>
    <w:rsid w:val="006F70EE"/>
    <w:rsid w:val="0070022D"/>
    <w:rsid w:val="007009E4"/>
    <w:rsid w:val="0070203D"/>
    <w:rsid w:val="00703B47"/>
    <w:rsid w:val="00703C99"/>
    <w:rsid w:val="0070402C"/>
    <w:rsid w:val="00704627"/>
    <w:rsid w:val="00704807"/>
    <w:rsid w:val="007049AC"/>
    <w:rsid w:val="007065E4"/>
    <w:rsid w:val="00706821"/>
    <w:rsid w:val="00706A0E"/>
    <w:rsid w:val="00706C97"/>
    <w:rsid w:val="00706F0F"/>
    <w:rsid w:val="007079C1"/>
    <w:rsid w:val="007109AF"/>
    <w:rsid w:val="007116AE"/>
    <w:rsid w:val="00712029"/>
    <w:rsid w:val="00712C35"/>
    <w:rsid w:val="00712EF3"/>
    <w:rsid w:val="00714A24"/>
    <w:rsid w:val="00714E2A"/>
    <w:rsid w:val="007159A9"/>
    <w:rsid w:val="00715FDB"/>
    <w:rsid w:val="0071601B"/>
    <w:rsid w:val="00716F57"/>
    <w:rsid w:val="007176E4"/>
    <w:rsid w:val="00717732"/>
    <w:rsid w:val="0071786F"/>
    <w:rsid w:val="00717E54"/>
    <w:rsid w:val="00717F08"/>
    <w:rsid w:val="00717F3A"/>
    <w:rsid w:val="007207B2"/>
    <w:rsid w:val="007209B7"/>
    <w:rsid w:val="0072252C"/>
    <w:rsid w:val="00722BFF"/>
    <w:rsid w:val="00722C27"/>
    <w:rsid w:val="00722E68"/>
    <w:rsid w:val="00723283"/>
    <w:rsid w:val="007237CA"/>
    <w:rsid w:val="00723B9D"/>
    <w:rsid w:val="0072434B"/>
    <w:rsid w:val="00724726"/>
    <w:rsid w:val="00725277"/>
    <w:rsid w:val="007255A4"/>
    <w:rsid w:val="0072612D"/>
    <w:rsid w:val="007265A1"/>
    <w:rsid w:val="00727416"/>
    <w:rsid w:val="00727E4A"/>
    <w:rsid w:val="00730E71"/>
    <w:rsid w:val="0073107C"/>
    <w:rsid w:val="0073174F"/>
    <w:rsid w:val="00732720"/>
    <w:rsid w:val="0073278E"/>
    <w:rsid w:val="007327C8"/>
    <w:rsid w:val="00732D30"/>
    <w:rsid w:val="00733011"/>
    <w:rsid w:val="007334DD"/>
    <w:rsid w:val="00733C52"/>
    <w:rsid w:val="007349E0"/>
    <w:rsid w:val="00734BA6"/>
    <w:rsid w:val="00734CBC"/>
    <w:rsid w:val="00734DC1"/>
    <w:rsid w:val="0073593B"/>
    <w:rsid w:val="00735A38"/>
    <w:rsid w:val="007375BA"/>
    <w:rsid w:val="0073769E"/>
    <w:rsid w:val="00737C91"/>
    <w:rsid w:val="00740329"/>
    <w:rsid w:val="00741F43"/>
    <w:rsid w:val="007428C4"/>
    <w:rsid w:val="007439FA"/>
    <w:rsid w:val="00744505"/>
    <w:rsid w:val="00744808"/>
    <w:rsid w:val="007450C1"/>
    <w:rsid w:val="00746408"/>
    <w:rsid w:val="007464D7"/>
    <w:rsid w:val="00746757"/>
    <w:rsid w:val="00746DA9"/>
    <w:rsid w:val="0074756C"/>
    <w:rsid w:val="00747A4D"/>
    <w:rsid w:val="00750063"/>
    <w:rsid w:val="0075031C"/>
    <w:rsid w:val="00750AE3"/>
    <w:rsid w:val="00750B45"/>
    <w:rsid w:val="00750F4A"/>
    <w:rsid w:val="007512B4"/>
    <w:rsid w:val="0075212D"/>
    <w:rsid w:val="00752166"/>
    <w:rsid w:val="007527D4"/>
    <w:rsid w:val="00752886"/>
    <w:rsid w:val="007528AA"/>
    <w:rsid w:val="0075292D"/>
    <w:rsid w:val="00752C48"/>
    <w:rsid w:val="00752E51"/>
    <w:rsid w:val="00753A50"/>
    <w:rsid w:val="00754141"/>
    <w:rsid w:val="00754508"/>
    <w:rsid w:val="00754A9D"/>
    <w:rsid w:val="00756602"/>
    <w:rsid w:val="007566DF"/>
    <w:rsid w:val="007566EF"/>
    <w:rsid w:val="00756C15"/>
    <w:rsid w:val="00756C7A"/>
    <w:rsid w:val="007573A6"/>
    <w:rsid w:val="0075744A"/>
    <w:rsid w:val="007576D4"/>
    <w:rsid w:val="0076060F"/>
    <w:rsid w:val="0076076B"/>
    <w:rsid w:val="00761639"/>
    <w:rsid w:val="007627B6"/>
    <w:rsid w:val="00762B2D"/>
    <w:rsid w:val="00763427"/>
    <w:rsid w:val="00763FCA"/>
    <w:rsid w:val="007640D8"/>
    <w:rsid w:val="007648BE"/>
    <w:rsid w:val="00764D21"/>
    <w:rsid w:val="00764D5D"/>
    <w:rsid w:val="007653AE"/>
    <w:rsid w:val="007656A3"/>
    <w:rsid w:val="0076685B"/>
    <w:rsid w:val="00766D28"/>
    <w:rsid w:val="0076719B"/>
    <w:rsid w:val="00770BA7"/>
    <w:rsid w:val="00770FAF"/>
    <w:rsid w:val="007717F3"/>
    <w:rsid w:val="0077185C"/>
    <w:rsid w:val="00771EF1"/>
    <w:rsid w:val="00771F23"/>
    <w:rsid w:val="00771FCE"/>
    <w:rsid w:val="007721B3"/>
    <w:rsid w:val="00772276"/>
    <w:rsid w:val="007723D2"/>
    <w:rsid w:val="00772553"/>
    <w:rsid w:val="00773962"/>
    <w:rsid w:val="007762AD"/>
    <w:rsid w:val="007779B6"/>
    <w:rsid w:val="00777A28"/>
    <w:rsid w:val="00777C67"/>
    <w:rsid w:val="0078076A"/>
    <w:rsid w:val="00780B68"/>
    <w:rsid w:val="007824BD"/>
    <w:rsid w:val="007827C9"/>
    <w:rsid w:val="00783304"/>
    <w:rsid w:val="00783E84"/>
    <w:rsid w:val="00784AF0"/>
    <w:rsid w:val="007858D8"/>
    <w:rsid w:val="00785B9D"/>
    <w:rsid w:val="00786DCD"/>
    <w:rsid w:val="00787A19"/>
    <w:rsid w:val="007900E6"/>
    <w:rsid w:val="00790102"/>
    <w:rsid w:val="00790991"/>
    <w:rsid w:val="00790C1F"/>
    <w:rsid w:val="00791816"/>
    <w:rsid w:val="00792B66"/>
    <w:rsid w:val="007930F8"/>
    <w:rsid w:val="00793D49"/>
    <w:rsid w:val="00793DFD"/>
    <w:rsid w:val="00793F8D"/>
    <w:rsid w:val="00794256"/>
    <w:rsid w:val="007945EA"/>
    <w:rsid w:val="007946A6"/>
    <w:rsid w:val="00794965"/>
    <w:rsid w:val="007949E0"/>
    <w:rsid w:val="00796176"/>
    <w:rsid w:val="0079623D"/>
    <w:rsid w:val="0079624A"/>
    <w:rsid w:val="00796635"/>
    <w:rsid w:val="007973F4"/>
    <w:rsid w:val="00797B65"/>
    <w:rsid w:val="007A0F7D"/>
    <w:rsid w:val="007A1247"/>
    <w:rsid w:val="007A1811"/>
    <w:rsid w:val="007A183D"/>
    <w:rsid w:val="007A196E"/>
    <w:rsid w:val="007A2625"/>
    <w:rsid w:val="007A2D6A"/>
    <w:rsid w:val="007A2EEF"/>
    <w:rsid w:val="007A3216"/>
    <w:rsid w:val="007A383B"/>
    <w:rsid w:val="007A4125"/>
    <w:rsid w:val="007A4F16"/>
    <w:rsid w:val="007A61EF"/>
    <w:rsid w:val="007A6292"/>
    <w:rsid w:val="007A6500"/>
    <w:rsid w:val="007A6938"/>
    <w:rsid w:val="007A79FA"/>
    <w:rsid w:val="007A7E23"/>
    <w:rsid w:val="007A7F20"/>
    <w:rsid w:val="007B0225"/>
    <w:rsid w:val="007B0C80"/>
    <w:rsid w:val="007B0F40"/>
    <w:rsid w:val="007B14A8"/>
    <w:rsid w:val="007B15C9"/>
    <w:rsid w:val="007B2067"/>
    <w:rsid w:val="007B2841"/>
    <w:rsid w:val="007B2E9A"/>
    <w:rsid w:val="007B3CF9"/>
    <w:rsid w:val="007B47A3"/>
    <w:rsid w:val="007B493B"/>
    <w:rsid w:val="007B4AA5"/>
    <w:rsid w:val="007B607B"/>
    <w:rsid w:val="007B6BD0"/>
    <w:rsid w:val="007B6ED8"/>
    <w:rsid w:val="007B6F8E"/>
    <w:rsid w:val="007B7B5F"/>
    <w:rsid w:val="007C00D2"/>
    <w:rsid w:val="007C04A3"/>
    <w:rsid w:val="007C1A68"/>
    <w:rsid w:val="007C1F65"/>
    <w:rsid w:val="007C2635"/>
    <w:rsid w:val="007C2A43"/>
    <w:rsid w:val="007C2C5D"/>
    <w:rsid w:val="007C3B98"/>
    <w:rsid w:val="007C4273"/>
    <w:rsid w:val="007C4308"/>
    <w:rsid w:val="007C4447"/>
    <w:rsid w:val="007C4A1C"/>
    <w:rsid w:val="007C588C"/>
    <w:rsid w:val="007C68E4"/>
    <w:rsid w:val="007C70A1"/>
    <w:rsid w:val="007C7273"/>
    <w:rsid w:val="007C75FA"/>
    <w:rsid w:val="007C7D9D"/>
    <w:rsid w:val="007C7DE5"/>
    <w:rsid w:val="007D1052"/>
    <w:rsid w:val="007D2154"/>
    <w:rsid w:val="007D22D0"/>
    <w:rsid w:val="007D26E5"/>
    <w:rsid w:val="007D2FB9"/>
    <w:rsid w:val="007D3BC3"/>
    <w:rsid w:val="007D4B3D"/>
    <w:rsid w:val="007D4F1A"/>
    <w:rsid w:val="007D57A1"/>
    <w:rsid w:val="007D5C7C"/>
    <w:rsid w:val="007D7739"/>
    <w:rsid w:val="007D7DB7"/>
    <w:rsid w:val="007E02BF"/>
    <w:rsid w:val="007E075E"/>
    <w:rsid w:val="007E0C42"/>
    <w:rsid w:val="007E0D26"/>
    <w:rsid w:val="007E0FDD"/>
    <w:rsid w:val="007E1365"/>
    <w:rsid w:val="007E1438"/>
    <w:rsid w:val="007E1752"/>
    <w:rsid w:val="007E2241"/>
    <w:rsid w:val="007E2B40"/>
    <w:rsid w:val="007E531E"/>
    <w:rsid w:val="007E5354"/>
    <w:rsid w:val="007E59D7"/>
    <w:rsid w:val="007E5FCB"/>
    <w:rsid w:val="007E68A4"/>
    <w:rsid w:val="007E6A06"/>
    <w:rsid w:val="007E6BBE"/>
    <w:rsid w:val="007E6C84"/>
    <w:rsid w:val="007E7259"/>
    <w:rsid w:val="007E7738"/>
    <w:rsid w:val="007F0673"/>
    <w:rsid w:val="007F091A"/>
    <w:rsid w:val="007F1035"/>
    <w:rsid w:val="007F1923"/>
    <w:rsid w:val="007F200A"/>
    <w:rsid w:val="007F2A6E"/>
    <w:rsid w:val="007F2BB2"/>
    <w:rsid w:val="007F367B"/>
    <w:rsid w:val="007F3A0A"/>
    <w:rsid w:val="007F3F2F"/>
    <w:rsid w:val="007F47CD"/>
    <w:rsid w:val="007F60DA"/>
    <w:rsid w:val="007F6180"/>
    <w:rsid w:val="007F63F7"/>
    <w:rsid w:val="007F6935"/>
    <w:rsid w:val="007F707D"/>
    <w:rsid w:val="007F7344"/>
    <w:rsid w:val="007F7568"/>
    <w:rsid w:val="007F76FD"/>
    <w:rsid w:val="007F798F"/>
    <w:rsid w:val="00801AFA"/>
    <w:rsid w:val="008025EB"/>
    <w:rsid w:val="00804576"/>
    <w:rsid w:val="00804B15"/>
    <w:rsid w:val="00804B72"/>
    <w:rsid w:val="0080547E"/>
    <w:rsid w:val="008066AF"/>
    <w:rsid w:val="00806CF6"/>
    <w:rsid w:val="00806D09"/>
    <w:rsid w:val="0080784D"/>
    <w:rsid w:val="00807B3B"/>
    <w:rsid w:val="00807F3E"/>
    <w:rsid w:val="008107BE"/>
    <w:rsid w:val="00810CF9"/>
    <w:rsid w:val="00811161"/>
    <w:rsid w:val="008113B6"/>
    <w:rsid w:val="0081145B"/>
    <w:rsid w:val="008123FF"/>
    <w:rsid w:val="0081255E"/>
    <w:rsid w:val="00813A49"/>
    <w:rsid w:val="008142C7"/>
    <w:rsid w:val="0081434D"/>
    <w:rsid w:val="00814366"/>
    <w:rsid w:val="00814485"/>
    <w:rsid w:val="00814BC5"/>
    <w:rsid w:val="00814DF3"/>
    <w:rsid w:val="00815290"/>
    <w:rsid w:val="008152D8"/>
    <w:rsid w:val="00815E58"/>
    <w:rsid w:val="008167D8"/>
    <w:rsid w:val="00816987"/>
    <w:rsid w:val="00816F86"/>
    <w:rsid w:val="008176F2"/>
    <w:rsid w:val="00817F13"/>
    <w:rsid w:val="00820164"/>
    <w:rsid w:val="00820298"/>
    <w:rsid w:val="00820F9B"/>
    <w:rsid w:val="00821200"/>
    <w:rsid w:val="0082197C"/>
    <w:rsid w:val="00821CE8"/>
    <w:rsid w:val="0082224C"/>
    <w:rsid w:val="008229D9"/>
    <w:rsid w:val="00822A63"/>
    <w:rsid w:val="0082423D"/>
    <w:rsid w:val="00824780"/>
    <w:rsid w:val="0082508B"/>
    <w:rsid w:val="00825E2E"/>
    <w:rsid w:val="00826302"/>
    <w:rsid w:val="00826385"/>
    <w:rsid w:val="00827A45"/>
    <w:rsid w:val="00827FAA"/>
    <w:rsid w:val="00830818"/>
    <w:rsid w:val="00830E0B"/>
    <w:rsid w:val="0083119F"/>
    <w:rsid w:val="008312D7"/>
    <w:rsid w:val="0083172D"/>
    <w:rsid w:val="008317D6"/>
    <w:rsid w:val="00831B2E"/>
    <w:rsid w:val="00832012"/>
    <w:rsid w:val="00832C13"/>
    <w:rsid w:val="008334D3"/>
    <w:rsid w:val="00833658"/>
    <w:rsid w:val="00833EB0"/>
    <w:rsid w:val="00834D93"/>
    <w:rsid w:val="00835213"/>
    <w:rsid w:val="00835618"/>
    <w:rsid w:val="00835E31"/>
    <w:rsid w:val="008362FC"/>
    <w:rsid w:val="0083700F"/>
    <w:rsid w:val="0083733D"/>
    <w:rsid w:val="00837427"/>
    <w:rsid w:val="00837C77"/>
    <w:rsid w:val="00840597"/>
    <w:rsid w:val="00840786"/>
    <w:rsid w:val="00840D9E"/>
    <w:rsid w:val="00841121"/>
    <w:rsid w:val="00841519"/>
    <w:rsid w:val="008415F9"/>
    <w:rsid w:val="0084198B"/>
    <w:rsid w:val="00841B3B"/>
    <w:rsid w:val="00841F32"/>
    <w:rsid w:val="008423AB"/>
    <w:rsid w:val="00843095"/>
    <w:rsid w:val="00844DCC"/>
    <w:rsid w:val="008455D5"/>
    <w:rsid w:val="00846EB6"/>
    <w:rsid w:val="008473A4"/>
    <w:rsid w:val="00847B22"/>
    <w:rsid w:val="00847FC6"/>
    <w:rsid w:val="00850117"/>
    <w:rsid w:val="008507AA"/>
    <w:rsid w:val="0085166A"/>
    <w:rsid w:val="00851899"/>
    <w:rsid w:val="00851F07"/>
    <w:rsid w:val="00852BA7"/>
    <w:rsid w:val="00852E15"/>
    <w:rsid w:val="00853475"/>
    <w:rsid w:val="008538F7"/>
    <w:rsid w:val="00856C2A"/>
    <w:rsid w:val="00856F7B"/>
    <w:rsid w:val="00857099"/>
    <w:rsid w:val="00857969"/>
    <w:rsid w:val="00857B7F"/>
    <w:rsid w:val="00860385"/>
    <w:rsid w:val="008603BC"/>
    <w:rsid w:val="00860686"/>
    <w:rsid w:val="008619FC"/>
    <w:rsid w:val="00862BE1"/>
    <w:rsid w:val="00862E4D"/>
    <w:rsid w:val="00864212"/>
    <w:rsid w:val="00864547"/>
    <w:rsid w:val="00865B79"/>
    <w:rsid w:val="00865D9C"/>
    <w:rsid w:val="00866041"/>
    <w:rsid w:val="0086655C"/>
    <w:rsid w:val="00866CA5"/>
    <w:rsid w:val="0086757F"/>
    <w:rsid w:val="00867760"/>
    <w:rsid w:val="00870DC1"/>
    <w:rsid w:val="00870FF7"/>
    <w:rsid w:val="00871DB7"/>
    <w:rsid w:val="008720E4"/>
    <w:rsid w:val="00872B92"/>
    <w:rsid w:val="00872D1D"/>
    <w:rsid w:val="008740EB"/>
    <w:rsid w:val="0087414D"/>
    <w:rsid w:val="00876572"/>
    <w:rsid w:val="00876CDD"/>
    <w:rsid w:val="00876D80"/>
    <w:rsid w:val="00877D59"/>
    <w:rsid w:val="00877F69"/>
    <w:rsid w:val="00880986"/>
    <w:rsid w:val="00880BD9"/>
    <w:rsid w:val="00880FAA"/>
    <w:rsid w:val="00881E9A"/>
    <w:rsid w:val="00881F1C"/>
    <w:rsid w:val="0088204C"/>
    <w:rsid w:val="008823DE"/>
    <w:rsid w:val="008827E0"/>
    <w:rsid w:val="00882F58"/>
    <w:rsid w:val="00882F7E"/>
    <w:rsid w:val="0088353E"/>
    <w:rsid w:val="0088391D"/>
    <w:rsid w:val="00883B5B"/>
    <w:rsid w:val="00883E91"/>
    <w:rsid w:val="0088494F"/>
    <w:rsid w:val="00884A87"/>
    <w:rsid w:val="008856B4"/>
    <w:rsid w:val="00885C27"/>
    <w:rsid w:val="00886163"/>
    <w:rsid w:val="00886AEA"/>
    <w:rsid w:val="00886CFE"/>
    <w:rsid w:val="008873D9"/>
    <w:rsid w:val="0089020B"/>
    <w:rsid w:val="00890FA5"/>
    <w:rsid w:val="008910EA"/>
    <w:rsid w:val="00891B39"/>
    <w:rsid w:val="00891B75"/>
    <w:rsid w:val="008929ED"/>
    <w:rsid w:val="00893CB9"/>
    <w:rsid w:val="0089420A"/>
    <w:rsid w:val="0089475A"/>
    <w:rsid w:val="00894ABA"/>
    <w:rsid w:val="00894ED3"/>
    <w:rsid w:val="00895276"/>
    <w:rsid w:val="0089619A"/>
    <w:rsid w:val="00896A50"/>
    <w:rsid w:val="00896B94"/>
    <w:rsid w:val="00896CE9"/>
    <w:rsid w:val="008971F6"/>
    <w:rsid w:val="0089759E"/>
    <w:rsid w:val="00897660"/>
    <w:rsid w:val="00897922"/>
    <w:rsid w:val="00897D48"/>
    <w:rsid w:val="008A0D6E"/>
    <w:rsid w:val="008A14C8"/>
    <w:rsid w:val="008A1E65"/>
    <w:rsid w:val="008A2081"/>
    <w:rsid w:val="008A2986"/>
    <w:rsid w:val="008A3CC8"/>
    <w:rsid w:val="008A4CC5"/>
    <w:rsid w:val="008A56AD"/>
    <w:rsid w:val="008A5E83"/>
    <w:rsid w:val="008A5FA6"/>
    <w:rsid w:val="008A608A"/>
    <w:rsid w:val="008A60C0"/>
    <w:rsid w:val="008A70C5"/>
    <w:rsid w:val="008A7473"/>
    <w:rsid w:val="008A75A6"/>
    <w:rsid w:val="008A75FB"/>
    <w:rsid w:val="008A7DC7"/>
    <w:rsid w:val="008B04F9"/>
    <w:rsid w:val="008B15BA"/>
    <w:rsid w:val="008B15FE"/>
    <w:rsid w:val="008B1B10"/>
    <w:rsid w:val="008B238F"/>
    <w:rsid w:val="008B258B"/>
    <w:rsid w:val="008B2DBA"/>
    <w:rsid w:val="008B3297"/>
    <w:rsid w:val="008B34FD"/>
    <w:rsid w:val="008B3571"/>
    <w:rsid w:val="008B3BA7"/>
    <w:rsid w:val="008B3C1D"/>
    <w:rsid w:val="008B469A"/>
    <w:rsid w:val="008B48D7"/>
    <w:rsid w:val="008B4A9A"/>
    <w:rsid w:val="008B5092"/>
    <w:rsid w:val="008B517D"/>
    <w:rsid w:val="008B626E"/>
    <w:rsid w:val="008B7D08"/>
    <w:rsid w:val="008C06C7"/>
    <w:rsid w:val="008C17EF"/>
    <w:rsid w:val="008C22F8"/>
    <w:rsid w:val="008C2594"/>
    <w:rsid w:val="008C2784"/>
    <w:rsid w:val="008C28F1"/>
    <w:rsid w:val="008C2FE1"/>
    <w:rsid w:val="008C303D"/>
    <w:rsid w:val="008C3165"/>
    <w:rsid w:val="008C3FC1"/>
    <w:rsid w:val="008C411A"/>
    <w:rsid w:val="008C4E52"/>
    <w:rsid w:val="008C5391"/>
    <w:rsid w:val="008C5601"/>
    <w:rsid w:val="008C6000"/>
    <w:rsid w:val="008C7494"/>
    <w:rsid w:val="008C7584"/>
    <w:rsid w:val="008C7A21"/>
    <w:rsid w:val="008C7D78"/>
    <w:rsid w:val="008D03E5"/>
    <w:rsid w:val="008D1188"/>
    <w:rsid w:val="008D1A04"/>
    <w:rsid w:val="008D28EB"/>
    <w:rsid w:val="008D2C80"/>
    <w:rsid w:val="008D3037"/>
    <w:rsid w:val="008D31FA"/>
    <w:rsid w:val="008D4357"/>
    <w:rsid w:val="008D4986"/>
    <w:rsid w:val="008D501F"/>
    <w:rsid w:val="008D5E31"/>
    <w:rsid w:val="008D6434"/>
    <w:rsid w:val="008D650A"/>
    <w:rsid w:val="008D660E"/>
    <w:rsid w:val="008D6CC6"/>
    <w:rsid w:val="008D767B"/>
    <w:rsid w:val="008E0AED"/>
    <w:rsid w:val="008E14C7"/>
    <w:rsid w:val="008E150F"/>
    <w:rsid w:val="008E15B2"/>
    <w:rsid w:val="008E187B"/>
    <w:rsid w:val="008E2CB2"/>
    <w:rsid w:val="008E3093"/>
    <w:rsid w:val="008E3702"/>
    <w:rsid w:val="008E4095"/>
    <w:rsid w:val="008E4176"/>
    <w:rsid w:val="008E5199"/>
    <w:rsid w:val="008E5296"/>
    <w:rsid w:val="008E62F2"/>
    <w:rsid w:val="008E79D6"/>
    <w:rsid w:val="008F0AFA"/>
    <w:rsid w:val="008F13CA"/>
    <w:rsid w:val="008F2C3A"/>
    <w:rsid w:val="008F4647"/>
    <w:rsid w:val="008F4A49"/>
    <w:rsid w:val="008F5394"/>
    <w:rsid w:val="008F5749"/>
    <w:rsid w:val="008F6099"/>
    <w:rsid w:val="008F62D7"/>
    <w:rsid w:val="008F674C"/>
    <w:rsid w:val="008F6CF8"/>
    <w:rsid w:val="008F6EBC"/>
    <w:rsid w:val="008F7264"/>
    <w:rsid w:val="00900033"/>
    <w:rsid w:val="009000F9"/>
    <w:rsid w:val="009012A0"/>
    <w:rsid w:val="009015C1"/>
    <w:rsid w:val="00901752"/>
    <w:rsid w:val="00901ECB"/>
    <w:rsid w:val="0090331F"/>
    <w:rsid w:val="0090351C"/>
    <w:rsid w:val="009036C3"/>
    <w:rsid w:val="00904ECF"/>
    <w:rsid w:val="009051F1"/>
    <w:rsid w:val="009058D3"/>
    <w:rsid w:val="00905A92"/>
    <w:rsid w:val="0090611F"/>
    <w:rsid w:val="0090625C"/>
    <w:rsid w:val="00906709"/>
    <w:rsid w:val="00906B04"/>
    <w:rsid w:val="009071B3"/>
    <w:rsid w:val="00910E0F"/>
    <w:rsid w:val="00910E1B"/>
    <w:rsid w:val="00911A81"/>
    <w:rsid w:val="00912130"/>
    <w:rsid w:val="00912AFC"/>
    <w:rsid w:val="00912DA9"/>
    <w:rsid w:val="00913139"/>
    <w:rsid w:val="0091402B"/>
    <w:rsid w:val="009144B8"/>
    <w:rsid w:val="009147A2"/>
    <w:rsid w:val="00916975"/>
    <w:rsid w:val="00917FBB"/>
    <w:rsid w:val="00920E13"/>
    <w:rsid w:val="00920F3A"/>
    <w:rsid w:val="009211A2"/>
    <w:rsid w:val="00921378"/>
    <w:rsid w:val="0092288B"/>
    <w:rsid w:val="00922ADB"/>
    <w:rsid w:val="00922C51"/>
    <w:rsid w:val="00923252"/>
    <w:rsid w:val="00923868"/>
    <w:rsid w:val="00923943"/>
    <w:rsid w:val="0092437A"/>
    <w:rsid w:val="0092485A"/>
    <w:rsid w:val="00925D65"/>
    <w:rsid w:val="009265E0"/>
    <w:rsid w:val="00926CE6"/>
    <w:rsid w:val="00927173"/>
    <w:rsid w:val="0093101D"/>
    <w:rsid w:val="00931F2A"/>
    <w:rsid w:val="00932189"/>
    <w:rsid w:val="00932798"/>
    <w:rsid w:val="00933403"/>
    <w:rsid w:val="00933D25"/>
    <w:rsid w:val="00934635"/>
    <w:rsid w:val="00934719"/>
    <w:rsid w:val="009350A9"/>
    <w:rsid w:val="009351D4"/>
    <w:rsid w:val="009354B5"/>
    <w:rsid w:val="00935E5D"/>
    <w:rsid w:val="00936304"/>
    <w:rsid w:val="00936962"/>
    <w:rsid w:val="009372A4"/>
    <w:rsid w:val="00940008"/>
    <w:rsid w:val="009409AD"/>
    <w:rsid w:val="00940CEB"/>
    <w:rsid w:val="00941637"/>
    <w:rsid w:val="00941EAC"/>
    <w:rsid w:val="00942B30"/>
    <w:rsid w:val="00943997"/>
    <w:rsid w:val="00945D8F"/>
    <w:rsid w:val="009472A8"/>
    <w:rsid w:val="00947427"/>
    <w:rsid w:val="0094743D"/>
    <w:rsid w:val="009504E5"/>
    <w:rsid w:val="0095068C"/>
    <w:rsid w:val="0095082D"/>
    <w:rsid w:val="00950D46"/>
    <w:rsid w:val="00950ED1"/>
    <w:rsid w:val="00951475"/>
    <w:rsid w:val="00952968"/>
    <w:rsid w:val="009532FB"/>
    <w:rsid w:val="009537F1"/>
    <w:rsid w:val="0095425A"/>
    <w:rsid w:val="009553BD"/>
    <w:rsid w:val="00955646"/>
    <w:rsid w:val="00955BD8"/>
    <w:rsid w:val="00956CE2"/>
    <w:rsid w:val="00956E80"/>
    <w:rsid w:val="00957E2C"/>
    <w:rsid w:val="00957F65"/>
    <w:rsid w:val="00960FB4"/>
    <w:rsid w:val="009635FB"/>
    <w:rsid w:val="00964416"/>
    <w:rsid w:val="00964CFC"/>
    <w:rsid w:val="00965025"/>
    <w:rsid w:val="0096587C"/>
    <w:rsid w:val="00965DCE"/>
    <w:rsid w:val="0096603A"/>
    <w:rsid w:val="00966075"/>
    <w:rsid w:val="009667D1"/>
    <w:rsid w:val="00966BE6"/>
    <w:rsid w:val="00966D0C"/>
    <w:rsid w:val="009670F5"/>
    <w:rsid w:val="00970351"/>
    <w:rsid w:val="00971BAC"/>
    <w:rsid w:val="0097226F"/>
    <w:rsid w:val="009728F3"/>
    <w:rsid w:val="00972A47"/>
    <w:rsid w:val="00972DE2"/>
    <w:rsid w:val="009733A0"/>
    <w:rsid w:val="009733DF"/>
    <w:rsid w:val="009742A7"/>
    <w:rsid w:val="009751A4"/>
    <w:rsid w:val="00975CD1"/>
    <w:rsid w:val="00975D54"/>
    <w:rsid w:val="009763A7"/>
    <w:rsid w:val="00976999"/>
    <w:rsid w:val="00976A92"/>
    <w:rsid w:val="00977247"/>
    <w:rsid w:val="0097733A"/>
    <w:rsid w:val="00977549"/>
    <w:rsid w:val="00977B57"/>
    <w:rsid w:val="009810A8"/>
    <w:rsid w:val="0098148C"/>
    <w:rsid w:val="0098185D"/>
    <w:rsid w:val="00981C12"/>
    <w:rsid w:val="009828C4"/>
    <w:rsid w:val="00984E5C"/>
    <w:rsid w:val="009862F5"/>
    <w:rsid w:val="0098646F"/>
    <w:rsid w:val="00986DCE"/>
    <w:rsid w:val="009876E3"/>
    <w:rsid w:val="009902DC"/>
    <w:rsid w:val="009908BF"/>
    <w:rsid w:val="00990C38"/>
    <w:rsid w:val="0099120E"/>
    <w:rsid w:val="009919D2"/>
    <w:rsid w:val="00991FCD"/>
    <w:rsid w:val="009930D9"/>
    <w:rsid w:val="00993612"/>
    <w:rsid w:val="009938CB"/>
    <w:rsid w:val="0099406B"/>
    <w:rsid w:val="00994647"/>
    <w:rsid w:val="0099466C"/>
    <w:rsid w:val="009949ED"/>
    <w:rsid w:val="0099508C"/>
    <w:rsid w:val="0099563B"/>
    <w:rsid w:val="00995A41"/>
    <w:rsid w:val="00995C6A"/>
    <w:rsid w:val="00996126"/>
    <w:rsid w:val="009963ED"/>
    <w:rsid w:val="0099760F"/>
    <w:rsid w:val="00997D41"/>
    <w:rsid w:val="00997EB7"/>
    <w:rsid w:val="009A0D9B"/>
    <w:rsid w:val="009A1164"/>
    <w:rsid w:val="009A1F22"/>
    <w:rsid w:val="009A2A2E"/>
    <w:rsid w:val="009A36A7"/>
    <w:rsid w:val="009A3997"/>
    <w:rsid w:val="009A3DA0"/>
    <w:rsid w:val="009A3DC9"/>
    <w:rsid w:val="009A414B"/>
    <w:rsid w:val="009A5802"/>
    <w:rsid w:val="009A5CF0"/>
    <w:rsid w:val="009A5F76"/>
    <w:rsid w:val="009A66CD"/>
    <w:rsid w:val="009A6B0F"/>
    <w:rsid w:val="009A6DF9"/>
    <w:rsid w:val="009A7811"/>
    <w:rsid w:val="009B06B9"/>
    <w:rsid w:val="009B06E9"/>
    <w:rsid w:val="009B08F5"/>
    <w:rsid w:val="009B10A8"/>
    <w:rsid w:val="009B1B96"/>
    <w:rsid w:val="009B1E96"/>
    <w:rsid w:val="009B2B6D"/>
    <w:rsid w:val="009B365C"/>
    <w:rsid w:val="009B371A"/>
    <w:rsid w:val="009B39D4"/>
    <w:rsid w:val="009B436F"/>
    <w:rsid w:val="009B4B48"/>
    <w:rsid w:val="009B4B8F"/>
    <w:rsid w:val="009B4F05"/>
    <w:rsid w:val="009B52F5"/>
    <w:rsid w:val="009B5D96"/>
    <w:rsid w:val="009B6560"/>
    <w:rsid w:val="009B663C"/>
    <w:rsid w:val="009B67EE"/>
    <w:rsid w:val="009B6C3F"/>
    <w:rsid w:val="009B7C9A"/>
    <w:rsid w:val="009C0150"/>
    <w:rsid w:val="009C01E2"/>
    <w:rsid w:val="009C07FD"/>
    <w:rsid w:val="009C09DD"/>
    <w:rsid w:val="009C32C3"/>
    <w:rsid w:val="009C3766"/>
    <w:rsid w:val="009C3789"/>
    <w:rsid w:val="009C40D2"/>
    <w:rsid w:val="009C42E3"/>
    <w:rsid w:val="009C5901"/>
    <w:rsid w:val="009C59C9"/>
    <w:rsid w:val="009C629E"/>
    <w:rsid w:val="009C631F"/>
    <w:rsid w:val="009C70B4"/>
    <w:rsid w:val="009C7B9D"/>
    <w:rsid w:val="009C7CB4"/>
    <w:rsid w:val="009D030E"/>
    <w:rsid w:val="009D047D"/>
    <w:rsid w:val="009D059B"/>
    <w:rsid w:val="009D09D0"/>
    <w:rsid w:val="009D0A0F"/>
    <w:rsid w:val="009D0C17"/>
    <w:rsid w:val="009D0DD2"/>
    <w:rsid w:val="009D1A56"/>
    <w:rsid w:val="009D1BCD"/>
    <w:rsid w:val="009D30C5"/>
    <w:rsid w:val="009D3176"/>
    <w:rsid w:val="009D3405"/>
    <w:rsid w:val="009D3B4C"/>
    <w:rsid w:val="009D3D5B"/>
    <w:rsid w:val="009D3ED2"/>
    <w:rsid w:val="009D44CA"/>
    <w:rsid w:val="009D4EFE"/>
    <w:rsid w:val="009D5236"/>
    <w:rsid w:val="009D61F2"/>
    <w:rsid w:val="009D6655"/>
    <w:rsid w:val="009D68DF"/>
    <w:rsid w:val="009D6ED0"/>
    <w:rsid w:val="009D7932"/>
    <w:rsid w:val="009D7D5C"/>
    <w:rsid w:val="009D7F31"/>
    <w:rsid w:val="009E05FD"/>
    <w:rsid w:val="009E06CB"/>
    <w:rsid w:val="009E0D1C"/>
    <w:rsid w:val="009E0DC3"/>
    <w:rsid w:val="009E1058"/>
    <w:rsid w:val="009E12E4"/>
    <w:rsid w:val="009E1850"/>
    <w:rsid w:val="009E1AED"/>
    <w:rsid w:val="009E40ED"/>
    <w:rsid w:val="009E5665"/>
    <w:rsid w:val="009E573B"/>
    <w:rsid w:val="009E5CA9"/>
    <w:rsid w:val="009F004D"/>
    <w:rsid w:val="009F033D"/>
    <w:rsid w:val="009F11E0"/>
    <w:rsid w:val="009F215E"/>
    <w:rsid w:val="009F2334"/>
    <w:rsid w:val="009F323D"/>
    <w:rsid w:val="009F3AD4"/>
    <w:rsid w:val="009F4E76"/>
    <w:rsid w:val="009F54D0"/>
    <w:rsid w:val="009F5654"/>
    <w:rsid w:val="009F582C"/>
    <w:rsid w:val="009F5AC0"/>
    <w:rsid w:val="009F5D71"/>
    <w:rsid w:val="009F6C2B"/>
    <w:rsid w:val="009F702A"/>
    <w:rsid w:val="009F7337"/>
    <w:rsid w:val="009F77A3"/>
    <w:rsid w:val="00A000AB"/>
    <w:rsid w:val="00A003D7"/>
    <w:rsid w:val="00A00541"/>
    <w:rsid w:val="00A00652"/>
    <w:rsid w:val="00A0078B"/>
    <w:rsid w:val="00A00967"/>
    <w:rsid w:val="00A01538"/>
    <w:rsid w:val="00A01B0C"/>
    <w:rsid w:val="00A01CE9"/>
    <w:rsid w:val="00A02B99"/>
    <w:rsid w:val="00A03185"/>
    <w:rsid w:val="00A04010"/>
    <w:rsid w:val="00A04160"/>
    <w:rsid w:val="00A04A0D"/>
    <w:rsid w:val="00A04B3F"/>
    <w:rsid w:val="00A04EF0"/>
    <w:rsid w:val="00A055C4"/>
    <w:rsid w:val="00A05A6F"/>
    <w:rsid w:val="00A05E61"/>
    <w:rsid w:val="00A05F2A"/>
    <w:rsid w:val="00A06829"/>
    <w:rsid w:val="00A069FC"/>
    <w:rsid w:val="00A10A27"/>
    <w:rsid w:val="00A10A67"/>
    <w:rsid w:val="00A10B9A"/>
    <w:rsid w:val="00A10D5D"/>
    <w:rsid w:val="00A126B4"/>
    <w:rsid w:val="00A129B6"/>
    <w:rsid w:val="00A13412"/>
    <w:rsid w:val="00A134C7"/>
    <w:rsid w:val="00A1373C"/>
    <w:rsid w:val="00A149A7"/>
    <w:rsid w:val="00A14AF0"/>
    <w:rsid w:val="00A14C1C"/>
    <w:rsid w:val="00A1506D"/>
    <w:rsid w:val="00A15212"/>
    <w:rsid w:val="00A16CC3"/>
    <w:rsid w:val="00A1784D"/>
    <w:rsid w:val="00A17A92"/>
    <w:rsid w:val="00A210A0"/>
    <w:rsid w:val="00A21445"/>
    <w:rsid w:val="00A238FA"/>
    <w:rsid w:val="00A23C64"/>
    <w:rsid w:val="00A23E4A"/>
    <w:rsid w:val="00A23F92"/>
    <w:rsid w:val="00A2426D"/>
    <w:rsid w:val="00A2446F"/>
    <w:rsid w:val="00A24E9D"/>
    <w:rsid w:val="00A25059"/>
    <w:rsid w:val="00A253A7"/>
    <w:rsid w:val="00A254C7"/>
    <w:rsid w:val="00A25CE2"/>
    <w:rsid w:val="00A263BA"/>
    <w:rsid w:val="00A2667F"/>
    <w:rsid w:val="00A270B4"/>
    <w:rsid w:val="00A271A0"/>
    <w:rsid w:val="00A2786E"/>
    <w:rsid w:val="00A27AEF"/>
    <w:rsid w:val="00A300E3"/>
    <w:rsid w:val="00A30A31"/>
    <w:rsid w:val="00A3197C"/>
    <w:rsid w:val="00A31DF6"/>
    <w:rsid w:val="00A32199"/>
    <w:rsid w:val="00A32827"/>
    <w:rsid w:val="00A32DAD"/>
    <w:rsid w:val="00A33067"/>
    <w:rsid w:val="00A33201"/>
    <w:rsid w:val="00A339F7"/>
    <w:rsid w:val="00A3521A"/>
    <w:rsid w:val="00A35688"/>
    <w:rsid w:val="00A35B1E"/>
    <w:rsid w:val="00A35C7E"/>
    <w:rsid w:val="00A362B2"/>
    <w:rsid w:val="00A37481"/>
    <w:rsid w:val="00A37ABC"/>
    <w:rsid w:val="00A40683"/>
    <w:rsid w:val="00A40730"/>
    <w:rsid w:val="00A41BD8"/>
    <w:rsid w:val="00A41BE4"/>
    <w:rsid w:val="00A41E48"/>
    <w:rsid w:val="00A424A3"/>
    <w:rsid w:val="00A42535"/>
    <w:rsid w:val="00A43256"/>
    <w:rsid w:val="00A437F6"/>
    <w:rsid w:val="00A43BA5"/>
    <w:rsid w:val="00A45060"/>
    <w:rsid w:val="00A4581A"/>
    <w:rsid w:val="00A461C9"/>
    <w:rsid w:val="00A46D15"/>
    <w:rsid w:val="00A47C0D"/>
    <w:rsid w:val="00A47FF0"/>
    <w:rsid w:val="00A5125D"/>
    <w:rsid w:val="00A51875"/>
    <w:rsid w:val="00A51993"/>
    <w:rsid w:val="00A5202E"/>
    <w:rsid w:val="00A521D8"/>
    <w:rsid w:val="00A523B1"/>
    <w:rsid w:val="00A5270E"/>
    <w:rsid w:val="00A527D8"/>
    <w:rsid w:val="00A532A3"/>
    <w:rsid w:val="00A53EBA"/>
    <w:rsid w:val="00A545BB"/>
    <w:rsid w:val="00A54D57"/>
    <w:rsid w:val="00A562FB"/>
    <w:rsid w:val="00A56875"/>
    <w:rsid w:val="00A57447"/>
    <w:rsid w:val="00A57E4F"/>
    <w:rsid w:val="00A602C3"/>
    <w:rsid w:val="00A60973"/>
    <w:rsid w:val="00A60D69"/>
    <w:rsid w:val="00A60E5F"/>
    <w:rsid w:val="00A61573"/>
    <w:rsid w:val="00A62057"/>
    <w:rsid w:val="00A62955"/>
    <w:rsid w:val="00A629FF"/>
    <w:rsid w:val="00A62E32"/>
    <w:rsid w:val="00A6332C"/>
    <w:rsid w:val="00A633E6"/>
    <w:rsid w:val="00A638B4"/>
    <w:rsid w:val="00A64889"/>
    <w:rsid w:val="00A6582A"/>
    <w:rsid w:val="00A65B45"/>
    <w:rsid w:val="00A65D4D"/>
    <w:rsid w:val="00A65DE9"/>
    <w:rsid w:val="00A65EBB"/>
    <w:rsid w:val="00A6658E"/>
    <w:rsid w:val="00A670F2"/>
    <w:rsid w:val="00A676F9"/>
    <w:rsid w:val="00A67B9E"/>
    <w:rsid w:val="00A70A0C"/>
    <w:rsid w:val="00A71530"/>
    <w:rsid w:val="00A7164C"/>
    <w:rsid w:val="00A71BA9"/>
    <w:rsid w:val="00A71E03"/>
    <w:rsid w:val="00A71E2C"/>
    <w:rsid w:val="00A7249C"/>
    <w:rsid w:val="00A72ADB"/>
    <w:rsid w:val="00A73018"/>
    <w:rsid w:val="00A7327B"/>
    <w:rsid w:val="00A73B84"/>
    <w:rsid w:val="00A73BBF"/>
    <w:rsid w:val="00A73F9A"/>
    <w:rsid w:val="00A73FAE"/>
    <w:rsid w:val="00A7493A"/>
    <w:rsid w:val="00A758F2"/>
    <w:rsid w:val="00A75F31"/>
    <w:rsid w:val="00A763DD"/>
    <w:rsid w:val="00A76569"/>
    <w:rsid w:val="00A76806"/>
    <w:rsid w:val="00A768DC"/>
    <w:rsid w:val="00A76D16"/>
    <w:rsid w:val="00A76F35"/>
    <w:rsid w:val="00A771EF"/>
    <w:rsid w:val="00A805A9"/>
    <w:rsid w:val="00A809DB"/>
    <w:rsid w:val="00A80A9D"/>
    <w:rsid w:val="00A80B7B"/>
    <w:rsid w:val="00A80DD1"/>
    <w:rsid w:val="00A81635"/>
    <w:rsid w:val="00A81A5F"/>
    <w:rsid w:val="00A81E3C"/>
    <w:rsid w:val="00A81FFC"/>
    <w:rsid w:val="00A82015"/>
    <w:rsid w:val="00A820F9"/>
    <w:rsid w:val="00A82260"/>
    <w:rsid w:val="00A82B01"/>
    <w:rsid w:val="00A82FA7"/>
    <w:rsid w:val="00A832AD"/>
    <w:rsid w:val="00A83347"/>
    <w:rsid w:val="00A850F7"/>
    <w:rsid w:val="00A85940"/>
    <w:rsid w:val="00A85E4E"/>
    <w:rsid w:val="00A861CB"/>
    <w:rsid w:val="00A86479"/>
    <w:rsid w:val="00A866FD"/>
    <w:rsid w:val="00A87352"/>
    <w:rsid w:val="00A875EE"/>
    <w:rsid w:val="00A87AFF"/>
    <w:rsid w:val="00A87EA6"/>
    <w:rsid w:val="00A91128"/>
    <w:rsid w:val="00A91260"/>
    <w:rsid w:val="00A91333"/>
    <w:rsid w:val="00A91BC5"/>
    <w:rsid w:val="00A91D7E"/>
    <w:rsid w:val="00A91E7C"/>
    <w:rsid w:val="00A91FC7"/>
    <w:rsid w:val="00A9293E"/>
    <w:rsid w:val="00A92F55"/>
    <w:rsid w:val="00A9342D"/>
    <w:rsid w:val="00A9387B"/>
    <w:rsid w:val="00A94C85"/>
    <w:rsid w:val="00A9533C"/>
    <w:rsid w:val="00A956CC"/>
    <w:rsid w:val="00A96153"/>
    <w:rsid w:val="00A963F3"/>
    <w:rsid w:val="00A96505"/>
    <w:rsid w:val="00A96998"/>
    <w:rsid w:val="00A96FA6"/>
    <w:rsid w:val="00A97629"/>
    <w:rsid w:val="00AA024E"/>
    <w:rsid w:val="00AA0E8D"/>
    <w:rsid w:val="00AA0EFC"/>
    <w:rsid w:val="00AA1B21"/>
    <w:rsid w:val="00AA28A3"/>
    <w:rsid w:val="00AA2A0A"/>
    <w:rsid w:val="00AA39DE"/>
    <w:rsid w:val="00AA3CC2"/>
    <w:rsid w:val="00AA4585"/>
    <w:rsid w:val="00AA53E3"/>
    <w:rsid w:val="00AA589C"/>
    <w:rsid w:val="00AA58F2"/>
    <w:rsid w:val="00AA6BB0"/>
    <w:rsid w:val="00AA7323"/>
    <w:rsid w:val="00AA79ED"/>
    <w:rsid w:val="00AA7FD7"/>
    <w:rsid w:val="00AB0AF0"/>
    <w:rsid w:val="00AB0EDA"/>
    <w:rsid w:val="00AB13C8"/>
    <w:rsid w:val="00AB153D"/>
    <w:rsid w:val="00AB1FE3"/>
    <w:rsid w:val="00AB23A2"/>
    <w:rsid w:val="00AB23D2"/>
    <w:rsid w:val="00AB26C5"/>
    <w:rsid w:val="00AB2A61"/>
    <w:rsid w:val="00AB2AA3"/>
    <w:rsid w:val="00AB395C"/>
    <w:rsid w:val="00AB3D5A"/>
    <w:rsid w:val="00AB48D2"/>
    <w:rsid w:val="00AB4E67"/>
    <w:rsid w:val="00AB55A3"/>
    <w:rsid w:val="00AB56C2"/>
    <w:rsid w:val="00AB574A"/>
    <w:rsid w:val="00AB5EB8"/>
    <w:rsid w:val="00AB78B5"/>
    <w:rsid w:val="00AC0346"/>
    <w:rsid w:val="00AC1782"/>
    <w:rsid w:val="00AC1D05"/>
    <w:rsid w:val="00AC259A"/>
    <w:rsid w:val="00AC2635"/>
    <w:rsid w:val="00AC2D28"/>
    <w:rsid w:val="00AC30C9"/>
    <w:rsid w:val="00AC4259"/>
    <w:rsid w:val="00AC48C7"/>
    <w:rsid w:val="00AC49AC"/>
    <w:rsid w:val="00AC4E56"/>
    <w:rsid w:val="00AC7255"/>
    <w:rsid w:val="00AD053B"/>
    <w:rsid w:val="00AD0A60"/>
    <w:rsid w:val="00AD0C4F"/>
    <w:rsid w:val="00AD122A"/>
    <w:rsid w:val="00AD1F67"/>
    <w:rsid w:val="00AD2110"/>
    <w:rsid w:val="00AD2986"/>
    <w:rsid w:val="00AD368A"/>
    <w:rsid w:val="00AD4B37"/>
    <w:rsid w:val="00AD4DAD"/>
    <w:rsid w:val="00AD567B"/>
    <w:rsid w:val="00AD5C9B"/>
    <w:rsid w:val="00AD5F70"/>
    <w:rsid w:val="00AD6217"/>
    <w:rsid w:val="00AD6544"/>
    <w:rsid w:val="00AE0304"/>
    <w:rsid w:val="00AE0704"/>
    <w:rsid w:val="00AE0E45"/>
    <w:rsid w:val="00AE1276"/>
    <w:rsid w:val="00AE13F6"/>
    <w:rsid w:val="00AE1C52"/>
    <w:rsid w:val="00AE2096"/>
    <w:rsid w:val="00AE217E"/>
    <w:rsid w:val="00AE25FF"/>
    <w:rsid w:val="00AE2CA5"/>
    <w:rsid w:val="00AE3610"/>
    <w:rsid w:val="00AE3BF9"/>
    <w:rsid w:val="00AE453C"/>
    <w:rsid w:val="00AE5219"/>
    <w:rsid w:val="00AE5A2E"/>
    <w:rsid w:val="00AE5A76"/>
    <w:rsid w:val="00AE6076"/>
    <w:rsid w:val="00AE6209"/>
    <w:rsid w:val="00AE6594"/>
    <w:rsid w:val="00AE7134"/>
    <w:rsid w:val="00AF00AB"/>
    <w:rsid w:val="00AF012E"/>
    <w:rsid w:val="00AF11D9"/>
    <w:rsid w:val="00AF220B"/>
    <w:rsid w:val="00AF22EC"/>
    <w:rsid w:val="00AF27F1"/>
    <w:rsid w:val="00AF2EAF"/>
    <w:rsid w:val="00AF3EC1"/>
    <w:rsid w:val="00AF4A03"/>
    <w:rsid w:val="00AF4DD1"/>
    <w:rsid w:val="00AF5FB7"/>
    <w:rsid w:val="00AF6073"/>
    <w:rsid w:val="00AF63F9"/>
    <w:rsid w:val="00AF7653"/>
    <w:rsid w:val="00AF769F"/>
    <w:rsid w:val="00AF7705"/>
    <w:rsid w:val="00B00292"/>
    <w:rsid w:val="00B0100E"/>
    <w:rsid w:val="00B03F92"/>
    <w:rsid w:val="00B040ED"/>
    <w:rsid w:val="00B042D9"/>
    <w:rsid w:val="00B0505E"/>
    <w:rsid w:val="00B05E3A"/>
    <w:rsid w:val="00B06357"/>
    <w:rsid w:val="00B06615"/>
    <w:rsid w:val="00B06651"/>
    <w:rsid w:val="00B06797"/>
    <w:rsid w:val="00B06AE2"/>
    <w:rsid w:val="00B06F86"/>
    <w:rsid w:val="00B1029A"/>
    <w:rsid w:val="00B102CF"/>
    <w:rsid w:val="00B10D3B"/>
    <w:rsid w:val="00B1233C"/>
    <w:rsid w:val="00B1262D"/>
    <w:rsid w:val="00B12749"/>
    <w:rsid w:val="00B129F5"/>
    <w:rsid w:val="00B12CE9"/>
    <w:rsid w:val="00B12DD5"/>
    <w:rsid w:val="00B131AB"/>
    <w:rsid w:val="00B146E4"/>
    <w:rsid w:val="00B14766"/>
    <w:rsid w:val="00B14990"/>
    <w:rsid w:val="00B14D9C"/>
    <w:rsid w:val="00B156A4"/>
    <w:rsid w:val="00B15E7B"/>
    <w:rsid w:val="00B16C2E"/>
    <w:rsid w:val="00B16DD1"/>
    <w:rsid w:val="00B174CB"/>
    <w:rsid w:val="00B175F8"/>
    <w:rsid w:val="00B176F1"/>
    <w:rsid w:val="00B17C4C"/>
    <w:rsid w:val="00B2025B"/>
    <w:rsid w:val="00B20901"/>
    <w:rsid w:val="00B22715"/>
    <w:rsid w:val="00B22B2C"/>
    <w:rsid w:val="00B2427A"/>
    <w:rsid w:val="00B250E1"/>
    <w:rsid w:val="00B25473"/>
    <w:rsid w:val="00B2594A"/>
    <w:rsid w:val="00B25C37"/>
    <w:rsid w:val="00B262E3"/>
    <w:rsid w:val="00B30168"/>
    <w:rsid w:val="00B31C42"/>
    <w:rsid w:val="00B33676"/>
    <w:rsid w:val="00B33AA5"/>
    <w:rsid w:val="00B34294"/>
    <w:rsid w:val="00B342A2"/>
    <w:rsid w:val="00B3482B"/>
    <w:rsid w:val="00B348A1"/>
    <w:rsid w:val="00B34CB2"/>
    <w:rsid w:val="00B34D39"/>
    <w:rsid w:val="00B35E1F"/>
    <w:rsid w:val="00B368CF"/>
    <w:rsid w:val="00B36918"/>
    <w:rsid w:val="00B36C79"/>
    <w:rsid w:val="00B37873"/>
    <w:rsid w:val="00B37FFE"/>
    <w:rsid w:val="00B4153B"/>
    <w:rsid w:val="00B419EB"/>
    <w:rsid w:val="00B42357"/>
    <w:rsid w:val="00B4482E"/>
    <w:rsid w:val="00B45A99"/>
    <w:rsid w:val="00B46782"/>
    <w:rsid w:val="00B46ED3"/>
    <w:rsid w:val="00B47458"/>
    <w:rsid w:val="00B479AD"/>
    <w:rsid w:val="00B47C65"/>
    <w:rsid w:val="00B47F9F"/>
    <w:rsid w:val="00B5007F"/>
    <w:rsid w:val="00B51B39"/>
    <w:rsid w:val="00B5221D"/>
    <w:rsid w:val="00B5323E"/>
    <w:rsid w:val="00B53B1F"/>
    <w:rsid w:val="00B54159"/>
    <w:rsid w:val="00B5432F"/>
    <w:rsid w:val="00B5597F"/>
    <w:rsid w:val="00B55FE9"/>
    <w:rsid w:val="00B56416"/>
    <w:rsid w:val="00B5661E"/>
    <w:rsid w:val="00B57131"/>
    <w:rsid w:val="00B57353"/>
    <w:rsid w:val="00B5777B"/>
    <w:rsid w:val="00B60912"/>
    <w:rsid w:val="00B60FB7"/>
    <w:rsid w:val="00B614A9"/>
    <w:rsid w:val="00B61CA6"/>
    <w:rsid w:val="00B625FB"/>
    <w:rsid w:val="00B62675"/>
    <w:rsid w:val="00B62702"/>
    <w:rsid w:val="00B62851"/>
    <w:rsid w:val="00B62DCA"/>
    <w:rsid w:val="00B638BE"/>
    <w:rsid w:val="00B63C65"/>
    <w:rsid w:val="00B63CEE"/>
    <w:rsid w:val="00B64147"/>
    <w:rsid w:val="00B6464B"/>
    <w:rsid w:val="00B64ABA"/>
    <w:rsid w:val="00B64C9E"/>
    <w:rsid w:val="00B65167"/>
    <w:rsid w:val="00B65AF5"/>
    <w:rsid w:val="00B65C83"/>
    <w:rsid w:val="00B660DC"/>
    <w:rsid w:val="00B6671D"/>
    <w:rsid w:val="00B66CD2"/>
    <w:rsid w:val="00B66D90"/>
    <w:rsid w:val="00B70769"/>
    <w:rsid w:val="00B70D9F"/>
    <w:rsid w:val="00B710A7"/>
    <w:rsid w:val="00B719B5"/>
    <w:rsid w:val="00B71C9E"/>
    <w:rsid w:val="00B71D7F"/>
    <w:rsid w:val="00B720A8"/>
    <w:rsid w:val="00B72B45"/>
    <w:rsid w:val="00B736C7"/>
    <w:rsid w:val="00B73773"/>
    <w:rsid w:val="00B73FEB"/>
    <w:rsid w:val="00B74591"/>
    <w:rsid w:val="00B74BE7"/>
    <w:rsid w:val="00B75C76"/>
    <w:rsid w:val="00B75E4B"/>
    <w:rsid w:val="00B760FB"/>
    <w:rsid w:val="00B767D9"/>
    <w:rsid w:val="00B76955"/>
    <w:rsid w:val="00B7741B"/>
    <w:rsid w:val="00B77499"/>
    <w:rsid w:val="00B77584"/>
    <w:rsid w:val="00B8029E"/>
    <w:rsid w:val="00B80A02"/>
    <w:rsid w:val="00B80F75"/>
    <w:rsid w:val="00B81229"/>
    <w:rsid w:val="00B824F4"/>
    <w:rsid w:val="00B82E24"/>
    <w:rsid w:val="00B83705"/>
    <w:rsid w:val="00B83B09"/>
    <w:rsid w:val="00B83EB9"/>
    <w:rsid w:val="00B83FC2"/>
    <w:rsid w:val="00B840B8"/>
    <w:rsid w:val="00B856CF"/>
    <w:rsid w:val="00B860B7"/>
    <w:rsid w:val="00B8723D"/>
    <w:rsid w:val="00B878F3"/>
    <w:rsid w:val="00B87942"/>
    <w:rsid w:val="00B90CAD"/>
    <w:rsid w:val="00B90FD4"/>
    <w:rsid w:val="00B91713"/>
    <w:rsid w:val="00B94379"/>
    <w:rsid w:val="00B9693B"/>
    <w:rsid w:val="00B96E1E"/>
    <w:rsid w:val="00BA003C"/>
    <w:rsid w:val="00BA0E3A"/>
    <w:rsid w:val="00BA0E79"/>
    <w:rsid w:val="00BA0EF9"/>
    <w:rsid w:val="00BA1046"/>
    <w:rsid w:val="00BA12B1"/>
    <w:rsid w:val="00BA177D"/>
    <w:rsid w:val="00BA195C"/>
    <w:rsid w:val="00BA1BB6"/>
    <w:rsid w:val="00BA1CF3"/>
    <w:rsid w:val="00BA21BC"/>
    <w:rsid w:val="00BA2B00"/>
    <w:rsid w:val="00BA31B4"/>
    <w:rsid w:val="00BA49D6"/>
    <w:rsid w:val="00BA565C"/>
    <w:rsid w:val="00BA6100"/>
    <w:rsid w:val="00BA6432"/>
    <w:rsid w:val="00BA7291"/>
    <w:rsid w:val="00BA771A"/>
    <w:rsid w:val="00BA7958"/>
    <w:rsid w:val="00BA79F5"/>
    <w:rsid w:val="00BB0EF7"/>
    <w:rsid w:val="00BB1348"/>
    <w:rsid w:val="00BB142D"/>
    <w:rsid w:val="00BB16D3"/>
    <w:rsid w:val="00BB1FC8"/>
    <w:rsid w:val="00BB2691"/>
    <w:rsid w:val="00BB2A7E"/>
    <w:rsid w:val="00BB2F9F"/>
    <w:rsid w:val="00BB38AD"/>
    <w:rsid w:val="00BB4431"/>
    <w:rsid w:val="00BB4CB1"/>
    <w:rsid w:val="00BB550C"/>
    <w:rsid w:val="00BB593C"/>
    <w:rsid w:val="00BB67DE"/>
    <w:rsid w:val="00BB6F49"/>
    <w:rsid w:val="00BB74B1"/>
    <w:rsid w:val="00BB7C3A"/>
    <w:rsid w:val="00BB7C41"/>
    <w:rsid w:val="00BC029E"/>
    <w:rsid w:val="00BC03B6"/>
    <w:rsid w:val="00BC1135"/>
    <w:rsid w:val="00BC126A"/>
    <w:rsid w:val="00BC1423"/>
    <w:rsid w:val="00BC1669"/>
    <w:rsid w:val="00BC1ADD"/>
    <w:rsid w:val="00BC1E22"/>
    <w:rsid w:val="00BC1EEA"/>
    <w:rsid w:val="00BC316E"/>
    <w:rsid w:val="00BC3742"/>
    <w:rsid w:val="00BC4960"/>
    <w:rsid w:val="00BC5218"/>
    <w:rsid w:val="00BC5962"/>
    <w:rsid w:val="00BC5CB2"/>
    <w:rsid w:val="00BC5FD8"/>
    <w:rsid w:val="00BC63F1"/>
    <w:rsid w:val="00BC7335"/>
    <w:rsid w:val="00BC7A6F"/>
    <w:rsid w:val="00BC7BF5"/>
    <w:rsid w:val="00BD071C"/>
    <w:rsid w:val="00BD0B90"/>
    <w:rsid w:val="00BD0CA8"/>
    <w:rsid w:val="00BD10CA"/>
    <w:rsid w:val="00BD13B6"/>
    <w:rsid w:val="00BD1C47"/>
    <w:rsid w:val="00BD1FC4"/>
    <w:rsid w:val="00BD2322"/>
    <w:rsid w:val="00BD26A2"/>
    <w:rsid w:val="00BD2AAD"/>
    <w:rsid w:val="00BD2B67"/>
    <w:rsid w:val="00BD2F69"/>
    <w:rsid w:val="00BD300F"/>
    <w:rsid w:val="00BD3750"/>
    <w:rsid w:val="00BD3DD5"/>
    <w:rsid w:val="00BD42F0"/>
    <w:rsid w:val="00BD4E06"/>
    <w:rsid w:val="00BD5274"/>
    <w:rsid w:val="00BD6AAA"/>
    <w:rsid w:val="00BD6DCC"/>
    <w:rsid w:val="00BD729E"/>
    <w:rsid w:val="00BD7331"/>
    <w:rsid w:val="00BE028A"/>
    <w:rsid w:val="00BE049C"/>
    <w:rsid w:val="00BE07B4"/>
    <w:rsid w:val="00BE08B4"/>
    <w:rsid w:val="00BE16BB"/>
    <w:rsid w:val="00BE1B36"/>
    <w:rsid w:val="00BE3085"/>
    <w:rsid w:val="00BE3580"/>
    <w:rsid w:val="00BE35D4"/>
    <w:rsid w:val="00BE3600"/>
    <w:rsid w:val="00BE372D"/>
    <w:rsid w:val="00BE39FB"/>
    <w:rsid w:val="00BE3C33"/>
    <w:rsid w:val="00BE49FD"/>
    <w:rsid w:val="00BE57F0"/>
    <w:rsid w:val="00BE601B"/>
    <w:rsid w:val="00BE6304"/>
    <w:rsid w:val="00BE6A19"/>
    <w:rsid w:val="00BE7492"/>
    <w:rsid w:val="00BE7D86"/>
    <w:rsid w:val="00BF1530"/>
    <w:rsid w:val="00BF1CD0"/>
    <w:rsid w:val="00BF1EE6"/>
    <w:rsid w:val="00BF23F0"/>
    <w:rsid w:val="00BF25C0"/>
    <w:rsid w:val="00BF33DD"/>
    <w:rsid w:val="00BF4CF9"/>
    <w:rsid w:val="00BF4D55"/>
    <w:rsid w:val="00BF4EC5"/>
    <w:rsid w:val="00BF6243"/>
    <w:rsid w:val="00BF68FA"/>
    <w:rsid w:val="00C00318"/>
    <w:rsid w:val="00C005E6"/>
    <w:rsid w:val="00C0066F"/>
    <w:rsid w:val="00C01F76"/>
    <w:rsid w:val="00C02910"/>
    <w:rsid w:val="00C03688"/>
    <w:rsid w:val="00C037B5"/>
    <w:rsid w:val="00C03DC3"/>
    <w:rsid w:val="00C04079"/>
    <w:rsid w:val="00C04477"/>
    <w:rsid w:val="00C04815"/>
    <w:rsid w:val="00C051EB"/>
    <w:rsid w:val="00C058D9"/>
    <w:rsid w:val="00C0643C"/>
    <w:rsid w:val="00C0692E"/>
    <w:rsid w:val="00C07621"/>
    <w:rsid w:val="00C07709"/>
    <w:rsid w:val="00C078F3"/>
    <w:rsid w:val="00C101E3"/>
    <w:rsid w:val="00C10312"/>
    <w:rsid w:val="00C107FE"/>
    <w:rsid w:val="00C112B8"/>
    <w:rsid w:val="00C11FE0"/>
    <w:rsid w:val="00C12BB7"/>
    <w:rsid w:val="00C13B24"/>
    <w:rsid w:val="00C140BF"/>
    <w:rsid w:val="00C14D02"/>
    <w:rsid w:val="00C1514E"/>
    <w:rsid w:val="00C155A2"/>
    <w:rsid w:val="00C15EC7"/>
    <w:rsid w:val="00C15F40"/>
    <w:rsid w:val="00C162B4"/>
    <w:rsid w:val="00C16542"/>
    <w:rsid w:val="00C16868"/>
    <w:rsid w:val="00C16AD6"/>
    <w:rsid w:val="00C175D0"/>
    <w:rsid w:val="00C20265"/>
    <w:rsid w:val="00C20294"/>
    <w:rsid w:val="00C2080A"/>
    <w:rsid w:val="00C21489"/>
    <w:rsid w:val="00C21825"/>
    <w:rsid w:val="00C21C1E"/>
    <w:rsid w:val="00C22280"/>
    <w:rsid w:val="00C236BF"/>
    <w:rsid w:val="00C24A97"/>
    <w:rsid w:val="00C24F59"/>
    <w:rsid w:val="00C24F5F"/>
    <w:rsid w:val="00C25753"/>
    <w:rsid w:val="00C25E94"/>
    <w:rsid w:val="00C27A1B"/>
    <w:rsid w:val="00C3177F"/>
    <w:rsid w:val="00C318B0"/>
    <w:rsid w:val="00C31C9F"/>
    <w:rsid w:val="00C31CF6"/>
    <w:rsid w:val="00C31FDE"/>
    <w:rsid w:val="00C323F6"/>
    <w:rsid w:val="00C32864"/>
    <w:rsid w:val="00C3290F"/>
    <w:rsid w:val="00C32A91"/>
    <w:rsid w:val="00C33056"/>
    <w:rsid w:val="00C33322"/>
    <w:rsid w:val="00C334A5"/>
    <w:rsid w:val="00C335DA"/>
    <w:rsid w:val="00C34193"/>
    <w:rsid w:val="00C34459"/>
    <w:rsid w:val="00C3484D"/>
    <w:rsid w:val="00C34C2C"/>
    <w:rsid w:val="00C3547D"/>
    <w:rsid w:val="00C365F7"/>
    <w:rsid w:val="00C366FD"/>
    <w:rsid w:val="00C36BD8"/>
    <w:rsid w:val="00C3707D"/>
    <w:rsid w:val="00C4006F"/>
    <w:rsid w:val="00C40A2E"/>
    <w:rsid w:val="00C40E04"/>
    <w:rsid w:val="00C41016"/>
    <w:rsid w:val="00C413E7"/>
    <w:rsid w:val="00C41D35"/>
    <w:rsid w:val="00C42A9F"/>
    <w:rsid w:val="00C43656"/>
    <w:rsid w:val="00C43992"/>
    <w:rsid w:val="00C43FC8"/>
    <w:rsid w:val="00C443DA"/>
    <w:rsid w:val="00C4512C"/>
    <w:rsid w:val="00C455E5"/>
    <w:rsid w:val="00C46220"/>
    <w:rsid w:val="00C466BB"/>
    <w:rsid w:val="00C50422"/>
    <w:rsid w:val="00C50D7E"/>
    <w:rsid w:val="00C51443"/>
    <w:rsid w:val="00C5165E"/>
    <w:rsid w:val="00C51C0F"/>
    <w:rsid w:val="00C52A98"/>
    <w:rsid w:val="00C52C57"/>
    <w:rsid w:val="00C5351C"/>
    <w:rsid w:val="00C53B76"/>
    <w:rsid w:val="00C54875"/>
    <w:rsid w:val="00C54FE9"/>
    <w:rsid w:val="00C55127"/>
    <w:rsid w:val="00C552B1"/>
    <w:rsid w:val="00C55FE8"/>
    <w:rsid w:val="00C563B3"/>
    <w:rsid w:val="00C56429"/>
    <w:rsid w:val="00C56737"/>
    <w:rsid w:val="00C603C5"/>
    <w:rsid w:val="00C607DE"/>
    <w:rsid w:val="00C60A4F"/>
    <w:rsid w:val="00C61153"/>
    <w:rsid w:val="00C6232C"/>
    <w:rsid w:val="00C62E4B"/>
    <w:rsid w:val="00C6352D"/>
    <w:rsid w:val="00C63E9D"/>
    <w:rsid w:val="00C6422D"/>
    <w:rsid w:val="00C64426"/>
    <w:rsid w:val="00C64A6C"/>
    <w:rsid w:val="00C64AF9"/>
    <w:rsid w:val="00C64D98"/>
    <w:rsid w:val="00C6520E"/>
    <w:rsid w:val="00C656B2"/>
    <w:rsid w:val="00C65C1A"/>
    <w:rsid w:val="00C660C8"/>
    <w:rsid w:val="00C6747B"/>
    <w:rsid w:val="00C70857"/>
    <w:rsid w:val="00C71732"/>
    <w:rsid w:val="00C7247F"/>
    <w:rsid w:val="00C73837"/>
    <w:rsid w:val="00C73F85"/>
    <w:rsid w:val="00C75156"/>
    <w:rsid w:val="00C7565F"/>
    <w:rsid w:val="00C75C7F"/>
    <w:rsid w:val="00C762E6"/>
    <w:rsid w:val="00C765A2"/>
    <w:rsid w:val="00C76792"/>
    <w:rsid w:val="00C770D0"/>
    <w:rsid w:val="00C777E0"/>
    <w:rsid w:val="00C805E5"/>
    <w:rsid w:val="00C80EDD"/>
    <w:rsid w:val="00C8123B"/>
    <w:rsid w:val="00C81E34"/>
    <w:rsid w:val="00C82067"/>
    <w:rsid w:val="00C82366"/>
    <w:rsid w:val="00C8241A"/>
    <w:rsid w:val="00C826DB"/>
    <w:rsid w:val="00C83659"/>
    <w:rsid w:val="00C83DFF"/>
    <w:rsid w:val="00C85D8C"/>
    <w:rsid w:val="00C8688E"/>
    <w:rsid w:val="00C87462"/>
    <w:rsid w:val="00C900EE"/>
    <w:rsid w:val="00C9095B"/>
    <w:rsid w:val="00C91864"/>
    <w:rsid w:val="00C919BB"/>
    <w:rsid w:val="00C91A76"/>
    <w:rsid w:val="00C91DB1"/>
    <w:rsid w:val="00C923AC"/>
    <w:rsid w:val="00C92509"/>
    <w:rsid w:val="00C925FE"/>
    <w:rsid w:val="00C9314E"/>
    <w:rsid w:val="00C93259"/>
    <w:rsid w:val="00C93ACE"/>
    <w:rsid w:val="00C94491"/>
    <w:rsid w:val="00C94553"/>
    <w:rsid w:val="00C94D3F"/>
    <w:rsid w:val="00C9503F"/>
    <w:rsid w:val="00C95F59"/>
    <w:rsid w:val="00C9663C"/>
    <w:rsid w:val="00C969A6"/>
    <w:rsid w:val="00C96B23"/>
    <w:rsid w:val="00C9784E"/>
    <w:rsid w:val="00CA0137"/>
    <w:rsid w:val="00CA05C8"/>
    <w:rsid w:val="00CA12AD"/>
    <w:rsid w:val="00CA1402"/>
    <w:rsid w:val="00CA14A2"/>
    <w:rsid w:val="00CA1BA6"/>
    <w:rsid w:val="00CA2554"/>
    <w:rsid w:val="00CA39CE"/>
    <w:rsid w:val="00CA476A"/>
    <w:rsid w:val="00CA4E8B"/>
    <w:rsid w:val="00CA5384"/>
    <w:rsid w:val="00CA5490"/>
    <w:rsid w:val="00CA6373"/>
    <w:rsid w:val="00CA6647"/>
    <w:rsid w:val="00CA68A8"/>
    <w:rsid w:val="00CA78BB"/>
    <w:rsid w:val="00CA7906"/>
    <w:rsid w:val="00CB06F0"/>
    <w:rsid w:val="00CB088B"/>
    <w:rsid w:val="00CB0AA4"/>
    <w:rsid w:val="00CB0FFE"/>
    <w:rsid w:val="00CB112D"/>
    <w:rsid w:val="00CB1927"/>
    <w:rsid w:val="00CB1ACF"/>
    <w:rsid w:val="00CB23D7"/>
    <w:rsid w:val="00CB39BE"/>
    <w:rsid w:val="00CB39C7"/>
    <w:rsid w:val="00CB3FCE"/>
    <w:rsid w:val="00CB4534"/>
    <w:rsid w:val="00CB5949"/>
    <w:rsid w:val="00CB6322"/>
    <w:rsid w:val="00CB678B"/>
    <w:rsid w:val="00CB6CF3"/>
    <w:rsid w:val="00CB7BE0"/>
    <w:rsid w:val="00CC0147"/>
    <w:rsid w:val="00CC0B2D"/>
    <w:rsid w:val="00CC0BB0"/>
    <w:rsid w:val="00CC0CBA"/>
    <w:rsid w:val="00CC0D45"/>
    <w:rsid w:val="00CC0FBE"/>
    <w:rsid w:val="00CC11AB"/>
    <w:rsid w:val="00CC1DF6"/>
    <w:rsid w:val="00CC27AF"/>
    <w:rsid w:val="00CC2B59"/>
    <w:rsid w:val="00CC2FB1"/>
    <w:rsid w:val="00CC490E"/>
    <w:rsid w:val="00CC501E"/>
    <w:rsid w:val="00CC52D1"/>
    <w:rsid w:val="00CC52DE"/>
    <w:rsid w:val="00CC54EB"/>
    <w:rsid w:val="00CC5E49"/>
    <w:rsid w:val="00CC6023"/>
    <w:rsid w:val="00CC618C"/>
    <w:rsid w:val="00CC65A4"/>
    <w:rsid w:val="00CC70D9"/>
    <w:rsid w:val="00CC7C40"/>
    <w:rsid w:val="00CD000E"/>
    <w:rsid w:val="00CD09E5"/>
    <w:rsid w:val="00CD0E7B"/>
    <w:rsid w:val="00CD236E"/>
    <w:rsid w:val="00CD239D"/>
    <w:rsid w:val="00CD2BDC"/>
    <w:rsid w:val="00CD31D6"/>
    <w:rsid w:val="00CD321A"/>
    <w:rsid w:val="00CD3F12"/>
    <w:rsid w:val="00CD5430"/>
    <w:rsid w:val="00CD5446"/>
    <w:rsid w:val="00CD548D"/>
    <w:rsid w:val="00CD68D0"/>
    <w:rsid w:val="00CD7968"/>
    <w:rsid w:val="00CD7EB1"/>
    <w:rsid w:val="00CE1340"/>
    <w:rsid w:val="00CE1A8B"/>
    <w:rsid w:val="00CE2124"/>
    <w:rsid w:val="00CE2334"/>
    <w:rsid w:val="00CE2724"/>
    <w:rsid w:val="00CE2A0E"/>
    <w:rsid w:val="00CE328F"/>
    <w:rsid w:val="00CE32EB"/>
    <w:rsid w:val="00CE43BD"/>
    <w:rsid w:val="00CE44DE"/>
    <w:rsid w:val="00CE4AE8"/>
    <w:rsid w:val="00CE4B0A"/>
    <w:rsid w:val="00CE51D3"/>
    <w:rsid w:val="00CE5566"/>
    <w:rsid w:val="00CE6623"/>
    <w:rsid w:val="00CE6CA6"/>
    <w:rsid w:val="00CE71A9"/>
    <w:rsid w:val="00CE761D"/>
    <w:rsid w:val="00CE7781"/>
    <w:rsid w:val="00CE7DCD"/>
    <w:rsid w:val="00CF0343"/>
    <w:rsid w:val="00CF105C"/>
    <w:rsid w:val="00CF1883"/>
    <w:rsid w:val="00CF2513"/>
    <w:rsid w:val="00CF37C2"/>
    <w:rsid w:val="00CF40D5"/>
    <w:rsid w:val="00CF4459"/>
    <w:rsid w:val="00CF49DA"/>
    <w:rsid w:val="00CF5561"/>
    <w:rsid w:val="00CF5C20"/>
    <w:rsid w:val="00CF5DA4"/>
    <w:rsid w:val="00CF6111"/>
    <w:rsid w:val="00CF6972"/>
    <w:rsid w:val="00CF6D2F"/>
    <w:rsid w:val="00CF77FC"/>
    <w:rsid w:val="00D00604"/>
    <w:rsid w:val="00D006BB"/>
    <w:rsid w:val="00D007E8"/>
    <w:rsid w:val="00D01473"/>
    <w:rsid w:val="00D01712"/>
    <w:rsid w:val="00D01BAC"/>
    <w:rsid w:val="00D0321F"/>
    <w:rsid w:val="00D03871"/>
    <w:rsid w:val="00D039F8"/>
    <w:rsid w:val="00D03D8B"/>
    <w:rsid w:val="00D03F00"/>
    <w:rsid w:val="00D04B56"/>
    <w:rsid w:val="00D060B9"/>
    <w:rsid w:val="00D066B7"/>
    <w:rsid w:val="00D06B02"/>
    <w:rsid w:val="00D07355"/>
    <w:rsid w:val="00D075E8"/>
    <w:rsid w:val="00D07DC3"/>
    <w:rsid w:val="00D07FD9"/>
    <w:rsid w:val="00D109BD"/>
    <w:rsid w:val="00D112A4"/>
    <w:rsid w:val="00D11E35"/>
    <w:rsid w:val="00D11F43"/>
    <w:rsid w:val="00D12158"/>
    <w:rsid w:val="00D125B0"/>
    <w:rsid w:val="00D12766"/>
    <w:rsid w:val="00D12B57"/>
    <w:rsid w:val="00D12EA8"/>
    <w:rsid w:val="00D13242"/>
    <w:rsid w:val="00D13CCC"/>
    <w:rsid w:val="00D15DAF"/>
    <w:rsid w:val="00D15DD1"/>
    <w:rsid w:val="00D168F5"/>
    <w:rsid w:val="00D174A3"/>
    <w:rsid w:val="00D17A00"/>
    <w:rsid w:val="00D20B17"/>
    <w:rsid w:val="00D21B6E"/>
    <w:rsid w:val="00D2286C"/>
    <w:rsid w:val="00D2306E"/>
    <w:rsid w:val="00D2399B"/>
    <w:rsid w:val="00D23F54"/>
    <w:rsid w:val="00D24A34"/>
    <w:rsid w:val="00D25225"/>
    <w:rsid w:val="00D258F5"/>
    <w:rsid w:val="00D25C2A"/>
    <w:rsid w:val="00D2626D"/>
    <w:rsid w:val="00D2659A"/>
    <w:rsid w:val="00D26B96"/>
    <w:rsid w:val="00D307FF"/>
    <w:rsid w:val="00D3199C"/>
    <w:rsid w:val="00D31C58"/>
    <w:rsid w:val="00D32EE7"/>
    <w:rsid w:val="00D33A5A"/>
    <w:rsid w:val="00D33C1E"/>
    <w:rsid w:val="00D34FB0"/>
    <w:rsid w:val="00D35A38"/>
    <w:rsid w:val="00D35F02"/>
    <w:rsid w:val="00D35FF3"/>
    <w:rsid w:val="00D365F2"/>
    <w:rsid w:val="00D36AA6"/>
    <w:rsid w:val="00D37058"/>
    <w:rsid w:val="00D3718B"/>
    <w:rsid w:val="00D377B2"/>
    <w:rsid w:val="00D3794E"/>
    <w:rsid w:val="00D379B9"/>
    <w:rsid w:val="00D37C2D"/>
    <w:rsid w:val="00D40067"/>
    <w:rsid w:val="00D41176"/>
    <w:rsid w:val="00D424FF"/>
    <w:rsid w:val="00D42CE4"/>
    <w:rsid w:val="00D4472E"/>
    <w:rsid w:val="00D45EC6"/>
    <w:rsid w:val="00D45F33"/>
    <w:rsid w:val="00D45FC0"/>
    <w:rsid w:val="00D46335"/>
    <w:rsid w:val="00D467AC"/>
    <w:rsid w:val="00D4714C"/>
    <w:rsid w:val="00D471C0"/>
    <w:rsid w:val="00D47207"/>
    <w:rsid w:val="00D4726D"/>
    <w:rsid w:val="00D47936"/>
    <w:rsid w:val="00D47B93"/>
    <w:rsid w:val="00D47E5F"/>
    <w:rsid w:val="00D50242"/>
    <w:rsid w:val="00D5270E"/>
    <w:rsid w:val="00D52FA3"/>
    <w:rsid w:val="00D530C3"/>
    <w:rsid w:val="00D53139"/>
    <w:rsid w:val="00D538E9"/>
    <w:rsid w:val="00D541E6"/>
    <w:rsid w:val="00D551F4"/>
    <w:rsid w:val="00D55359"/>
    <w:rsid w:val="00D55767"/>
    <w:rsid w:val="00D5643C"/>
    <w:rsid w:val="00D56D6D"/>
    <w:rsid w:val="00D5775C"/>
    <w:rsid w:val="00D60DEE"/>
    <w:rsid w:val="00D6104C"/>
    <w:rsid w:val="00D613F9"/>
    <w:rsid w:val="00D62443"/>
    <w:rsid w:val="00D627DD"/>
    <w:rsid w:val="00D6299A"/>
    <w:rsid w:val="00D62FA4"/>
    <w:rsid w:val="00D63CCA"/>
    <w:rsid w:val="00D642BB"/>
    <w:rsid w:val="00D64923"/>
    <w:rsid w:val="00D64C9F"/>
    <w:rsid w:val="00D66299"/>
    <w:rsid w:val="00D66A81"/>
    <w:rsid w:val="00D67677"/>
    <w:rsid w:val="00D67964"/>
    <w:rsid w:val="00D7017F"/>
    <w:rsid w:val="00D7065E"/>
    <w:rsid w:val="00D7115C"/>
    <w:rsid w:val="00D72096"/>
    <w:rsid w:val="00D7292F"/>
    <w:rsid w:val="00D72CAD"/>
    <w:rsid w:val="00D72F85"/>
    <w:rsid w:val="00D73CCB"/>
    <w:rsid w:val="00D75066"/>
    <w:rsid w:val="00D75177"/>
    <w:rsid w:val="00D7517E"/>
    <w:rsid w:val="00D76596"/>
    <w:rsid w:val="00D77782"/>
    <w:rsid w:val="00D77EA5"/>
    <w:rsid w:val="00D80F51"/>
    <w:rsid w:val="00D819B1"/>
    <w:rsid w:val="00D8244F"/>
    <w:rsid w:val="00D82688"/>
    <w:rsid w:val="00D82CAB"/>
    <w:rsid w:val="00D83045"/>
    <w:rsid w:val="00D83BC6"/>
    <w:rsid w:val="00D8431C"/>
    <w:rsid w:val="00D84F70"/>
    <w:rsid w:val="00D85064"/>
    <w:rsid w:val="00D85382"/>
    <w:rsid w:val="00D8563F"/>
    <w:rsid w:val="00D858E3"/>
    <w:rsid w:val="00D863A0"/>
    <w:rsid w:val="00D868BC"/>
    <w:rsid w:val="00D86BDB"/>
    <w:rsid w:val="00D87394"/>
    <w:rsid w:val="00D87522"/>
    <w:rsid w:val="00D8779D"/>
    <w:rsid w:val="00D9057A"/>
    <w:rsid w:val="00D90808"/>
    <w:rsid w:val="00D90911"/>
    <w:rsid w:val="00D90A8F"/>
    <w:rsid w:val="00D90DA0"/>
    <w:rsid w:val="00D90F1D"/>
    <w:rsid w:val="00D91F45"/>
    <w:rsid w:val="00D9227D"/>
    <w:rsid w:val="00D92D8C"/>
    <w:rsid w:val="00D92E41"/>
    <w:rsid w:val="00D94021"/>
    <w:rsid w:val="00D94389"/>
    <w:rsid w:val="00D949CD"/>
    <w:rsid w:val="00D94ABE"/>
    <w:rsid w:val="00D95B6E"/>
    <w:rsid w:val="00D96277"/>
    <w:rsid w:val="00D9681E"/>
    <w:rsid w:val="00D9684D"/>
    <w:rsid w:val="00D96D42"/>
    <w:rsid w:val="00D96D62"/>
    <w:rsid w:val="00D972B9"/>
    <w:rsid w:val="00D97576"/>
    <w:rsid w:val="00DA0D31"/>
    <w:rsid w:val="00DA2246"/>
    <w:rsid w:val="00DA2A60"/>
    <w:rsid w:val="00DA33A6"/>
    <w:rsid w:val="00DA3A55"/>
    <w:rsid w:val="00DA3E3D"/>
    <w:rsid w:val="00DA4150"/>
    <w:rsid w:val="00DA45D9"/>
    <w:rsid w:val="00DA46E6"/>
    <w:rsid w:val="00DA5AB1"/>
    <w:rsid w:val="00DA5B47"/>
    <w:rsid w:val="00DA5D11"/>
    <w:rsid w:val="00DA675D"/>
    <w:rsid w:val="00DA681A"/>
    <w:rsid w:val="00DA68C2"/>
    <w:rsid w:val="00DB005D"/>
    <w:rsid w:val="00DB01FF"/>
    <w:rsid w:val="00DB0F17"/>
    <w:rsid w:val="00DB0F51"/>
    <w:rsid w:val="00DB2094"/>
    <w:rsid w:val="00DB2359"/>
    <w:rsid w:val="00DB239B"/>
    <w:rsid w:val="00DB2D98"/>
    <w:rsid w:val="00DB36E7"/>
    <w:rsid w:val="00DB38DD"/>
    <w:rsid w:val="00DB4F81"/>
    <w:rsid w:val="00DB53A6"/>
    <w:rsid w:val="00DB54EB"/>
    <w:rsid w:val="00DB7430"/>
    <w:rsid w:val="00DB754D"/>
    <w:rsid w:val="00DB78BE"/>
    <w:rsid w:val="00DB7ED8"/>
    <w:rsid w:val="00DC07C4"/>
    <w:rsid w:val="00DC08D8"/>
    <w:rsid w:val="00DC3424"/>
    <w:rsid w:val="00DC3CEC"/>
    <w:rsid w:val="00DC52B1"/>
    <w:rsid w:val="00DC638D"/>
    <w:rsid w:val="00DC63FD"/>
    <w:rsid w:val="00DC7136"/>
    <w:rsid w:val="00DC7304"/>
    <w:rsid w:val="00DC765C"/>
    <w:rsid w:val="00DD0308"/>
    <w:rsid w:val="00DD1744"/>
    <w:rsid w:val="00DD1F1B"/>
    <w:rsid w:val="00DD2AF1"/>
    <w:rsid w:val="00DD2CE7"/>
    <w:rsid w:val="00DD2E3A"/>
    <w:rsid w:val="00DD30A2"/>
    <w:rsid w:val="00DD38E6"/>
    <w:rsid w:val="00DD4043"/>
    <w:rsid w:val="00DD48E0"/>
    <w:rsid w:val="00DD5308"/>
    <w:rsid w:val="00DD5AD1"/>
    <w:rsid w:val="00DD64BB"/>
    <w:rsid w:val="00DD6681"/>
    <w:rsid w:val="00DD679C"/>
    <w:rsid w:val="00DD6D39"/>
    <w:rsid w:val="00DE02A1"/>
    <w:rsid w:val="00DE149D"/>
    <w:rsid w:val="00DE14FF"/>
    <w:rsid w:val="00DE155D"/>
    <w:rsid w:val="00DE1ECB"/>
    <w:rsid w:val="00DE304A"/>
    <w:rsid w:val="00DE3254"/>
    <w:rsid w:val="00DE4F61"/>
    <w:rsid w:val="00DE5777"/>
    <w:rsid w:val="00DE5CFC"/>
    <w:rsid w:val="00DE5DB5"/>
    <w:rsid w:val="00DE6565"/>
    <w:rsid w:val="00DE6FF9"/>
    <w:rsid w:val="00DE7457"/>
    <w:rsid w:val="00DE76C0"/>
    <w:rsid w:val="00DF052D"/>
    <w:rsid w:val="00DF0FCA"/>
    <w:rsid w:val="00DF10EC"/>
    <w:rsid w:val="00DF15A5"/>
    <w:rsid w:val="00DF29BA"/>
    <w:rsid w:val="00DF39AD"/>
    <w:rsid w:val="00DF3A89"/>
    <w:rsid w:val="00DF3CAE"/>
    <w:rsid w:val="00DF3EAD"/>
    <w:rsid w:val="00DF44AE"/>
    <w:rsid w:val="00DF4C42"/>
    <w:rsid w:val="00DF61CB"/>
    <w:rsid w:val="00DF62CA"/>
    <w:rsid w:val="00DF67D4"/>
    <w:rsid w:val="00DF6C38"/>
    <w:rsid w:val="00DF75DE"/>
    <w:rsid w:val="00DF7A3C"/>
    <w:rsid w:val="00E0061B"/>
    <w:rsid w:val="00E01147"/>
    <w:rsid w:val="00E012C3"/>
    <w:rsid w:val="00E01739"/>
    <w:rsid w:val="00E01B8F"/>
    <w:rsid w:val="00E01E04"/>
    <w:rsid w:val="00E022CF"/>
    <w:rsid w:val="00E02E5F"/>
    <w:rsid w:val="00E03223"/>
    <w:rsid w:val="00E03470"/>
    <w:rsid w:val="00E03C64"/>
    <w:rsid w:val="00E03CA7"/>
    <w:rsid w:val="00E03FCA"/>
    <w:rsid w:val="00E03FE3"/>
    <w:rsid w:val="00E04E9A"/>
    <w:rsid w:val="00E05177"/>
    <w:rsid w:val="00E057A2"/>
    <w:rsid w:val="00E05BB1"/>
    <w:rsid w:val="00E068C6"/>
    <w:rsid w:val="00E06E2C"/>
    <w:rsid w:val="00E0711B"/>
    <w:rsid w:val="00E0796B"/>
    <w:rsid w:val="00E07FE5"/>
    <w:rsid w:val="00E10862"/>
    <w:rsid w:val="00E1093A"/>
    <w:rsid w:val="00E10D99"/>
    <w:rsid w:val="00E1120B"/>
    <w:rsid w:val="00E1162A"/>
    <w:rsid w:val="00E11ADF"/>
    <w:rsid w:val="00E11ED0"/>
    <w:rsid w:val="00E1252A"/>
    <w:rsid w:val="00E125C3"/>
    <w:rsid w:val="00E12A2F"/>
    <w:rsid w:val="00E13285"/>
    <w:rsid w:val="00E13DD4"/>
    <w:rsid w:val="00E13EE4"/>
    <w:rsid w:val="00E1425D"/>
    <w:rsid w:val="00E14638"/>
    <w:rsid w:val="00E15144"/>
    <w:rsid w:val="00E160AE"/>
    <w:rsid w:val="00E163AF"/>
    <w:rsid w:val="00E16489"/>
    <w:rsid w:val="00E17741"/>
    <w:rsid w:val="00E17E8E"/>
    <w:rsid w:val="00E200B0"/>
    <w:rsid w:val="00E20CDF"/>
    <w:rsid w:val="00E20D25"/>
    <w:rsid w:val="00E21DA7"/>
    <w:rsid w:val="00E21F15"/>
    <w:rsid w:val="00E239A3"/>
    <w:rsid w:val="00E241F5"/>
    <w:rsid w:val="00E24E18"/>
    <w:rsid w:val="00E256ED"/>
    <w:rsid w:val="00E25CDA"/>
    <w:rsid w:val="00E2613D"/>
    <w:rsid w:val="00E27801"/>
    <w:rsid w:val="00E27C01"/>
    <w:rsid w:val="00E27D4F"/>
    <w:rsid w:val="00E300B3"/>
    <w:rsid w:val="00E3034E"/>
    <w:rsid w:val="00E30FB9"/>
    <w:rsid w:val="00E31505"/>
    <w:rsid w:val="00E31996"/>
    <w:rsid w:val="00E32272"/>
    <w:rsid w:val="00E323D3"/>
    <w:rsid w:val="00E32927"/>
    <w:rsid w:val="00E34C6F"/>
    <w:rsid w:val="00E35470"/>
    <w:rsid w:val="00E3549C"/>
    <w:rsid w:val="00E35C8A"/>
    <w:rsid w:val="00E363F4"/>
    <w:rsid w:val="00E365DD"/>
    <w:rsid w:val="00E366E5"/>
    <w:rsid w:val="00E367F5"/>
    <w:rsid w:val="00E370CA"/>
    <w:rsid w:val="00E379E3"/>
    <w:rsid w:val="00E379EF"/>
    <w:rsid w:val="00E408E6"/>
    <w:rsid w:val="00E40C8D"/>
    <w:rsid w:val="00E41539"/>
    <w:rsid w:val="00E4175B"/>
    <w:rsid w:val="00E41760"/>
    <w:rsid w:val="00E4192C"/>
    <w:rsid w:val="00E42796"/>
    <w:rsid w:val="00E4305F"/>
    <w:rsid w:val="00E4318C"/>
    <w:rsid w:val="00E431E1"/>
    <w:rsid w:val="00E435B0"/>
    <w:rsid w:val="00E440C7"/>
    <w:rsid w:val="00E4434C"/>
    <w:rsid w:val="00E447D3"/>
    <w:rsid w:val="00E45041"/>
    <w:rsid w:val="00E45784"/>
    <w:rsid w:val="00E459BF"/>
    <w:rsid w:val="00E4688C"/>
    <w:rsid w:val="00E46B5B"/>
    <w:rsid w:val="00E47BB0"/>
    <w:rsid w:val="00E47E00"/>
    <w:rsid w:val="00E47E28"/>
    <w:rsid w:val="00E47E2E"/>
    <w:rsid w:val="00E47F10"/>
    <w:rsid w:val="00E505F0"/>
    <w:rsid w:val="00E50E94"/>
    <w:rsid w:val="00E51F56"/>
    <w:rsid w:val="00E52A0F"/>
    <w:rsid w:val="00E52E75"/>
    <w:rsid w:val="00E531DA"/>
    <w:rsid w:val="00E53DF4"/>
    <w:rsid w:val="00E5444F"/>
    <w:rsid w:val="00E55350"/>
    <w:rsid w:val="00E5553D"/>
    <w:rsid w:val="00E55804"/>
    <w:rsid w:val="00E5588F"/>
    <w:rsid w:val="00E56250"/>
    <w:rsid w:val="00E5746A"/>
    <w:rsid w:val="00E575C9"/>
    <w:rsid w:val="00E6179B"/>
    <w:rsid w:val="00E62EC2"/>
    <w:rsid w:val="00E640D1"/>
    <w:rsid w:val="00E64139"/>
    <w:rsid w:val="00E65470"/>
    <w:rsid w:val="00E65851"/>
    <w:rsid w:val="00E65855"/>
    <w:rsid w:val="00E65F36"/>
    <w:rsid w:val="00E67177"/>
    <w:rsid w:val="00E673C5"/>
    <w:rsid w:val="00E70D83"/>
    <w:rsid w:val="00E70E82"/>
    <w:rsid w:val="00E70FE9"/>
    <w:rsid w:val="00E71068"/>
    <w:rsid w:val="00E711A2"/>
    <w:rsid w:val="00E71505"/>
    <w:rsid w:val="00E71A0E"/>
    <w:rsid w:val="00E71A4F"/>
    <w:rsid w:val="00E72DCC"/>
    <w:rsid w:val="00E72E1D"/>
    <w:rsid w:val="00E731D0"/>
    <w:rsid w:val="00E73D4B"/>
    <w:rsid w:val="00E748C6"/>
    <w:rsid w:val="00E74FBD"/>
    <w:rsid w:val="00E754A2"/>
    <w:rsid w:val="00E75740"/>
    <w:rsid w:val="00E75964"/>
    <w:rsid w:val="00E75B17"/>
    <w:rsid w:val="00E75C3E"/>
    <w:rsid w:val="00E75F66"/>
    <w:rsid w:val="00E765AC"/>
    <w:rsid w:val="00E77739"/>
    <w:rsid w:val="00E8009A"/>
    <w:rsid w:val="00E801D4"/>
    <w:rsid w:val="00E80285"/>
    <w:rsid w:val="00E808A2"/>
    <w:rsid w:val="00E80EE5"/>
    <w:rsid w:val="00E81595"/>
    <w:rsid w:val="00E81DB8"/>
    <w:rsid w:val="00E81E01"/>
    <w:rsid w:val="00E81E9A"/>
    <w:rsid w:val="00E82130"/>
    <w:rsid w:val="00E8464C"/>
    <w:rsid w:val="00E84891"/>
    <w:rsid w:val="00E84B8B"/>
    <w:rsid w:val="00E84EE9"/>
    <w:rsid w:val="00E85012"/>
    <w:rsid w:val="00E852E9"/>
    <w:rsid w:val="00E856F1"/>
    <w:rsid w:val="00E85BAE"/>
    <w:rsid w:val="00E85EA5"/>
    <w:rsid w:val="00E86D3C"/>
    <w:rsid w:val="00E86DB0"/>
    <w:rsid w:val="00E90FDB"/>
    <w:rsid w:val="00E914A5"/>
    <w:rsid w:val="00E9210C"/>
    <w:rsid w:val="00E9212B"/>
    <w:rsid w:val="00E927DD"/>
    <w:rsid w:val="00E92A06"/>
    <w:rsid w:val="00E92CB8"/>
    <w:rsid w:val="00E93227"/>
    <w:rsid w:val="00E93B15"/>
    <w:rsid w:val="00E93E07"/>
    <w:rsid w:val="00E940CF"/>
    <w:rsid w:val="00E942A1"/>
    <w:rsid w:val="00E9456D"/>
    <w:rsid w:val="00E947B2"/>
    <w:rsid w:val="00E94CD0"/>
    <w:rsid w:val="00E94E1A"/>
    <w:rsid w:val="00E95241"/>
    <w:rsid w:val="00E97186"/>
    <w:rsid w:val="00E971AD"/>
    <w:rsid w:val="00E973A0"/>
    <w:rsid w:val="00EA0C12"/>
    <w:rsid w:val="00EA0CE9"/>
    <w:rsid w:val="00EA1C2C"/>
    <w:rsid w:val="00EA34B9"/>
    <w:rsid w:val="00EA376F"/>
    <w:rsid w:val="00EA4140"/>
    <w:rsid w:val="00EA4729"/>
    <w:rsid w:val="00EA4905"/>
    <w:rsid w:val="00EA4BEB"/>
    <w:rsid w:val="00EA593F"/>
    <w:rsid w:val="00EA5E0A"/>
    <w:rsid w:val="00EA5F2D"/>
    <w:rsid w:val="00EA61AF"/>
    <w:rsid w:val="00EA629F"/>
    <w:rsid w:val="00EA6D25"/>
    <w:rsid w:val="00EA6F98"/>
    <w:rsid w:val="00EA7385"/>
    <w:rsid w:val="00EA7E8F"/>
    <w:rsid w:val="00EB0215"/>
    <w:rsid w:val="00EB0C16"/>
    <w:rsid w:val="00EB0FBB"/>
    <w:rsid w:val="00EB1E1C"/>
    <w:rsid w:val="00EB1E46"/>
    <w:rsid w:val="00EB200F"/>
    <w:rsid w:val="00EB2A76"/>
    <w:rsid w:val="00EB32A4"/>
    <w:rsid w:val="00EB3C11"/>
    <w:rsid w:val="00EB3FE2"/>
    <w:rsid w:val="00EB4E0A"/>
    <w:rsid w:val="00EB5CC1"/>
    <w:rsid w:val="00EB607A"/>
    <w:rsid w:val="00EB6171"/>
    <w:rsid w:val="00EB61B9"/>
    <w:rsid w:val="00EB6435"/>
    <w:rsid w:val="00EB69B5"/>
    <w:rsid w:val="00EB6DDC"/>
    <w:rsid w:val="00EB7147"/>
    <w:rsid w:val="00EB7351"/>
    <w:rsid w:val="00EB79F6"/>
    <w:rsid w:val="00EB7EC5"/>
    <w:rsid w:val="00EC102F"/>
    <w:rsid w:val="00EC3448"/>
    <w:rsid w:val="00EC406B"/>
    <w:rsid w:val="00EC4722"/>
    <w:rsid w:val="00EC4F88"/>
    <w:rsid w:val="00EC5A98"/>
    <w:rsid w:val="00EC5CE3"/>
    <w:rsid w:val="00EC69BB"/>
    <w:rsid w:val="00EC69E1"/>
    <w:rsid w:val="00EC6A49"/>
    <w:rsid w:val="00EC6E2A"/>
    <w:rsid w:val="00EC73C1"/>
    <w:rsid w:val="00EC75E8"/>
    <w:rsid w:val="00EC7886"/>
    <w:rsid w:val="00ED29CA"/>
    <w:rsid w:val="00ED43EA"/>
    <w:rsid w:val="00ED58BA"/>
    <w:rsid w:val="00ED5D9F"/>
    <w:rsid w:val="00ED648B"/>
    <w:rsid w:val="00ED6E90"/>
    <w:rsid w:val="00ED71EA"/>
    <w:rsid w:val="00ED76AB"/>
    <w:rsid w:val="00ED7D09"/>
    <w:rsid w:val="00EE0722"/>
    <w:rsid w:val="00EE0B4F"/>
    <w:rsid w:val="00EE0BB3"/>
    <w:rsid w:val="00EE14A7"/>
    <w:rsid w:val="00EE172A"/>
    <w:rsid w:val="00EE192A"/>
    <w:rsid w:val="00EE1A13"/>
    <w:rsid w:val="00EE1A40"/>
    <w:rsid w:val="00EE2BBE"/>
    <w:rsid w:val="00EE37B1"/>
    <w:rsid w:val="00EE3FB0"/>
    <w:rsid w:val="00EE4699"/>
    <w:rsid w:val="00EE5829"/>
    <w:rsid w:val="00EE66FE"/>
    <w:rsid w:val="00EE6877"/>
    <w:rsid w:val="00EE6963"/>
    <w:rsid w:val="00EE6B81"/>
    <w:rsid w:val="00EE6D81"/>
    <w:rsid w:val="00EE7314"/>
    <w:rsid w:val="00EE7553"/>
    <w:rsid w:val="00EE7F47"/>
    <w:rsid w:val="00EF304B"/>
    <w:rsid w:val="00EF3BE3"/>
    <w:rsid w:val="00EF3D56"/>
    <w:rsid w:val="00EF3FF3"/>
    <w:rsid w:val="00EF45F6"/>
    <w:rsid w:val="00EF5825"/>
    <w:rsid w:val="00EF617B"/>
    <w:rsid w:val="00EF6726"/>
    <w:rsid w:val="00EF6BCA"/>
    <w:rsid w:val="00EF6F2D"/>
    <w:rsid w:val="00EF706F"/>
    <w:rsid w:val="00EF7824"/>
    <w:rsid w:val="00EF7C01"/>
    <w:rsid w:val="00F002F3"/>
    <w:rsid w:val="00F00E5C"/>
    <w:rsid w:val="00F012CA"/>
    <w:rsid w:val="00F016D1"/>
    <w:rsid w:val="00F01D80"/>
    <w:rsid w:val="00F0234D"/>
    <w:rsid w:val="00F02450"/>
    <w:rsid w:val="00F02963"/>
    <w:rsid w:val="00F02B49"/>
    <w:rsid w:val="00F02E91"/>
    <w:rsid w:val="00F04620"/>
    <w:rsid w:val="00F04689"/>
    <w:rsid w:val="00F047D9"/>
    <w:rsid w:val="00F04D2A"/>
    <w:rsid w:val="00F04EB4"/>
    <w:rsid w:val="00F0592C"/>
    <w:rsid w:val="00F063FF"/>
    <w:rsid w:val="00F06F25"/>
    <w:rsid w:val="00F07459"/>
    <w:rsid w:val="00F1030C"/>
    <w:rsid w:val="00F103F8"/>
    <w:rsid w:val="00F1073E"/>
    <w:rsid w:val="00F10D73"/>
    <w:rsid w:val="00F113AF"/>
    <w:rsid w:val="00F113DC"/>
    <w:rsid w:val="00F117C5"/>
    <w:rsid w:val="00F119C1"/>
    <w:rsid w:val="00F11B4F"/>
    <w:rsid w:val="00F11F17"/>
    <w:rsid w:val="00F12A7E"/>
    <w:rsid w:val="00F13ECD"/>
    <w:rsid w:val="00F1423B"/>
    <w:rsid w:val="00F150E5"/>
    <w:rsid w:val="00F15CDC"/>
    <w:rsid w:val="00F15E80"/>
    <w:rsid w:val="00F161C2"/>
    <w:rsid w:val="00F1698B"/>
    <w:rsid w:val="00F17078"/>
    <w:rsid w:val="00F17D28"/>
    <w:rsid w:val="00F20E09"/>
    <w:rsid w:val="00F21317"/>
    <w:rsid w:val="00F217F8"/>
    <w:rsid w:val="00F24142"/>
    <w:rsid w:val="00F24505"/>
    <w:rsid w:val="00F2485E"/>
    <w:rsid w:val="00F25185"/>
    <w:rsid w:val="00F2546A"/>
    <w:rsid w:val="00F255FF"/>
    <w:rsid w:val="00F27ADC"/>
    <w:rsid w:val="00F30DA5"/>
    <w:rsid w:val="00F30F04"/>
    <w:rsid w:val="00F31514"/>
    <w:rsid w:val="00F31C5C"/>
    <w:rsid w:val="00F31F8F"/>
    <w:rsid w:val="00F32302"/>
    <w:rsid w:val="00F323CC"/>
    <w:rsid w:val="00F32866"/>
    <w:rsid w:val="00F328B1"/>
    <w:rsid w:val="00F335F7"/>
    <w:rsid w:val="00F3531C"/>
    <w:rsid w:val="00F3668A"/>
    <w:rsid w:val="00F36AE0"/>
    <w:rsid w:val="00F40918"/>
    <w:rsid w:val="00F40C59"/>
    <w:rsid w:val="00F40F3C"/>
    <w:rsid w:val="00F40FDC"/>
    <w:rsid w:val="00F42522"/>
    <w:rsid w:val="00F430B5"/>
    <w:rsid w:val="00F43E16"/>
    <w:rsid w:val="00F4409F"/>
    <w:rsid w:val="00F4568C"/>
    <w:rsid w:val="00F45E0F"/>
    <w:rsid w:val="00F45FA8"/>
    <w:rsid w:val="00F46917"/>
    <w:rsid w:val="00F46CA6"/>
    <w:rsid w:val="00F4710C"/>
    <w:rsid w:val="00F47ADF"/>
    <w:rsid w:val="00F47B04"/>
    <w:rsid w:val="00F50D6A"/>
    <w:rsid w:val="00F51FF9"/>
    <w:rsid w:val="00F52314"/>
    <w:rsid w:val="00F523D0"/>
    <w:rsid w:val="00F52410"/>
    <w:rsid w:val="00F525BE"/>
    <w:rsid w:val="00F52E67"/>
    <w:rsid w:val="00F53E2F"/>
    <w:rsid w:val="00F540DA"/>
    <w:rsid w:val="00F546A0"/>
    <w:rsid w:val="00F54EEB"/>
    <w:rsid w:val="00F552FF"/>
    <w:rsid w:val="00F57971"/>
    <w:rsid w:val="00F57F3D"/>
    <w:rsid w:val="00F60520"/>
    <w:rsid w:val="00F60567"/>
    <w:rsid w:val="00F61022"/>
    <w:rsid w:val="00F61524"/>
    <w:rsid w:val="00F619E1"/>
    <w:rsid w:val="00F62103"/>
    <w:rsid w:val="00F640CE"/>
    <w:rsid w:val="00F64A9D"/>
    <w:rsid w:val="00F65AB4"/>
    <w:rsid w:val="00F66493"/>
    <w:rsid w:val="00F66C06"/>
    <w:rsid w:val="00F66D86"/>
    <w:rsid w:val="00F67780"/>
    <w:rsid w:val="00F67E99"/>
    <w:rsid w:val="00F7014A"/>
    <w:rsid w:val="00F7030E"/>
    <w:rsid w:val="00F70B98"/>
    <w:rsid w:val="00F714BD"/>
    <w:rsid w:val="00F71A83"/>
    <w:rsid w:val="00F71D71"/>
    <w:rsid w:val="00F71EB1"/>
    <w:rsid w:val="00F72546"/>
    <w:rsid w:val="00F73080"/>
    <w:rsid w:val="00F73976"/>
    <w:rsid w:val="00F73AED"/>
    <w:rsid w:val="00F73B16"/>
    <w:rsid w:val="00F7409E"/>
    <w:rsid w:val="00F74751"/>
    <w:rsid w:val="00F74B31"/>
    <w:rsid w:val="00F74CCD"/>
    <w:rsid w:val="00F752AC"/>
    <w:rsid w:val="00F75A87"/>
    <w:rsid w:val="00F767E0"/>
    <w:rsid w:val="00F77523"/>
    <w:rsid w:val="00F77878"/>
    <w:rsid w:val="00F80193"/>
    <w:rsid w:val="00F80E2E"/>
    <w:rsid w:val="00F8131C"/>
    <w:rsid w:val="00F81739"/>
    <w:rsid w:val="00F81E0E"/>
    <w:rsid w:val="00F820CA"/>
    <w:rsid w:val="00F82282"/>
    <w:rsid w:val="00F829A4"/>
    <w:rsid w:val="00F82A67"/>
    <w:rsid w:val="00F83664"/>
    <w:rsid w:val="00F83B95"/>
    <w:rsid w:val="00F8420A"/>
    <w:rsid w:val="00F8443C"/>
    <w:rsid w:val="00F8447F"/>
    <w:rsid w:val="00F86EE2"/>
    <w:rsid w:val="00F87963"/>
    <w:rsid w:val="00F90E15"/>
    <w:rsid w:val="00F91692"/>
    <w:rsid w:val="00F91B02"/>
    <w:rsid w:val="00F92384"/>
    <w:rsid w:val="00F9266E"/>
    <w:rsid w:val="00F927C3"/>
    <w:rsid w:val="00F9284A"/>
    <w:rsid w:val="00F93517"/>
    <w:rsid w:val="00F93884"/>
    <w:rsid w:val="00F93F9E"/>
    <w:rsid w:val="00F9436B"/>
    <w:rsid w:val="00F94980"/>
    <w:rsid w:val="00F94ABB"/>
    <w:rsid w:val="00F9554B"/>
    <w:rsid w:val="00F9556F"/>
    <w:rsid w:val="00F95BEA"/>
    <w:rsid w:val="00F9684E"/>
    <w:rsid w:val="00F968CC"/>
    <w:rsid w:val="00F96CBB"/>
    <w:rsid w:val="00F96DAE"/>
    <w:rsid w:val="00F97C10"/>
    <w:rsid w:val="00FA09BD"/>
    <w:rsid w:val="00FA0C03"/>
    <w:rsid w:val="00FA2083"/>
    <w:rsid w:val="00FA288E"/>
    <w:rsid w:val="00FA2D35"/>
    <w:rsid w:val="00FA3426"/>
    <w:rsid w:val="00FA3C6B"/>
    <w:rsid w:val="00FA4880"/>
    <w:rsid w:val="00FA49D7"/>
    <w:rsid w:val="00FA5CD2"/>
    <w:rsid w:val="00FA6ED8"/>
    <w:rsid w:val="00FA71A5"/>
    <w:rsid w:val="00FA7B1E"/>
    <w:rsid w:val="00FB00B5"/>
    <w:rsid w:val="00FB0B59"/>
    <w:rsid w:val="00FB1141"/>
    <w:rsid w:val="00FB13D4"/>
    <w:rsid w:val="00FB1B8A"/>
    <w:rsid w:val="00FB1F9D"/>
    <w:rsid w:val="00FB2DD4"/>
    <w:rsid w:val="00FB3574"/>
    <w:rsid w:val="00FB4816"/>
    <w:rsid w:val="00FB5EE4"/>
    <w:rsid w:val="00FB640C"/>
    <w:rsid w:val="00FB73E6"/>
    <w:rsid w:val="00FC0600"/>
    <w:rsid w:val="00FC09E3"/>
    <w:rsid w:val="00FC0AE1"/>
    <w:rsid w:val="00FC15A9"/>
    <w:rsid w:val="00FC1E46"/>
    <w:rsid w:val="00FC2024"/>
    <w:rsid w:val="00FC2861"/>
    <w:rsid w:val="00FC2D38"/>
    <w:rsid w:val="00FC2F01"/>
    <w:rsid w:val="00FC307B"/>
    <w:rsid w:val="00FC30F4"/>
    <w:rsid w:val="00FC4421"/>
    <w:rsid w:val="00FC4451"/>
    <w:rsid w:val="00FC479E"/>
    <w:rsid w:val="00FC4A95"/>
    <w:rsid w:val="00FC6366"/>
    <w:rsid w:val="00FC65B4"/>
    <w:rsid w:val="00FC65F1"/>
    <w:rsid w:val="00FC7582"/>
    <w:rsid w:val="00FC75EA"/>
    <w:rsid w:val="00FD097B"/>
    <w:rsid w:val="00FD0A80"/>
    <w:rsid w:val="00FD19E4"/>
    <w:rsid w:val="00FD1EFF"/>
    <w:rsid w:val="00FD2FAF"/>
    <w:rsid w:val="00FD3933"/>
    <w:rsid w:val="00FD3EDD"/>
    <w:rsid w:val="00FD42F5"/>
    <w:rsid w:val="00FD4636"/>
    <w:rsid w:val="00FD47B3"/>
    <w:rsid w:val="00FD4D2F"/>
    <w:rsid w:val="00FD6550"/>
    <w:rsid w:val="00FD68B6"/>
    <w:rsid w:val="00FD6FC9"/>
    <w:rsid w:val="00FD7584"/>
    <w:rsid w:val="00FD7592"/>
    <w:rsid w:val="00FE0298"/>
    <w:rsid w:val="00FE0591"/>
    <w:rsid w:val="00FE09B7"/>
    <w:rsid w:val="00FE1422"/>
    <w:rsid w:val="00FE1759"/>
    <w:rsid w:val="00FE1FA4"/>
    <w:rsid w:val="00FE2C70"/>
    <w:rsid w:val="00FE38D5"/>
    <w:rsid w:val="00FE41C3"/>
    <w:rsid w:val="00FE4B59"/>
    <w:rsid w:val="00FE576D"/>
    <w:rsid w:val="00FE59AE"/>
    <w:rsid w:val="00FE5BDD"/>
    <w:rsid w:val="00FE6940"/>
    <w:rsid w:val="00FE70EF"/>
    <w:rsid w:val="00FF01FE"/>
    <w:rsid w:val="00FF068C"/>
    <w:rsid w:val="00FF0BBB"/>
    <w:rsid w:val="00FF0BDE"/>
    <w:rsid w:val="00FF0D18"/>
    <w:rsid w:val="00FF2FF5"/>
    <w:rsid w:val="00FF303A"/>
    <w:rsid w:val="00FF3042"/>
    <w:rsid w:val="00FF3C2E"/>
    <w:rsid w:val="00FF4E00"/>
    <w:rsid w:val="00FF53C0"/>
    <w:rsid w:val="00FF5417"/>
    <w:rsid w:val="00FF5511"/>
    <w:rsid w:val="00FF61AB"/>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181E"/>
  <w15:docId w15:val="{9B04774E-D5CD-45B1-85B1-01A4954B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5197"/>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77729"/>
    <w:pPr>
      <w:keepNext/>
      <w:tabs>
        <w:tab w:val="left" w:pos="0"/>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77729"/>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Znak, Znak Znak Znak, Znak Znak Znak Znak,Header Char,Glava Znak Znak Znak Znak,Glava Znak Znak Znak Znak Znak,Glava Znak Znak Znak"/>
    <w:basedOn w:val="Navaden"/>
    <w:link w:val="GlavaZnak"/>
    <w:rsid w:val="007C70A1"/>
    <w:pPr>
      <w:tabs>
        <w:tab w:val="center" w:pos="4536"/>
        <w:tab w:val="right" w:pos="9072"/>
      </w:tabs>
    </w:pPr>
    <w:rPr>
      <w:sz w:val="24"/>
      <w:lang w:val="x-none"/>
    </w:rPr>
  </w:style>
  <w:style w:type="character" w:customStyle="1" w:styleId="GlavaZnak">
    <w:name w:val="Glava Znak"/>
    <w:aliases w:val="E-PVO-glava Znak,body txt Znak,Znak Znak,Glava - napis Znak, Znak Znak, Znak Znak Znak Znak1, Znak Znak Znak Znak Znak,Header Char Znak,Glava Znak Znak Znak Znak Znak1,Glava Znak Znak Znak Znak Znak Znak,Glava Znak Znak Znak Znak1"/>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AB List 1,Bullet Points,UEDAŞ Bullet,abc siralı,seznam,Bullet Number,S-List Paragraph,Diligence Check,Use Case List Paragraph,Heading2"/>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1B1358"/>
  </w:style>
  <w:style w:type="character" w:customStyle="1" w:styleId="Sprotnaopomba-besediloZnak">
    <w:name w:val="Sprotna opomba - besedilo Znak"/>
    <w:link w:val="Sprotnaopomba-besedilo"/>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numbering" w:customStyle="1" w:styleId="StyleBulleted13">
    <w:name w:val="Style Bulleted13"/>
    <w:basedOn w:val="Brezseznama"/>
    <w:rsid w:val="007F63F7"/>
  </w:style>
  <w:style w:type="table" w:customStyle="1" w:styleId="Tabelamrea1">
    <w:name w:val="Tabela – mreža1"/>
    <w:basedOn w:val="Navadnatabela"/>
    <w:next w:val="Tabelamrea"/>
    <w:uiPriority w:val="59"/>
    <w:rsid w:val="0077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AB List 1 Znak,Bullet Points Znak,UEDAŞ Bullet Znak,abc siralı Znak,seznam Znak,Bullet Number Znak,S-List Paragraph Znak,Diligence Check Znak,Heading2 Znak"/>
    <w:link w:val="Odstavekseznama"/>
    <w:uiPriority w:val="34"/>
    <w:qFormat/>
    <w:rsid w:val="007B0225"/>
    <w:rPr>
      <w:rFonts w:ascii="Times New Roman" w:eastAsia="Times New Roman" w:hAnsi="Times New Roman"/>
    </w:rPr>
  </w:style>
  <w:style w:type="table" w:customStyle="1" w:styleId="Tabelamrea11">
    <w:name w:val="Tabela – mreža11"/>
    <w:basedOn w:val="Navadnatabela"/>
    <w:next w:val="Tabelamrea"/>
    <w:uiPriority w:val="59"/>
    <w:rsid w:val="006530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E90F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D7115C"/>
    <w:pPr>
      <w:ind w:left="425" w:hanging="425"/>
      <w:jc w:val="both"/>
    </w:pPr>
    <w:rPr>
      <w:rFonts w:ascii="Arial" w:hAnsi="Arial" w:cs="Arial"/>
      <w:sz w:val="22"/>
      <w:szCs w:val="22"/>
    </w:rPr>
  </w:style>
  <w:style w:type="table" w:customStyle="1" w:styleId="Tabelamrea121">
    <w:name w:val="Tabela – mreža121"/>
    <w:basedOn w:val="Navadnatabela"/>
    <w:uiPriority w:val="59"/>
    <w:rsid w:val="00DF3EA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54496D"/>
    <w:pPr>
      <w:spacing w:before="100" w:beforeAutospacing="1" w:after="100" w:afterAutospacing="1"/>
    </w:pPr>
    <w:rPr>
      <w:sz w:val="24"/>
      <w:szCs w:val="24"/>
    </w:rPr>
  </w:style>
  <w:style w:type="character" w:styleId="Nerazreenaomemba">
    <w:name w:val="Unresolved Mention"/>
    <w:basedOn w:val="Privzetapisavaodstavka"/>
    <w:uiPriority w:val="99"/>
    <w:semiHidden/>
    <w:unhideWhenUsed/>
    <w:rsid w:val="003462B6"/>
    <w:rPr>
      <w:color w:val="605E5C"/>
      <w:shd w:val="clear" w:color="auto" w:fill="E1DFDD"/>
    </w:rPr>
  </w:style>
  <w:style w:type="character" w:customStyle="1" w:styleId="PripombabesediloZnak1">
    <w:name w:val="Pripomba – besedilo Znak1"/>
    <w:aliases w:val="Komentar - besedilo Znak,Pripomba – besedilo1 Znak"/>
    <w:semiHidden/>
    <w:rsid w:val="009A66CD"/>
    <w:rPr>
      <w:rFonts w:ascii="Times New Roman" w:eastAsia="Times New Roman" w:hAnsi="Times New Roman"/>
    </w:rPr>
  </w:style>
  <w:style w:type="paragraph" w:customStyle="1" w:styleId="vrstiniseznam">
    <w:name w:val="vrstični seznam"/>
    <w:basedOn w:val="Telobesedila"/>
    <w:uiPriority w:val="4"/>
    <w:qFormat/>
    <w:rsid w:val="00A00652"/>
    <w:pPr>
      <w:widowControl/>
      <w:numPr>
        <w:numId w:val="39"/>
      </w:numPr>
      <w:tabs>
        <w:tab w:val="num" w:pos="360"/>
      </w:tabs>
      <w:overflowPunct w:val="0"/>
      <w:autoSpaceDE w:val="0"/>
      <w:autoSpaceDN w:val="0"/>
      <w:adjustRightInd w:val="0"/>
      <w:ind w:left="0" w:firstLine="0"/>
      <w:textAlignment w:val="baseline"/>
    </w:pPr>
    <w:rPr>
      <w:rFonts w:ascii="Times New Roman" w:eastAsia="Calibri" w:hAnsi="Times New Roman"/>
      <w:b w:val="0"/>
      <w:sz w:val="22"/>
      <w:szCs w:val="22"/>
    </w:rPr>
  </w:style>
  <w:style w:type="paragraph" w:customStyle="1" w:styleId="pdq2pgselectionanchorcontainer">
    <w:name w:val="pdq2pg_selectionanchorcontainer"/>
    <w:basedOn w:val="Navaden"/>
    <w:rsid w:val="00A73F9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29692517">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8452100">
      <w:bodyDiv w:val="1"/>
      <w:marLeft w:val="0"/>
      <w:marRight w:val="0"/>
      <w:marTop w:val="0"/>
      <w:marBottom w:val="0"/>
      <w:divBdr>
        <w:top w:val="none" w:sz="0" w:space="0" w:color="auto"/>
        <w:left w:val="none" w:sz="0" w:space="0" w:color="auto"/>
        <w:bottom w:val="none" w:sz="0" w:space="0" w:color="auto"/>
        <w:right w:val="none" w:sz="0" w:space="0" w:color="auto"/>
      </w:divBdr>
    </w:div>
    <w:div w:id="216354094">
      <w:bodyDiv w:val="1"/>
      <w:marLeft w:val="0"/>
      <w:marRight w:val="0"/>
      <w:marTop w:val="0"/>
      <w:marBottom w:val="0"/>
      <w:divBdr>
        <w:top w:val="none" w:sz="0" w:space="0" w:color="auto"/>
        <w:left w:val="none" w:sz="0" w:space="0" w:color="auto"/>
        <w:bottom w:val="none" w:sz="0" w:space="0" w:color="auto"/>
        <w:right w:val="none" w:sz="0" w:space="0" w:color="auto"/>
      </w:divBdr>
    </w:div>
    <w:div w:id="280035939">
      <w:bodyDiv w:val="1"/>
      <w:marLeft w:val="0"/>
      <w:marRight w:val="0"/>
      <w:marTop w:val="0"/>
      <w:marBottom w:val="0"/>
      <w:divBdr>
        <w:top w:val="none" w:sz="0" w:space="0" w:color="auto"/>
        <w:left w:val="none" w:sz="0" w:space="0" w:color="auto"/>
        <w:bottom w:val="none" w:sz="0" w:space="0" w:color="auto"/>
        <w:right w:val="none" w:sz="0" w:space="0" w:color="auto"/>
      </w:divBdr>
    </w:div>
    <w:div w:id="280309764">
      <w:bodyDiv w:val="1"/>
      <w:marLeft w:val="0"/>
      <w:marRight w:val="0"/>
      <w:marTop w:val="0"/>
      <w:marBottom w:val="0"/>
      <w:divBdr>
        <w:top w:val="none" w:sz="0" w:space="0" w:color="auto"/>
        <w:left w:val="none" w:sz="0" w:space="0" w:color="auto"/>
        <w:bottom w:val="none" w:sz="0" w:space="0" w:color="auto"/>
        <w:right w:val="none" w:sz="0" w:space="0" w:color="auto"/>
      </w:divBdr>
    </w:div>
    <w:div w:id="290399549">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840848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8621267">
      <w:bodyDiv w:val="1"/>
      <w:marLeft w:val="0"/>
      <w:marRight w:val="0"/>
      <w:marTop w:val="0"/>
      <w:marBottom w:val="0"/>
      <w:divBdr>
        <w:top w:val="none" w:sz="0" w:space="0" w:color="auto"/>
        <w:left w:val="none" w:sz="0" w:space="0" w:color="auto"/>
        <w:bottom w:val="none" w:sz="0" w:space="0" w:color="auto"/>
        <w:right w:val="none" w:sz="0" w:space="0" w:color="auto"/>
      </w:divBdr>
    </w:div>
    <w:div w:id="525022986">
      <w:bodyDiv w:val="1"/>
      <w:marLeft w:val="0"/>
      <w:marRight w:val="0"/>
      <w:marTop w:val="0"/>
      <w:marBottom w:val="0"/>
      <w:divBdr>
        <w:top w:val="none" w:sz="0" w:space="0" w:color="auto"/>
        <w:left w:val="none" w:sz="0" w:space="0" w:color="auto"/>
        <w:bottom w:val="none" w:sz="0" w:space="0" w:color="auto"/>
        <w:right w:val="none" w:sz="0" w:space="0" w:color="auto"/>
      </w:divBdr>
    </w:div>
    <w:div w:id="52621443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6182886">
      <w:bodyDiv w:val="1"/>
      <w:marLeft w:val="0"/>
      <w:marRight w:val="0"/>
      <w:marTop w:val="0"/>
      <w:marBottom w:val="0"/>
      <w:divBdr>
        <w:top w:val="none" w:sz="0" w:space="0" w:color="auto"/>
        <w:left w:val="none" w:sz="0" w:space="0" w:color="auto"/>
        <w:bottom w:val="none" w:sz="0" w:space="0" w:color="auto"/>
        <w:right w:val="none" w:sz="0" w:space="0" w:color="auto"/>
      </w:divBdr>
    </w:div>
    <w:div w:id="611593145">
      <w:bodyDiv w:val="1"/>
      <w:marLeft w:val="0"/>
      <w:marRight w:val="0"/>
      <w:marTop w:val="0"/>
      <w:marBottom w:val="0"/>
      <w:divBdr>
        <w:top w:val="none" w:sz="0" w:space="0" w:color="auto"/>
        <w:left w:val="none" w:sz="0" w:space="0" w:color="auto"/>
        <w:bottom w:val="none" w:sz="0" w:space="0" w:color="auto"/>
        <w:right w:val="none" w:sz="0" w:space="0" w:color="auto"/>
      </w:divBdr>
    </w:div>
    <w:div w:id="622424315">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73750151">
      <w:bodyDiv w:val="1"/>
      <w:marLeft w:val="0"/>
      <w:marRight w:val="0"/>
      <w:marTop w:val="0"/>
      <w:marBottom w:val="0"/>
      <w:divBdr>
        <w:top w:val="none" w:sz="0" w:space="0" w:color="auto"/>
        <w:left w:val="none" w:sz="0" w:space="0" w:color="auto"/>
        <w:bottom w:val="none" w:sz="0" w:space="0" w:color="auto"/>
        <w:right w:val="none" w:sz="0" w:space="0" w:color="auto"/>
      </w:divBdr>
    </w:div>
    <w:div w:id="822544746">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61161992">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3154620">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6154961">
      <w:bodyDiv w:val="1"/>
      <w:marLeft w:val="0"/>
      <w:marRight w:val="0"/>
      <w:marTop w:val="0"/>
      <w:marBottom w:val="0"/>
      <w:divBdr>
        <w:top w:val="none" w:sz="0" w:space="0" w:color="auto"/>
        <w:left w:val="none" w:sz="0" w:space="0" w:color="auto"/>
        <w:bottom w:val="none" w:sz="0" w:space="0" w:color="auto"/>
        <w:right w:val="none" w:sz="0" w:space="0" w:color="auto"/>
      </w:divBdr>
    </w:div>
    <w:div w:id="104274733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31167858">
      <w:bodyDiv w:val="1"/>
      <w:marLeft w:val="0"/>
      <w:marRight w:val="0"/>
      <w:marTop w:val="0"/>
      <w:marBottom w:val="0"/>
      <w:divBdr>
        <w:top w:val="none" w:sz="0" w:space="0" w:color="auto"/>
        <w:left w:val="none" w:sz="0" w:space="0" w:color="auto"/>
        <w:bottom w:val="none" w:sz="0" w:space="0" w:color="auto"/>
        <w:right w:val="none" w:sz="0" w:space="0" w:color="auto"/>
      </w:divBdr>
    </w:div>
    <w:div w:id="1131171515">
      <w:bodyDiv w:val="1"/>
      <w:marLeft w:val="0"/>
      <w:marRight w:val="0"/>
      <w:marTop w:val="0"/>
      <w:marBottom w:val="0"/>
      <w:divBdr>
        <w:top w:val="none" w:sz="0" w:space="0" w:color="auto"/>
        <w:left w:val="none" w:sz="0" w:space="0" w:color="auto"/>
        <w:bottom w:val="none" w:sz="0" w:space="0" w:color="auto"/>
        <w:right w:val="none" w:sz="0" w:space="0" w:color="auto"/>
      </w:divBdr>
    </w:div>
    <w:div w:id="1168907293">
      <w:bodyDiv w:val="1"/>
      <w:marLeft w:val="0"/>
      <w:marRight w:val="0"/>
      <w:marTop w:val="0"/>
      <w:marBottom w:val="0"/>
      <w:divBdr>
        <w:top w:val="none" w:sz="0" w:space="0" w:color="auto"/>
        <w:left w:val="none" w:sz="0" w:space="0" w:color="auto"/>
        <w:bottom w:val="none" w:sz="0" w:space="0" w:color="auto"/>
        <w:right w:val="none" w:sz="0" w:space="0" w:color="auto"/>
      </w:divBdr>
    </w:div>
    <w:div w:id="1171943765">
      <w:bodyDiv w:val="1"/>
      <w:marLeft w:val="0"/>
      <w:marRight w:val="0"/>
      <w:marTop w:val="0"/>
      <w:marBottom w:val="0"/>
      <w:divBdr>
        <w:top w:val="none" w:sz="0" w:space="0" w:color="auto"/>
        <w:left w:val="none" w:sz="0" w:space="0" w:color="auto"/>
        <w:bottom w:val="none" w:sz="0" w:space="0" w:color="auto"/>
        <w:right w:val="none" w:sz="0" w:space="0" w:color="auto"/>
      </w:divBdr>
    </w:div>
    <w:div w:id="1184511456">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09358487">
      <w:bodyDiv w:val="1"/>
      <w:marLeft w:val="0"/>
      <w:marRight w:val="0"/>
      <w:marTop w:val="0"/>
      <w:marBottom w:val="0"/>
      <w:divBdr>
        <w:top w:val="none" w:sz="0" w:space="0" w:color="auto"/>
        <w:left w:val="none" w:sz="0" w:space="0" w:color="auto"/>
        <w:bottom w:val="none" w:sz="0" w:space="0" w:color="auto"/>
        <w:right w:val="none" w:sz="0" w:space="0" w:color="auto"/>
      </w:divBdr>
    </w:div>
    <w:div w:id="1351026992">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9940266">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3465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5283608">
      <w:bodyDiv w:val="1"/>
      <w:marLeft w:val="0"/>
      <w:marRight w:val="0"/>
      <w:marTop w:val="0"/>
      <w:marBottom w:val="0"/>
      <w:divBdr>
        <w:top w:val="none" w:sz="0" w:space="0" w:color="auto"/>
        <w:left w:val="none" w:sz="0" w:space="0" w:color="auto"/>
        <w:bottom w:val="none" w:sz="0" w:space="0" w:color="auto"/>
        <w:right w:val="none" w:sz="0" w:space="0" w:color="auto"/>
      </w:divBdr>
    </w:div>
    <w:div w:id="1702777963">
      <w:bodyDiv w:val="1"/>
      <w:marLeft w:val="0"/>
      <w:marRight w:val="0"/>
      <w:marTop w:val="0"/>
      <w:marBottom w:val="0"/>
      <w:divBdr>
        <w:top w:val="none" w:sz="0" w:space="0" w:color="auto"/>
        <w:left w:val="none" w:sz="0" w:space="0" w:color="auto"/>
        <w:bottom w:val="none" w:sz="0" w:space="0" w:color="auto"/>
        <w:right w:val="none" w:sz="0" w:space="0" w:color="auto"/>
      </w:divBdr>
      <w:divsChild>
        <w:div w:id="877552396">
          <w:marLeft w:val="0"/>
          <w:marRight w:val="0"/>
          <w:marTop w:val="0"/>
          <w:marBottom w:val="0"/>
          <w:divBdr>
            <w:top w:val="none" w:sz="0" w:space="0" w:color="auto"/>
            <w:left w:val="none" w:sz="0" w:space="0" w:color="auto"/>
            <w:bottom w:val="none" w:sz="0" w:space="0" w:color="auto"/>
            <w:right w:val="none" w:sz="0" w:space="0" w:color="auto"/>
          </w:divBdr>
          <w:divsChild>
            <w:div w:id="1471246025">
              <w:marLeft w:val="0"/>
              <w:marRight w:val="0"/>
              <w:marTop w:val="100"/>
              <w:marBottom w:val="100"/>
              <w:divBdr>
                <w:top w:val="none" w:sz="0" w:space="0" w:color="auto"/>
                <w:left w:val="none" w:sz="0" w:space="0" w:color="auto"/>
                <w:bottom w:val="none" w:sz="0" w:space="0" w:color="auto"/>
                <w:right w:val="none" w:sz="0" w:space="0" w:color="auto"/>
              </w:divBdr>
              <w:divsChild>
                <w:div w:id="45644767">
                  <w:marLeft w:val="0"/>
                  <w:marRight w:val="0"/>
                  <w:marTop w:val="0"/>
                  <w:marBottom w:val="0"/>
                  <w:divBdr>
                    <w:top w:val="none" w:sz="0" w:space="0" w:color="auto"/>
                    <w:left w:val="none" w:sz="0" w:space="0" w:color="auto"/>
                    <w:bottom w:val="none" w:sz="0" w:space="0" w:color="auto"/>
                    <w:right w:val="none" w:sz="0" w:space="0" w:color="auto"/>
                  </w:divBdr>
                  <w:divsChild>
                    <w:div w:id="282615201">
                      <w:marLeft w:val="0"/>
                      <w:marRight w:val="0"/>
                      <w:marTop w:val="0"/>
                      <w:marBottom w:val="0"/>
                      <w:divBdr>
                        <w:top w:val="none" w:sz="0" w:space="0" w:color="auto"/>
                        <w:left w:val="none" w:sz="0" w:space="0" w:color="auto"/>
                        <w:bottom w:val="none" w:sz="0" w:space="0" w:color="auto"/>
                        <w:right w:val="none" w:sz="0" w:space="0" w:color="auto"/>
                      </w:divBdr>
                      <w:divsChild>
                        <w:div w:id="1429620711">
                          <w:marLeft w:val="0"/>
                          <w:marRight w:val="0"/>
                          <w:marTop w:val="0"/>
                          <w:marBottom w:val="0"/>
                          <w:divBdr>
                            <w:top w:val="none" w:sz="0" w:space="0" w:color="auto"/>
                            <w:left w:val="none" w:sz="0" w:space="0" w:color="auto"/>
                            <w:bottom w:val="none" w:sz="0" w:space="0" w:color="auto"/>
                            <w:right w:val="none" w:sz="0" w:space="0" w:color="auto"/>
                          </w:divBdr>
                          <w:divsChild>
                            <w:div w:id="1539121316">
                              <w:marLeft w:val="0"/>
                              <w:marRight w:val="0"/>
                              <w:marTop w:val="0"/>
                              <w:marBottom w:val="0"/>
                              <w:divBdr>
                                <w:top w:val="none" w:sz="0" w:space="0" w:color="auto"/>
                                <w:left w:val="none" w:sz="0" w:space="0" w:color="auto"/>
                                <w:bottom w:val="none" w:sz="0" w:space="0" w:color="auto"/>
                                <w:right w:val="none" w:sz="0" w:space="0" w:color="auto"/>
                              </w:divBdr>
                              <w:divsChild>
                                <w:div w:id="328295003">
                                  <w:marLeft w:val="0"/>
                                  <w:marRight w:val="0"/>
                                  <w:marTop w:val="0"/>
                                  <w:marBottom w:val="0"/>
                                  <w:divBdr>
                                    <w:top w:val="none" w:sz="0" w:space="0" w:color="auto"/>
                                    <w:left w:val="none" w:sz="0" w:space="0" w:color="auto"/>
                                    <w:bottom w:val="none" w:sz="0" w:space="0" w:color="auto"/>
                                    <w:right w:val="none" w:sz="0" w:space="0" w:color="auto"/>
                                  </w:divBdr>
                                  <w:divsChild>
                                    <w:div w:id="2055764851">
                                      <w:marLeft w:val="0"/>
                                      <w:marRight w:val="0"/>
                                      <w:marTop w:val="0"/>
                                      <w:marBottom w:val="0"/>
                                      <w:divBdr>
                                        <w:top w:val="none" w:sz="0" w:space="0" w:color="auto"/>
                                        <w:left w:val="none" w:sz="0" w:space="0" w:color="auto"/>
                                        <w:bottom w:val="none" w:sz="0" w:space="0" w:color="auto"/>
                                        <w:right w:val="none" w:sz="0" w:space="0" w:color="auto"/>
                                      </w:divBdr>
                                      <w:divsChild>
                                        <w:div w:id="144449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751539176">
      <w:bodyDiv w:val="1"/>
      <w:marLeft w:val="0"/>
      <w:marRight w:val="0"/>
      <w:marTop w:val="0"/>
      <w:marBottom w:val="0"/>
      <w:divBdr>
        <w:top w:val="none" w:sz="0" w:space="0" w:color="auto"/>
        <w:left w:val="none" w:sz="0" w:space="0" w:color="auto"/>
        <w:bottom w:val="none" w:sz="0" w:space="0" w:color="auto"/>
        <w:right w:val="none" w:sz="0" w:space="0" w:color="auto"/>
      </w:divBdr>
    </w:div>
    <w:div w:id="1762676004">
      <w:bodyDiv w:val="1"/>
      <w:marLeft w:val="0"/>
      <w:marRight w:val="0"/>
      <w:marTop w:val="0"/>
      <w:marBottom w:val="0"/>
      <w:divBdr>
        <w:top w:val="none" w:sz="0" w:space="0" w:color="auto"/>
        <w:left w:val="none" w:sz="0" w:space="0" w:color="auto"/>
        <w:bottom w:val="none" w:sz="0" w:space="0" w:color="auto"/>
        <w:right w:val="none" w:sz="0" w:space="0" w:color="auto"/>
      </w:divBdr>
    </w:div>
    <w:div w:id="1767119520">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40150031">
      <w:bodyDiv w:val="1"/>
      <w:marLeft w:val="0"/>
      <w:marRight w:val="0"/>
      <w:marTop w:val="0"/>
      <w:marBottom w:val="0"/>
      <w:divBdr>
        <w:top w:val="none" w:sz="0" w:space="0" w:color="auto"/>
        <w:left w:val="none" w:sz="0" w:space="0" w:color="auto"/>
        <w:bottom w:val="none" w:sz="0" w:space="0" w:color="auto"/>
        <w:right w:val="none" w:sz="0" w:space="0" w:color="auto"/>
      </w:divBdr>
    </w:div>
    <w:div w:id="1868374337">
      <w:bodyDiv w:val="1"/>
      <w:marLeft w:val="0"/>
      <w:marRight w:val="0"/>
      <w:marTop w:val="0"/>
      <w:marBottom w:val="0"/>
      <w:divBdr>
        <w:top w:val="none" w:sz="0" w:space="0" w:color="auto"/>
        <w:left w:val="none" w:sz="0" w:space="0" w:color="auto"/>
        <w:bottom w:val="none" w:sz="0" w:space="0" w:color="auto"/>
        <w:right w:val="none" w:sz="0" w:space="0" w:color="auto"/>
      </w:divBdr>
      <w:divsChild>
        <w:div w:id="1818453883">
          <w:marLeft w:val="0"/>
          <w:marRight w:val="0"/>
          <w:marTop w:val="0"/>
          <w:marBottom w:val="0"/>
          <w:divBdr>
            <w:top w:val="none" w:sz="0" w:space="0" w:color="auto"/>
            <w:left w:val="none" w:sz="0" w:space="0" w:color="auto"/>
            <w:bottom w:val="none" w:sz="0" w:space="0" w:color="auto"/>
            <w:right w:val="none" w:sz="0" w:space="0" w:color="auto"/>
          </w:divBdr>
          <w:divsChild>
            <w:div w:id="1931691686">
              <w:marLeft w:val="0"/>
              <w:marRight w:val="0"/>
              <w:marTop w:val="100"/>
              <w:marBottom w:val="100"/>
              <w:divBdr>
                <w:top w:val="none" w:sz="0" w:space="0" w:color="auto"/>
                <w:left w:val="none" w:sz="0" w:space="0" w:color="auto"/>
                <w:bottom w:val="none" w:sz="0" w:space="0" w:color="auto"/>
                <w:right w:val="none" w:sz="0" w:space="0" w:color="auto"/>
              </w:divBdr>
              <w:divsChild>
                <w:div w:id="787895408">
                  <w:marLeft w:val="0"/>
                  <w:marRight w:val="0"/>
                  <w:marTop w:val="0"/>
                  <w:marBottom w:val="0"/>
                  <w:divBdr>
                    <w:top w:val="none" w:sz="0" w:space="0" w:color="auto"/>
                    <w:left w:val="none" w:sz="0" w:space="0" w:color="auto"/>
                    <w:bottom w:val="none" w:sz="0" w:space="0" w:color="auto"/>
                    <w:right w:val="none" w:sz="0" w:space="0" w:color="auto"/>
                  </w:divBdr>
                  <w:divsChild>
                    <w:div w:id="962227335">
                      <w:marLeft w:val="0"/>
                      <w:marRight w:val="0"/>
                      <w:marTop w:val="0"/>
                      <w:marBottom w:val="0"/>
                      <w:divBdr>
                        <w:top w:val="none" w:sz="0" w:space="0" w:color="auto"/>
                        <w:left w:val="none" w:sz="0" w:space="0" w:color="auto"/>
                        <w:bottom w:val="none" w:sz="0" w:space="0" w:color="auto"/>
                        <w:right w:val="none" w:sz="0" w:space="0" w:color="auto"/>
                      </w:divBdr>
                      <w:divsChild>
                        <w:div w:id="1904486831">
                          <w:marLeft w:val="0"/>
                          <w:marRight w:val="0"/>
                          <w:marTop w:val="0"/>
                          <w:marBottom w:val="0"/>
                          <w:divBdr>
                            <w:top w:val="none" w:sz="0" w:space="0" w:color="auto"/>
                            <w:left w:val="none" w:sz="0" w:space="0" w:color="auto"/>
                            <w:bottom w:val="none" w:sz="0" w:space="0" w:color="auto"/>
                            <w:right w:val="none" w:sz="0" w:space="0" w:color="auto"/>
                          </w:divBdr>
                          <w:divsChild>
                            <w:div w:id="1728526259">
                              <w:marLeft w:val="0"/>
                              <w:marRight w:val="0"/>
                              <w:marTop w:val="0"/>
                              <w:marBottom w:val="0"/>
                              <w:divBdr>
                                <w:top w:val="none" w:sz="0" w:space="0" w:color="auto"/>
                                <w:left w:val="none" w:sz="0" w:space="0" w:color="auto"/>
                                <w:bottom w:val="none" w:sz="0" w:space="0" w:color="auto"/>
                                <w:right w:val="none" w:sz="0" w:space="0" w:color="auto"/>
                              </w:divBdr>
                              <w:divsChild>
                                <w:div w:id="42949854">
                                  <w:marLeft w:val="0"/>
                                  <w:marRight w:val="0"/>
                                  <w:marTop w:val="0"/>
                                  <w:marBottom w:val="0"/>
                                  <w:divBdr>
                                    <w:top w:val="none" w:sz="0" w:space="0" w:color="auto"/>
                                    <w:left w:val="none" w:sz="0" w:space="0" w:color="auto"/>
                                    <w:bottom w:val="none" w:sz="0" w:space="0" w:color="auto"/>
                                    <w:right w:val="none" w:sz="0" w:space="0" w:color="auto"/>
                                  </w:divBdr>
                                  <w:divsChild>
                                    <w:div w:id="521481126">
                                      <w:marLeft w:val="0"/>
                                      <w:marRight w:val="0"/>
                                      <w:marTop w:val="0"/>
                                      <w:marBottom w:val="0"/>
                                      <w:divBdr>
                                        <w:top w:val="none" w:sz="0" w:space="0" w:color="auto"/>
                                        <w:left w:val="none" w:sz="0" w:space="0" w:color="auto"/>
                                        <w:bottom w:val="none" w:sz="0" w:space="0" w:color="auto"/>
                                        <w:right w:val="none" w:sz="0" w:space="0" w:color="auto"/>
                                      </w:divBdr>
                                      <w:divsChild>
                                        <w:div w:id="17435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2904097">
      <w:bodyDiv w:val="1"/>
      <w:marLeft w:val="0"/>
      <w:marRight w:val="0"/>
      <w:marTop w:val="0"/>
      <w:marBottom w:val="0"/>
      <w:divBdr>
        <w:top w:val="none" w:sz="0" w:space="0" w:color="auto"/>
        <w:left w:val="none" w:sz="0" w:space="0" w:color="auto"/>
        <w:bottom w:val="none" w:sz="0" w:space="0" w:color="auto"/>
        <w:right w:val="none" w:sz="0" w:space="0" w:color="auto"/>
      </w:divBdr>
      <w:divsChild>
        <w:div w:id="1468663718">
          <w:marLeft w:val="0"/>
          <w:marRight w:val="0"/>
          <w:marTop w:val="0"/>
          <w:marBottom w:val="0"/>
          <w:divBdr>
            <w:top w:val="none" w:sz="0" w:space="0" w:color="auto"/>
            <w:left w:val="none" w:sz="0" w:space="0" w:color="auto"/>
            <w:bottom w:val="none" w:sz="0" w:space="0" w:color="auto"/>
            <w:right w:val="none" w:sz="0" w:space="0" w:color="auto"/>
          </w:divBdr>
          <w:divsChild>
            <w:div w:id="1815443700">
              <w:marLeft w:val="0"/>
              <w:marRight w:val="0"/>
              <w:marTop w:val="100"/>
              <w:marBottom w:val="100"/>
              <w:divBdr>
                <w:top w:val="none" w:sz="0" w:space="0" w:color="auto"/>
                <w:left w:val="none" w:sz="0" w:space="0" w:color="auto"/>
                <w:bottom w:val="none" w:sz="0" w:space="0" w:color="auto"/>
                <w:right w:val="none" w:sz="0" w:space="0" w:color="auto"/>
              </w:divBdr>
              <w:divsChild>
                <w:div w:id="1709068917">
                  <w:marLeft w:val="0"/>
                  <w:marRight w:val="0"/>
                  <w:marTop w:val="0"/>
                  <w:marBottom w:val="0"/>
                  <w:divBdr>
                    <w:top w:val="none" w:sz="0" w:space="0" w:color="auto"/>
                    <w:left w:val="none" w:sz="0" w:space="0" w:color="auto"/>
                    <w:bottom w:val="none" w:sz="0" w:space="0" w:color="auto"/>
                    <w:right w:val="none" w:sz="0" w:space="0" w:color="auto"/>
                  </w:divBdr>
                  <w:divsChild>
                    <w:div w:id="274677320">
                      <w:marLeft w:val="0"/>
                      <w:marRight w:val="0"/>
                      <w:marTop w:val="0"/>
                      <w:marBottom w:val="0"/>
                      <w:divBdr>
                        <w:top w:val="none" w:sz="0" w:space="0" w:color="auto"/>
                        <w:left w:val="none" w:sz="0" w:space="0" w:color="auto"/>
                        <w:bottom w:val="none" w:sz="0" w:space="0" w:color="auto"/>
                        <w:right w:val="none" w:sz="0" w:space="0" w:color="auto"/>
                      </w:divBdr>
                      <w:divsChild>
                        <w:div w:id="1084763436">
                          <w:marLeft w:val="0"/>
                          <w:marRight w:val="0"/>
                          <w:marTop w:val="0"/>
                          <w:marBottom w:val="0"/>
                          <w:divBdr>
                            <w:top w:val="none" w:sz="0" w:space="0" w:color="auto"/>
                            <w:left w:val="none" w:sz="0" w:space="0" w:color="auto"/>
                            <w:bottom w:val="none" w:sz="0" w:space="0" w:color="auto"/>
                            <w:right w:val="none" w:sz="0" w:space="0" w:color="auto"/>
                          </w:divBdr>
                          <w:divsChild>
                            <w:div w:id="978346329">
                              <w:marLeft w:val="0"/>
                              <w:marRight w:val="0"/>
                              <w:marTop w:val="0"/>
                              <w:marBottom w:val="0"/>
                              <w:divBdr>
                                <w:top w:val="none" w:sz="0" w:space="0" w:color="auto"/>
                                <w:left w:val="none" w:sz="0" w:space="0" w:color="auto"/>
                                <w:bottom w:val="none" w:sz="0" w:space="0" w:color="auto"/>
                                <w:right w:val="none" w:sz="0" w:space="0" w:color="auto"/>
                              </w:divBdr>
                              <w:divsChild>
                                <w:div w:id="1064185273">
                                  <w:marLeft w:val="0"/>
                                  <w:marRight w:val="0"/>
                                  <w:marTop w:val="0"/>
                                  <w:marBottom w:val="0"/>
                                  <w:divBdr>
                                    <w:top w:val="none" w:sz="0" w:space="0" w:color="auto"/>
                                    <w:left w:val="none" w:sz="0" w:space="0" w:color="auto"/>
                                    <w:bottom w:val="none" w:sz="0" w:space="0" w:color="auto"/>
                                    <w:right w:val="none" w:sz="0" w:space="0" w:color="auto"/>
                                  </w:divBdr>
                                  <w:divsChild>
                                    <w:div w:id="28379408">
                                      <w:marLeft w:val="0"/>
                                      <w:marRight w:val="0"/>
                                      <w:marTop w:val="0"/>
                                      <w:marBottom w:val="0"/>
                                      <w:divBdr>
                                        <w:top w:val="none" w:sz="0" w:space="0" w:color="auto"/>
                                        <w:left w:val="none" w:sz="0" w:space="0" w:color="auto"/>
                                        <w:bottom w:val="none" w:sz="0" w:space="0" w:color="auto"/>
                                        <w:right w:val="none" w:sz="0" w:space="0" w:color="auto"/>
                                      </w:divBdr>
                                      <w:divsChild>
                                        <w:div w:id="183325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7617712">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0620932">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8021386">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 w:id="21045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3.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4192D34299C3A48BDAEE2170485447A" ma:contentTypeVersion="15" ma:contentTypeDescription="Ustvari nov dokument." ma:contentTypeScope="" ma:versionID="1eed38c024718c86ee50bc4cd618387f">
  <xsd:schema xmlns:xsd="http://www.w3.org/2001/XMLSchema" xmlns:xs="http://www.w3.org/2001/XMLSchema" xmlns:p="http://schemas.microsoft.com/office/2006/metadata/properties" xmlns:ns3="4f673fdc-7087-4ac1-8c09-c44303d84919" xmlns:ns4="7a0080c0-40ac-41d4-9b48-a0da40492eca" targetNamespace="http://schemas.microsoft.com/office/2006/metadata/properties" ma:root="true" ma:fieldsID="49dd1a55c111ce2675e2703de5eb8b0d" ns3:_="" ns4:_="">
    <xsd:import namespace="4f673fdc-7087-4ac1-8c09-c44303d84919"/>
    <xsd:import namespace="7a0080c0-40ac-41d4-9b48-a0da40492ec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3fdc-7087-4ac1-8c09-c44303d84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0080c0-40ac-41d4-9b48-a0da40492eca"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V skupni rabi s podrobnostmi" ma:internalName="SharedWithDetails" ma:readOnly="true">
      <xsd:simpleType>
        <xsd:restriction base="dms:Note">
          <xsd:maxLength value="255"/>
        </xsd:restriction>
      </xsd:simpleType>
    </xsd:element>
    <xsd:element name="SharingHintHash" ma:index="15"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4f673fdc-7087-4ac1-8c09-c44303d849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0DC13-790F-44FD-B29D-67A4556FC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3fdc-7087-4ac1-8c09-c44303d84919"/>
    <ds:schemaRef ds:uri="7a0080c0-40ac-41d4-9b48-a0da40492e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BE2ED-69F8-4B51-A716-11C0593744EB}">
  <ds:schemaRefs>
    <ds:schemaRef ds:uri="http://schemas.openxmlformats.org/officeDocument/2006/bibliography"/>
  </ds:schemaRefs>
</ds:datastoreItem>
</file>

<file path=customXml/itemProps3.xml><?xml version="1.0" encoding="utf-8"?>
<ds:datastoreItem xmlns:ds="http://schemas.openxmlformats.org/officeDocument/2006/customXml" ds:itemID="{08CB7B45-D4C8-4FB0-BCF4-F9F1C2DB4030}">
  <ds:schemaRefs>
    <ds:schemaRef ds:uri="http://schemas.microsoft.com/office/2006/metadata/properties"/>
    <ds:schemaRef ds:uri="http://schemas.microsoft.com/office/infopath/2007/PartnerControls"/>
    <ds:schemaRef ds:uri="4f673fdc-7087-4ac1-8c09-c44303d84919"/>
  </ds:schemaRefs>
</ds:datastoreItem>
</file>

<file path=customXml/itemProps4.xml><?xml version="1.0" encoding="utf-8"?>
<ds:datastoreItem xmlns:ds="http://schemas.openxmlformats.org/officeDocument/2006/customXml" ds:itemID="{15388769-C04B-4468-B56B-426790D6D9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78</Pages>
  <Words>27916</Words>
  <Characters>159124</Characters>
  <Application>Microsoft Office Word</Application>
  <DocSecurity>0</DocSecurity>
  <Lines>1326</Lines>
  <Paragraphs>373</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186667</CharactersWithSpaces>
  <SharedDoc>false</SharedDoc>
  <HLinks>
    <vt:vector size="18" baseType="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dc:title>
  <dc:creator>petra</dc:creator>
  <cp:keywords>RD</cp:keywords>
  <cp:lastModifiedBy>Uroš Bencak</cp:lastModifiedBy>
  <cp:revision>4</cp:revision>
  <cp:lastPrinted>2026-07-07T12:57:00Z</cp:lastPrinted>
  <dcterms:created xsi:type="dcterms:W3CDTF">2026-07-21T06:38:00Z</dcterms:created>
  <dcterms:modified xsi:type="dcterms:W3CDTF">2026-07-21T10:44:00Z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0x01010014192D34299C3A48BDAEE2170485447A</vt:lpwstr>
  </property>
</Properties>
</file>